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5E0A" w:rsidRPr="00FB6A77" w:rsidRDefault="00ED5E0A" w:rsidP="004810DA">
      <w:pPr>
        <w:rPr>
          <w:rFonts w:ascii="Times New Roman" w:hAnsi="Times New Roman" w:cs="Times New Roman"/>
          <w:b/>
          <w:sz w:val="52"/>
        </w:rPr>
      </w:pPr>
      <w:bookmarkStart w:id="0" w:name="_GoBack"/>
      <w:bookmarkEnd w:id="0"/>
    </w:p>
    <w:p w:rsidR="00ED5E0A" w:rsidRPr="00FB6A77" w:rsidRDefault="00ED5E0A" w:rsidP="00ED5E0A">
      <w:pPr>
        <w:jc w:val="center"/>
        <w:rPr>
          <w:rFonts w:ascii="Times New Roman" w:hAnsi="Times New Roman" w:cs="Times New Roman"/>
          <w:b/>
          <w:sz w:val="52"/>
        </w:rPr>
      </w:pPr>
    </w:p>
    <w:p w:rsidR="000B47D1" w:rsidRPr="00FB6A77" w:rsidRDefault="000B47D1" w:rsidP="00ED5E0A">
      <w:pPr>
        <w:jc w:val="center"/>
        <w:rPr>
          <w:rFonts w:ascii="Times New Roman" w:hAnsi="Times New Roman" w:cs="Times New Roman"/>
          <w:b/>
          <w:sz w:val="52"/>
        </w:rPr>
      </w:pPr>
    </w:p>
    <w:p w:rsidR="005C6EAF" w:rsidRPr="00FB6A77" w:rsidRDefault="005C6EAF" w:rsidP="00ED5E0A">
      <w:pPr>
        <w:jc w:val="center"/>
        <w:rPr>
          <w:rFonts w:ascii="Times New Roman" w:hAnsi="Times New Roman" w:cs="Times New Roman"/>
          <w:b/>
          <w:sz w:val="52"/>
        </w:rPr>
      </w:pPr>
    </w:p>
    <w:p w:rsidR="000B47D1" w:rsidRPr="00FB6A77" w:rsidRDefault="000B47D1" w:rsidP="00ED5E0A">
      <w:pPr>
        <w:jc w:val="center"/>
        <w:rPr>
          <w:rFonts w:ascii="Times New Roman" w:hAnsi="Times New Roman" w:cs="Times New Roman"/>
          <w:b/>
          <w:sz w:val="52"/>
        </w:rPr>
      </w:pPr>
    </w:p>
    <w:p w:rsidR="000B47D1" w:rsidRPr="00FB6A77" w:rsidRDefault="000B47D1" w:rsidP="00ED5E0A">
      <w:pPr>
        <w:jc w:val="center"/>
        <w:rPr>
          <w:rFonts w:ascii="Times New Roman" w:hAnsi="Times New Roman" w:cs="Times New Roman"/>
          <w:b/>
          <w:sz w:val="52"/>
        </w:rPr>
      </w:pPr>
    </w:p>
    <w:p w:rsidR="007E58C1" w:rsidRDefault="005C6EAF" w:rsidP="00ED5E0A">
      <w:pPr>
        <w:jc w:val="center"/>
        <w:rPr>
          <w:rFonts w:ascii="Times New Roman" w:hAnsi="Times New Roman" w:cs="Times New Roman"/>
          <w:b/>
          <w:sz w:val="44"/>
        </w:rPr>
      </w:pPr>
      <w:r w:rsidRPr="00FB6A77">
        <w:rPr>
          <w:rFonts w:ascii="Times New Roman" w:hAnsi="Times New Roman" w:cs="Times New Roman" w:hint="eastAsia"/>
          <w:b/>
          <w:sz w:val="44"/>
        </w:rPr>
        <w:t>广东省</w:t>
      </w:r>
      <w:r w:rsidR="00FB6F28" w:rsidRPr="00FB6A77">
        <w:rPr>
          <w:rFonts w:ascii="Times New Roman" w:hAnsi="Times New Roman" w:cs="Times New Roman" w:hint="eastAsia"/>
          <w:b/>
          <w:sz w:val="44"/>
        </w:rPr>
        <w:t>贵东岩体东部地区</w:t>
      </w:r>
      <w:r w:rsidR="00AB669A">
        <w:rPr>
          <w:rFonts w:ascii="Times New Roman" w:hAnsi="Times New Roman" w:cs="Times New Roman" w:hint="eastAsia"/>
          <w:b/>
          <w:sz w:val="44"/>
        </w:rPr>
        <w:t>铀</w:t>
      </w:r>
      <w:r w:rsidRPr="00FB6A77">
        <w:rPr>
          <w:rFonts w:ascii="Times New Roman" w:hAnsi="Times New Roman" w:cs="Times New Roman" w:hint="eastAsia"/>
          <w:b/>
          <w:sz w:val="44"/>
        </w:rPr>
        <w:t>矿资源</w:t>
      </w:r>
    </w:p>
    <w:p w:rsidR="00ED5E0A" w:rsidRPr="00FB6A77" w:rsidRDefault="005C6EAF" w:rsidP="00ED5E0A">
      <w:pPr>
        <w:jc w:val="center"/>
        <w:rPr>
          <w:rFonts w:ascii="Times New Roman" w:hAnsi="Times New Roman" w:cs="Times New Roman"/>
          <w:b/>
          <w:sz w:val="44"/>
        </w:rPr>
      </w:pPr>
      <w:r w:rsidRPr="00FB6A77">
        <w:rPr>
          <w:rFonts w:ascii="Times New Roman" w:hAnsi="Times New Roman" w:cs="Times New Roman" w:hint="eastAsia"/>
          <w:b/>
          <w:sz w:val="44"/>
        </w:rPr>
        <w:t>调查评价与勘查</w:t>
      </w:r>
    </w:p>
    <w:p w:rsidR="00ED5E0A" w:rsidRPr="00FB6A77" w:rsidRDefault="00D84798" w:rsidP="002104FF">
      <w:pPr>
        <w:jc w:val="center"/>
        <w:rPr>
          <w:rFonts w:ascii="Times New Roman" w:hAnsi="Times New Roman" w:cs="Times New Roman"/>
          <w:b/>
          <w:sz w:val="36"/>
        </w:rPr>
      </w:pPr>
      <w:bookmarkStart w:id="1" w:name="_Hlk34335840"/>
      <w:r w:rsidRPr="00FB6A77">
        <w:rPr>
          <w:rFonts w:ascii="Times New Roman" w:hAnsi="Times New Roman" w:cs="Times New Roman"/>
          <w:b/>
          <w:bCs/>
          <w:sz w:val="56"/>
          <w:szCs w:val="56"/>
        </w:rPr>
        <w:t>环境影响报告表</w:t>
      </w:r>
    </w:p>
    <w:bookmarkEnd w:id="1"/>
    <w:p w:rsidR="00ED5E0A" w:rsidRPr="00FB6A77" w:rsidRDefault="00ED5E0A" w:rsidP="00ED5E0A">
      <w:pPr>
        <w:spacing w:line="360" w:lineRule="auto"/>
        <w:rPr>
          <w:rFonts w:ascii="Times New Roman" w:hAnsi="Times New Roman" w:cs="Times New Roman"/>
          <w:sz w:val="36"/>
          <w:u w:val="single"/>
        </w:rPr>
      </w:pPr>
    </w:p>
    <w:p w:rsidR="00ED5E0A" w:rsidRPr="00FB6A77" w:rsidRDefault="00ED5E0A" w:rsidP="00ED5E0A">
      <w:pPr>
        <w:spacing w:line="360" w:lineRule="auto"/>
        <w:rPr>
          <w:rFonts w:ascii="Times New Roman" w:hAnsi="Times New Roman" w:cs="Times New Roman"/>
          <w:sz w:val="36"/>
          <w:u w:val="single"/>
        </w:rPr>
      </w:pPr>
    </w:p>
    <w:p w:rsidR="00ED5E0A" w:rsidRPr="00FB6A77" w:rsidRDefault="00ED5E0A" w:rsidP="00ED5E0A">
      <w:pPr>
        <w:spacing w:line="360" w:lineRule="auto"/>
        <w:rPr>
          <w:rFonts w:ascii="Times New Roman" w:hAnsi="Times New Roman" w:cs="Times New Roman"/>
          <w:sz w:val="36"/>
          <w:u w:val="single"/>
        </w:rPr>
      </w:pPr>
    </w:p>
    <w:p w:rsidR="00ED5E0A" w:rsidRPr="00FB6A77" w:rsidRDefault="00ED5E0A" w:rsidP="00ED5E0A">
      <w:pPr>
        <w:jc w:val="center"/>
        <w:rPr>
          <w:rFonts w:ascii="Times New Roman" w:hAnsi="Times New Roman" w:cs="Times New Roman"/>
          <w:b/>
          <w:sz w:val="72"/>
        </w:rPr>
      </w:pPr>
    </w:p>
    <w:p w:rsidR="00ED5E0A" w:rsidRPr="00FB6A77" w:rsidRDefault="00ED5E0A" w:rsidP="00ED5E0A">
      <w:pPr>
        <w:jc w:val="center"/>
        <w:rPr>
          <w:rFonts w:ascii="Times New Roman" w:hAnsi="Times New Roman" w:cs="Times New Roman"/>
          <w:b/>
          <w:sz w:val="72"/>
        </w:rPr>
      </w:pPr>
    </w:p>
    <w:p w:rsidR="00ED5E0A" w:rsidRPr="00FB6A77" w:rsidRDefault="00ED5E0A" w:rsidP="00ED5E0A">
      <w:pPr>
        <w:spacing w:line="360" w:lineRule="auto"/>
        <w:rPr>
          <w:rFonts w:ascii="Times New Roman" w:hAnsi="Times New Roman" w:cs="Times New Roman"/>
          <w:b/>
          <w:sz w:val="32"/>
        </w:rPr>
      </w:pPr>
    </w:p>
    <w:p w:rsidR="005C6EAF" w:rsidRPr="00FB6A77" w:rsidRDefault="005C6EAF" w:rsidP="00ED5E0A">
      <w:pPr>
        <w:spacing w:line="360" w:lineRule="auto"/>
        <w:rPr>
          <w:rFonts w:ascii="Times New Roman" w:hAnsi="Times New Roman" w:cs="Times New Roman"/>
          <w:b/>
          <w:sz w:val="32"/>
        </w:rPr>
      </w:pPr>
    </w:p>
    <w:p w:rsidR="005C6EAF" w:rsidRPr="00FB6A77" w:rsidRDefault="005C6EAF" w:rsidP="00ED5E0A">
      <w:pPr>
        <w:spacing w:line="360" w:lineRule="auto"/>
        <w:rPr>
          <w:rFonts w:ascii="Times New Roman" w:hAnsi="Times New Roman" w:cs="Times New Roman"/>
          <w:b/>
          <w:sz w:val="32"/>
        </w:rPr>
      </w:pPr>
    </w:p>
    <w:p w:rsidR="005C6EAF" w:rsidRPr="00FB6A77" w:rsidRDefault="005C6EAF" w:rsidP="00ED5E0A">
      <w:pPr>
        <w:spacing w:line="360" w:lineRule="auto"/>
        <w:rPr>
          <w:rFonts w:ascii="Times New Roman" w:hAnsi="Times New Roman" w:cs="Times New Roman"/>
          <w:sz w:val="32"/>
          <w:u w:val="single"/>
        </w:rPr>
      </w:pPr>
    </w:p>
    <w:p w:rsidR="000B47D1" w:rsidRPr="00FB6A77" w:rsidRDefault="000B47D1" w:rsidP="00ED5E0A">
      <w:pPr>
        <w:spacing w:line="360" w:lineRule="auto"/>
        <w:rPr>
          <w:rFonts w:ascii="Times New Roman" w:hAnsi="Times New Roman" w:cs="Times New Roman"/>
          <w:sz w:val="32"/>
          <w:u w:val="single"/>
        </w:rPr>
      </w:pPr>
    </w:p>
    <w:p w:rsidR="00ED5E0A" w:rsidRPr="00FB6A77" w:rsidRDefault="00D84798" w:rsidP="00ED5E0A">
      <w:pPr>
        <w:spacing w:line="360" w:lineRule="auto"/>
        <w:jc w:val="center"/>
        <w:rPr>
          <w:rFonts w:ascii="Times New Roman" w:hAnsi="Times New Roman" w:cs="Times New Roman"/>
          <w:b/>
          <w:sz w:val="32"/>
        </w:rPr>
      </w:pPr>
      <w:r w:rsidRPr="00FB6A77">
        <w:rPr>
          <w:rFonts w:ascii="Times New Roman" w:hAnsi="Times New Roman" w:cs="Times New Roman"/>
          <w:b/>
          <w:sz w:val="32"/>
        </w:rPr>
        <w:t>核工业二九〇研究所</w:t>
      </w:r>
    </w:p>
    <w:p w:rsidR="00DB23BD" w:rsidRPr="00FB6A77" w:rsidRDefault="006233F6" w:rsidP="00DB23BD">
      <w:pPr>
        <w:spacing w:line="360" w:lineRule="auto"/>
        <w:jc w:val="center"/>
        <w:rPr>
          <w:rFonts w:ascii="Times New Roman" w:hAnsi="Times New Roman" w:cs="Times New Roman"/>
          <w:b/>
          <w:sz w:val="32"/>
        </w:rPr>
      </w:pPr>
      <w:r>
        <w:rPr>
          <w:rFonts w:ascii="Times New Roman" w:hAnsi="Times New Roman" w:cs="Times New Roman" w:hint="eastAsia"/>
          <w:b/>
          <w:sz w:val="32"/>
        </w:rPr>
        <w:t>二</w:t>
      </w:r>
      <w:r>
        <w:rPr>
          <w:rFonts w:ascii="Times New Roman" w:hAnsi="Times New Roman" w:cs="Times New Roman"/>
          <w:b/>
          <w:sz w:val="32"/>
        </w:rPr>
        <w:t>〇二二</w:t>
      </w:r>
      <w:r w:rsidR="00DB23BD" w:rsidRPr="00FB6A77">
        <w:rPr>
          <w:rFonts w:ascii="Times New Roman" w:hAnsi="Times New Roman" w:cs="Times New Roman"/>
          <w:b/>
          <w:sz w:val="32"/>
        </w:rPr>
        <w:t>年</w:t>
      </w:r>
      <w:r>
        <w:rPr>
          <w:rFonts w:ascii="Times New Roman" w:hAnsi="Times New Roman" w:cs="Times New Roman" w:hint="eastAsia"/>
          <w:b/>
          <w:sz w:val="32"/>
        </w:rPr>
        <w:t>二</w:t>
      </w:r>
      <w:r w:rsidR="00DB23BD" w:rsidRPr="00FB6A77">
        <w:rPr>
          <w:rFonts w:ascii="Times New Roman" w:hAnsi="Times New Roman" w:cs="Times New Roman"/>
          <w:b/>
          <w:sz w:val="32"/>
        </w:rPr>
        <w:t>月</w:t>
      </w:r>
    </w:p>
    <w:p w:rsidR="00193D96" w:rsidRPr="00FB6A77" w:rsidRDefault="00193D96" w:rsidP="00193D96">
      <w:pPr>
        <w:spacing w:line="360" w:lineRule="auto"/>
        <w:jc w:val="center"/>
        <w:rPr>
          <w:rFonts w:ascii="Times New Roman" w:hAnsi="Times New Roman" w:cs="Times New Roman"/>
          <w:b/>
          <w:bCs/>
          <w:sz w:val="36"/>
          <w:szCs w:val="36"/>
        </w:rPr>
      </w:pPr>
    </w:p>
    <w:p w:rsidR="00FC6503" w:rsidRPr="00FB6A77" w:rsidRDefault="00FC6503" w:rsidP="00193D96">
      <w:pPr>
        <w:spacing w:line="360" w:lineRule="auto"/>
        <w:jc w:val="center"/>
        <w:rPr>
          <w:rFonts w:ascii="Times New Roman" w:hAnsi="Times New Roman" w:cs="Times New Roman"/>
          <w:b/>
          <w:bCs/>
          <w:sz w:val="36"/>
          <w:szCs w:val="36"/>
        </w:rPr>
      </w:pPr>
    </w:p>
    <w:p w:rsidR="00FC6503" w:rsidRPr="00FB6A77" w:rsidRDefault="00FC6503" w:rsidP="00193D96">
      <w:pPr>
        <w:spacing w:line="360" w:lineRule="auto"/>
        <w:jc w:val="center"/>
        <w:rPr>
          <w:rFonts w:ascii="Times New Roman" w:hAnsi="Times New Roman" w:cs="Times New Roman"/>
          <w:b/>
          <w:bCs/>
          <w:sz w:val="36"/>
          <w:szCs w:val="36"/>
        </w:rPr>
      </w:pPr>
    </w:p>
    <w:p w:rsidR="00FC6503" w:rsidRPr="00FB6A77" w:rsidRDefault="00FC6503" w:rsidP="00193D96">
      <w:pPr>
        <w:spacing w:line="360" w:lineRule="auto"/>
        <w:jc w:val="center"/>
        <w:rPr>
          <w:rFonts w:ascii="Times New Roman" w:hAnsi="Times New Roman" w:cs="Times New Roman"/>
          <w:b/>
          <w:bCs/>
          <w:sz w:val="36"/>
          <w:szCs w:val="36"/>
        </w:rPr>
      </w:pPr>
    </w:p>
    <w:p w:rsidR="00FC6503" w:rsidRPr="00FB6A77" w:rsidRDefault="00FC6503" w:rsidP="00193D96">
      <w:pPr>
        <w:spacing w:line="360" w:lineRule="auto"/>
        <w:jc w:val="center"/>
        <w:rPr>
          <w:rFonts w:ascii="Times New Roman" w:hAnsi="Times New Roman" w:cs="Times New Roman"/>
          <w:b/>
          <w:bCs/>
          <w:sz w:val="36"/>
          <w:szCs w:val="36"/>
        </w:rPr>
      </w:pPr>
    </w:p>
    <w:p w:rsidR="00FC6503" w:rsidRPr="00FB6A77" w:rsidRDefault="00FC6503" w:rsidP="00193D96">
      <w:pPr>
        <w:spacing w:line="360" w:lineRule="auto"/>
        <w:jc w:val="center"/>
        <w:rPr>
          <w:rFonts w:ascii="Times New Roman" w:hAnsi="Times New Roman" w:cs="Times New Roman"/>
          <w:b/>
          <w:bCs/>
          <w:sz w:val="36"/>
          <w:szCs w:val="36"/>
        </w:rPr>
      </w:pPr>
    </w:p>
    <w:p w:rsidR="007E58C1" w:rsidRDefault="00193D96" w:rsidP="00193D96">
      <w:pPr>
        <w:spacing w:line="360" w:lineRule="auto"/>
        <w:jc w:val="center"/>
        <w:rPr>
          <w:rFonts w:ascii="Times New Roman" w:hAnsi="Times New Roman" w:cs="Times New Roman"/>
          <w:b/>
          <w:bCs/>
          <w:sz w:val="44"/>
          <w:szCs w:val="44"/>
        </w:rPr>
      </w:pPr>
      <w:r w:rsidRPr="00FB6A77">
        <w:rPr>
          <w:rFonts w:ascii="Times New Roman" w:hAnsi="Times New Roman" w:cs="Times New Roman" w:hint="eastAsia"/>
          <w:b/>
          <w:bCs/>
          <w:sz w:val="44"/>
          <w:szCs w:val="44"/>
        </w:rPr>
        <w:t>广东省</w:t>
      </w:r>
      <w:r w:rsidR="00FB6F28" w:rsidRPr="00FB6A77">
        <w:rPr>
          <w:rFonts w:ascii="Times New Roman" w:hAnsi="Times New Roman" w:cs="Times New Roman" w:hint="eastAsia"/>
          <w:b/>
          <w:bCs/>
          <w:sz w:val="44"/>
          <w:szCs w:val="44"/>
        </w:rPr>
        <w:t>贵东岩体东部地区</w:t>
      </w:r>
      <w:r w:rsidR="00AB669A">
        <w:rPr>
          <w:rFonts w:ascii="Times New Roman" w:hAnsi="Times New Roman" w:cs="Times New Roman" w:hint="eastAsia"/>
          <w:b/>
          <w:bCs/>
          <w:sz w:val="44"/>
          <w:szCs w:val="44"/>
        </w:rPr>
        <w:t>铀</w:t>
      </w:r>
      <w:r w:rsidRPr="00FB6A77">
        <w:rPr>
          <w:rFonts w:ascii="Times New Roman" w:hAnsi="Times New Roman" w:cs="Times New Roman" w:hint="eastAsia"/>
          <w:b/>
          <w:bCs/>
          <w:sz w:val="44"/>
          <w:szCs w:val="44"/>
        </w:rPr>
        <w:t>矿资源</w:t>
      </w:r>
    </w:p>
    <w:p w:rsidR="00193D96" w:rsidRPr="00FB6A77" w:rsidRDefault="00193D96" w:rsidP="00193D96">
      <w:pPr>
        <w:spacing w:line="360" w:lineRule="auto"/>
        <w:jc w:val="center"/>
        <w:rPr>
          <w:rFonts w:ascii="Times New Roman" w:hAnsi="Times New Roman" w:cs="Times New Roman"/>
          <w:b/>
          <w:bCs/>
          <w:sz w:val="44"/>
          <w:szCs w:val="44"/>
        </w:rPr>
      </w:pPr>
      <w:r w:rsidRPr="00FB6A77">
        <w:rPr>
          <w:rFonts w:ascii="Times New Roman" w:hAnsi="Times New Roman" w:cs="Times New Roman" w:hint="eastAsia"/>
          <w:b/>
          <w:bCs/>
          <w:sz w:val="44"/>
          <w:szCs w:val="44"/>
        </w:rPr>
        <w:t>调查评价与勘查</w:t>
      </w:r>
    </w:p>
    <w:p w:rsidR="00193D96" w:rsidRPr="00FB6A77" w:rsidRDefault="00193D96" w:rsidP="00193D96">
      <w:pPr>
        <w:spacing w:before="120" w:after="120" w:line="360" w:lineRule="auto"/>
        <w:jc w:val="center"/>
        <w:rPr>
          <w:rFonts w:ascii="Times New Roman" w:hAnsi="Times New Roman" w:cs="Times New Roman"/>
          <w:b/>
          <w:bCs/>
          <w:sz w:val="56"/>
          <w:szCs w:val="56"/>
        </w:rPr>
      </w:pPr>
      <w:r w:rsidRPr="00FB6A77">
        <w:rPr>
          <w:rFonts w:ascii="Times New Roman" w:hAnsi="Times New Roman" w:cs="Times New Roman"/>
          <w:b/>
          <w:bCs/>
          <w:sz w:val="56"/>
          <w:szCs w:val="56"/>
        </w:rPr>
        <w:t>环境影响报告表</w:t>
      </w:r>
    </w:p>
    <w:p w:rsidR="00193D96" w:rsidRPr="00FB6A77" w:rsidRDefault="00193D96" w:rsidP="00193D96">
      <w:pPr>
        <w:spacing w:before="120" w:after="120" w:line="480" w:lineRule="exact"/>
        <w:jc w:val="center"/>
        <w:rPr>
          <w:rFonts w:ascii="Times New Roman" w:hAnsi="Times New Roman" w:cs="Times New Roman"/>
          <w:b/>
          <w:bCs/>
          <w:sz w:val="72"/>
          <w:szCs w:val="72"/>
        </w:rPr>
      </w:pPr>
    </w:p>
    <w:p w:rsidR="00193D96" w:rsidRPr="00FB6A77" w:rsidRDefault="00193D96" w:rsidP="00193D96">
      <w:pPr>
        <w:spacing w:before="120" w:after="120" w:line="480" w:lineRule="exact"/>
        <w:jc w:val="center"/>
        <w:rPr>
          <w:rFonts w:ascii="Times New Roman" w:hAnsi="Times New Roman" w:cs="Times New Roman"/>
          <w:b/>
          <w:bCs/>
          <w:sz w:val="72"/>
          <w:szCs w:val="72"/>
        </w:rPr>
      </w:pPr>
    </w:p>
    <w:p w:rsidR="00193D96" w:rsidRPr="00FB6A77" w:rsidRDefault="00193D96" w:rsidP="00193D96">
      <w:pPr>
        <w:spacing w:before="120" w:after="120" w:line="480" w:lineRule="exact"/>
        <w:jc w:val="center"/>
        <w:rPr>
          <w:rFonts w:ascii="Times New Roman" w:hAnsi="Times New Roman" w:cs="Times New Roman"/>
          <w:b/>
          <w:bCs/>
          <w:sz w:val="28"/>
          <w:szCs w:val="28"/>
        </w:rPr>
      </w:pPr>
    </w:p>
    <w:p w:rsidR="00193D96" w:rsidRPr="00FB6A77" w:rsidRDefault="00193D96" w:rsidP="00193D96">
      <w:pPr>
        <w:spacing w:before="120" w:after="120" w:line="480" w:lineRule="exact"/>
        <w:jc w:val="center"/>
        <w:rPr>
          <w:rFonts w:ascii="Times New Roman" w:hAnsi="Times New Roman" w:cs="Times New Roman"/>
          <w:b/>
          <w:bCs/>
          <w:sz w:val="28"/>
          <w:szCs w:val="28"/>
        </w:rPr>
      </w:pPr>
    </w:p>
    <w:p w:rsidR="00193D96" w:rsidRPr="00FB6A77" w:rsidRDefault="00193D96" w:rsidP="00193D96">
      <w:pPr>
        <w:spacing w:before="120" w:after="120" w:line="480" w:lineRule="exact"/>
        <w:jc w:val="center"/>
        <w:rPr>
          <w:rFonts w:ascii="Times New Roman" w:hAnsi="Times New Roman" w:cs="Times New Roman"/>
          <w:b/>
          <w:bCs/>
          <w:sz w:val="28"/>
          <w:szCs w:val="28"/>
        </w:rPr>
      </w:pPr>
    </w:p>
    <w:p w:rsidR="00193D96" w:rsidRPr="00FB6A77" w:rsidRDefault="00193D96" w:rsidP="00193D96">
      <w:pPr>
        <w:spacing w:before="120" w:after="120" w:line="480" w:lineRule="exact"/>
        <w:jc w:val="center"/>
        <w:rPr>
          <w:rFonts w:ascii="Times New Roman" w:hAnsi="Times New Roman" w:cs="Times New Roman"/>
          <w:b/>
          <w:bCs/>
          <w:sz w:val="32"/>
          <w:szCs w:val="32"/>
        </w:rPr>
      </w:pPr>
    </w:p>
    <w:p w:rsidR="00193D96" w:rsidRPr="00FB6A77" w:rsidRDefault="00193D96" w:rsidP="00193D96">
      <w:pPr>
        <w:spacing w:before="120" w:after="120" w:line="480" w:lineRule="exact"/>
        <w:jc w:val="center"/>
        <w:rPr>
          <w:rFonts w:ascii="Times New Roman" w:hAnsi="Times New Roman" w:cs="Times New Roman"/>
          <w:bCs/>
          <w:sz w:val="32"/>
          <w:szCs w:val="32"/>
          <w:u w:val="single"/>
        </w:rPr>
      </w:pPr>
    </w:p>
    <w:p w:rsidR="00193D96" w:rsidRPr="00FB6A77" w:rsidRDefault="00193D96" w:rsidP="00193D96">
      <w:pPr>
        <w:spacing w:before="120" w:after="120" w:line="480" w:lineRule="exact"/>
        <w:jc w:val="center"/>
        <w:rPr>
          <w:rFonts w:ascii="Times New Roman" w:hAnsi="Times New Roman" w:cs="Times New Roman"/>
          <w:bCs/>
          <w:sz w:val="32"/>
          <w:szCs w:val="32"/>
          <w:u w:val="single"/>
        </w:rPr>
      </w:pPr>
    </w:p>
    <w:p w:rsidR="00193D96" w:rsidRPr="00FB6A77" w:rsidRDefault="00193D96" w:rsidP="00193D96">
      <w:pPr>
        <w:spacing w:before="120" w:after="120" w:line="480" w:lineRule="exact"/>
        <w:jc w:val="center"/>
        <w:rPr>
          <w:rFonts w:ascii="Times New Roman" w:hAnsi="Times New Roman" w:cs="Times New Roman"/>
          <w:bCs/>
          <w:sz w:val="32"/>
          <w:szCs w:val="32"/>
          <w:u w:val="single"/>
        </w:rPr>
      </w:pPr>
    </w:p>
    <w:p w:rsidR="00193D96" w:rsidRPr="00FB6A77" w:rsidRDefault="006233F6" w:rsidP="00BA0E17">
      <w:pPr>
        <w:spacing w:before="120" w:after="120" w:line="480" w:lineRule="exact"/>
        <w:ind w:firstLineChars="706" w:firstLine="1985"/>
        <w:rPr>
          <w:rFonts w:ascii="Times New Roman" w:hAnsi="Times New Roman" w:cs="Times New Roman"/>
          <w:b/>
          <w:bCs/>
          <w:sz w:val="28"/>
          <w:szCs w:val="28"/>
        </w:rPr>
      </w:pPr>
      <w:r>
        <w:rPr>
          <w:rFonts w:ascii="Times New Roman" w:hAnsi="Times New Roman" w:cs="Times New Roman"/>
          <w:b/>
          <w:bCs/>
          <w:sz w:val="28"/>
          <w:szCs w:val="28"/>
        </w:rPr>
        <w:t>建设单位</w:t>
      </w:r>
      <w:r>
        <w:rPr>
          <w:rFonts w:ascii="Times New Roman" w:hAnsi="Times New Roman" w:cs="Times New Roman" w:hint="eastAsia"/>
          <w:b/>
          <w:bCs/>
          <w:sz w:val="28"/>
          <w:szCs w:val="28"/>
        </w:rPr>
        <w:t>（盖章）：</w:t>
      </w:r>
      <w:r w:rsidR="00193D96" w:rsidRPr="00FB6A77">
        <w:rPr>
          <w:rFonts w:ascii="Times New Roman" w:hAnsi="Times New Roman" w:cs="Times New Roman"/>
          <w:b/>
          <w:bCs/>
          <w:sz w:val="28"/>
          <w:szCs w:val="28"/>
        </w:rPr>
        <w:t>核工业二九〇研究所</w:t>
      </w:r>
    </w:p>
    <w:p w:rsidR="00193D96" w:rsidRPr="006233F6" w:rsidRDefault="00193D96" w:rsidP="006233F6">
      <w:pPr>
        <w:ind w:firstLineChars="706" w:firstLine="1985"/>
        <w:rPr>
          <w:rFonts w:ascii="Times New Roman" w:hAnsi="Times New Roman" w:cs="Times New Roman"/>
          <w:b/>
          <w:bCs/>
          <w:sz w:val="28"/>
          <w:szCs w:val="28"/>
        </w:rPr>
      </w:pPr>
      <w:r w:rsidRPr="006233F6">
        <w:rPr>
          <w:rFonts w:ascii="Times New Roman" w:hAnsi="Times New Roman" w:cs="Times New Roman" w:hint="eastAsia"/>
          <w:b/>
          <w:bCs/>
          <w:sz w:val="28"/>
          <w:szCs w:val="28"/>
        </w:rPr>
        <w:t>法人代表：</w:t>
      </w:r>
      <w:r w:rsidR="008739C3" w:rsidRPr="006233F6">
        <w:rPr>
          <w:rFonts w:ascii="Times New Roman" w:hAnsi="Times New Roman" w:cs="Times New Roman" w:hint="eastAsia"/>
          <w:b/>
          <w:bCs/>
          <w:sz w:val="28"/>
          <w:szCs w:val="28"/>
        </w:rPr>
        <w:t>罗媛媛</w:t>
      </w:r>
    </w:p>
    <w:p w:rsidR="00193D96" w:rsidRPr="006233F6" w:rsidRDefault="00193D96" w:rsidP="006233F6">
      <w:pPr>
        <w:ind w:firstLineChars="706" w:firstLine="1985"/>
        <w:rPr>
          <w:rFonts w:ascii="Times New Roman" w:hAnsi="Times New Roman" w:cs="Times New Roman"/>
          <w:b/>
          <w:bCs/>
          <w:sz w:val="28"/>
          <w:szCs w:val="28"/>
        </w:rPr>
      </w:pPr>
      <w:r w:rsidRPr="006233F6">
        <w:rPr>
          <w:rFonts w:ascii="Times New Roman" w:hAnsi="Times New Roman" w:cs="Times New Roman"/>
          <w:b/>
          <w:bCs/>
          <w:sz w:val="28"/>
          <w:szCs w:val="28"/>
        </w:rPr>
        <w:t>通讯地址：广东省韶关市武江区科技工业园广前路</w:t>
      </w:r>
    </w:p>
    <w:p w:rsidR="00DB23BD" w:rsidRPr="006233F6" w:rsidRDefault="00193D96" w:rsidP="006233F6">
      <w:pPr>
        <w:ind w:firstLineChars="706" w:firstLine="1985"/>
        <w:rPr>
          <w:rFonts w:ascii="Times New Roman" w:hAnsi="Times New Roman" w:cs="Times New Roman"/>
          <w:b/>
          <w:bCs/>
          <w:sz w:val="28"/>
          <w:szCs w:val="28"/>
        </w:rPr>
      </w:pPr>
      <w:r w:rsidRPr="006233F6">
        <w:rPr>
          <w:rFonts w:ascii="Times New Roman" w:hAnsi="Times New Roman" w:cs="Times New Roman"/>
          <w:b/>
          <w:bCs/>
          <w:sz w:val="28"/>
          <w:szCs w:val="28"/>
        </w:rPr>
        <w:t>邮政编码：</w:t>
      </w:r>
      <w:r w:rsidRPr="006233F6">
        <w:rPr>
          <w:rFonts w:ascii="Times New Roman" w:hAnsi="Times New Roman" w:cs="Times New Roman"/>
          <w:b/>
          <w:bCs/>
          <w:sz w:val="28"/>
          <w:szCs w:val="28"/>
        </w:rPr>
        <w:t>512029</w:t>
      </w:r>
    </w:p>
    <w:p w:rsidR="00BA0E17" w:rsidRPr="00FB6A77" w:rsidRDefault="00BA0E17" w:rsidP="00BA0E17">
      <w:pPr>
        <w:ind w:firstLineChars="706" w:firstLine="1985"/>
        <w:rPr>
          <w:rFonts w:ascii="Times New Roman" w:hAnsi="Times New Roman" w:cs="Times New Roman"/>
          <w:b/>
          <w:bCs/>
          <w:sz w:val="28"/>
          <w:szCs w:val="28"/>
        </w:rPr>
      </w:pPr>
    </w:p>
    <w:p w:rsidR="00ED5E0A" w:rsidRPr="00FB6A77" w:rsidRDefault="00ED5E0A" w:rsidP="00ED5E0A">
      <w:pPr>
        <w:spacing w:line="360" w:lineRule="auto"/>
        <w:ind w:firstLineChars="200" w:firstLine="643"/>
        <w:rPr>
          <w:rFonts w:ascii="Times New Roman" w:hAnsi="Times New Roman" w:cs="Times New Roman"/>
          <w:b/>
          <w:sz w:val="32"/>
        </w:rPr>
        <w:sectPr w:rsidR="00ED5E0A" w:rsidRPr="00FB6A77" w:rsidSect="00661123">
          <w:headerReference w:type="default" r:id="rId9"/>
          <w:footerReference w:type="even" r:id="rId10"/>
          <w:footerReference w:type="first" r:id="rId11"/>
          <w:pgSz w:w="11906" w:h="16838"/>
          <w:pgMar w:top="936" w:right="1286" w:bottom="1247" w:left="1260" w:header="851" w:footer="992" w:gutter="0"/>
          <w:pgNumType w:start="1"/>
          <w:cols w:space="425"/>
          <w:docGrid w:type="linesAndChars" w:linePitch="312"/>
        </w:sectPr>
      </w:pPr>
    </w:p>
    <w:p w:rsidR="00AE7A22" w:rsidRPr="00F34BB7" w:rsidRDefault="005C0763" w:rsidP="008A40C1">
      <w:pPr>
        <w:rPr>
          <w:rFonts w:ascii="Times New Roman" w:hAnsi="Times New Roman" w:cs="Times New Roman"/>
          <w:b/>
          <w:noProof/>
          <w:kern w:val="2"/>
          <w:sz w:val="26"/>
          <w:szCs w:val="26"/>
        </w:rPr>
        <w:sectPr w:rsidR="00AE7A22" w:rsidRPr="00F34BB7" w:rsidSect="00661123">
          <w:footerReference w:type="default" r:id="rId12"/>
          <w:pgSz w:w="11907" w:h="16840" w:code="77"/>
          <w:pgMar w:top="1701" w:right="1588" w:bottom="1588" w:left="1588" w:header="1304" w:footer="1247" w:gutter="0"/>
          <w:pgNumType w:start="1"/>
          <w:cols w:space="425"/>
          <w:docGrid w:type="linesAndChars" w:linePitch="312"/>
        </w:sectPr>
      </w:pPr>
      <w:r>
        <w:rPr>
          <w:rFonts w:ascii="Times New Roman" w:hAnsi="Times New Roman"/>
          <w:b/>
          <w:noProof/>
          <w:sz w:val="26"/>
          <w:szCs w:val="26"/>
        </w:rPr>
        <w:lastRenderedPageBreak/>
        <w:drawing>
          <wp:inline distT="0" distB="0" distL="0" distR="0" wp14:anchorId="49180A0F" wp14:editId="3A46B1EC">
            <wp:extent cx="5906041" cy="8356600"/>
            <wp:effectExtent l="0" t="0" r="0" b="6350"/>
            <wp:docPr id="12" name="图片 12" descr="C:\Users\Administrator\Desktop\广东省贵东岩体东部地区铀矿资源调查评价与勘查(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广东省贵东岩体东部地区铀矿资源调查评价与勘查(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9408" cy="8361363"/>
                    </a:xfrm>
                    <a:prstGeom prst="rect">
                      <a:avLst/>
                    </a:prstGeom>
                    <a:noFill/>
                    <a:ln>
                      <a:noFill/>
                    </a:ln>
                  </pic:spPr>
                </pic:pic>
              </a:graphicData>
            </a:graphic>
          </wp:inline>
        </w:drawing>
      </w:r>
    </w:p>
    <w:p w:rsidR="008D070C" w:rsidRPr="001F5656" w:rsidRDefault="008D070C" w:rsidP="004B72E1">
      <w:pPr>
        <w:pStyle w:val="15"/>
        <w:jc w:val="center"/>
        <w:rPr>
          <w:rFonts w:asciiTheme="minorEastAsia" w:eastAsiaTheme="minorEastAsia" w:hAnsiTheme="minorEastAsia"/>
          <w:b w:val="0"/>
          <w:sz w:val="30"/>
          <w:szCs w:val="30"/>
        </w:rPr>
      </w:pPr>
      <w:r w:rsidRPr="001F5656">
        <w:rPr>
          <w:rFonts w:asciiTheme="minorEastAsia" w:eastAsiaTheme="minorEastAsia" w:hAnsiTheme="minorEastAsia" w:hint="eastAsia"/>
          <w:sz w:val="30"/>
          <w:szCs w:val="30"/>
        </w:rPr>
        <w:lastRenderedPageBreak/>
        <w:t>目  录</w:t>
      </w:r>
    </w:p>
    <w:p w:rsidR="004B72E1" w:rsidRPr="004B72E1" w:rsidRDefault="008D070C"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r w:rsidRPr="004B72E1">
        <w:rPr>
          <w:rFonts w:ascii="Times New Roman" w:eastAsia="仿宋_GB2312" w:hAnsi="Times New Roman" w:cs="Times New Roman"/>
          <w:b w:val="0"/>
          <w:kern w:val="2"/>
          <w:sz w:val="21"/>
          <w:szCs w:val="21"/>
        </w:rPr>
        <w:fldChar w:fldCharType="begin"/>
      </w:r>
      <w:r w:rsidRPr="004B72E1">
        <w:rPr>
          <w:rFonts w:ascii="Times New Roman" w:eastAsia="仿宋_GB2312" w:hAnsi="Times New Roman" w:cs="Times New Roman"/>
          <w:b w:val="0"/>
          <w:kern w:val="2"/>
          <w:sz w:val="21"/>
          <w:szCs w:val="21"/>
        </w:rPr>
        <w:instrText xml:space="preserve"> TOC \o "1-1" \h \z \u </w:instrText>
      </w:r>
      <w:r w:rsidRPr="004B72E1">
        <w:rPr>
          <w:rFonts w:ascii="Times New Roman" w:eastAsia="仿宋_GB2312" w:hAnsi="Times New Roman" w:cs="Times New Roman"/>
          <w:b w:val="0"/>
          <w:kern w:val="2"/>
          <w:sz w:val="21"/>
          <w:szCs w:val="21"/>
        </w:rPr>
        <w:fldChar w:fldCharType="separate"/>
      </w:r>
      <w:hyperlink w:anchor="_Toc97759289" w:history="1">
        <w:r w:rsidR="004B72E1" w:rsidRPr="004B72E1">
          <w:rPr>
            <w:rStyle w:val="aff"/>
            <w:rFonts w:ascii="Times New Roman" w:hAnsi="Times New Roman" w:cs="Times New Roman"/>
            <w:noProof/>
            <w:sz w:val="21"/>
            <w:szCs w:val="21"/>
          </w:rPr>
          <w:t>1</w:t>
        </w:r>
        <w:r w:rsidR="004B72E1" w:rsidRPr="004B72E1">
          <w:rPr>
            <w:rStyle w:val="aff"/>
            <w:rFonts w:ascii="Times New Roman" w:hAnsi="Times New Roman" w:cs="Times New Roman"/>
            <w:noProof/>
            <w:sz w:val="21"/>
            <w:szCs w:val="21"/>
          </w:rPr>
          <w:t>建设项目基本情况</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_Toc97759289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1</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0" w:history="1">
        <w:r w:rsidR="004B72E1" w:rsidRPr="004B72E1">
          <w:rPr>
            <w:rStyle w:val="aff"/>
            <w:rFonts w:ascii="Times New Roman" w:hAnsi="Times New Roman" w:cs="Times New Roman"/>
            <w:noProof/>
            <w:sz w:val="21"/>
            <w:szCs w:val="21"/>
          </w:rPr>
          <w:t>2</w:t>
        </w:r>
        <w:r w:rsidR="004B72E1" w:rsidRPr="004B72E1">
          <w:rPr>
            <w:rStyle w:val="aff"/>
            <w:rFonts w:ascii="Times New Roman" w:hAnsi="Times New Roman" w:cs="Times New Roman"/>
            <w:noProof/>
            <w:sz w:val="21"/>
            <w:szCs w:val="21"/>
          </w:rPr>
          <w:t>编制依据</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_Toc97759290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15</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1" w:history="1">
        <w:r w:rsidR="004B72E1" w:rsidRPr="004B72E1">
          <w:rPr>
            <w:rStyle w:val="aff"/>
            <w:rFonts w:ascii="Times New Roman" w:hAnsi="Times New Roman" w:cs="Times New Roman"/>
            <w:noProof/>
            <w:sz w:val="21"/>
            <w:szCs w:val="21"/>
          </w:rPr>
          <w:t>3</w:t>
        </w:r>
        <w:r w:rsidR="004B72E1" w:rsidRPr="004B72E1">
          <w:rPr>
            <w:rStyle w:val="aff"/>
            <w:rFonts w:ascii="Times New Roman" w:hAnsi="Times New Roman" w:cs="Times New Roman"/>
            <w:noProof/>
            <w:sz w:val="21"/>
            <w:szCs w:val="21"/>
          </w:rPr>
          <w:t>建设项目所在地自然环境和社会环境概况</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_Toc97759291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17</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2" w:history="1">
        <w:r w:rsidR="004B72E1" w:rsidRPr="004B72E1">
          <w:rPr>
            <w:rStyle w:val="aff"/>
            <w:rFonts w:ascii="Times New Roman" w:hAnsi="Times New Roman" w:cs="Times New Roman"/>
            <w:noProof/>
            <w:sz w:val="21"/>
            <w:szCs w:val="21"/>
          </w:rPr>
          <w:t>4</w:t>
        </w:r>
        <w:r w:rsidR="004B72E1" w:rsidRPr="004B72E1">
          <w:rPr>
            <w:rStyle w:val="aff"/>
            <w:rFonts w:ascii="Times New Roman" w:hAnsi="Times New Roman" w:cs="Times New Roman"/>
            <w:noProof/>
            <w:sz w:val="21"/>
            <w:szCs w:val="21"/>
          </w:rPr>
          <w:t>评价适用标准</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_Toc97759292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31</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3" w:history="1">
        <w:r w:rsidR="004B72E1" w:rsidRPr="004B72E1">
          <w:rPr>
            <w:rStyle w:val="aff"/>
            <w:rFonts w:ascii="Times New Roman" w:hAnsi="Times New Roman" w:cs="Times New Roman"/>
            <w:noProof/>
            <w:sz w:val="21"/>
            <w:szCs w:val="21"/>
          </w:rPr>
          <w:t>5</w:t>
        </w:r>
        <w:r w:rsidR="004B72E1" w:rsidRPr="004B72E1">
          <w:rPr>
            <w:rStyle w:val="aff"/>
            <w:rFonts w:ascii="Times New Roman" w:hAnsi="Times New Roman" w:cs="Times New Roman"/>
            <w:noProof/>
            <w:sz w:val="21"/>
            <w:szCs w:val="21"/>
          </w:rPr>
          <w:t>环境质量状况</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_Toc97759293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32</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4" w:history="1">
        <w:r w:rsidR="004B72E1" w:rsidRPr="004B72E1">
          <w:rPr>
            <w:rStyle w:val="aff"/>
            <w:rFonts w:ascii="Times New Roman" w:hAnsi="Times New Roman" w:cs="Times New Roman"/>
            <w:noProof/>
            <w:sz w:val="21"/>
            <w:szCs w:val="21"/>
          </w:rPr>
          <w:t>6</w:t>
        </w:r>
        <w:r w:rsidR="004B72E1" w:rsidRPr="004B72E1">
          <w:rPr>
            <w:rStyle w:val="aff"/>
            <w:rFonts w:ascii="Times New Roman" w:hAnsi="Times New Roman" w:cs="Times New Roman"/>
            <w:noProof/>
            <w:sz w:val="21"/>
            <w:szCs w:val="21"/>
          </w:rPr>
          <w:t>建设项目工程分析</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_Toc97759294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38</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5" w:history="1">
        <w:r w:rsidR="004B72E1" w:rsidRPr="004B72E1">
          <w:rPr>
            <w:rStyle w:val="aff"/>
            <w:rFonts w:ascii="Times New Roman" w:hAnsi="Times New Roman" w:cs="Times New Roman"/>
            <w:noProof/>
            <w:sz w:val="21"/>
            <w:szCs w:val="21"/>
          </w:rPr>
          <w:t>7</w:t>
        </w:r>
        <w:r w:rsidR="004B72E1" w:rsidRPr="004B72E1">
          <w:rPr>
            <w:rStyle w:val="aff"/>
            <w:rFonts w:ascii="Times New Roman" w:hAnsi="Times New Roman" w:cs="Times New Roman"/>
            <w:noProof/>
            <w:sz w:val="21"/>
            <w:szCs w:val="21"/>
          </w:rPr>
          <w:t>项目主要污染物产生及预计排放情况</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_Toc97759295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46</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6" w:history="1">
        <w:r w:rsidR="004B72E1" w:rsidRPr="004B72E1">
          <w:rPr>
            <w:rStyle w:val="aff"/>
            <w:rFonts w:ascii="Times New Roman" w:hAnsi="Times New Roman" w:cs="Times New Roman"/>
            <w:noProof/>
            <w:sz w:val="21"/>
            <w:szCs w:val="21"/>
          </w:rPr>
          <w:t>8</w:t>
        </w:r>
        <w:r w:rsidR="004B72E1" w:rsidRPr="004B72E1">
          <w:rPr>
            <w:rStyle w:val="aff"/>
            <w:rFonts w:ascii="Times New Roman" w:hAnsi="Times New Roman" w:cs="Times New Roman"/>
            <w:noProof/>
            <w:sz w:val="21"/>
            <w:szCs w:val="21"/>
          </w:rPr>
          <w:t>环境影响分析</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_Toc97759296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47</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7" w:history="1">
        <w:r w:rsidR="004B72E1" w:rsidRPr="004B72E1">
          <w:rPr>
            <w:rStyle w:val="aff"/>
            <w:rFonts w:ascii="Times New Roman" w:hAnsi="Times New Roman" w:cs="Times New Roman"/>
            <w:noProof/>
            <w:sz w:val="21"/>
            <w:szCs w:val="21"/>
          </w:rPr>
          <w:t>9</w:t>
        </w:r>
        <w:r w:rsidR="004B72E1" w:rsidRPr="004B72E1">
          <w:rPr>
            <w:rStyle w:val="aff"/>
            <w:rFonts w:ascii="Times New Roman" w:hAnsi="Times New Roman" w:cs="Times New Roman"/>
            <w:noProof/>
            <w:sz w:val="21"/>
            <w:szCs w:val="21"/>
          </w:rPr>
          <w:t>建设项目拟采用的防治措施及预期治理效果</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_Toc97759297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64</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8" w:history="1">
        <w:r w:rsidR="004B72E1" w:rsidRPr="004B72E1">
          <w:rPr>
            <w:rStyle w:val="aff"/>
            <w:rFonts w:ascii="Times New Roman" w:hAnsi="Times New Roman" w:cs="Times New Roman"/>
            <w:noProof/>
            <w:sz w:val="21"/>
            <w:szCs w:val="21"/>
          </w:rPr>
          <w:t>10</w:t>
        </w:r>
        <w:r w:rsidR="004B72E1" w:rsidRPr="004B72E1">
          <w:rPr>
            <w:rStyle w:val="aff"/>
            <w:rFonts w:ascii="Times New Roman" w:hAnsi="Times New Roman" w:cs="Times New Roman"/>
            <w:noProof/>
            <w:sz w:val="21"/>
            <w:szCs w:val="21"/>
          </w:rPr>
          <w:t>环境保护设施及环境保护投资一览表</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_Toc97759298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66</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299" w:history="1">
        <w:r w:rsidR="004B72E1" w:rsidRPr="004B72E1">
          <w:rPr>
            <w:rStyle w:val="aff"/>
            <w:rFonts w:ascii="Times New Roman" w:hAnsi="Times New Roman" w:cs="Times New Roman"/>
            <w:noProof/>
            <w:sz w:val="21"/>
            <w:szCs w:val="21"/>
          </w:rPr>
          <w:t>11</w:t>
        </w:r>
        <w:r w:rsidR="004B72E1" w:rsidRPr="004B72E1">
          <w:rPr>
            <w:rStyle w:val="aff"/>
            <w:rFonts w:ascii="Times New Roman" w:hAnsi="Times New Roman" w:cs="Times New Roman"/>
            <w:noProof/>
            <w:sz w:val="21"/>
            <w:szCs w:val="21"/>
          </w:rPr>
          <w:t>环境管理与监测计划</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_Toc97759299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67</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300" w:history="1">
        <w:r w:rsidR="004B72E1" w:rsidRPr="004B72E1">
          <w:rPr>
            <w:rStyle w:val="aff"/>
            <w:rFonts w:ascii="Times New Roman" w:hAnsi="Times New Roman" w:cs="Times New Roman"/>
            <w:noProof/>
            <w:sz w:val="21"/>
            <w:szCs w:val="21"/>
          </w:rPr>
          <w:t>12</w:t>
        </w:r>
        <w:r w:rsidR="004B72E1" w:rsidRPr="004B72E1">
          <w:rPr>
            <w:rStyle w:val="aff"/>
            <w:rFonts w:ascii="Times New Roman" w:hAnsi="Times New Roman" w:cs="Times New Roman"/>
            <w:noProof/>
            <w:sz w:val="21"/>
            <w:szCs w:val="21"/>
          </w:rPr>
          <w:t>环境修复</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_Toc97759300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69</w:t>
        </w:r>
        <w:r w:rsidR="004B72E1" w:rsidRPr="004B72E1">
          <w:rPr>
            <w:rFonts w:ascii="Times New Roman" w:hAnsi="Times New Roman" w:cs="Times New Roman"/>
            <w:noProof/>
            <w:webHidden/>
            <w:sz w:val="21"/>
            <w:szCs w:val="21"/>
          </w:rPr>
          <w:fldChar w:fldCharType="end"/>
        </w:r>
      </w:hyperlink>
    </w:p>
    <w:p w:rsidR="004B72E1" w:rsidRPr="004B72E1" w:rsidRDefault="00B92FDF" w:rsidP="004B72E1">
      <w:pPr>
        <w:pStyle w:val="15"/>
        <w:tabs>
          <w:tab w:val="right" w:leader="middleDot" w:pos="8721"/>
        </w:tabs>
        <w:spacing w:beforeLines="100" w:before="312"/>
        <w:rPr>
          <w:rFonts w:ascii="Times New Roman" w:eastAsiaTheme="minorEastAsia" w:hAnsi="Times New Roman" w:cs="Times New Roman"/>
          <w:b w:val="0"/>
          <w:bCs w:val="0"/>
          <w:caps w:val="0"/>
          <w:noProof/>
          <w:kern w:val="2"/>
          <w:sz w:val="21"/>
          <w:szCs w:val="21"/>
        </w:rPr>
      </w:pPr>
      <w:hyperlink w:anchor="_Toc97759301" w:history="1">
        <w:r w:rsidR="004B72E1" w:rsidRPr="004B72E1">
          <w:rPr>
            <w:rStyle w:val="aff"/>
            <w:rFonts w:ascii="Times New Roman" w:hAnsi="Times New Roman" w:cs="Times New Roman"/>
            <w:noProof/>
            <w:sz w:val="21"/>
            <w:szCs w:val="21"/>
          </w:rPr>
          <w:t>13</w:t>
        </w:r>
        <w:r w:rsidR="004B72E1" w:rsidRPr="004B72E1">
          <w:rPr>
            <w:rStyle w:val="aff"/>
            <w:rFonts w:ascii="Times New Roman" w:hAnsi="Times New Roman" w:cs="Times New Roman"/>
            <w:noProof/>
            <w:sz w:val="21"/>
            <w:szCs w:val="21"/>
          </w:rPr>
          <w:t>结论与建议</w:t>
        </w:r>
        <w:r w:rsidR="004B72E1" w:rsidRPr="004B72E1">
          <w:rPr>
            <w:rFonts w:ascii="Times New Roman" w:hAnsi="Times New Roman" w:cs="Times New Roman"/>
            <w:noProof/>
            <w:webHidden/>
            <w:sz w:val="21"/>
            <w:szCs w:val="21"/>
          </w:rPr>
          <w:tab/>
        </w:r>
        <w:r w:rsidR="004B72E1" w:rsidRPr="004B72E1">
          <w:rPr>
            <w:rFonts w:ascii="Times New Roman" w:hAnsi="Times New Roman" w:cs="Times New Roman"/>
            <w:noProof/>
            <w:webHidden/>
            <w:sz w:val="21"/>
            <w:szCs w:val="21"/>
          </w:rPr>
          <w:fldChar w:fldCharType="begin"/>
        </w:r>
        <w:r w:rsidR="004B72E1" w:rsidRPr="004B72E1">
          <w:rPr>
            <w:rFonts w:ascii="Times New Roman" w:hAnsi="Times New Roman" w:cs="Times New Roman"/>
            <w:noProof/>
            <w:webHidden/>
            <w:sz w:val="21"/>
            <w:szCs w:val="21"/>
          </w:rPr>
          <w:instrText xml:space="preserve"> PAGEREF _Toc97759301 \h </w:instrText>
        </w:r>
        <w:r w:rsidR="004B72E1" w:rsidRPr="004B72E1">
          <w:rPr>
            <w:rFonts w:ascii="Times New Roman" w:hAnsi="Times New Roman" w:cs="Times New Roman"/>
            <w:noProof/>
            <w:webHidden/>
            <w:sz w:val="21"/>
            <w:szCs w:val="21"/>
          </w:rPr>
        </w:r>
        <w:r w:rsidR="004B72E1" w:rsidRPr="004B72E1">
          <w:rPr>
            <w:rFonts w:ascii="Times New Roman" w:hAnsi="Times New Roman" w:cs="Times New Roman"/>
            <w:noProof/>
            <w:webHidden/>
            <w:sz w:val="21"/>
            <w:szCs w:val="21"/>
          </w:rPr>
          <w:fldChar w:fldCharType="separate"/>
        </w:r>
        <w:r w:rsidR="006A1B4D">
          <w:rPr>
            <w:rFonts w:ascii="Times New Roman" w:hAnsi="Times New Roman" w:cs="Times New Roman"/>
            <w:noProof/>
            <w:webHidden/>
            <w:sz w:val="21"/>
            <w:szCs w:val="21"/>
          </w:rPr>
          <w:t>71</w:t>
        </w:r>
        <w:r w:rsidR="004B72E1" w:rsidRPr="004B72E1">
          <w:rPr>
            <w:rFonts w:ascii="Times New Roman" w:hAnsi="Times New Roman" w:cs="Times New Roman"/>
            <w:noProof/>
            <w:webHidden/>
            <w:sz w:val="21"/>
            <w:szCs w:val="21"/>
          </w:rPr>
          <w:fldChar w:fldCharType="end"/>
        </w:r>
      </w:hyperlink>
    </w:p>
    <w:p w:rsidR="00F34BB7" w:rsidRDefault="008D070C" w:rsidP="008D070C">
      <w:pPr>
        <w:pStyle w:val="15"/>
        <w:tabs>
          <w:tab w:val="right" w:leader="dot" w:pos="8296"/>
        </w:tabs>
        <w:spacing w:before="0"/>
        <w:rPr>
          <w:rFonts w:ascii="Times New Roman" w:hAnsi="Times New Roman"/>
          <w:b w:val="0"/>
          <w:sz w:val="26"/>
          <w:szCs w:val="26"/>
        </w:rPr>
      </w:pPr>
      <w:r w:rsidRPr="004B72E1">
        <w:rPr>
          <w:rFonts w:ascii="Times New Roman" w:eastAsia="仿宋_GB2312" w:hAnsi="Times New Roman" w:cs="Times New Roman"/>
          <w:b w:val="0"/>
          <w:kern w:val="2"/>
          <w:sz w:val="21"/>
          <w:szCs w:val="21"/>
        </w:rPr>
        <w:fldChar w:fldCharType="end"/>
      </w:r>
    </w:p>
    <w:p w:rsidR="00F34BB7" w:rsidRDefault="00F34BB7" w:rsidP="00F34BB7">
      <w:pPr>
        <w:pStyle w:val="a6"/>
        <w:spacing w:line="400" w:lineRule="exact"/>
        <w:rPr>
          <w:rFonts w:ascii="Times New Roman" w:hAnsi="Times New Roman"/>
          <w:b/>
          <w:sz w:val="26"/>
          <w:szCs w:val="26"/>
        </w:rPr>
      </w:pPr>
    </w:p>
    <w:p w:rsidR="00F34BB7" w:rsidRDefault="00F34BB7" w:rsidP="008D070C">
      <w:pPr>
        <w:pStyle w:val="15"/>
        <w:tabs>
          <w:tab w:val="right" w:leader="dot" w:pos="8296"/>
        </w:tabs>
        <w:spacing w:before="0"/>
        <w:rPr>
          <w:rFonts w:ascii="Times New Roman" w:hAnsi="Times New Roman"/>
          <w:b w:val="0"/>
          <w:sz w:val="26"/>
          <w:szCs w:val="26"/>
        </w:rPr>
        <w:sectPr w:rsidR="00F34BB7" w:rsidSect="00661123">
          <w:headerReference w:type="default" r:id="rId14"/>
          <w:footerReference w:type="default" r:id="rId15"/>
          <w:pgSz w:w="11907" w:h="16840" w:code="77"/>
          <w:pgMar w:top="1701" w:right="1588" w:bottom="1588" w:left="1588" w:header="1304" w:footer="1247" w:gutter="0"/>
          <w:pgNumType w:start="1"/>
          <w:cols w:space="425"/>
          <w:docGrid w:type="linesAndChars" w:linePitch="312"/>
        </w:sectPr>
      </w:pPr>
    </w:p>
    <w:p w:rsidR="00ED5E0A" w:rsidRPr="00FB6A77" w:rsidRDefault="002104FF" w:rsidP="006233F6">
      <w:pPr>
        <w:pStyle w:val="a6"/>
        <w:spacing w:line="400" w:lineRule="exact"/>
        <w:outlineLvl w:val="0"/>
        <w:rPr>
          <w:rFonts w:ascii="Times New Roman" w:hAnsi="Times New Roman"/>
          <w:b/>
          <w:sz w:val="26"/>
          <w:szCs w:val="26"/>
        </w:rPr>
      </w:pPr>
      <w:bookmarkStart w:id="2" w:name="_Toc97710129"/>
      <w:bookmarkStart w:id="3" w:name="_Toc97759289"/>
      <w:r w:rsidRPr="00FB6A77">
        <w:rPr>
          <w:rFonts w:ascii="Times New Roman" w:hAnsi="Times New Roman"/>
          <w:b/>
          <w:sz w:val="26"/>
          <w:szCs w:val="26"/>
        </w:rPr>
        <w:lastRenderedPageBreak/>
        <w:t>1</w:t>
      </w:r>
      <w:r w:rsidR="00ED5E0A" w:rsidRPr="00FB6A77">
        <w:rPr>
          <w:rFonts w:ascii="Times New Roman" w:hAnsi="Times New Roman"/>
          <w:b/>
          <w:sz w:val="26"/>
          <w:szCs w:val="26"/>
        </w:rPr>
        <w:t>建设项目基本情况</w:t>
      </w:r>
      <w:bookmarkEnd w:id="2"/>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216"/>
        <w:gridCol w:w="798"/>
        <w:gridCol w:w="371"/>
        <w:gridCol w:w="79"/>
        <w:gridCol w:w="1334"/>
        <w:gridCol w:w="308"/>
        <w:gridCol w:w="1038"/>
        <w:gridCol w:w="1292"/>
      </w:tblGrid>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项目名称</w:t>
            </w:r>
          </w:p>
        </w:tc>
        <w:tc>
          <w:tcPr>
            <w:tcW w:w="7138" w:type="dxa"/>
            <w:gridSpan w:val="8"/>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广东省</w:t>
            </w:r>
            <w:r w:rsidR="00527D74" w:rsidRPr="00FB6A77">
              <w:rPr>
                <w:rFonts w:ascii="Times New Roman" w:hAnsi="Times New Roman" w:hint="eastAsia"/>
                <w:sz w:val="26"/>
                <w:szCs w:val="26"/>
              </w:rPr>
              <w:t>贵东岩体</w:t>
            </w:r>
            <w:r w:rsidR="00527D74" w:rsidRPr="00FB6A77">
              <w:rPr>
                <w:rFonts w:ascii="Times New Roman" w:hAnsi="Times New Roman"/>
                <w:sz w:val="26"/>
                <w:szCs w:val="26"/>
              </w:rPr>
              <w:t>东部地区</w:t>
            </w:r>
            <w:r w:rsidR="00AB669A">
              <w:rPr>
                <w:rFonts w:ascii="Times New Roman" w:hAnsi="Times New Roman"/>
                <w:sz w:val="26"/>
                <w:szCs w:val="26"/>
              </w:rPr>
              <w:t>铀</w:t>
            </w:r>
            <w:r w:rsidRPr="00FB6A77">
              <w:rPr>
                <w:rFonts w:ascii="Times New Roman" w:hAnsi="Times New Roman"/>
                <w:sz w:val="26"/>
                <w:szCs w:val="26"/>
              </w:rPr>
              <w:t>矿资源调查评价与勘查</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建设单位</w:t>
            </w:r>
          </w:p>
        </w:tc>
        <w:tc>
          <w:tcPr>
            <w:tcW w:w="7138" w:type="dxa"/>
            <w:gridSpan w:val="8"/>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核工业二九〇研究所</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法人代表</w:t>
            </w:r>
          </w:p>
        </w:tc>
        <w:tc>
          <w:tcPr>
            <w:tcW w:w="3194" w:type="dxa"/>
            <w:gridSpan w:val="3"/>
            <w:tcBorders>
              <w:top w:val="single" w:sz="4" w:space="0" w:color="auto"/>
              <w:left w:val="single" w:sz="4" w:space="0" w:color="auto"/>
              <w:bottom w:val="single" w:sz="4" w:space="0" w:color="auto"/>
              <w:right w:val="single" w:sz="4" w:space="0" w:color="auto"/>
            </w:tcBorders>
            <w:vAlign w:val="center"/>
          </w:tcPr>
          <w:p w:rsidR="00ED5E0A" w:rsidRPr="00FB6A77" w:rsidRDefault="008B5E90"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hint="eastAsia"/>
                <w:sz w:val="26"/>
                <w:szCs w:val="26"/>
              </w:rPr>
              <w:t>罗媛媛</w:t>
            </w:r>
          </w:p>
        </w:tc>
        <w:tc>
          <w:tcPr>
            <w:tcW w:w="1201"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联系人</w:t>
            </w:r>
          </w:p>
        </w:tc>
        <w:tc>
          <w:tcPr>
            <w:tcW w:w="2743" w:type="dxa"/>
            <w:gridSpan w:val="3"/>
            <w:tcBorders>
              <w:top w:val="single" w:sz="4" w:space="0" w:color="auto"/>
              <w:left w:val="single" w:sz="4" w:space="0" w:color="auto"/>
              <w:bottom w:val="single" w:sz="4" w:space="0" w:color="auto"/>
              <w:right w:val="single" w:sz="4" w:space="0" w:color="auto"/>
            </w:tcBorders>
            <w:vAlign w:val="center"/>
            <w:hideMark/>
          </w:tcPr>
          <w:p w:rsidR="00ED5E0A" w:rsidRPr="00FB6A77" w:rsidRDefault="009755AE"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李俊</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通讯地址</w:t>
            </w:r>
          </w:p>
        </w:tc>
        <w:tc>
          <w:tcPr>
            <w:tcW w:w="7138" w:type="dxa"/>
            <w:gridSpan w:val="8"/>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AB5366">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广东省韶关市武江区</w:t>
            </w:r>
            <w:r w:rsidR="00D463D0" w:rsidRPr="00FB6A77">
              <w:rPr>
                <w:rFonts w:ascii="Times New Roman" w:hAnsi="Times New Roman"/>
                <w:sz w:val="26"/>
                <w:szCs w:val="26"/>
              </w:rPr>
              <w:t>科技工业园</w:t>
            </w:r>
            <w:r w:rsidR="00A8435A" w:rsidRPr="00FB6A77">
              <w:rPr>
                <w:rFonts w:ascii="Times New Roman" w:hAnsi="Times New Roman"/>
                <w:sz w:val="26"/>
                <w:szCs w:val="26"/>
              </w:rPr>
              <w:t>广</w:t>
            </w:r>
            <w:r w:rsidRPr="00FB6A77">
              <w:rPr>
                <w:rFonts w:ascii="Times New Roman" w:hAnsi="Times New Roman"/>
                <w:sz w:val="26"/>
                <w:szCs w:val="26"/>
              </w:rPr>
              <w:t>前路</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联系电话</w:t>
            </w:r>
          </w:p>
        </w:tc>
        <w:tc>
          <w:tcPr>
            <w:tcW w:w="2010"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0751-8177237</w:t>
            </w:r>
          </w:p>
        </w:tc>
        <w:tc>
          <w:tcPr>
            <w:tcW w:w="871"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传真</w:t>
            </w:r>
          </w:p>
        </w:tc>
        <w:tc>
          <w:tcPr>
            <w:tcW w:w="1797" w:type="dxa"/>
            <w:gridSpan w:val="4"/>
            <w:tcBorders>
              <w:top w:val="single" w:sz="4" w:space="0" w:color="auto"/>
              <w:left w:val="single" w:sz="4" w:space="0" w:color="auto"/>
              <w:bottom w:val="single" w:sz="4" w:space="0" w:color="auto"/>
              <w:right w:val="single" w:sz="4" w:space="0" w:color="auto"/>
            </w:tcBorders>
            <w:vAlign w:val="center"/>
            <w:hideMark/>
          </w:tcPr>
          <w:p w:rsidR="00ED5E0A" w:rsidRPr="00FB6A77" w:rsidRDefault="00D463D0"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0751-8177237</w:t>
            </w:r>
          </w:p>
        </w:tc>
        <w:tc>
          <w:tcPr>
            <w:tcW w:w="1276"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邮政编码</w:t>
            </w:r>
          </w:p>
        </w:tc>
        <w:tc>
          <w:tcPr>
            <w:tcW w:w="1184" w:type="dxa"/>
            <w:tcBorders>
              <w:top w:val="single" w:sz="4" w:space="0" w:color="auto"/>
              <w:left w:val="single" w:sz="4" w:space="0" w:color="auto"/>
              <w:bottom w:val="single" w:sz="4" w:space="0" w:color="auto"/>
              <w:right w:val="single" w:sz="4" w:space="0" w:color="auto"/>
            </w:tcBorders>
            <w:vAlign w:val="center"/>
          </w:tcPr>
          <w:p w:rsidR="00ED5E0A" w:rsidRPr="00FB6A77" w:rsidRDefault="009E7237"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5120</w:t>
            </w:r>
            <w:r w:rsidR="00D463D0" w:rsidRPr="00FB6A77">
              <w:rPr>
                <w:rFonts w:ascii="Times New Roman" w:hAnsi="Times New Roman"/>
                <w:sz w:val="26"/>
                <w:szCs w:val="26"/>
              </w:rPr>
              <w:t>29</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建设地点</w:t>
            </w:r>
          </w:p>
        </w:tc>
        <w:tc>
          <w:tcPr>
            <w:tcW w:w="7138" w:type="dxa"/>
            <w:gridSpan w:val="8"/>
            <w:tcBorders>
              <w:top w:val="single" w:sz="4" w:space="0" w:color="auto"/>
              <w:left w:val="single" w:sz="4" w:space="0" w:color="auto"/>
              <w:bottom w:val="single" w:sz="4" w:space="0" w:color="auto"/>
              <w:right w:val="single" w:sz="4" w:space="0" w:color="auto"/>
            </w:tcBorders>
            <w:vAlign w:val="center"/>
            <w:hideMark/>
          </w:tcPr>
          <w:p w:rsidR="00ED5E0A" w:rsidRPr="00FB6A77" w:rsidRDefault="00332797" w:rsidP="00AB5366">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广东省</w:t>
            </w:r>
            <w:r w:rsidR="00D463D0" w:rsidRPr="00FB6A77">
              <w:rPr>
                <w:rFonts w:ascii="Times New Roman" w:hAnsi="Times New Roman"/>
                <w:sz w:val="26"/>
                <w:szCs w:val="26"/>
              </w:rPr>
              <w:t>韶关市</w:t>
            </w:r>
            <w:r w:rsidRPr="00FB6A77">
              <w:rPr>
                <w:rFonts w:ascii="Times New Roman" w:hAnsi="Times New Roman"/>
                <w:sz w:val="26"/>
                <w:szCs w:val="26"/>
              </w:rPr>
              <w:t>翁源县坝仔镇</w:t>
            </w:r>
            <w:r w:rsidR="00D463D0" w:rsidRPr="00FB6A77">
              <w:rPr>
                <w:rFonts w:ascii="Times New Roman" w:hAnsi="Times New Roman"/>
                <w:sz w:val="26"/>
                <w:szCs w:val="26"/>
              </w:rPr>
              <w:t>及江西省全南县南迳镇</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立项审批部门</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rsidR="00ED5E0A" w:rsidRPr="00FB6A77" w:rsidRDefault="009E7237"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中国核工业地质局</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批准文号</w:t>
            </w:r>
          </w:p>
        </w:tc>
        <w:tc>
          <w:tcPr>
            <w:tcW w:w="2460"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0A31F0" w:rsidP="00AF7FE1">
            <w:pPr>
              <w:pStyle w:val="a6"/>
              <w:adjustRightInd w:val="0"/>
              <w:snapToGrid w:val="0"/>
              <w:spacing w:line="240" w:lineRule="atLeast"/>
              <w:jc w:val="center"/>
              <w:rPr>
                <w:rFonts w:ascii="Times New Roman" w:hAnsi="Times New Roman"/>
                <w:sz w:val="26"/>
                <w:szCs w:val="26"/>
              </w:rPr>
            </w:pPr>
            <w:r w:rsidRPr="003D6DC0">
              <w:rPr>
                <w:rFonts w:ascii="Times New Roman" w:hAnsi="Times New Roman"/>
                <w:sz w:val="26"/>
                <w:szCs w:val="26"/>
              </w:rPr>
              <w:t>20</w:t>
            </w:r>
            <w:r w:rsidR="00213B96" w:rsidRPr="003D6DC0">
              <w:rPr>
                <w:rFonts w:ascii="Times New Roman" w:hAnsi="Times New Roman" w:hint="eastAsia"/>
                <w:sz w:val="26"/>
                <w:szCs w:val="26"/>
              </w:rPr>
              <w:t>22</w:t>
            </w:r>
            <w:r w:rsidR="00AF7FE1">
              <w:rPr>
                <w:rFonts w:ascii="Times New Roman" w:hAnsi="Times New Roman" w:hint="eastAsia"/>
                <w:sz w:val="26"/>
                <w:szCs w:val="26"/>
              </w:rPr>
              <w:t>-XX</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建设性质</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4"/>
                <w:szCs w:val="26"/>
              </w:rPr>
              <w:t>新建</w:t>
            </w:r>
            <w:r w:rsidR="00717999" w:rsidRPr="00FB6A77">
              <w:rPr>
                <w:rFonts w:ascii="Times New Roman" w:hAnsi="Times New Roman"/>
                <w:sz w:val="24"/>
                <w:szCs w:val="26"/>
              </w:rPr>
              <w:sym w:font="Wingdings 2" w:char="F052"/>
            </w:r>
            <w:r w:rsidR="00717999" w:rsidRPr="00FB6A77">
              <w:rPr>
                <w:rFonts w:ascii="Times New Roman" w:hAnsi="Times New Roman" w:hint="eastAsia"/>
                <w:sz w:val="24"/>
                <w:szCs w:val="26"/>
              </w:rPr>
              <w:t>扩建</w:t>
            </w:r>
            <w:r w:rsidR="00717999" w:rsidRPr="00FB6A77">
              <w:rPr>
                <w:rFonts w:ascii="Times New Roman" w:hAnsi="Times New Roman"/>
                <w:sz w:val="24"/>
                <w:szCs w:val="26"/>
              </w:rPr>
              <w:sym w:font="Wingdings 2" w:char="F0A3"/>
            </w:r>
            <w:r w:rsidR="00717999" w:rsidRPr="00FB6A77">
              <w:rPr>
                <w:rFonts w:ascii="Times New Roman" w:hAnsi="Times New Roman"/>
                <w:sz w:val="24"/>
                <w:szCs w:val="26"/>
              </w:rPr>
              <w:t>改建</w:t>
            </w:r>
            <w:r w:rsidR="00717999" w:rsidRPr="00FB6A77">
              <w:rPr>
                <w:rFonts w:ascii="Times New Roman" w:hAnsi="Times New Roman"/>
                <w:sz w:val="24"/>
                <w:szCs w:val="26"/>
              </w:rPr>
              <w:sym w:font="Wingdings 2" w:char="F0A3"/>
            </w:r>
            <w:r w:rsidRPr="00FB6A77">
              <w:rPr>
                <w:rFonts w:ascii="Times New Roman" w:hAnsi="Times New Roman"/>
                <w:sz w:val="24"/>
                <w:szCs w:val="26"/>
              </w:rPr>
              <w:t>技改</w:t>
            </w:r>
            <w:r w:rsidR="00717999" w:rsidRPr="00FB6A77">
              <w:rPr>
                <w:rFonts w:ascii="Times New Roman" w:hAnsi="Times New Roman"/>
                <w:sz w:val="24"/>
                <w:szCs w:val="26"/>
              </w:rPr>
              <w:sym w:font="Wingdings 2" w:char="F0A3"/>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行业类别</w:t>
            </w:r>
          </w:p>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及代码</w:t>
            </w:r>
          </w:p>
        </w:tc>
        <w:tc>
          <w:tcPr>
            <w:tcW w:w="2460"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082402"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hint="eastAsia"/>
                <w:sz w:val="26"/>
                <w:szCs w:val="26"/>
              </w:rPr>
              <w:t>能源</w:t>
            </w:r>
            <w:r w:rsidR="00ED5E0A" w:rsidRPr="00FB6A77">
              <w:rPr>
                <w:rFonts w:ascii="Times New Roman" w:hAnsi="Times New Roman"/>
                <w:sz w:val="26"/>
                <w:szCs w:val="26"/>
              </w:rPr>
              <w:t>矿产地质勘查</w:t>
            </w:r>
            <w:r w:rsidR="00717999" w:rsidRPr="00FB6A77">
              <w:rPr>
                <w:rFonts w:ascii="Times New Roman" w:hAnsi="Times New Roman"/>
                <w:sz w:val="26"/>
                <w:szCs w:val="26"/>
              </w:rPr>
              <w:t>M7</w:t>
            </w:r>
            <w:r w:rsidR="00711E01" w:rsidRPr="00FB6A77">
              <w:rPr>
                <w:rFonts w:ascii="Times New Roman" w:hAnsi="Times New Roman" w:hint="eastAsia"/>
                <w:sz w:val="26"/>
                <w:szCs w:val="26"/>
              </w:rPr>
              <w:t>47</w:t>
            </w:r>
            <w:r w:rsidR="00717999" w:rsidRPr="00FB6A77">
              <w:rPr>
                <w:rFonts w:ascii="Times New Roman" w:hAnsi="Times New Roman" w:hint="eastAsia"/>
                <w:sz w:val="26"/>
                <w:szCs w:val="26"/>
              </w:rPr>
              <w:t>1</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717999"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占地面积</w:t>
            </w:r>
          </w:p>
          <w:p w:rsidR="00ED5E0A"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hint="eastAsia"/>
                <w:sz w:val="26"/>
                <w:szCs w:val="26"/>
              </w:rPr>
              <w:t>（平方米）</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rsidR="00ED5E0A" w:rsidRPr="00FB6A77" w:rsidRDefault="002974FF" w:rsidP="00E2161B">
            <w:pPr>
              <w:pStyle w:val="a6"/>
              <w:adjustRightInd w:val="0"/>
              <w:snapToGrid w:val="0"/>
              <w:spacing w:line="240" w:lineRule="atLeast"/>
              <w:jc w:val="center"/>
              <w:rPr>
                <w:rFonts w:ascii="Times New Roman" w:hAnsi="Times New Roman"/>
                <w:sz w:val="26"/>
                <w:szCs w:val="26"/>
              </w:rPr>
            </w:pPr>
            <w:r>
              <w:rPr>
                <w:rFonts w:ascii="Times New Roman" w:hAnsi="Times New Roman" w:hint="eastAsia"/>
                <w:sz w:val="26"/>
                <w:szCs w:val="26"/>
              </w:rPr>
              <w:t>354</w:t>
            </w:r>
            <w:r w:rsidR="00BA3D7B">
              <w:rPr>
                <w:rFonts w:ascii="Times New Roman" w:hAnsi="Times New Roman" w:hint="eastAsia"/>
                <w:sz w:val="26"/>
                <w:szCs w:val="26"/>
              </w:rPr>
              <w:t>00</w:t>
            </w:r>
            <w:r w:rsidR="00717999" w:rsidRPr="00FB6A77">
              <w:rPr>
                <w:rFonts w:ascii="Times New Roman" w:hAnsi="Times New Roman" w:hint="eastAsia"/>
                <w:sz w:val="26"/>
                <w:szCs w:val="26"/>
              </w:rPr>
              <w:t>（临时占地）</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绿化面积</w:t>
            </w:r>
          </w:p>
          <w:p w:rsidR="00717999"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hint="eastAsia"/>
                <w:sz w:val="26"/>
                <w:szCs w:val="26"/>
              </w:rPr>
              <w:t>（平方米）</w:t>
            </w:r>
          </w:p>
        </w:tc>
        <w:tc>
          <w:tcPr>
            <w:tcW w:w="2460"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2974FF" w:rsidP="00E2161B">
            <w:pPr>
              <w:pStyle w:val="a6"/>
              <w:adjustRightInd w:val="0"/>
              <w:snapToGrid w:val="0"/>
              <w:spacing w:line="240" w:lineRule="atLeast"/>
              <w:jc w:val="center"/>
              <w:rPr>
                <w:rFonts w:ascii="Times New Roman" w:hAnsi="Times New Roman"/>
                <w:sz w:val="26"/>
                <w:szCs w:val="26"/>
              </w:rPr>
            </w:pPr>
            <w:r>
              <w:rPr>
                <w:rFonts w:ascii="Times New Roman" w:hAnsi="Times New Roman" w:hint="eastAsia"/>
                <w:sz w:val="26"/>
                <w:szCs w:val="26"/>
              </w:rPr>
              <w:t>354</w:t>
            </w:r>
            <w:r w:rsidR="00BA3D7B">
              <w:rPr>
                <w:rFonts w:ascii="Times New Roman" w:hAnsi="Times New Roman" w:hint="eastAsia"/>
                <w:sz w:val="26"/>
                <w:szCs w:val="26"/>
              </w:rPr>
              <w:t>00</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717999"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总投资</w:t>
            </w:r>
          </w:p>
          <w:p w:rsidR="00717999"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（万元）</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rsidR="00717999" w:rsidRPr="00FB6A77" w:rsidRDefault="007D6A58" w:rsidP="00E2161B">
            <w:pPr>
              <w:pStyle w:val="a6"/>
              <w:adjustRightInd w:val="0"/>
              <w:snapToGrid w:val="0"/>
              <w:spacing w:line="240" w:lineRule="atLeast"/>
              <w:jc w:val="center"/>
              <w:rPr>
                <w:rFonts w:ascii="Times New Roman" w:hAnsi="Times New Roman"/>
                <w:sz w:val="26"/>
                <w:szCs w:val="26"/>
              </w:rPr>
            </w:pPr>
            <w:r>
              <w:rPr>
                <w:rFonts w:ascii="Times New Roman" w:hAnsi="Times New Roman" w:hint="eastAsia"/>
                <w:sz w:val="26"/>
                <w:szCs w:val="26"/>
              </w:rPr>
              <w:t>10464</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rsidR="00717999"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环保投资（万元）</w:t>
            </w:r>
          </w:p>
        </w:tc>
        <w:tc>
          <w:tcPr>
            <w:tcW w:w="2460" w:type="dxa"/>
            <w:gridSpan w:val="2"/>
            <w:tcBorders>
              <w:top w:val="single" w:sz="4" w:space="0" w:color="auto"/>
              <w:left w:val="single" w:sz="4" w:space="0" w:color="auto"/>
              <w:bottom w:val="single" w:sz="4" w:space="0" w:color="auto"/>
              <w:right w:val="single" w:sz="4" w:space="0" w:color="auto"/>
            </w:tcBorders>
            <w:vAlign w:val="center"/>
            <w:hideMark/>
          </w:tcPr>
          <w:p w:rsidR="00717999" w:rsidRPr="00FB6A77" w:rsidRDefault="007D6A58" w:rsidP="00E2161B">
            <w:pPr>
              <w:pStyle w:val="a6"/>
              <w:adjustRightInd w:val="0"/>
              <w:snapToGrid w:val="0"/>
              <w:spacing w:line="240" w:lineRule="atLeast"/>
              <w:jc w:val="center"/>
              <w:rPr>
                <w:rFonts w:ascii="Times New Roman" w:hAnsi="Times New Roman"/>
                <w:sz w:val="26"/>
                <w:szCs w:val="26"/>
              </w:rPr>
            </w:pPr>
            <w:r>
              <w:rPr>
                <w:rFonts w:ascii="Times New Roman" w:hAnsi="Times New Roman" w:hint="eastAsia"/>
                <w:sz w:val="26"/>
                <w:szCs w:val="26"/>
              </w:rPr>
              <w:t>208.0</w:t>
            </w:r>
          </w:p>
        </w:tc>
      </w:tr>
      <w:tr w:rsidR="00FB6A77" w:rsidRPr="00FB6A77" w:rsidTr="008D070C">
        <w:trPr>
          <w:trHeight w:val="510"/>
        </w:trPr>
        <w:tc>
          <w:tcPr>
            <w:tcW w:w="1809" w:type="dxa"/>
            <w:tcBorders>
              <w:top w:val="single" w:sz="4" w:space="0" w:color="auto"/>
              <w:left w:val="single" w:sz="4" w:space="0" w:color="auto"/>
              <w:bottom w:val="single" w:sz="4" w:space="0" w:color="auto"/>
              <w:right w:val="single" w:sz="4" w:space="0" w:color="auto"/>
            </w:tcBorders>
            <w:vAlign w:val="center"/>
            <w:hideMark/>
          </w:tcPr>
          <w:p w:rsidR="00ED5E0A" w:rsidRPr="00FB6A77" w:rsidRDefault="00717999"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环保投资占总投资比例</w:t>
            </w:r>
          </w:p>
        </w:tc>
        <w:tc>
          <w:tcPr>
            <w:tcW w:w="3261" w:type="dxa"/>
            <w:gridSpan w:val="4"/>
            <w:tcBorders>
              <w:top w:val="single" w:sz="4" w:space="0" w:color="auto"/>
              <w:left w:val="single" w:sz="4" w:space="0" w:color="auto"/>
              <w:bottom w:val="single" w:sz="4" w:space="0" w:color="auto"/>
              <w:right w:val="single" w:sz="4" w:space="0" w:color="auto"/>
            </w:tcBorders>
            <w:vAlign w:val="center"/>
          </w:tcPr>
          <w:p w:rsidR="00ED5E0A" w:rsidRPr="00FB6A77" w:rsidRDefault="00FF0D5B" w:rsidP="007D6A58">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hint="eastAsia"/>
                <w:sz w:val="26"/>
                <w:szCs w:val="26"/>
              </w:rPr>
              <w:t>1</w:t>
            </w:r>
            <w:r w:rsidRPr="00FB6A77">
              <w:rPr>
                <w:rFonts w:ascii="Times New Roman" w:hAnsi="Times New Roman"/>
                <w:sz w:val="26"/>
                <w:szCs w:val="26"/>
              </w:rPr>
              <w:t>.</w:t>
            </w:r>
            <w:r w:rsidR="007D6A58">
              <w:rPr>
                <w:rFonts w:ascii="Times New Roman" w:hAnsi="Times New Roman" w:hint="eastAsia"/>
                <w:sz w:val="26"/>
                <w:szCs w:val="26"/>
              </w:rPr>
              <w:t>98</w:t>
            </w:r>
            <w:r w:rsidR="004B72E1">
              <w:rPr>
                <w:rFonts w:ascii="Times New Roman" w:hAnsi="Times New Roman" w:hint="eastAsia"/>
                <w:sz w:val="26"/>
                <w:szCs w:val="26"/>
              </w:rPr>
              <w:t>%</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ED5E0A" w:rsidP="00E2161B">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预期投产日期</w:t>
            </w:r>
          </w:p>
        </w:tc>
        <w:tc>
          <w:tcPr>
            <w:tcW w:w="2460" w:type="dxa"/>
            <w:gridSpan w:val="2"/>
            <w:tcBorders>
              <w:top w:val="single" w:sz="4" w:space="0" w:color="auto"/>
              <w:left w:val="single" w:sz="4" w:space="0" w:color="auto"/>
              <w:bottom w:val="single" w:sz="4" w:space="0" w:color="auto"/>
              <w:right w:val="single" w:sz="4" w:space="0" w:color="auto"/>
            </w:tcBorders>
            <w:vAlign w:val="center"/>
            <w:hideMark/>
          </w:tcPr>
          <w:p w:rsidR="00ED5E0A" w:rsidRPr="00FB6A77" w:rsidRDefault="00D84798" w:rsidP="003D6DC0">
            <w:pPr>
              <w:pStyle w:val="a6"/>
              <w:adjustRightInd w:val="0"/>
              <w:snapToGrid w:val="0"/>
              <w:spacing w:line="240" w:lineRule="atLeast"/>
              <w:jc w:val="center"/>
              <w:rPr>
                <w:rFonts w:ascii="Times New Roman" w:hAnsi="Times New Roman"/>
                <w:sz w:val="26"/>
                <w:szCs w:val="26"/>
              </w:rPr>
            </w:pPr>
            <w:r w:rsidRPr="00FB6A77">
              <w:rPr>
                <w:rFonts w:ascii="Times New Roman" w:hAnsi="Times New Roman"/>
                <w:sz w:val="26"/>
                <w:szCs w:val="26"/>
              </w:rPr>
              <w:t>202</w:t>
            </w:r>
            <w:r w:rsidR="00213B96" w:rsidRPr="00FB6A77">
              <w:rPr>
                <w:rFonts w:ascii="Times New Roman" w:hAnsi="Times New Roman" w:hint="eastAsia"/>
                <w:sz w:val="26"/>
                <w:szCs w:val="26"/>
              </w:rPr>
              <w:t>2</w:t>
            </w:r>
            <w:r w:rsidR="00B822F7" w:rsidRPr="00FB6A77">
              <w:rPr>
                <w:rFonts w:ascii="Times New Roman" w:hAnsi="Times New Roman" w:hint="eastAsia"/>
                <w:sz w:val="26"/>
                <w:szCs w:val="26"/>
              </w:rPr>
              <w:t>.0</w:t>
            </w:r>
            <w:r w:rsidR="00590D28" w:rsidRPr="00FB6A77">
              <w:rPr>
                <w:rFonts w:ascii="Times New Roman" w:hAnsi="Times New Roman" w:hint="eastAsia"/>
                <w:sz w:val="26"/>
                <w:szCs w:val="26"/>
              </w:rPr>
              <w:t>3</w:t>
            </w:r>
            <w:r w:rsidR="00B822F7" w:rsidRPr="00FB6A77">
              <w:rPr>
                <w:rFonts w:ascii="Times New Roman" w:hAnsi="Times New Roman" w:hint="eastAsia"/>
                <w:sz w:val="26"/>
                <w:szCs w:val="26"/>
              </w:rPr>
              <w:t>.</w:t>
            </w:r>
            <w:r w:rsidR="003D6DC0">
              <w:rPr>
                <w:rFonts w:ascii="Times New Roman" w:hAnsi="Times New Roman" w:hint="eastAsia"/>
                <w:sz w:val="26"/>
                <w:szCs w:val="26"/>
              </w:rPr>
              <w:t>10</w:t>
            </w:r>
          </w:p>
        </w:tc>
      </w:tr>
      <w:tr w:rsidR="00FB6A77" w:rsidRPr="00FB6A77" w:rsidTr="008D070C">
        <w:tblPrEx>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Ex>
        <w:trPr>
          <w:trHeight w:val="2111"/>
          <w:jc w:val="center"/>
        </w:trPr>
        <w:tc>
          <w:tcPr>
            <w:tcW w:w="8947" w:type="dxa"/>
            <w:gridSpan w:val="9"/>
            <w:vAlign w:val="center"/>
          </w:tcPr>
          <w:p w:rsidR="00A8435A" w:rsidRPr="00FB6A77" w:rsidRDefault="00A8435A" w:rsidP="00E2161B">
            <w:pPr>
              <w:pStyle w:val="00"/>
              <w:adjustRightInd w:val="0"/>
              <w:snapToGrid w:val="0"/>
              <w:ind w:firstLineChars="0" w:firstLine="0"/>
              <w:rPr>
                <w:rFonts w:ascii="Times New Roman" w:hAnsi="Times New Roman"/>
                <w:b/>
                <w:szCs w:val="26"/>
              </w:rPr>
            </w:pPr>
            <w:r w:rsidRPr="00FB6A77">
              <w:rPr>
                <w:rFonts w:ascii="Times New Roman" w:hAnsi="Times New Roman"/>
                <w:b/>
                <w:szCs w:val="26"/>
              </w:rPr>
              <w:t>工程内容及规模：</w:t>
            </w:r>
          </w:p>
          <w:p w:rsidR="008D070C" w:rsidRPr="00FB6A77" w:rsidRDefault="008D070C" w:rsidP="008D070C">
            <w:pPr>
              <w:adjustRightInd w:val="0"/>
              <w:spacing w:line="460" w:lineRule="exact"/>
              <w:rPr>
                <w:rFonts w:ascii="Times New Roman" w:hAnsi="Times New Roman" w:cs="Times New Roman"/>
                <w:b/>
                <w:sz w:val="26"/>
                <w:szCs w:val="26"/>
              </w:rPr>
            </w:pPr>
            <w:r w:rsidRPr="00FB6A77">
              <w:rPr>
                <w:rFonts w:ascii="Times New Roman" w:hAnsi="Times New Roman" w:cs="Times New Roman" w:hint="eastAsia"/>
                <w:b/>
                <w:sz w:val="26"/>
                <w:szCs w:val="26"/>
              </w:rPr>
              <w:t>1.1</w:t>
            </w:r>
            <w:r>
              <w:rPr>
                <w:rFonts w:ascii="Times New Roman" w:hAnsi="Times New Roman" w:cs="Times New Roman" w:hint="eastAsia"/>
                <w:b/>
                <w:sz w:val="26"/>
                <w:szCs w:val="26"/>
              </w:rPr>
              <w:t>项目背景</w:t>
            </w:r>
          </w:p>
          <w:p w:rsidR="004B0754" w:rsidRPr="00FB6A77" w:rsidRDefault="004B0754" w:rsidP="00E2161B">
            <w:pPr>
              <w:adjustRightInd w:val="0"/>
              <w:spacing w:line="460" w:lineRule="exact"/>
              <w:rPr>
                <w:rFonts w:ascii="Times New Roman" w:hAnsi="Times New Roman" w:cs="Times New Roman"/>
                <w:b/>
                <w:sz w:val="26"/>
                <w:szCs w:val="26"/>
              </w:rPr>
            </w:pPr>
            <w:r w:rsidRPr="00FB6A77">
              <w:rPr>
                <w:rFonts w:ascii="Times New Roman" w:hAnsi="Times New Roman" w:cs="Times New Roman" w:hint="eastAsia"/>
                <w:b/>
                <w:sz w:val="26"/>
                <w:szCs w:val="26"/>
              </w:rPr>
              <w:t>1</w:t>
            </w:r>
            <w:r w:rsidR="00A23BC7" w:rsidRPr="00FB6A77">
              <w:rPr>
                <w:rFonts w:ascii="Times New Roman" w:hAnsi="Times New Roman" w:cs="Times New Roman" w:hint="eastAsia"/>
                <w:b/>
                <w:sz w:val="26"/>
                <w:szCs w:val="26"/>
              </w:rPr>
              <w:t>.1</w:t>
            </w:r>
            <w:r w:rsidR="008D070C">
              <w:rPr>
                <w:rFonts w:ascii="Times New Roman" w:hAnsi="Times New Roman" w:cs="Times New Roman" w:hint="eastAsia"/>
                <w:b/>
                <w:sz w:val="26"/>
                <w:szCs w:val="26"/>
              </w:rPr>
              <w:t>.1</w:t>
            </w:r>
            <w:r w:rsidRPr="00FB6A77">
              <w:rPr>
                <w:rFonts w:ascii="Times New Roman" w:hAnsi="Times New Roman" w:cs="Times New Roman" w:hint="eastAsia"/>
                <w:b/>
                <w:sz w:val="26"/>
                <w:szCs w:val="26"/>
              </w:rPr>
              <w:t>建设单位概况</w:t>
            </w:r>
          </w:p>
          <w:p w:rsidR="004B0754" w:rsidRPr="00FB6A77" w:rsidRDefault="004B0754" w:rsidP="00E2161B">
            <w:pPr>
              <w:pStyle w:val="Default"/>
              <w:spacing w:line="460" w:lineRule="exact"/>
              <w:ind w:firstLineChars="200" w:firstLine="520"/>
              <w:jc w:val="both"/>
              <w:rPr>
                <w:rFonts w:ascii="Times New Roman" w:cs="Times New Roman"/>
                <w:color w:val="auto"/>
                <w:sz w:val="26"/>
                <w:szCs w:val="26"/>
              </w:rPr>
            </w:pPr>
            <w:r w:rsidRPr="00FB6A77">
              <w:rPr>
                <w:rFonts w:ascii="Times New Roman" w:cs="Times New Roman" w:hint="eastAsia"/>
                <w:color w:val="auto"/>
                <w:sz w:val="26"/>
                <w:szCs w:val="26"/>
              </w:rPr>
              <w:t>核工业二九〇研究所始建于</w:t>
            </w:r>
            <w:r w:rsidRPr="00FB6A77">
              <w:rPr>
                <w:rFonts w:ascii="Times New Roman" w:cs="Times New Roman"/>
                <w:color w:val="auto"/>
                <w:sz w:val="26"/>
                <w:szCs w:val="26"/>
              </w:rPr>
              <w:t>1979</w:t>
            </w:r>
            <w:r w:rsidRPr="00FB6A77">
              <w:rPr>
                <w:rFonts w:ascii="Times New Roman" w:cs="Times New Roman"/>
                <w:color w:val="auto"/>
                <w:sz w:val="26"/>
                <w:szCs w:val="26"/>
              </w:rPr>
              <w:t>年，</w:t>
            </w:r>
            <w:r w:rsidRPr="00FB6A77">
              <w:rPr>
                <w:rFonts w:ascii="Times New Roman" w:cs="Times New Roman"/>
                <w:color w:val="auto"/>
                <w:sz w:val="26"/>
                <w:szCs w:val="26"/>
              </w:rPr>
              <w:t>1984</w:t>
            </w:r>
            <w:r w:rsidRPr="00FB6A77">
              <w:rPr>
                <w:rFonts w:ascii="Times New Roman" w:cs="Times New Roman"/>
                <w:color w:val="auto"/>
                <w:sz w:val="26"/>
                <w:szCs w:val="26"/>
              </w:rPr>
              <w:t>年成建制改编为核工业华南二九〇研究所，</w:t>
            </w:r>
            <w:r w:rsidRPr="00FB6A77">
              <w:rPr>
                <w:rFonts w:ascii="Times New Roman" w:cs="Times New Roman"/>
                <w:color w:val="auto"/>
                <w:sz w:val="26"/>
                <w:szCs w:val="26"/>
              </w:rPr>
              <w:t>2002</w:t>
            </w:r>
            <w:r w:rsidRPr="00FB6A77">
              <w:rPr>
                <w:rFonts w:ascii="Times New Roman" w:cs="Times New Roman"/>
                <w:color w:val="auto"/>
                <w:sz w:val="26"/>
                <w:szCs w:val="26"/>
              </w:rPr>
              <w:t>年中编委发文更名为核工业二九〇研究所，隶属于中国核工业地质局。</w:t>
            </w:r>
          </w:p>
          <w:p w:rsidR="00CA50AD" w:rsidRPr="00EC0C5F" w:rsidRDefault="00CA50AD" w:rsidP="00CA50AD">
            <w:pPr>
              <w:pStyle w:val="00"/>
              <w:ind w:firstLine="520"/>
              <w:rPr>
                <w:rFonts w:ascii="Times New Roman" w:hAnsi="Times New Roman"/>
                <w:bCs/>
              </w:rPr>
            </w:pPr>
            <w:r w:rsidRPr="00EC0C5F">
              <w:rPr>
                <w:rFonts w:ascii="Times New Roman" w:hAnsi="Times New Roman"/>
                <w:bCs/>
              </w:rPr>
              <w:t>核工业二九〇研究所是一所集公益性</w:t>
            </w:r>
            <w:r w:rsidR="00AB669A">
              <w:rPr>
                <w:rFonts w:ascii="Times New Roman" w:hAnsi="Times New Roman" w:hint="eastAsia"/>
                <w:bCs/>
              </w:rPr>
              <w:t>铀</w:t>
            </w:r>
            <w:r w:rsidRPr="00EC0C5F">
              <w:rPr>
                <w:rFonts w:ascii="Times New Roman" w:hAnsi="Times New Roman"/>
                <w:bCs/>
              </w:rPr>
              <w:t>矿地质勘查、科研为一体的多学科勘查及研究机构。单位队伍精干，技术力量雄厚，</w:t>
            </w:r>
            <w:r w:rsidRPr="00EC0C5F">
              <w:rPr>
                <w:rFonts w:ascii="Times New Roman" w:hAnsi="Times New Roman" w:hint="eastAsia"/>
                <w:bCs/>
              </w:rPr>
              <w:t>现有在职职工</w:t>
            </w:r>
            <w:r w:rsidRPr="00EC0C5F">
              <w:rPr>
                <w:rFonts w:ascii="Times New Roman" w:hAnsi="Times New Roman" w:hint="eastAsia"/>
                <w:bCs/>
              </w:rPr>
              <w:t>241</w:t>
            </w:r>
            <w:r w:rsidRPr="00EC0C5F">
              <w:rPr>
                <w:rFonts w:ascii="Times New Roman" w:hAnsi="Times New Roman" w:hint="eastAsia"/>
                <w:bCs/>
              </w:rPr>
              <w:t>人，其中研究员级高级工程师</w:t>
            </w:r>
            <w:r w:rsidRPr="00EC0C5F">
              <w:rPr>
                <w:rFonts w:ascii="Times New Roman" w:hAnsi="Times New Roman" w:hint="eastAsia"/>
                <w:bCs/>
              </w:rPr>
              <w:t>10</w:t>
            </w:r>
            <w:r w:rsidRPr="00EC0C5F">
              <w:rPr>
                <w:rFonts w:ascii="Times New Roman" w:hAnsi="Times New Roman" w:hint="eastAsia"/>
                <w:bCs/>
              </w:rPr>
              <w:t>人，高级工程师</w:t>
            </w:r>
            <w:r w:rsidRPr="00EC0C5F">
              <w:rPr>
                <w:rFonts w:ascii="Times New Roman" w:hAnsi="Times New Roman" w:hint="eastAsia"/>
                <w:bCs/>
              </w:rPr>
              <w:t>54</w:t>
            </w:r>
            <w:r w:rsidRPr="00EC0C5F">
              <w:rPr>
                <w:rFonts w:ascii="Times New Roman" w:hAnsi="Times New Roman" w:hint="eastAsia"/>
                <w:bCs/>
              </w:rPr>
              <w:t>人，工程师</w:t>
            </w:r>
            <w:r w:rsidRPr="00EC0C5F">
              <w:rPr>
                <w:rFonts w:ascii="Times New Roman" w:hAnsi="Times New Roman" w:hint="eastAsia"/>
                <w:bCs/>
              </w:rPr>
              <w:t>86</w:t>
            </w:r>
            <w:r w:rsidRPr="00EC0C5F">
              <w:rPr>
                <w:rFonts w:ascii="Times New Roman" w:hAnsi="Times New Roman" w:hint="eastAsia"/>
                <w:bCs/>
              </w:rPr>
              <w:t>人，</w:t>
            </w:r>
            <w:r w:rsidRPr="00EC0C5F">
              <w:rPr>
                <w:rFonts w:ascii="Times New Roman" w:hAnsi="Times New Roman" w:hint="eastAsia"/>
                <w:bCs/>
              </w:rPr>
              <w:t>1</w:t>
            </w:r>
            <w:r w:rsidRPr="00EC0C5F">
              <w:rPr>
                <w:rFonts w:ascii="Times New Roman" w:hAnsi="Times New Roman" w:hint="eastAsia"/>
                <w:bCs/>
              </w:rPr>
              <w:t>人享受国务院政府津贴</w:t>
            </w:r>
            <w:r w:rsidRPr="00EC0C5F">
              <w:rPr>
                <w:rFonts w:ascii="Times New Roman" w:hAnsi="Times New Roman"/>
                <w:bCs/>
              </w:rPr>
              <w:t>，历年来完成了大量</w:t>
            </w:r>
            <w:r w:rsidR="00AB669A">
              <w:rPr>
                <w:rFonts w:ascii="Times New Roman" w:hAnsi="Times New Roman" w:hint="eastAsia"/>
                <w:bCs/>
              </w:rPr>
              <w:t>铀</w:t>
            </w:r>
            <w:r w:rsidRPr="00EC0C5F">
              <w:rPr>
                <w:rFonts w:ascii="Times New Roman" w:hAnsi="Times New Roman"/>
                <w:bCs/>
              </w:rPr>
              <w:t>矿地质科研、地质勘查及国防科研项目，有</w:t>
            </w:r>
            <w:r w:rsidRPr="00EC0C5F">
              <w:rPr>
                <w:rFonts w:ascii="Times New Roman" w:hAnsi="Times New Roman"/>
                <w:bCs/>
              </w:rPr>
              <w:t>27</w:t>
            </w:r>
            <w:r w:rsidRPr="00EC0C5F">
              <w:rPr>
                <w:rFonts w:ascii="Times New Roman" w:hAnsi="Times New Roman"/>
                <w:bCs/>
              </w:rPr>
              <w:t>个项目获得部级科技进步奖，其中国家科技进步一等奖</w:t>
            </w:r>
            <w:r w:rsidRPr="00EC0C5F">
              <w:rPr>
                <w:rFonts w:ascii="Times New Roman" w:hAnsi="Times New Roman"/>
                <w:bCs/>
              </w:rPr>
              <w:t>1</w:t>
            </w:r>
            <w:r w:rsidRPr="00EC0C5F">
              <w:rPr>
                <w:rFonts w:ascii="Times New Roman" w:hAnsi="Times New Roman"/>
                <w:bCs/>
              </w:rPr>
              <w:t>项、部级科技进步二等奖</w:t>
            </w:r>
            <w:r w:rsidRPr="00EC0C5F">
              <w:rPr>
                <w:rFonts w:ascii="Times New Roman" w:hAnsi="Times New Roman"/>
                <w:bCs/>
              </w:rPr>
              <w:t>2</w:t>
            </w:r>
            <w:r w:rsidRPr="00EC0C5F">
              <w:rPr>
                <w:rFonts w:ascii="Times New Roman" w:hAnsi="Times New Roman"/>
                <w:bCs/>
              </w:rPr>
              <w:t>项、三等奖</w:t>
            </w:r>
            <w:r w:rsidRPr="00EC0C5F">
              <w:rPr>
                <w:rFonts w:ascii="Times New Roman" w:hAnsi="Times New Roman"/>
                <w:bCs/>
              </w:rPr>
              <w:t>24</w:t>
            </w:r>
            <w:r w:rsidRPr="00EC0C5F">
              <w:rPr>
                <w:rFonts w:ascii="Times New Roman" w:hAnsi="Times New Roman"/>
                <w:bCs/>
              </w:rPr>
              <w:t>项。核工业二九〇研究所仪器先进、装备精良，满</w:t>
            </w:r>
            <w:r w:rsidRPr="00EC0C5F">
              <w:rPr>
                <w:rFonts w:ascii="Times New Roman" w:hAnsi="Times New Roman"/>
                <w:bCs/>
              </w:rPr>
              <w:lastRenderedPageBreak/>
              <w:t>足地质科研生产项目需要，经过历次</w:t>
            </w:r>
            <w:r w:rsidR="00AB669A">
              <w:rPr>
                <w:rFonts w:ascii="Times New Roman" w:hAnsi="Times New Roman" w:hint="eastAsia"/>
                <w:bCs/>
              </w:rPr>
              <w:t>铀</w:t>
            </w:r>
            <w:r w:rsidRPr="00EC0C5F">
              <w:rPr>
                <w:rFonts w:ascii="Times New Roman" w:hAnsi="Times New Roman"/>
                <w:bCs/>
              </w:rPr>
              <w:t>矿地质能力建设，已配备各种仪器设备</w:t>
            </w:r>
            <w:r w:rsidRPr="00EC0C5F">
              <w:rPr>
                <w:rFonts w:ascii="Times New Roman" w:hAnsi="Times New Roman"/>
                <w:bCs/>
              </w:rPr>
              <w:t>461</w:t>
            </w:r>
            <w:r w:rsidRPr="00EC0C5F">
              <w:rPr>
                <w:rFonts w:ascii="Times New Roman" w:hAnsi="Times New Roman"/>
                <w:bCs/>
              </w:rPr>
              <w:t>台（套）。</w:t>
            </w:r>
          </w:p>
          <w:p w:rsidR="00A8435A" w:rsidRPr="00FB6A77" w:rsidRDefault="00A8435A" w:rsidP="00E2161B">
            <w:pPr>
              <w:adjustRightInd w:val="0"/>
              <w:spacing w:line="460" w:lineRule="exact"/>
              <w:rPr>
                <w:rFonts w:ascii="Times New Roman" w:hAnsi="Times New Roman" w:cs="Times New Roman"/>
                <w:b/>
                <w:sz w:val="26"/>
                <w:szCs w:val="26"/>
              </w:rPr>
            </w:pPr>
            <w:r w:rsidRPr="00FB6A77">
              <w:rPr>
                <w:rFonts w:ascii="Times New Roman" w:hAnsi="Times New Roman" w:cs="Times New Roman"/>
                <w:b/>
                <w:sz w:val="26"/>
                <w:szCs w:val="26"/>
              </w:rPr>
              <w:t>1.</w:t>
            </w:r>
            <w:r w:rsidR="008D070C">
              <w:rPr>
                <w:rFonts w:ascii="Times New Roman" w:hAnsi="Times New Roman" w:cs="Times New Roman" w:hint="eastAsia"/>
                <w:b/>
                <w:sz w:val="26"/>
                <w:szCs w:val="26"/>
              </w:rPr>
              <w:t>1.</w:t>
            </w:r>
            <w:r w:rsidR="004B0754" w:rsidRPr="00FB6A77">
              <w:rPr>
                <w:rFonts w:ascii="Times New Roman" w:hAnsi="Times New Roman" w:cs="Times New Roman"/>
                <w:b/>
                <w:sz w:val="26"/>
                <w:szCs w:val="26"/>
              </w:rPr>
              <w:t>2</w:t>
            </w:r>
            <w:r w:rsidRPr="00FB6A77">
              <w:rPr>
                <w:rFonts w:ascii="Times New Roman" w:hAnsi="Times New Roman" w:cs="Times New Roman"/>
                <w:b/>
                <w:sz w:val="26"/>
                <w:szCs w:val="26"/>
              </w:rPr>
              <w:t>项目由来</w:t>
            </w:r>
          </w:p>
          <w:p w:rsidR="00B955E3" w:rsidRPr="00FB6A77" w:rsidRDefault="00AB669A" w:rsidP="00E2161B">
            <w:pPr>
              <w:pStyle w:val="00"/>
              <w:ind w:firstLine="520"/>
              <w:rPr>
                <w:rFonts w:ascii="Times New Roman" w:hAnsi="Times New Roman"/>
              </w:rPr>
            </w:pPr>
            <w:r>
              <w:rPr>
                <w:rFonts w:ascii="Times New Roman" w:hAnsi="Times New Roman" w:hint="eastAsia"/>
              </w:rPr>
              <w:t>铀</w:t>
            </w:r>
            <w:r w:rsidR="00B955E3" w:rsidRPr="00FB6A77">
              <w:rPr>
                <w:rFonts w:ascii="Times New Roman" w:hAnsi="Times New Roman" w:hint="eastAsia"/>
              </w:rPr>
              <w:t>在国民经济中占有重要的地位，有鲜明的军、民两用特点。天然</w:t>
            </w:r>
            <w:r>
              <w:rPr>
                <w:rFonts w:ascii="Times New Roman" w:hAnsi="Times New Roman" w:hint="eastAsia"/>
              </w:rPr>
              <w:t>铀</w:t>
            </w:r>
            <w:r w:rsidR="00B955E3" w:rsidRPr="00FB6A77">
              <w:rPr>
                <w:rFonts w:ascii="Times New Roman" w:hAnsi="Times New Roman" w:hint="eastAsia"/>
              </w:rPr>
              <w:t>是核武器研制和储备的基本原料，同时又是核发电的基本燃料，天然</w:t>
            </w:r>
            <w:r>
              <w:rPr>
                <w:rFonts w:ascii="Times New Roman" w:hAnsi="Times New Roman" w:hint="eastAsia"/>
              </w:rPr>
              <w:t>铀</w:t>
            </w:r>
            <w:r w:rsidR="00B955E3" w:rsidRPr="00FB6A77">
              <w:rPr>
                <w:rFonts w:ascii="Times New Roman" w:hAnsi="Times New Roman" w:hint="eastAsia"/>
              </w:rPr>
              <w:t>的储备和生产是保障我国国防安全与发展核电的基本保证。因此，</w:t>
            </w:r>
            <w:r>
              <w:rPr>
                <w:rFonts w:ascii="Times New Roman" w:hAnsi="Times New Roman" w:hint="eastAsia"/>
              </w:rPr>
              <w:t>铀</w:t>
            </w:r>
            <w:r w:rsidR="00B955E3" w:rsidRPr="00FB6A77">
              <w:rPr>
                <w:rFonts w:ascii="Times New Roman" w:hAnsi="Times New Roman" w:hint="eastAsia"/>
              </w:rPr>
              <w:t>的持续稳定生产既是国防建设的需要，也是国家能源结构调整的需要。由此可见，</w:t>
            </w:r>
            <w:r>
              <w:rPr>
                <w:rFonts w:ascii="Times New Roman" w:hAnsi="Times New Roman" w:hint="eastAsia"/>
              </w:rPr>
              <w:t>铀</w:t>
            </w:r>
            <w:r w:rsidR="00B955E3" w:rsidRPr="00FB6A77">
              <w:rPr>
                <w:rFonts w:ascii="Times New Roman" w:hAnsi="Times New Roman" w:hint="eastAsia"/>
              </w:rPr>
              <w:t>矿资源勘查重要性不言而喻。</w:t>
            </w:r>
          </w:p>
          <w:p w:rsidR="007A6DF7" w:rsidRPr="00FB6A77" w:rsidRDefault="00F02406" w:rsidP="00E2161B">
            <w:pPr>
              <w:pStyle w:val="Default"/>
              <w:spacing w:line="460" w:lineRule="exact"/>
              <w:ind w:firstLineChars="200" w:firstLine="520"/>
              <w:jc w:val="both"/>
              <w:rPr>
                <w:rFonts w:ascii="Times New Roman" w:cs="Times New Roman"/>
                <w:color w:val="auto"/>
                <w:sz w:val="26"/>
                <w:szCs w:val="26"/>
              </w:rPr>
            </w:pPr>
            <w:r w:rsidRPr="00FB6A77">
              <w:rPr>
                <w:rFonts w:ascii="Times New Roman" w:cs="Times New Roman" w:hint="eastAsia"/>
                <w:color w:val="auto"/>
                <w:sz w:val="26"/>
                <w:szCs w:val="26"/>
              </w:rPr>
              <w:t>区内基本地质工作始于</w:t>
            </w:r>
            <w:r w:rsidRPr="00FB6A77">
              <w:rPr>
                <w:rFonts w:ascii="Times New Roman" w:cs="Times New Roman"/>
                <w:color w:val="auto"/>
                <w:sz w:val="26"/>
                <w:szCs w:val="26"/>
              </w:rPr>
              <w:t>19</w:t>
            </w:r>
            <w:r w:rsidRPr="00FB6A77">
              <w:rPr>
                <w:rFonts w:ascii="Times New Roman" w:cs="Times New Roman"/>
                <w:color w:val="auto"/>
                <w:sz w:val="26"/>
                <w:szCs w:val="26"/>
              </w:rPr>
              <w:t>世纪末，</w:t>
            </w:r>
            <w:r w:rsidRPr="00FB6A77">
              <w:rPr>
                <w:rFonts w:ascii="Times New Roman" w:cs="Times New Roman"/>
                <w:color w:val="auto"/>
                <w:sz w:val="26"/>
                <w:szCs w:val="26"/>
              </w:rPr>
              <w:t>1949</w:t>
            </w:r>
            <w:r w:rsidRPr="00FB6A77">
              <w:rPr>
                <w:rFonts w:ascii="Times New Roman" w:cs="Times New Roman"/>
                <w:color w:val="auto"/>
                <w:sz w:val="26"/>
                <w:szCs w:val="26"/>
              </w:rPr>
              <w:t>年以前老一辈地质工作已做了部分开拓性地质矿产调查工作。自</w:t>
            </w:r>
            <w:r w:rsidRPr="00FB6A77">
              <w:rPr>
                <w:rFonts w:ascii="Times New Roman" w:cs="Times New Roman"/>
                <w:color w:val="auto"/>
                <w:sz w:val="26"/>
                <w:szCs w:val="26"/>
              </w:rPr>
              <w:t>50</w:t>
            </w:r>
            <w:r w:rsidRPr="00FB6A77">
              <w:rPr>
                <w:rFonts w:ascii="Times New Roman" w:cs="Times New Roman"/>
                <w:color w:val="auto"/>
                <w:sz w:val="26"/>
                <w:szCs w:val="26"/>
              </w:rPr>
              <w:t>年代以来，</w:t>
            </w:r>
            <w:r w:rsidRPr="00FB6A77">
              <w:rPr>
                <w:rFonts w:ascii="Times New Roman" w:cs="Times New Roman" w:hint="eastAsia"/>
                <w:color w:val="auto"/>
                <w:sz w:val="26"/>
                <w:szCs w:val="26"/>
              </w:rPr>
              <w:t>已发现有多个富大</w:t>
            </w:r>
            <w:r w:rsidR="00AB669A">
              <w:rPr>
                <w:rFonts w:ascii="Times New Roman" w:cs="Times New Roman" w:hint="eastAsia"/>
                <w:color w:val="auto"/>
                <w:sz w:val="26"/>
                <w:szCs w:val="26"/>
              </w:rPr>
              <w:t>铀</w:t>
            </w:r>
            <w:r w:rsidRPr="00FB6A77">
              <w:rPr>
                <w:rFonts w:ascii="Times New Roman" w:cs="Times New Roman" w:hint="eastAsia"/>
                <w:color w:val="auto"/>
                <w:sz w:val="26"/>
                <w:szCs w:val="26"/>
              </w:rPr>
              <w:t>矿床，</w:t>
            </w:r>
            <w:r w:rsidR="002944C6" w:rsidRPr="00FB6A77">
              <w:rPr>
                <w:rFonts w:ascii="Times New Roman" w:cs="Times New Roman" w:hint="eastAsia"/>
                <w:color w:val="auto"/>
                <w:sz w:val="26"/>
                <w:szCs w:val="26"/>
              </w:rPr>
              <w:t>成矿</w:t>
            </w:r>
            <w:r w:rsidRPr="00FB6A77">
              <w:rPr>
                <w:rFonts w:ascii="Times New Roman" w:cs="Times New Roman" w:hint="eastAsia"/>
                <w:color w:val="auto"/>
                <w:sz w:val="26"/>
                <w:szCs w:val="26"/>
              </w:rPr>
              <w:t>潜力大</w:t>
            </w:r>
            <w:r w:rsidR="002944C6" w:rsidRPr="00FB6A77">
              <w:rPr>
                <w:rFonts w:ascii="Times New Roman" w:cs="Times New Roman" w:hint="eastAsia"/>
                <w:color w:val="auto"/>
                <w:sz w:val="26"/>
                <w:szCs w:val="26"/>
              </w:rPr>
              <w:t>，找矿线索明显，且矿床外围的矿点、异常点工作程度较低，具有较大的找矿潜力和找矿空间。</w:t>
            </w:r>
          </w:p>
          <w:p w:rsidR="002944C6" w:rsidRPr="00FB6A77" w:rsidRDefault="007A6DF7" w:rsidP="00F03763">
            <w:pPr>
              <w:pStyle w:val="Default"/>
              <w:spacing w:line="460" w:lineRule="exact"/>
              <w:ind w:firstLineChars="200" w:firstLine="520"/>
              <w:jc w:val="both"/>
              <w:rPr>
                <w:rFonts w:ascii="Times New Roman" w:cs="Times New Roman"/>
                <w:color w:val="auto"/>
                <w:sz w:val="26"/>
                <w:szCs w:val="26"/>
              </w:rPr>
            </w:pPr>
            <w:r w:rsidRPr="00FB6A77">
              <w:rPr>
                <w:rFonts w:ascii="Times New Roman" w:hint="eastAsia"/>
                <w:color w:val="auto"/>
                <w:sz w:val="26"/>
                <w:szCs w:val="26"/>
              </w:rPr>
              <w:t>但长期以来由于投资单一、投资费用偏少，勘查区内多分片分块开展工作，缺乏统一认识，勘查开发布局和结构也不够合理，勘查开发程度低，再加矿权配置困难，阻碍了找矿工作的进一步开展及矿床的开发利用。为了尽快实现该区</w:t>
            </w:r>
            <w:r w:rsidR="00AB669A">
              <w:rPr>
                <w:rFonts w:ascii="Times New Roman" w:hint="eastAsia"/>
                <w:color w:val="auto"/>
                <w:sz w:val="26"/>
                <w:szCs w:val="26"/>
              </w:rPr>
              <w:t>铀</w:t>
            </w:r>
            <w:r w:rsidRPr="00FB6A77">
              <w:rPr>
                <w:rFonts w:ascii="Times New Roman" w:hint="eastAsia"/>
                <w:color w:val="auto"/>
                <w:sz w:val="26"/>
                <w:szCs w:val="26"/>
              </w:rPr>
              <w:t>矿找矿重大突破，为国家核电发展提供后备资源基地，有必要在该区开展统一找矿思路与勘查方法，运用先进的成矿理论和最新的勘查技术方法，加快勘查及开发进程，缓解国家资源瓶颈，为此向中国核工业地质局申请该项目，并获得批复。</w:t>
            </w:r>
          </w:p>
          <w:p w:rsidR="00F02406" w:rsidRPr="00FB6A77" w:rsidRDefault="00A8435A" w:rsidP="00E2161B">
            <w:pPr>
              <w:pStyle w:val="Default"/>
              <w:spacing w:line="460" w:lineRule="exact"/>
              <w:ind w:firstLineChars="200" w:firstLine="520"/>
              <w:jc w:val="both"/>
              <w:rPr>
                <w:rFonts w:ascii="Times New Roman" w:cs="Times New Roman"/>
                <w:color w:val="auto"/>
                <w:sz w:val="26"/>
                <w:szCs w:val="26"/>
              </w:rPr>
            </w:pPr>
            <w:r w:rsidRPr="00FB6A77">
              <w:rPr>
                <w:rFonts w:ascii="Times New Roman" w:cs="Times New Roman"/>
                <w:color w:val="auto"/>
                <w:sz w:val="26"/>
                <w:szCs w:val="26"/>
              </w:rPr>
              <w:t>项目来源于中国核工业地质局，属新开项目，</w:t>
            </w:r>
            <w:r w:rsidR="005B511A" w:rsidRPr="00EC0C5F">
              <w:rPr>
                <w:rFonts w:ascii="Times New Roman" w:hint="eastAsia"/>
              </w:rPr>
              <w:t>项目编码为</w:t>
            </w:r>
            <w:r w:rsidR="005B511A" w:rsidRPr="00EC0C5F">
              <w:rPr>
                <w:rFonts w:ascii="Times New Roman" w:hint="eastAsia"/>
              </w:rPr>
              <w:t>2022XX</w:t>
            </w:r>
            <w:r w:rsidR="005B511A" w:rsidRPr="00EC0C5F">
              <w:rPr>
                <w:rFonts w:ascii="Times New Roman" w:hint="eastAsia"/>
              </w:rPr>
              <w:t>，</w:t>
            </w:r>
            <w:r w:rsidRPr="00FB6A77">
              <w:rPr>
                <w:rFonts w:ascii="Times New Roman" w:cs="Times New Roman"/>
                <w:color w:val="auto"/>
                <w:sz w:val="26"/>
                <w:szCs w:val="26"/>
              </w:rPr>
              <w:t>工作性质属于</w:t>
            </w:r>
            <w:r w:rsidR="009779D9">
              <w:rPr>
                <w:rFonts w:ascii="Times New Roman" w:cs="Times New Roman"/>
                <w:color w:val="auto"/>
                <w:sz w:val="26"/>
                <w:szCs w:val="26"/>
              </w:rPr>
              <w:t>带钻调查</w:t>
            </w:r>
            <w:r w:rsidR="00EA6260" w:rsidRPr="00FB6A77">
              <w:rPr>
                <w:rFonts w:ascii="Times New Roman" w:cs="Times New Roman"/>
                <w:color w:val="auto"/>
                <w:sz w:val="26"/>
                <w:szCs w:val="26"/>
              </w:rPr>
              <w:t>评价－</w:t>
            </w:r>
            <w:r w:rsidRPr="00FB6A77">
              <w:rPr>
                <w:rFonts w:ascii="Times New Roman" w:cs="Times New Roman"/>
                <w:color w:val="auto"/>
                <w:sz w:val="26"/>
                <w:szCs w:val="26"/>
              </w:rPr>
              <w:t>普查；工作周期为</w:t>
            </w:r>
            <w:r w:rsidR="009779D9">
              <w:rPr>
                <w:rFonts w:ascii="Times New Roman" w:cs="Times New Roman"/>
                <w:color w:val="auto"/>
                <w:sz w:val="26"/>
                <w:szCs w:val="26"/>
              </w:rPr>
              <w:t>五</w:t>
            </w:r>
            <w:r w:rsidRPr="00FB6A77">
              <w:rPr>
                <w:rFonts w:ascii="Times New Roman" w:cs="Times New Roman"/>
                <w:color w:val="auto"/>
                <w:sz w:val="26"/>
                <w:szCs w:val="26"/>
              </w:rPr>
              <w:t>年，</w:t>
            </w:r>
            <w:r w:rsidRPr="00FB6A77">
              <w:rPr>
                <w:rFonts w:ascii="Times New Roman" w:cs="Times New Roman"/>
                <w:color w:val="auto"/>
                <w:sz w:val="26"/>
                <w:szCs w:val="26"/>
              </w:rPr>
              <w:t>202</w:t>
            </w:r>
            <w:r w:rsidR="008B5E90" w:rsidRPr="00FB6A77">
              <w:rPr>
                <w:rFonts w:ascii="Times New Roman" w:cs="Times New Roman" w:hint="eastAsia"/>
                <w:color w:val="auto"/>
                <w:sz w:val="26"/>
                <w:szCs w:val="26"/>
              </w:rPr>
              <w:t>2</w:t>
            </w:r>
            <w:r w:rsidRPr="00FB6A77">
              <w:rPr>
                <w:rFonts w:ascii="Times New Roman" w:cs="Times New Roman"/>
                <w:color w:val="auto"/>
                <w:sz w:val="26"/>
                <w:szCs w:val="26"/>
              </w:rPr>
              <w:t>年为项目实施的第</w:t>
            </w:r>
            <w:r w:rsidR="008B5E90" w:rsidRPr="00FB6A77">
              <w:rPr>
                <w:rFonts w:ascii="Times New Roman" w:cs="Times New Roman" w:hint="eastAsia"/>
                <w:color w:val="auto"/>
                <w:sz w:val="26"/>
                <w:szCs w:val="26"/>
              </w:rPr>
              <w:t>一</w:t>
            </w:r>
            <w:r w:rsidRPr="00FB6A77">
              <w:rPr>
                <w:rFonts w:ascii="Times New Roman" w:cs="Times New Roman"/>
                <w:color w:val="auto"/>
                <w:sz w:val="26"/>
                <w:szCs w:val="26"/>
              </w:rPr>
              <w:t>年，项目由核工业二九〇研究所申请立项并实施勘查。</w:t>
            </w:r>
            <w:r w:rsidR="00A439C1" w:rsidRPr="00FB6A77">
              <w:rPr>
                <w:rFonts w:ascii="Times New Roman" w:cs="Times New Roman" w:hint="eastAsia"/>
                <w:color w:val="auto"/>
                <w:sz w:val="26"/>
                <w:szCs w:val="26"/>
              </w:rPr>
              <w:t>主要目的任务是在前人工作成果基础上，分别在</w:t>
            </w:r>
            <w:r w:rsidR="00A439C1" w:rsidRPr="00FB6A77">
              <w:rPr>
                <w:rFonts w:ascii="Times New Roman" w:cs="Times New Roman"/>
                <w:color w:val="auto"/>
                <w:kern w:val="2"/>
                <w:sz w:val="26"/>
                <w:szCs w:val="26"/>
              </w:rPr>
              <w:t>希望</w:t>
            </w:r>
            <w:r w:rsidR="00CA50AD" w:rsidRPr="00FB6A77">
              <w:rPr>
                <w:rFonts w:ascii="Times New Roman" w:cs="Times New Roman" w:hint="eastAsia"/>
                <w:color w:val="auto"/>
                <w:kern w:val="2"/>
                <w:sz w:val="26"/>
                <w:szCs w:val="26"/>
              </w:rPr>
              <w:t>—</w:t>
            </w:r>
            <w:r w:rsidR="00A439C1" w:rsidRPr="00FB6A77">
              <w:rPr>
                <w:rFonts w:ascii="Times New Roman" w:cs="Times New Roman"/>
                <w:color w:val="auto"/>
                <w:kern w:val="2"/>
                <w:sz w:val="26"/>
                <w:szCs w:val="26"/>
              </w:rPr>
              <w:t>里坑</w:t>
            </w:r>
            <w:r w:rsidR="00A439C1" w:rsidRPr="00FB6A77">
              <w:rPr>
                <w:rFonts w:ascii="Times New Roman" w:cs="Times New Roman" w:hint="eastAsia"/>
                <w:color w:val="auto"/>
                <w:kern w:val="2"/>
                <w:sz w:val="26"/>
                <w:szCs w:val="26"/>
              </w:rPr>
              <w:t>和</w:t>
            </w:r>
            <w:r w:rsidR="00A439C1" w:rsidRPr="00FB6A77">
              <w:rPr>
                <w:rFonts w:ascii="Times New Roman" w:cs="Times New Roman"/>
                <w:color w:val="auto"/>
                <w:kern w:val="2"/>
                <w:sz w:val="26"/>
                <w:szCs w:val="26"/>
              </w:rPr>
              <w:t>帽东</w:t>
            </w:r>
            <w:r w:rsidR="00CA50AD" w:rsidRPr="00FB6A77">
              <w:rPr>
                <w:rFonts w:ascii="Times New Roman" w:cs="Times New Roman" w:hint="eastAsia"/>
                <w:color w:val="auto"/>
                <w:kern w:val="2"/>
                <w:sz w:val="26"/>
                <w:szCs w:val="26"/>
              </w:rPr>
              <w:t>—</w:t>
            </w:r>
            <w:r w:rsidR="00A439C1" w:rsidRPr="00FB6A77">
              <w:rPr>
                <w:rFonts w:ascii="Times New Roman" w:cs="Times New Roman"/>
                <w:color w:val="auto"/>
                <w:kern w:val="2"/>
                <w:sz w:val="26"/>
                <w:szCs w:val="26"/>
              </w:rPr>
              <w:t>竹山下等</w:t>
            </w:r>
            <w:r w:rsidR="00A439C1" w:rsidRPr="00FB6A77">
              <w:rPr>
                <w:rFonts w:ascii="Times New Roman" w:cs="Times New Roman" w:hint="eastAsia"/>
                <w:color w:val="auto"/>
                <w:sz w:val="26"/>
                <w:szCs w:val="26"/>
              </w:rPr>
              <w:t>地区开展</w:t>
            </w:r>
            <w:r w:rsidR="00AB669A">
              <w:rPr>
                <w:rFonts w:ascii="Times New Roman" w:cs="Times New Roman" w:hint="eastAsia"/>
                <w:color w:val="auto"/>
                <w:sz w:val="26"/>
                <w:szCs w:val="26"/>
              </w:rPr>
              <w:t>铀</w:t>
            </w:r>
            <w:r w:rsidR="00A439C1" w:rsidRPr="00FB6A77">
              <w:rPr>
                <w:rFonts w:ascii="Times New Roman" w:cs="Times New Roman" w:hint="eastAsia"/>
                <w:color w:val="auto"/>
                <w:sz w:val="26"/>
                <w:szCs w:val="26"/>
              </w:rPr>
              <w:t>矿普查和带钻评价工作，</w:t>
            </w:r>
            <w:r w:rsidR="007A6DF7" w:rsidRPr="00FB6A77">
              <w:rPr>
                <w:rFonts w:ascii="Times New Roman" w:cs="Times New Roman"/>
                <w:color w:val="auto"/>
                <w:sz w:val="26"/>
                <w:szCs w:val="26"/>
              </w:rPr>
              <w:t>大致查明</w:t>
            </w:r>
            <w:r w:rsidR="00FB6F28" w:rsidRPr="00FB6A77">
              <w:rPr>
                <w:rFonts w:ascii="Times New Roman" w:cs="Times New Roman" w:hint="eastAsia"/>
                <w:color w:val="auto"/>
                <w:sz w:val="26"/>
                <w:szCs w:val="26"/>
              </w:rPr>
              <w:t>贵东岩体</w:t>
            </w:r>
            <w:r w:rsidR="00FB6F28" w:rsidRPr="00FB6A77">
              <w:rPr>
                <w:rFonts w:ascii="Times New Roman" w:cs="Times New Roman"/>
                <w:color w:val="auto"/>
                <w:sz w:val="26"/>
                <w:szCs w:val="26"/>
              </w:rPr>
              <w:t>东部</w:t>
            </w:r>
            <w:r w:rsidR="007A6DF7" w:rsidRPr="00FB6A77">
              <w:rPr>
                <w:rFonts w:ascii="Times New Roman" w:cs="Times New Roman"/>
                <w:color w:val="auto"/>
                <w:sz w:val="26"/>
                <w:szCs w:val="26"/>
              </w:rPr>
              <w:t>地区</w:t>
            </w:r>
            <w:r w:rsidR="00AB669A">
              <w:rPr>
                <w:rFonts w:ascii="Times New Roman" w:cs="Times New Roman"/>
                <w:color w:val="auto"/>
                <w:sz w:val="26"/>
                <w:szCs w:val="26"/>
              </w:rPr>
              <w:t>铀</w:t>
            </w:r>
            <w:r w:rsidR="007A6DF7" w:rsidRPr="00FB6A77">
              <w:rPr>
                <w:rFonts w:ascii="Times New Roman" w:cs="Times New Roman"/>
                <w:color w:val="auto"/>
                <w:sz w:val="26"/>
                <w:szCs w:val="26"/>
              </w:rPr>
              <w:t>成矿</w:t>
            </w:r>
            <w:r w:rsidR="00A439C1" w:rsidRPr="00FB6A77">
              <w:rPr>
                <w:rFonts w:ascii="Times New Roman" w:cs="Times New Roman" w:hint="eastAsia"/>
                <w:color w:val="auto"/>
                <w:sz w:val="26"/>
                <w:szCs w:val="26"/>
              </w:rPr>
              <w:t>情况</w:t>
            </w:r>
            <w:r w:rsidR="00A439C1" w:rsidRPr="00FB6A77">
              <w:rPr>
                <w:rFonts w:ascii="Times New Roman" w:cs="Times New Roman"/>
                <w:color w:val="auto"/>
                <w:kern w:val="2"/>
                <w:sz w:val="26"/>
                <w:szCs w:val="26"/>
              </w:rPr>
              <w:t>。</w:t>
            </w:r>
          </w:p>
          <w:p w:rsidR="00ED5E0A" w:rsidRPr="00FB6A77" w:rsidRDefault="00A8435A" w:rsidP="00E2161B">
            <w:pPr>
              <w:pStyle w:val="Default"/>
              <w:spacing w:line="460" w:lineRule="exact"/>
              <w:ind w:firstLineChars="200" w:firstLine="520"/>
              <w:jc w:val="both"/>
              <w:rPr>
                <w:rFonts w:ascii="Times New Roman" w:cs="Times New Roman"/>
                <w:color w:val="auto"/>
                <w:sz w:val="26"/>
                <w:szCs w:val="26"/>
              </w:rPr>
            </w:pPr>
            <w:r w:rsidRPr="00FB6A77">
              <w:rPr>
                <w:rFonts w:ascii="Times New Roman" w:cs="Times New Roman"/>
                <w:color w:val="auto"/>
                <w:sz w:val="26"/>
                <w:szCs w:val="26"/>
              </w:rPr>
              <w:t>根据《中华人民共和国环境保护法》、《中华人民共和国环境影响评价法》以及国务院第</w:t>
            </w:r>
            <w:r w:rsidRPr="00FB6A77">
              <w:rPr>
                <w:rFonts w:ascii="Times New Roman" w:cs="Times New Roman"/>
                <w:color w:val="auto"/>
                <w:sz w:val="26"/>
                <w:szCs w:val="26"/>
              </w:rPr>
              <w:t>253</w:t>
            </w:r>
            <w:r w:rsidRPr="00FB6A77">
              <w:rPr>
                <w:rFonts w:ascii="Times New Roman" w:cs="Times New Roman"/>
                <w:color w:val="auto"/>
                <w:sz w:val="26"/>
                <w:szCs w:val="26"/>
              </w:rPr>
              <w:t>号令以及地方环境保护行政主管部门有关规定要求，</w:t>
            </w:r>
            <w:r w:rsidR="00FB6F28" w:rsidRPr="00FB6A77">
              <w:rPr>
                <w:rFonts w:ascii="Times New Roman" w:cs="Times New Roman" w:hint="eastAsia"/>
                <w:color w:val="auto"/>
                <w:sz w:val="26"/>
                <w:szCs w:val="26"/>
              </w:rPr>
              <w:t>贵东岩体</w:t>
            </w:r>
            <w:r w:rsidR="00FB6F28" w:rsidRPr="00FB6A77">
              <w:rPr>
                <w:rFonts w:ascii="Times New Roman" w:cs="Times New Roman"/>
                <w:color w:val="auto"/>
                <w:sz w:val="26"/>
                <w:szCs w:val="26"/>
              </w:rPr>
              <w:t>东部</w:t>
            </w:r>
            <w:r w:rsidR="00AB669A">
              <w:rPr>
                <w:rFonts w:ascii="Times New Roman" w:cs="Times New Roman"/>
                <w:color w:val="auto"/>
                <w:sz w:val="26"/>
                <w:szCs w:val="26"/>
              </w:rPr>
              <w:t>铀</w:t>
            </w:r>
            <w:r w:rsidR="00FB6F28" w:rsidRPr="00FB6A77">
              <w:rPr>
                <w:rFonts w:ascii="Times New Roman" w:cs="Times New Roman"/>
                <w:color w:val="auto"/>
                <w:sz w:val="26"/>
                <w:szCs w:val="26"/>
              </w:rPr>
              <w:t>矿</w:t>
            </w:r>
            <w:r w:rsidRPr="00FB6A77">
              <w:rPr>
                <w:rFonts w:ascii="Times New Roman" w:cs="Times New Roman"/>
                <w:color w:val="auto"/>
                <w:sz w:val="26"/>
                <w:szCs w:val="26"/>
              </w:rPr>
              <w:t>资源调查评价与勘查项目应进行环境影响评价，编制环境影响报告表。本单位承担</w:t>
            </w:r>
            <w:r w:rsidR="00FB6F28" w:rsidRPr="00FB6A77">
              <w:rPr>
                <w:rFonts w:ascii="Times New Roman" w:cs="Times New Roman" w:hint="eastAsia"/>
                <w:color w:val="auto"/>
                <w:sz w:val="26"/>
                <w:szCs w:val="26"/>
              </w:rPr>
              <w:t>贵东岩体</w:t>
            </w:r>
            <w:r w:rsidR="00FB6F28" w:rsidRPr="00FB6A77">
              <w:rPr>
                <w:rFonts w:ascii="Times New Roman" w:cs="Times New Roman"/>
                <w:color w:val="auto"/>
                <w:sz w:val="26"/>
                <w:szCs w:val="26"/>
              </w:rPr>
              <w:t>东部</w:t>
            </w:r>
            <w:r w:rsidR="00AB669A">
              <w:rPr>
                <w:rFonts w:ascii="Times New Roman" w:cs="Times New Roman"/>
                <w:color w:val="auto"/>
                <w:sz w:val="26"/>
                <w:szCs w:val="26"/>
              </w:rPr>
              <w:t>铀</w:t>
            </w:r>
            <w:r w:rsidR="00FB6F28" w:rsidRPr="00FB6A77">
              <w:rPr>
                <w:rFonts w:ascii="Times New Roman" w:cs="Times New Roman"/>
                <w:color w:val="auto"/>
                <w:sz w:val="26"/>
                <w:szCs w:val="26"/>
              </w:rPr>
              <w:t>矿</w:t>
            </w:r>
            <w:r w:rsidRPr="00FB6A77">
              <w:rPr>
                <w:rFonts w:ascii="Times New Roman" w:cs="Times New Roman"/>
                <w:color w:val="auto"/>
                <w:sz w:val="26"/>
                <w:szCs w:val="26"/>
              </w:rPr>
              <w:t>资源调查评价与勘查项目环评工作，本单位多次组织评价人员深入现场，对该项目的总体布局、环境现状、环境敏感点等</w:t>
            </w:r>
            <w:r w:rsidRPr="00FB6A77">
              <w:rPr>
                <w:rFonts w:ascii="Times New Roman" w:cs="Times New Roman"/>
                <w:color w:val="auto"/>
                <w:sz w:val="26"/>
                <w:szCs w:val="26"/>
              </w:rPr>
              <w:lastRenderedPageBreak/>
              <w:t>进行了实地调查，收集项目相关资料，按相关规范和要求，编制完成了《广东省</w:t>
            </w:r>
            <w:r w:rsidR="001943A7" w:rsidRPr="00FB6A77">
              <w:rPr>
                <w:rFonts w:ascii="Times New Roman" w:cs="Times New Roman" w:hint="eastAsia"/>
                <w:color w:val="auto"/>
                <w:sz w:val="26"/>
                <w:szCs w:val="26"/>
              </w:rPr>
              <w:t>贵东岩体</w:t>
            </w:r>
            <w:r w:rsidR="001943A7" w:rsidRPr="00FB6A77">
              <w:rPr>
                <w:rFonts w:ascii="Times New Roman" w:cs="Times New Roman"/>
                <w:color w:val="auto"/>
                <w:sz w:val="26"/>
                <w:szCs w:val="26"/>
              </w:rPr>
              <w:t>东部地区</w:t>
            </w:r>
            <w:r w:rsidR="00AB669A">
              <w:rPr>
                <w:rFonts w:ascii="Times New Roman" w:cs="Times New Roman"/>
                <w:color w:val="auto"/>
                <w:sz w:val="26"/>
                <w:szCs w:val="26"/>
              </w:rPr>
              <w:t>铀</w:t>
            </w:r>
            <w:r w:rsidR="001943A7" w:rsidRPr="00FB6A77">
              <w:rPr>
                <w:rFonts w:ascii="Times New Roman" w:cs="Times New Roman"/>
                <w:color w:val="auto"/>
                <w:sz w:val="26"/>
                <w:szCs w:val="26"/>
              </w:rPr>
              <w:t>矿</w:t>
            </w:r>
            <w:r w:rsidRPr="00FB6A77">
              <w:rPr>
                <w:rFonts w:ascii="Times New Roman" w:cs="Times New Roman"/>
                <w:color w:val="auto"/>
                <w:sz w:val="26"/>
                <w:szCs w:val="26"/>
              </w:rPr>
              <w:t>资源调查评价与勘查环境影响报告表》。</w:t>
            </w:r>
          </w:p>
          <w:p w:rsidR="00A8435A" w:rsidRPr="00FB6A77" w:rsidRDefault="00F60E83" w:rsidP="00E2161B">
            <w:pPr>
              <w:pStyle w:val="00"/>
              <w:spacing w:line="460" w:lineRule="exact"/>
              <w:ind w:firstLineChars="0" w:firstLine="0"/>
              <w:rPr>
                <w:rFonts w:ascii="Times New Roman" w:hAnsi="Times New Roman"/>
                <w:b/>
                <w:szCs w:val="26"/>
              </w:rPr>
            </w:pPr>
            <w:r w:rsidRPr="00FB6A77">
              <w:rPr>
                <w:rFonts w:ascii="Times New Roman" w:hAnsi="Times New Roman"/>
                <w:b/>
                <w:szCs w:val="26"/>
              </w:rPr>
              <w:t>1.</w:t>
            </w:r>
            <w:r w:rsidR="008D070C">
              <w:rPr>
                <w:rFonts w:ascii="Times New Roman" w:hAnsi="Times New Roman" w:hint="eastAsia"/>
                <w:b/>
                <w:szCs w:val="26"/>
              </w:rPr>
              <w:t>2</w:t>
            </w:r>
            <w:r w:rsidR="008D070C">
              <w:rPr>
                <w:rFonts w:ascii="Times New Roman" w:hAnsi="Times New Roman" w:hint="eastAsia"/>
                <w:b/>
                <w:szCs w:val="26"/>
              </w:rPr>
              <w:t>项目基本情况</w:t>
            </w:r>
          </w:p>
          <w:p w:rsidR="004D63F7" w:rsidRPr="00FB6A77" w:rsidRDefault="004D63F7" w:rsidP="00E2161B">
            <w:pPr>
              <w:pStyle w:val="Default"/>
              <w:spacing w:line="460" w:lineRule="exact"/>
              <w:ind w:firstLineChars="200" w:firstLine="520"/>
              <w:jc w:val="both"/>
              <w:rPr>
                <w:rFonts w:ascii="Times New Roman" w:cs="Times New Roman"/>
                <w:color w:val="auto"/>
                <w:sz w:val="26"/>
                <w:szCs w:val="26"/>
              </w:rPr>
            </w:pPr>
            <w:r w:rsidRPr="00FB6A77">
              <w:rPr>
                <w:rFonts w:ascii="Times New Roman" w:cs="Times New Roman"/>
                <w:color w:val="auto"/>
                <w:sz w:val="26"/>
                <w:szCs w:val="26"/>
              </w:rPr>
              <w:t>项目名称：广东省</w:t>
            </w:r>
            <w:r w:rsidR="001943A7" w:rsidRPr="00FB6A77">
              <w:rPr>
                <w:rFonts w:ascii="Times New Roman" w:cs="Times New Roman" w:hint="eastAsia"/>
                <w:color w:val="auto"/>
                <w:sz w:val="26"/>
                <w:szCs w:val="26"/>
              </w:rPr>
              <w:t>贵东岩体</w:t>
            </w:r>
            <w:r w:rsidR="001943A7" w:rsidRPr="00FB6A77">
              <w:rPr>
                <w:rFonts w:ascii="Times New Roman" w:cs="Times New Roman"/>
                <w:color w:val="auto"/>
                <w:sz w:val="26"/>
                <w:szCs w:val="26"/>
              </w:rPr>
              <w:t>东部地区</w:t>
            </w:r>
            <w:r w:rsidR="00AB669A">
              <w:rPr>
                <w:rFonts w:ascii="Times New Roman" w:cs="Times New Roman"/>
                <w:color w:val="auto"/>
                <w:sz w:val="26"/>
                <w:szCs w:val="26"/>
              </w:rPr>
              <w:t>铀</w:t>
            </w:r>
            <w:r w:rsidR="001943A7" w:rsidRPr="00FB6A77">
              <w:rPr>
                <w:rFonts w:ascii="Times New Roman" w:cs="Times New Roman"/>
                <w:color w:val="auto"/>
                <w:sz w:val="26"/>
                <w:szCs w:val="26"/>
              </w:rPr>
              <w:t>矿</w:t>
            </w:r>
            <w:r w:rsidRPr="00FB6A77">
              <w:rPr>
                <w:rFonts w:ascii="Times New Roman" w:cs="Times New Roman"/>
                <w:color w:val="auto"/>
                <w:sz w:val="26"/>
                <w:szCs w:val="26"/>
              </w:rPr>
              <w:t>资源调查评价与勘查</w:t>
            </w:r>
          </w:p>
          <w:p w:rsidR="008D070C" w:rsidRDefault="005B511A" w:rsidP="00E2161B">
            <w:pPr>
              <w:pStyle w:val="Default"/>
              <w:spacing w:line="460" w:lineRule="exact"/>
              <w:ind w:firstLineChars="200" w:firstLine="520"/>
              <w:jc w:val="both"/>
              <w:rPr>
                <w:rFonts w:ascii="Times New Roman" w:cs="Times New Roman"/>
                <w:color w:val="auto"/>
                <w:sz w:val="26"/>
                <w:szCs w:val="26"/>
              </w:rPr>
            </w:pPr>
            <w:r>
              <w:rPr>
                <w:rFonts w:ascii="Times New Roman" w:cs="Times New Roman" w:hint="eastAsia"/>
                <w:color w:val="auto"/>
                <w:sz w:val="26"/>
                <w:szCs w:val="26"/>
              </w:rPr>
              <w:t>工程性质：新开</w:t>
            </w:r>
          </w:p>
          <w:p w:rsidR="008D070C" w:rsidRDefault="008D070C" w:rsidP="008D070C">
            <w:pPr>
              <w:pStyle w:val="00"/>
              <w:ind w:firstLine="520"/>
              <w:jc w:val="left"/>
              <w:rPr>
                <w:rFonts w:ascii="Times New Roman" w:hAnsi="Times New Roman"/>
              </w:rPr>
            </w:pPr>
            <w:r>
              <w:rPr>
                <w:rFonts w:ascii="Times New Roman" w:hAnsi="Times New Roman" w:hint="eastAsia"/>
              </w:rPr>
              <w:t>工作年限：</w:t>
            </w:r>
            <w:r>
              <w:rPr>
                <w:rFonts w:ascii="Times New Roman" w:hAnsi="Times New Roman" w:hint="eastAsia"/>
              </w:rPr>
              <w:t>2</w:t>
            </w:r>
            <w:r>
              <w:rPr>
                <w:rFonts w:ascii="Times New Roman" w:hAnsi="Times New Roman"/>
              </w:rPr>
              <w:t>022</w:t>
            </w:r>
            <w:r>
              <w:rPr>
                <w:rFonts w:ascii="Times New Roman" w:hAnsi="Times New Roman" w:hint="eastAsia"/>
              </w:rPr>
              <w:t>～</w:t>
            </w:r>
            <w:r>
              <w:rPr>
                <w:rFonts w:ascii="Times New Roman" w:hAnsi="Times New Roman"/>
              </w:rPr>
              <w:t>2026</w:t>
            </w:r>
            <w:r w:rsidR="005B511A">
              <w:rPr>
                <w:rFonts w:ascii="Times New Roman" w:hAnsi="Times New Roman" w:hint="eastAsia"/>
              </w:rPr>
              <w:t>年</w:t>
            </w:r>
          </w:p>
          <w:p w:rsidR="004D63F7" w:rsidRPr="00FB6A77" w:rsidRDefault="008D070C" w:rsidP="00E2161B">
            <w:pPr>
              <w:pStyle w:val="Default"/>
              <w:spacing w:line="460" w:lineRule="exact"/>
              <w:ind w:firstLineChars="200" w:firstLine="520"/>
              <w:jc w:val="both"/>
              <w:rPr>
                <w:rFonts w:ascii="Times New Roman" w:cs="Times New Roman"/>
                <w:color w:val="auto"/>
                <w:sz w:val="26"/>
                <w:szCs w:val="26"/>
              </w:rPr>
            </w:pPr>
            <w:r>
              <w:rPr>
                <w:rFonts w:ascii="Times New Roman" w:cs="Times New Roman" w:hint="eastAsia"/>
                <w:color w:val="auto"/>
                <w:sz w:val="26"/>
                <w:szCs w:val="26"/>
              </w:rPr>
              <w:t>勘查工作</w:t>
            </w:r>
            <w:r>
              <w:rPr>
                <w:rFonts w:ascii="Times New Roman" w:cs="Times New Roman"/>
                <w:color w:val="auto"/>
                <w:sz w:val="26"/>
                <w:szCs w:val="26"/>
              </w:rPr>
              <w:t>实施</w:t>
            </w:r>
            <w:r w:rsidR="004D63F7" w:rsidRPr="00FB6A77">
              <w:rPr>
                <w:rFonts w:ascii="Times New Roman" w:cs="Times New Roman"/>
                <w:color w:val="auto"/>
                <w:sz w:val="26"/>
                <w:szCs w:val="26"/>
              </w:rPr>
              <w:t>单位：核工业二九〇研究所</w:t>
            </w:r>
          </w:p>
          <w:p w:rsidR="004D63F7" w:rsidRPr="00FB6A77" w:rsidRDefault="008D070C" w:rsidP="00E2161B">
            <w:pPr>
              <w:pStyle w:val="Default"/>
              <w:spacing w:line="460" w:lineRule="exact"/>
              <w:ind w:firstLineChars="200" w:firstLine="520"/>
              <w:jc w:val="both"/>
              <w:rPr>
                <w:rFonts w:ascii="Times New Roman" w:cs="Times New Roman"/>
                <w:color w:val="auto"/>
                <w:sz w:val="26"/>
                <w:szCs w:val="26"/>
              </w:rPr>
            </w:pPr>
            <w:r>
              <w:rPr>
                <w:rFonts w:ascii="Times New Roman" w:cs="Times New Roman" w:hint="eastAsia"/>
                <w:color w:val="auto"/>
                <w:sz w:val="26"/>
                <w:szCs w:val="26"/>
              </w:rPr>
              <w:t>勘查</w:t>
            </w:r>
            <w:r w:rsidR="004D63F7" w:rsidRPr="00FB6A77">
              <w:rPr>
                <w:rFonts w:ascii="Times New Roman" w:cs="Times New Roman"/>
                <w:color w:val="auto"/>
                <w:sz w:val="26"/>
                <w:szCs w:val="26"/>
              </w:rPr>
              <w:t>地点：</w:t>
            </w:r>
            <w:r w:rsidR="00F03763" w:rsidRPr="00FB6A77">
              <w:rPr>
                <w:rFonts w:ascii="Times New Roman"/>
                <w:color w:val="auto"/>
                <w:sz w:val="26"/>
                <w:szCs w:val="26"/>
              </w:rPr>
              <w:t>广东省韶关市翁源县坝仔镇</w:t>
            </w:r>
            <w:r w:rsidR="00F03763" w:rsidRPr="00FB6A77">
              <w:rPr>
                <w:rFonts w:ascii="Times New Roman" w:cs="Times New Roman"/>
                <w:color w:val="auto"/>
                <w:sz w:val="26"/>
                <w:szCs w:val="26"/>
              </w:rPr>
              <w:t>及</w:t>
            </w:r>
            <w:r w:rsidR="00F03763" w:rsidRPr="00FB6A77">
              <w:rPr>
                <w:rFonts w:ascii="Times New Roman"/>
                <w:color w:val="auto"/>
                <w:sz w:val="26"/>
                <w:szCs w:val="26"/>
              </w:rPr>
              <w:t>江西省</w:t>
            </w:r>
            <w:r w:rsidR="00590D28" w:rsidRPr="00FB6A77">
              <w:rPr>
                <w:rFonts w:ascii="Times New Roman"/>
                <w:color w:val="auto"/>
                <w:sz w:val="26"/>
                <w:szCs w:val="26"/>
              </w:rPr>
              <w:t>赣州市</w:t>
            </w:r>
            <w:r w:rsidR="00F03763" w:rsidRPr="00FB6A77">
              <w:rPr>
                <w:rFonts w:ascii="Times New Roman"/>
                <w:color w:val="auto"/>
                <w:sz w:val="26"/>
                <w:szCs w:val="26"/>
              </w:rPr>
              <w:t>全南县南迳镇</w:t>
            </w:r>
          </w:p>
          <w:p w:rsidR="008D070C" w:rsidRPr="00EC0C5F" w:rsidRDefault="008D070C" w:rsidP="008D070C">
            <w:pPr>
              <w:pStyle w:val="00"/>
              <w:ind w:firstLineChars="0" w:firstLine="0"/>
              <w:jc w:val="left"/>
              <w:rPr>
                <w:rFonts w:ascii="Times New Roman" w:hAnsi="Times New Roman"/>
              </w:rPr>
            </w:pPr>
            <w:r w:rsidRPr="009A4D5E">
              <w:rPr>
                <w:rFonts w:ascii="Times New Roman" w:hAnsi="Times New Roman" w:hint="eastAsia"/>
                <w:b/>
              </w:rPr>
              <w:t>1</w:t>
            </w:r>
            <w:r w:rsidRPr="009A4D5E">
              <w:rPr>
                <w:rFonts w:ascii="Times New Roman" w:hAnsi="Times New Roman"/>
                <w:b/>
              </w:rPr>
              <w:t>.3</w:t>
            </w:r>
            <w:r>
              <w:rPr>
                <w:rFonts w:ascii="Times New Roman" w:hAnsi="Times New Roman" w:hint="eastAsia"/>
                <w:b/>
              </w:rPr>
              <w:t>、</w:t>
            </w:r>
            <w:r w:rsidRPr="009A4D5E">
              <w:rPr>
                <w:rFonts w:ascii="Times New Roman" w:hAnsi="Times New Roman" w:hint="eastAsia"/>
                <w:b/>
              </w:rPr>
              <w:t>主要勘查内容及规划</w:t>
            </w:r>
          </w:p>
          <w:p w:rsidR="008D070C" w:rsidRDefault="008D070C" w:rsidP="008D070C">
            <w:pPr>
              <w:pStyle w:val="00"/>
              <w:ind w:firstLine="520"/>
              <w:jc w:val="left"/>
              <w:rPr>
                <w:rFonts w:ascii="Times New Roman" w:hAnsi="Times New Roman"/>
              </w:rPr>
            </w:pPr>
            <w:r>
              <w:rPr>
                <w:rFonts w:ascii="Times New Roman" w:hAnsi="Times New Roman" w:hint="eastAsia"/>
              </w:rPr>
              <w:t>本项目设计部署钻孔</w:t>
            </w:r>
            <w:r>
              <w:rPr>
                <w:rFonts w:ascii="Times New Roman" w:hAnsi="Times New Roman" w:hint="eastAsia"/>
              </w:rPr>
              <w:t>23</w:t>
            </w:r>
            <w:r w:rsidR="002360FA">
              <w:rPr>
                <w:rFonts w:ascii="Times New Roman" w:hAnsi="Times New Roman" w:hint="eastAsia"/>
              </w:rPr>
              <w:t>6</w:t>
            </w:r>
            <w:r>
              <w:rPr>
                <w:rFonts w:ascii="Times New Roman" w:hAnsi="Times New Roman" w:hint="eastAsia"/>
              </w:rPr>
              <w:t>个，均为岩心钻探孔，勘查时间为</w:t>
            </w:r>
            <w:r>
              <w:rPr>
                <w:rFonts w:ascii="Times New Roman" w:hAnsi="Times New Roman" w:hint="eastAsia"/>
              </w:rPr>
              <w:t>2</w:t>
            </w:r>
            <w:r>
              <w:rPr>
                <w:rFonts w:ascii="Times New Roman" w:hAnsi="Times New Roman"/>
              </w:rPr>
              <w:t>022</w:t>
            </w:r>
            <w:r w:rsidRPr="00EC0C5F">
              <w:rPr>
                <w:rFonts w:ascii="Times New Roman" w:hAnsi="Times New Roman" w:hint="eastAsia"/>
                <w:bCs/>
                <w:szCs w:val="26"/>
              </w:rPr>
              <w:t>～</w:t>
            </w:r>
            <w:r>
              <w:rPr>
                <w:rFonts w:ascii="Times New Roman" w:hAnsi="Times New Roman"/>
              </w:rPr>
              <w:t>2026</w:t>
            </w:r>
            <w:r>
              <w:rPr>
                <w:rFonts w:ascii="Times New Roman" w:hAnsi="Times New Roman" w:hint="eastAsia"/>
              </w:rPr>
              <w:t>年，分为五个阶段完成（表</w:t>
            </w:r>
            <w:r>
              <w:rPr>
                <w:rFonts w:ascii="Times New Roman" w:hAnsi="Times New Roman" w:hint="eastAsia"/>
              </w:rPr>
              <w:t>1-1</w:t>
            </w:r>
            <w:r>
              <w:rPr>
                <w:rFonts w:ascii="Times New Roman" w:hAnsi="Times New Roman" w:hint="eastAsia"/>
              </w:rPr>
              <w:t>）。第一阶段施工</w:t>
            </w:r>
            <w:r>
              <w:rPr>
                <w:rFonts w:ascii="Times New Roman" w:hAnsi="Times New Roman" w:hint="eastAsia"/>
              </w:rPr>
              <w:t>2</w:t>
            </w:r>
            <w:r>
              <w:rPr>
                <w:rFonts w:ascii="Times New Roman" w:hAnsi="Times New Roman"/>
              </w:rPr>
              <w:t>022</w:t>
            </w:r>
            <w:r>
              <w:rPr>
                <w:rFonts w:ascii="Times New Roman" w:hAnsi="Times New Roman" w:hint="eastAsia"/>
              </w:rPr>
              <w:t>年度的</w:t>
            </w:r>
            <w:r>
              <w:rPr>
                <w:rFonts w:ascii="Times New Roman" w:hAnsi="Times New Roman" w:hint="eastAsia"/>
              </w:rPr>
              <w:t>4</w:t>
            </w:r>
            <w:r w:rsidR="002360FA">
              <w:rPr>
                <w:rFonts w:ascii="Times New Roman" w:hAnsi="Times New Roman" w:hint="eastAsia"/>
              </w:rPr>
              <w:t>0</w:t>
            </w:r>
            <w:r>
              <w:rPr>
                <w:rFonts w:ascii="Times New Roman" w:hAnsi="Times New Roman" w:hint="eastAsia"/>
              </w:rPr>
              <w:t>口钻孔，工程量</w:t>
            </w:r>
            <w:r>
              <w:rPr>
                <w:rFonts w:ascii="Times New Roman" w:hAnsi="Times New Roman" w:hint="eastAsia"/>
              </w:rPr>
              <w:t>16</w:t>
            </w:r>
            <w:r>
              <w:rPr>
                <w:rFonts w:ascii="Times New Roman" w:hAnsi="Times New Roman"/>
              </w:rPr>
              <w:t>000</w:t>
            </w:r>
            <w:r>
              <w:rPr>
                <w:rFonts w:ascii="Times New Roman" w:hAnsi="Times New Roman" w:hint="eastAsia"/>
              </w:rPr>
              <w:t>m</w:t>
            </w:r>
            <w:r>
              <w:rPr>
                <w:rFonts w:ascii="Times New Roman" w:hAnsi="Times New Roman" w:hint="eastAsia"/>
              </w:rPr>
              <w:t>。第二阶段施工</w:t>
            </w:r>
            <w:r>
              <w:rPr>
                <w:rFonts w:ascii="Times New Roman" w:hAnsi="Times New Roman" w:hint="eastAsia"/>
              </w:rPr>
              <w:t>2</w:t>
            </w:r>
            <w:r>
              <w:rPr>
                <w:rFonts w:ascii="Times New Roman" w:hAnsi="Times New Roman"/>
              </w:rPr>
              <w:t>023</w:t>
            </w:r>
            <w:r>
              <w:rPr>
                <w:rFonts w:ascii="Times New Roman" w:hAnsi="Times New Roman" w:hint="eastAsia"/>
              </w:rPr>
              <w:t>年度的的</w:t>
            </w:r>
            <w:r>
              <w:rPr>
                <w:rFonts w:ascii="Times New Roman" w:hAnsi="Times New Roman" w:hint="eastAsia"/>
              </w:rPr>
              <w:t>49</w:t>
            </w:r>
            <w:r>
              <w:rPr>
                <w:rFonts w:ascii="Times New Roman" w:hAnsi="Times New Roman" w:hint="eastAsia"/>
              </w:rPr>
              <w:t>口钻孔，工程量</w:t>
            </w:r>
            <w:r>
              <w:rPr>
                <w:rFonts w:ascii="Times New Roman" w:hAnsi="Times New Roman" w:hint="eastAsia"/>
              </w:rPr>
              <w:t>2</w:t>
            </w:r>
            <w:r>
              <w:rPr>
                <w:rFonts w:ascii="Times New Roman" w:hAnsi="Times New Roman"/>
              </w:rPr>
              <w:t>0000</w:t>
            </w:r>
            <w:r>
              <w:rPr>
                <w:rFonts w:ascii="Times New Roman" w:hAnsi="Times New Roman" w:hint="eastAsia"/>
              </w:rPr>
              <w:t>m</w:t>
            </w:r>
            <w:r>
              <w:rPr>
                <w:rFonts w:ascii="Times New Roman" w:hAnsi="Times New Roman" w:hint="eastAsia"/>
              </w:rPr>
              <w:t>。第三阶段施工</w:t>
            </w:r>
            <w:r>
              <w:rPr>
                <w:rFonts w:ascii="Times New Roman" w:hAnsi="Times New Roman" w:hint="eastAsia"/>
              </w:rPr>
              <w:t>2</w:t>
            </w:r>
            <w:r>
              <w:rPr>
                <w:rFonts w:ascii="Times New Roman" w:hAnsi="Times New Roman"/>
              </w:rPr>
              <w:t>024</w:t>
            </w:r>
            <w:r>
              <w:rPr>
                <w:rFonts w:ascii="Times New Roman" w:hAnsi="Times New Roman" w:hint="eastAsia"/>
              </w:rPr>
              <w:t>年度的</w:t>
            </w:r>
            <w:r>
              <w:rPr>
                <w:rFonts w:ascii="Times New Roman" w:hAnsi="Times New Roman" w:hint="eastAsia"/>
              </w:rPr>
              <w:t>49</w:t>
            </w:r>
            <w:r>
              <w:rPr>
                <w:rFonts w:ascii="Times New Roman" w:hAnsi="Times New Roman" w:hint="eastAsia"/>
              </w:rPr>
              <w:t>口钻孔，工程量</w:t>
            </w:r>
            <w:r>
              <w:rPr>
                <w:rFonts w:ascii="Times New Roman" w:hAnsi="Times New Roman" w:hint="eastAsia"/>
              </w:rPr>
              <w:t>2</w:t>
            </w:r>
            <w:r>
              <w:rPr>
                <w:rFonts w:ascii="Times New Roman" w:hAnsi="Times New Roman"/>
              </w:rPr>
              <w:t>0000</w:t>
            </w:r>
            <w:r>
              <w:rPr>
                <w:rFonts w:ascii="Times New Roman" w:hAnsi="Times New Roman" w:hint="eastAsia"/>
              </w:rPr>
              <w:t>m</w:t>
            </w:r>
            <w:r>
              <w:rPr>
                <w:rFonts w:ascii="Times New Roman" w:hAnsi="Times New Roman" w:hint="eastAsia"/>
              </w:rPr>
              <w:t>。第四阶段施工</w:t>
            </w:r>
            <w:r>
              <w:rPr>
                <w:rFonts w:ascii="Times New Roman" w:hAnsi="Times New Roman" w:hint="eastAsia"/>
              </w:rPr>
              <w:t>2</w:t>
            </w:r>
            <w:r>
              <w:rPr>
                <w:rFonts w:ascii="Times New Roman" w:hAnsi="Times New Roman"/>
              </w:rPr>
              <w:t>025</w:t>
            </w:r>
            <w:r>
              <w:rPr>
                <w:rFonts w:ascii="Times New Roman" w:hAnsi="Times New Roman" w:hint="eastAsia"/>
              </w:rPr>
              <w:t>年度的</w:t>
            </w:r>
            <w:r>
              <w:rPr>
                <w:rFonts w:ascii="Times New Roman" w:hAnsi="Times New Roman" w:hint="eastAsia"/>
              </w:rPr>
              <w:t>49</w:t>
            </w:r>
            <w:r>
              <w:rPr>
                <w:rFonts w:ascii="Times New Roman" w:hAnsi="Times New Roman" w:hint="eastAsia"/>
              </w:rPr>
              <w:t>口钻孔，工程量</w:t>
            </w:r>
            <w:r>
              <w:rPr>
                <w:rFonts w:ascii="Times New Roman" w:hAnsi="Times New Roman" w:hint="eastAsia"/>
              </w:rPr>
              <w:t>2</w:t>
            </w:r>
            <w:r>
              <w:rPr>
                <w:rFonts w:ascii="Times New Roman" w:hAnsi="Times New Roman"/>
              </w:rPr>
              <w:t>0000</w:t>
            </w:r>
            <w:r>
              <w:rPr>
                <w:rFonts w:ascii="Times New Roman" w:hAnsi="Times New Roman" w:hint="eastAsia"/>
              </w:rPr>
              <w:t>m</w:t>
            </w:r>
            <w:r>
              <w:rPr>
                <w:rFonts w:ascii="Times New Roman" w:hAnsi="Times New Roman" w:hint="eastAsia"/>
              </w:rPr>
              <w:t>。第五阶段施工</w:t>
            </w:r>
            <w:r>
              <w:rPr>
                <w:rFonts w:ascii="Times New Roman" w:hAnsi="Times New Roman" w:hint="eastAsia"/>
              </w:rPr>
              <w:t>2</w:t>
            </w:r>
            <w:r>
              <w:rPr>
                <w:rFonts w:ascii="Times New Roman" w:hAnsi="Times New Roman"/>
              </w:rPr>
              <w:t>026</w:t>
            </w:r>
            <w:r>
              <w:rPr>
                <w:rFonts w:ascii="Times New Roman" w:hAnsi="Times New Roman" w:hint="eastAsia"/>
              </w:rPr>
              <w:t>年度的</w:t>
            </w:r>
            <w:r>
              <w:rPr>
                <w:rFonts w:ascii="Times New Roman" w:hAnsi="Times New Roman" w:hint="eastAsia"/>
              </w:rPr>
              <w:t>49</w:t>
            </w:r>
            <w:r>
              <w:rPr>
                <w:rFonts w:ascii="Times New Roman" w:hAnsi="Times New Roman" w:hint="eastAsia"/>
              </w:rPr>
              <w:t>口钻孔，工程量</w:t>
            </w:r>
            <w:r>
              <w:rPr>
                <w:rFonts w:ascii="Times New Roman" w:hAnsi="Times New Roman" w:hint="eastAsia"/>
              </w:rPr>
              <w:t>2</w:t>
            </w:r>
            <w:r>
              <w:rPr>
                <w:rFonts w:ascii="Times New Roman" w:hAnsi="Times New Roman"/>
              </w:rPr>
              <w:t>0000</w:t>
            </w:r>
            <w:r>
              <w:rPr>
                <w:rFonts w:ascii="Times New Roman" w:hAnsi="Times New Roman" w:hint="eastAsia"/>
              </w:rPr>
              <w:t>m</w:t>
            </w:r>
            <w:r>
              <w:rPr>
                <w:rFonts w:ascii="Times New Roman" w:hAnsi="Times New Roman" w:hint="eastAsia"/>
              </w:rPr>
              <w:t>。</w:t>
            </w:r>
          </w:p>
          <w:p w:rsidR="002360FA" w:rsidRPr="00EC0C5F" w:rsidRDefault="002360FA" w:rsidP="002360FA">
            <w:pPr>
              <w:pStyle w:val="Default"/>
              <w:spacing w:line="480" w:lineRule="exact"/>
              <w:rPr>
                <w:rFonts w:ascii="Times New Roman" w:cs="Times New Roman"/>
                <w:b/>
                <w:color w:val="auto"/>
                <w:kern w:val="2"/>
                <w:sz w:val="26"/>
                <w:szCs w:val="22"/>
              </w:rPr>
            </w:pPr>
            <w:r w:rsidRPr="00EC0C5F">
              <w:rPr>
                <w:rFonts w:ascii="Times New Roman" w:cs="Times New Roman" w:hint="eastAsia"/>
                <w:b/>
                <w:color w:val="auto"/>
                <w:kern w:val="2"/>
                <w:sz w:val="26"/>
                <w:szCs w:val="22"/>
              </w:rPr>
              <w:t>1.4</w:t>
            </w:r>
            <w:r>
              <w:rPr>
                <w:rFonts w:ascii="Times New Roman" w:cs="Times New Roman" w:hint="eastAsia"/>
                <w:b/>
                <w:color w:val="auto"/>
                <w:kern w:val="2"/>
                <w:sz w:val="26"/>
                <w:szCs w:val="22"/>
              </w:rPr>
              <w:t>、</w:t>
            </w:r>
            <w:r w:rsidRPr="00EC0C5F">
              <w:rPr>
                <w:rFonts w:ascii="Times New Roman" w:cs="Times New Roman" w:hint="eastAsia"/>
                <w:b/>
                <w:color w:val="auto"/>
                <w:kern w:val="2"/>
                <w:sz w:val="26"/>
                <w:szCs w:val="22"/>
              </w:rPr>
              <w:t>项目</w:t>
            </w:r>
            <w:r>
              <w:rPr>
                <w:rFonts w:ascii="Times New Roman" w:cs="Times New Roman" w:hint="eastAsia"/>
                <w:b/>
                <w:color w:val="auto"/>
                <w:kern w:val="2"/>
                <w:sz w:val="26"/>
                <w:szCs w:val="22"/>
              </w:rPr>
              <w:t>勘查进度计划</w:t>
            </w:r>
          </w:p>
          <w:p w:rsidR="002360FA" w:rsidRDefault="002360FA" w:rsidP="002360FA">
            <w:pPr>
              <w:pStyle w:val="Default"/>
              <w:spacing w:line="480" w:lineRule="exact"/>
              <w:ind w:firstLineChars="200" w:firstLine="520"/>
              <w:jc w:val="both"/>
              <w:rPr>
                <w:rFonts w:ascii="Times New Roman" w:cs="Times New Roman"/>
                <w:bCs/>
                <w:color w:val="auto"/>
                <w:kern w:val="2"/>
                <w:sz w:val="26"/>
                <w:szCs w:val="22"/>
              </w:rPr>
            </w:pPr>
            <w:r w:rsidRPr="00EB685B">
              <w:rPr>
                <w:rFonts w:ascii="Times New Roman" w:cs="Times New Roman" w:hint="eastAsia"/>
                <w:bCs/>
                <w:color w:val="auto"/>
                <w:kern w:val="2"/>
                <w:sz w:val="26"/>
                <w:szCs w:val="22"/>
              </w:rPr>
              <w:t>项目第一阶段为</w:t>
            </w:r>
            <w:r>
              <w:rPr>
                <w:rFonts w:ascii="Times New Roman" w:cs="Times New Roman" w:hint="eastAsia"/>
                <w:bCs/>
                <w:color w:val="auto"/>
                <w:kern w:val="2"/>
                <w:sz w:val="26"/>
                <w:szCs w:val="22"/>
              </w:rPr>
              <w:t>2022</w:t>
            </w:r>
            <w:r w:rsidRPr="00EB685B">
              <w:rPr>
                <w:rFonts w:ascii="Times New Roman" w:cs="Times New Roman" w:hint="eastAsia"/>
                <w:bCs/>
                <w:color w:val="auto"/>
                <w:kern w:val="2"/>
                <w:sz w:val="26"/>
                <w:szCs w:val="22"/>
              </w:rPr>
              <w:t>年，该年度钻孔布设共</w:t>
            </w:r>
            <w:r>
              <w:rPr>
                <w:rFonts w:ascii="Times New Roman" w:cs="Times New Roman" w:hint="eastAsia"/>
                <w:bCs/>
                <w:color w:val="auto"/>
                <w:kern w:val="2"/>
                <w:sz w:val="26"/>
                <w:szCs w:val="22"/>
              </w:rPr>
              <w:t>4</w:t>
            </w:r>
            <w:r>
              <w:rPr>
                <w:rFonts w:ascii="Times New Roman" w:cs="Times New Roman"/>
                <w:bCs/>
                <w:color w:val="auto"/>
                <w:kern w:val="2"/>
                <w:sz w:val="26"/>
                <w:szCs w:val="22"/>
              </w:rPr>
              <w:t>0</w:t>
            </w:r>
            <w:r w:rsidRPr="00EB685B">
              <w:rPr>
                <w:rFonts w:ascii="Times New Roman" w:cs="Times New Roman" w:hint="eastAsia"/>
                <w:bCs/>
                <w:color w:val="auto"/>
                <w:kern w:val="2"/>
                <w:sz w:val="26"/>
                <w:szCs w:val="22"/>
              </w:rPr>
              <w:t>口，工作量共计</w:t>
            </w:r>
            <w:r w:rsidRPr="00EB685B">
              <w:rPr>
                <w:rFonts w:ascii="Times New Roman" w:cs="Times New Roman" w:hint="eastAsia"/>
                <w:bCs/>
                <w:color w:val="auto"/>
                <w:kern w:val="2"/>
                <w:sz w:val="26"/>
                <w:szCs w:val="22"/>
              </w:rPr>
              <w:t xml:space="preserve"> </w:t>
            </w:r>
            <w:r>
              <w:rPr>
                <w:rFonts w:ascii="Times New Roman" w:cs="Times New Roman" w:hint="eastAsia"/>
                <w:bCs/>
                <w:color w:val="auto"/>
                <w:kern w:val="2"/>
                <w:sz w:val="26"/>
                <w:szCs w:val="22"/>
              </w:rPr>
              <w:t>16</w:t>
            </w:r>
            <w:r w:rsidRPr="00EB685B">
              <w:rPr>
                <w:rFonts w:ascii="Times New Roman" w:cs="Times New Roman" w:hint="eastAsia"/>
                <w:bCs/>
                <w:color w:val="auto"/>
                <w:kern w:val="2"/>
                <w:sz w:val="26"/>
                <w:szCs w:val="22"/>
              </w:rPr>
              <w:t>000m</w:t>
            </w:r>
            <w:r w:rsidRPr="00EB685B">
              <w:rPr>
                <w:rFonts w:ascii="Times New Roman" w:cs="Times New Roman" w:hint="eastAsia"/>
                <w:bCs/>
                <w:color w:val="auto"/>
                <w:kern w:val="2"/>
                <w:sz w:val="26"/>
                <w:szCs w:val="22"/>
              </w:rPr>
              <w:t>，钻孔坐标见表</w:t>
            </w:r>
            <w:r w:rsidRPr="00EB685B">
              <w:rPr>
                <w:rFonts w:ascii="Times New Roman" w:cs="Times New Roman" w:hint="eastAsia"/>
                <w:bCs/>
                <w:color w:val="auto"/>
                <w:kern w:val="2"/>
                <w:sz w:val="26"/>
                <w:szCs w:val="22"/>
              </w:rPr>
              <w:t>1-2</w:t>
            </w:r>
            <w:r w:rsidRPr="00EB685B">
              <w:rPr>
                <w:rFonts w:ascii="Times New Roman" w:cs="Times New Roman" w:hint="eastAsia"/>
                <w:bCs/>
                <w:color w:val="auto"/>
                <w:kern w:val="2"/>
                <w:sz w:val="26"/>
                <w:szCs w:val="22"/>
              </w:rPr>
              <w:t>，钻孔位于</w:t>
            </w:r>
            <w:r>
              <w:rPr>
                <w:rFonts w:ascii="Times New Roman" w:cs="Times New Roman" w:hint="eastAsia"/>
                <w:bCs/>
                <w:color w:val="auto"/>
                <w:kern w:val="2"/>
                <w:sz w:val="26"/>
                <w:szCs w:val="22"/>
              </w:rPr>
              <w:t>广东省韶关市翁源县和江西省全南县</w:t>
            </w:r>
            <w:r w:rsidRPr="00EB685B">
              <w:rPr>
                <w:rFonts w:ascii="Times New Roman" w:cs="Times New Roman" w:hint="eastAsia"/>
                <w:bCs/>
                <w:color w:val="auto"/>
                <w:kern w:val="2"/>
                <w:sz w:val="26"/>
                <w:szCs w:val="22"/>
              </w:rPr>
              <w:t>，第一阶段钻孔施工时间大约为</w:t>
            </w:r>
            <w:r>
              <w:rPr>
                <w:rFonts w:ascii="Times New Roman" w:cs="Times New Roman" w:hint="eastAsia"/>
                <w:bCs/>
                <w:color w:val="auto"/>
                <w:kern w:val="2"/>
                <w:sz w:val="26"/>
                <w:szCs w:val="22"/>
              </w:rPr>
              <w:t xml:space="preserve"> 2022</w:t>
            </w:r>
            <w:r w:rsidRPr="00EB685B">
              <w:rPr>
                <w:rFonts w:ascii="Times New Roman" w:cs="Times New Roman" w:hint="eastAsia"/>
                <w:bCs/>
                <w:color w:val="auto"/>
                <w:kern w:val="2"/>
                <w:sz w:val="26"/>
                <w:szCs w:val="22"/>
              </w:rPr>
              <w:t>年</w:t>
            </w:r>
            <w:r>
              <w:rPr>
                <w:rFonts w:ascii="Times New Roman" w:cs="Times New Roman"/>
                <w:bCs/>
                <w:color w:val="auto"/>
                <w:kern w:val="2"/>
                <w:sz w:val="26"/>
                <w:szCs w:val="22"/>
              </w:rPr>
              <w:t>3</w:t>
            </w:r>
            <w:r w:rsidRPr="00EB685B">
              <w:rPr>
                <w:rFonts w:ascii="Times New Roman" w:cs="Times New Roman" w:hint="eastAsia"/>
                <w:bCs/>
                <w:color w:val="auto"/>
                <w:kern w:val="2"/>
                <w:sz w:val="26"/>
                <w:szCs w:val="22"/>
              </w:rPr>
              <w:t>月至</w:t>
            </w:r>
            <w:r>
              <w:rPr>
                <w:rFonts w:ascii="Times New Roman" w:cs="Times New Roman" w:hint="eastAsia"/>
                <w:bCs/>
                <w:color w:val="auto"/>
                <w:kern w:val="2"/>
                <w:sz w:val="26"/>
                <w:szCs w:val="22"/>
              </w:rPr>
              <w:t>2022</w:t>
            </w:r>
            <w:r w:rsidRPr="00EB685B">
              <w:rPr>
                <w:rFonts w:ascii="Times New Roman" w:cs="Times New Roman" w:hint="eastAsia"/>
                <w:bCs/>
                <w:color w:val="auto"/>
                <w:kern w:val="2"/>
                <w:sz w:val="26"/>
                <w:szCs w:val="22"/>
              </w:rPr>
              <w:t>年</w:t>
            </w:r>
            <w:r>
              <w:rPr>
                <w:rFonts w:ascii="Times New Roman" w:cs="Times New Roman" w:hint="eastAsia"/>
                <w:bCs/>
                <w:color w:val="auto"/>
                <w:kern w:val="2"/>
                <w:sz w:val="26"/>
                <w:szCs w:val="22"/>
              </w:rPr>
              <w:t>1</w:t>
            </w:r>
            <w:r>
              <w:rPr>
                <w:rFonts w:ascii="Times New Roman" w:cs="Times New Roman"/>
                <w:bCs/>
                <w:color w:val="auto"/>
                <w:kern w:val="2"/>
                <w:sz w:val="26"/>
                <w:szCs w:val="22"/>
              </w:rPr>
              <w:t>1</w:t>
            </w:r>
            <w:r w:rsidRPr="00EB685B">
              <w:rPr>
                <w:rFonts w:ascii="Times New Roman" w:cs="Times New Roman" w:hint="eastAsia"/>
                <w:bCs/>
                <w:color w:val="auto"/>
                <w:kern w:val="2"/>
                <w:sz w:val="26"/>
                <w:szCs w:val="22"/>
              </w:rPr>
              <w:t>月。</w:t>
            </w:r>
          </w:p>
          <w:p w:rsidR="0091652A" w:rsidRDefault="00521446" w:rsidP="00E2161B">
            <w:pPr>
              <w:pStyle w:val="Default"/>
              <w:spacing w:line="480" w:lineRule="exact"/>
              <w:jc w:val="center"/>
              <w:rPr>
                <w:rFonts w:ascii="Times New Roman" w:cs="Times New Roman"/>
                <w:b/>
                <w:color w:val="auto"/>
                <w:sz w:val="21"/>
                <w:szCs w:val="21"/>
              </w:rPr>
            </w:pPr>
            <w:r w:rsidRPr="00FB6A77">
              <w:rPr>
                <w:rFonts w:ascii="Times New Roman" w:cs="Times New Roman"/>
                <w:b/>
                <w:color w:val="auto"/>
                <w:sz w:val="21"/>
                <w:szCs w:val="21"/>
              </w:rPr>
              <w:t>表</w:t>
            </w:r>
            <w:r w:rsidRPr="00FB6A77">
              <w:rPr>
                <w:rFonts w:ascii="Times New Roman" w:cs="Times New Roman"/>
                <w:b/>
                <w:color w:val="auto"/>
                <w:sz w:val="21"/>
                <w:szCs w:val="21"/>
              </w:rPr>
              <w:t>1-1</w:t>
            </w:r>
            <w:r w:rsidR="006D1B9B">
              <w:rPr>
                <w:rFonts w:ascii="Times New Roman" w:cs="Times New Roman" w:hint="eastAsia"/>
                <w:b/>
                <w:color w:val="auto"/>
                <w:sz w:val="21"/>
                <w:szCs w:val="21"/>
              </w:rPr>
              <w:t xml:space="preserve">  </w:t>
            </w:r>
            <w:r w:rsidR="008B4416">
              <w:rPr>
                <w:rFonts w:ascii="Times New Roman" w:cs="Times New Roman" w:hint="eastAsia"/>
                <w:b/>
                <w:color w:val="auto"/>
                <w:sz w:val="21"/>
                <w:szCs w:val="21"/>
              </w:rPr>
              <w:t>本项目勘查规划</w:t>
            </w:r>
            <w:r w:rsidR="00CA50AD">
              <w:rPr>
                <w:rFonts w:ascii="Times New Roman" w:cs="Times New Roman" w:hint="eastAsia"/>
                <w:b/>
                <w:color w:val="auto"/>
                <w:sz w:val="21"/>
                <w:szCs w:val="21"/>
              </w:rPr>
              <w:t>一览表</w:t>
            </w:r>
          </w:p>
          <w:tbl>
            <w:tblPr>
              <w:tblStyle w:val="af2"/>
              <w:tblW w:w="5000" w:type="pct"/>
              <w:tblLook w:val="04A0" w:firstRow="1" w:lastRow="0" w:firstColumn="1" w:lastColumn="0" w:noHBand="0" w:noVBand="1"/>
            </w:tblPr>
            <w:tblGrid>
              <w:gridCol w:w="761"/>
              <w:gridCol w:w="574"/>
              <w:gridCol w:w="712"/>
              <w:gridCol w:w="431"/>
              <w:gridCol w:w="661"/>
              <w:gridCol w:w="595"/>
              <w:gridCol w:w="804"/>
              <w:gridCol w:w="438"/>
              <w:gridCol w:w="734"/>
              <w:gridCol w:w="440"/>
              <w:gridCol w:w="731"/>
              <w:gridCol w:w="441"/>
              <w:gridCol w:w="752"/>
              <w:gridCol w:w="647"/>
            </w:tblGrid>
            <w:tr w:rsidR="008D070C" w:rsidRPr="00393FA5" w:rsidTr="008D070C">
              <w:tc>
                <w:tcPr>
                  <w:tcW w:w="437" w:type="pct"/>
                  <w:vMerge w:val="restart"/>
                  <w:vAlign w:val="center"/>
                </w:tcPr>
                <w:p w:rsidR="008D070C" w:rsidRDefault="008D070C" w:rsidP="00734F2E">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勘查区</w:t>
                  </w:r>
                </w:p>
                <w:p w:rsidR="008D070C" w:rsidRPr="00393FA5" w:rsidRDefault="008D070C" w:rsidP="00734F2E">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块名称</w:t>
                  </w:r>
                </w:p>
              </w:tc>
              <w:tc>
                <w:tcPr>
                  <w:tcW w:w="329" w:type="pct"/>
                  <w:vMerge w:val="restart"/>
                  <w:vAlign w:val="center"/>
                </w:tcPr>
                <w:p w:rsidR="008D070C" w:rsidRPr="00393FA5" w:rsidRDefault="008D070C" w:rsidP="00734F2E">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钻孔类型</w:t>
                  </w:r>
                </w:p>
              </w:tc>
              <w:tc>
                <w:tcPr>
                  <w:tcW w:w="655" w:type="pct"/>
                  <w:gridSpan w:val="2"/>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2022</w:t>
                  </w:r>
                  <w:r w:rsidRPr="00393FA5">
                    <w:rPr>
                      <w:rFonts w:ascii="Times New Roman" w:cs="Times New Roman" w:hint="eastAsia"/>
                      <w:color w:val="auto"/>
                      <w:sz w:val="22"/>
                      <w:szCs w:val="22"/>
                    </w:rPr>
                    <w:t>年规划</w:t>
                  </w:r>
                </w:p>
              </w:tc>
              <w:tc>
                <w:tcPr>
                  <w:tcW w:w="720" w:type="pct"/>
                  <w:gridSpan w:val="2"/>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2023</w:t>
                  </w:r>
                  <w:r w:rsidRPr="00393FA5">
                    <w:rPr>
                      <w:rFonts w:ascii="Times New Roman" w:cs="Times New Roman" w:hint="eastAsia"/>
                      <w:color w:val="auto"/>
                      <w:sz w:val="22"/>
                      <w:szCs w:val="22"/>
                    </w:rPr>
                    <w:t>年规划</w:t>
                  </w:r>
                </w:p>
              </w:tc>
              <w:tc>
                <w:tcPr>
                  <w:tcW w:w="712" w:type="pct"/>
                  <w:gridSpan w:val="2"/>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2024</w:t>
                  </w:r>
                  <w:r w:rsidRPr="00393FA5">
                    <w:rPr>
                      <w:rFonts w:ascii="Times New Roman" w:cs="Times New Roman" w:hint="eastAsia"/>
                      <w:color w:val="auto"/>
                      <w:sz w:val="22"/>
                      <w:szCs w:val="22"/>
                    </w:rPr>
                    <w:t>年规划</w:t>
                  </w:r>
                </w:p>
              </w:tc>
              <w:tc>
                <w:tcPr>
                  <w:tcW w:w="673" w:type="pct"/>
                  <w:gridSpan w:val="2"/>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2025</w:t>
                  </w:r>
                  <w:r w:rsidRPr="00393FA5">
                    <w:rPr>
                      <w:rFonts w:ascii="Times New Roman" w:cs="Times New Roman" w:hint="eastAsia"/>
                      <w:color w:val="auto"/>
                      <w:sz w:val="22"/>
                      <w:szCs w:val="22"/>
                    </w:rPr>
                    <w:t>年规划</w:t>
                  </w:r>
                </w:p>
              </w:tc>
              <w:tc>
                <w:tcPr>
                  <w:tcW w:w="672" w:type="pct"/>
                  <w:gridSpan w:val="2"/>
                </w:tcPr>
                <w:p w:rsidR="008D070C" w:rsidRPr="00393FA5" w:rsidRDefault="008D070C" w:rsidP="00393FA5">
                  <w:pPr>
                    <w:pStyle w:val="Default"/>
                    <w:ind w:leftChars="-50" w:left="-120" w:rightChars="-50" w:right="-120"/>
                    <w:jc w:val="center"/>
                    <w:rPr>
                      <w:rFonts w:ascii="Times New Roman" w:cs="Times New Roman"/>
                      <w:color w:val="auto"/>
                      <w:sz w:val="26"/>
                      <w:szCs w:val="26"/>
                    </w:rPr>
                  </w:pPr>
                  <w:r w:rsidRPr="00393FA5">
                    <w:rPr>
                      <w:rFonts w:ascii="Times New Roman" w:cs="Times New Roman" w:hint="eastAsia"/>
                      <w:color w:val="auto"/>
                      <w:sz w:val="22"/>
                      <w:szCs w:val="22"/>
                    </w:rPr>
                    <w:t>2026</w:t>
                  </w:r>
                  <w:r w:rsidRPr="00393FA5">
                    <w:rPr>
                      <w:rFonts w:ascii="Times New Roman" w:cs="Times New Roman" w:hint="eastAsia"/>
                      <w:color w:val="auto"/>
                      <w:sz w:val="22"/>
                      <w:szCs w:val="22"/>
                    </w:rPr>
                    <w:t>年规划</w:t>
                  </w:r>
                </w:p>
              </w:tc>
              <w:tc>
                <w:tcPr>
                  <w:tcW w:w="802" w:type="pct"/>
                  <w:gridSpan w:val="2"/>
                </w:tcPr>
                <w:p w:rsidR="008D070C" w:rsidRPr="00734F2E" w:rsidRDefault="008D070C" w:rsidP="00393FA5">
                  <w:pPr>
                    <w:pStyle w:val="Defaul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总工程</w:t>
                  </w:r>
                </w:p>
              </w:tc>
            </w:tr>
            <w:tr w:rsidR="008D070C" w:rsidRPr="00393FA5" w:rsidTr="008D070C">
              <w:tc>
                <w:tcPr>
                  <w:tcW w:w="437" w:type="pct"/>
                  <w:vMerge/>
                </w:tcPr>
                <w:p w:rsidR="008D070C" w:rsidRPr="00393FA5" w:rsidRDefault="008D070C" w:rsidP="00393FA5">
                  <w:pPr>
                    <w:pStyle w:val="Default"/>
                    <w:ind w:leftChars="-50" w:left="-120" w:rightChars="-50" w:right="-120"/>
                    <w:jc w:val="center"/>
                    <w:rPr>
                      <w:rFonts w:ascii="Times New Roman" w:cs="Times New Roman"/>
                      <w:color w:val="auto"/>
                      <w:sz w:val="22"/>
                      <w:szCs w:val="22"/>
                    </w:rPr>
                  </w:pPr>
                </w:p>
              </w:tc>
              <w:tc>
                <w:tcPr>
                  <w:tcW w:w="329" w:type="pct"/>
                  <w:vMerge/>
                </w:tcPr>
                <w:p w:rsidR="008D070C" w:rsidRPr="00393FA5" w:rsidRDefault="008D070C" w:rsidP="00393FA5">
                  <w:pPr>
                    <w:pStyle w:val="Default"/>
                    <w:ind w:leftChars="-50" w:left="-120" w:rightChars="-50" w:right="-120"/>
                    <w:jc w:val="center"/>
                    <w:rPr>
                      <w:rFonts w:ascii="Times New Roman" w:cs="Times New Roman"/>
                      <w:color w:val="auto"/>
                      <w:sz w:val="22"/>
                      <w:szCs w:val="22"/>
                    </w:rPr>
                  </w:pPr>
                </w:p>
              </w:tc>
              <w:tc>
                <w:tcPr>
                  <w:tcW w:w="408"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工程量</w:t>
                  </w:r>
                </w:p>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w:t>
                  </w:r>
                  <w:r w:rsidRPr="00393FA5">
                    <w:rPr>
                      <w:rFonts w:ascii="Times New Roman" w:cs="Times New Roman" w:hint="eastAsia"/>
                      <w:color w:val="auto"/>
                      <w:sz w:val="22"/>
                      <w:szCs w:val="22"/>
                    </w:rPr>
                    <w:t>m</w:t>
                  </w:r>
                  <w:r w:rsidRPr="00393FA5">
                    <w:rPr>
                      <w:rFonts w:ascii="Times New Roman" w:cs="Times New Roman" w:hint="eastAsia"/>
                      <w:color w:val="auto"/>
                      <w:sz w:val="22"/>
                      <w:szCs w:val="22"/>
                    </w:rPr>
                    <w:t>）</w:t>
                  </w:r>
                </w:p>
              </w:tc>
              <w:tc>
                <w:tcPr>
                  <w:tcW w:w="247"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钻孔数</w:t>
                  </w:r>
                </w:p>
              </w:tc>
              <w:tc>
                <w:tcPr>
                  <w:tcW w:w="379"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工程量</w:t>
                  </w:r>
                </w:p>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w:t>
                  </w:r>
                  <w:r w:rsidRPr="00393FA5">
                    <w:rPr>
                      <w:rFonts w:ascii="Times New Roman" w:cs="Times New Roman" w:hint="eastAsia"/>
                      <w:color w:val="auto"/>
                      <w:sz w:val="22"/>
                      <w:szCs w:val="22"/>
                    </w:rPr>
                    <w:t>m</w:t>
                  </w:r>
                  <w:r w:rsidRPr="00393FA5">
                    <w:rPr>
                      <w:rFonts w:ascii="Times New Roman" w:cs="Times New Roman" w:hint="eastAsia"/>
                      <w:color w:val="auto"/>
                      <w:sz w:val="22"/>
                      <w:szCs w:val="22"/>
                    </w:rPr>
                    <w:t>）</w:t>
                  </w:r>
                </w:p>
              </w:tc>
              <w:tc>
                <w:tcPr>
                  <w:tcW w:w="341"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钻孔数</w:t>
                  </w:r>
                </w:p>
              </w:tc>
              <w:tc>
                <w:tcPr>
                  <w:tcW w:w="461"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工程量</w:t>
                  </w:r>
                </w:p>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w:t>
                  </w:r>
                  <w:r w:rsidRPr="00393FA5">
                    <w:rPr>
                      <w:rFonts w:ascii="Times New Roman" w:cs="Times New Roman" w:hint="eastAsia"/>
                      <w:color w:val="auto"/>
                      <w:sz w:val="22"/>
                      <w:szCs w:val="22"/>
                    </w:rPr>
                    <w:t>m</w:t>
                  </w:r>
                  <w:r w:rsidRPr="00393FA5">
                    <w:rPr>
                      <w:rFonts w:ascii="Times New Roman" w:cs="Times New Roman" w:hint="eastAsia"/>
                      <w:color w:val="auto"/>
                      <w:sz w:val="22"/>
                      <w:szCs w:val="22"/>
                    </w:rPr>
                    <w:t>）</w:t>
                  </w:r>
                </w:p>
              </w:tc>
              <w:tc>
                <w:tcPr>
                  <w:tcW w:w="251"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钻孔数</w:t>
                  </w:r>
                </w:p>
              </w:tc>
              <w:tc>
                <w:tcPr>
                  <w:tcW w:w="421"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工程量</w:t>
                  </w:r>
                </w:p>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w:t>
                  </w:r>
                  <w:r w:rsidRPr="00393FA5">
                    <w:rPr>
                      <w:rFonts w:ascii="Times New Roman" w:cs="Times New Roman" w:hint="eastAsia"/>
                      <w:color w:val="auto"/>
                      <w:sz w:val="22"/>
                      <w:szCs w:val="22"/>
                    </w:rPr>
                    <w:t>m</w:t>
                  </w:r>
                  <w:r w:rsidRPr="00393FA5">
                    <w:rPr>
                      <w:rFonts w:ascii="Times New Roman" w:cs="Times New Roman" w:hint="eastAsia"/>
                      <w:color w:val="auto"/>
                      <w:sz w:val="22"/>
                      <w:szCs w:val="22"/>
                    </w:rPr>
                    <w:t>）</w:t>
                  </w:r>
                </w:p>
              </w:tc>
              <w:tc>
                <w:tcPr>
                  <w:tcW w:w="252"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钻孔数</w:t>
                  </w:r>
                </w:p>
              </w:tc>
              <w:tc>
                <w:tcPr>
                  <w:tcW w:w="419"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工程量</w:t>
                  </w:r>
                </w:p>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w:t>
                  </w:r>
                  <w:r w:rsidRPr="00393FA5">
                    <w:rPr>
                      <w:rFonts w:ascii="Times New Roman" w:cs="Times New Roman" w:hint="eastAsia"/>
                      <w:color w:val="auto"/>
                      <w:sz w:val="22"/>
                      <w:szCs w:val="22"/>
                    </w:rPr>
                    <w:t>m</w:t>
                  </w:r>
                  <w:r w:rsidRPr="00393FA5">
                    <w:rPr>
                      <w:rFonts w:ascii="Times New Roman" w:cs="Times New Roman" w:hint="eastAsia"/>
                      <w:color w:val="auto"/>
                      <w:sz w:val="22"/>
                      <w:szCs w:val="22"/>
                    </w:rPr>
                    <w:t>）</w:t>
                  </w:r>
                </w:p>
              </w:tc>
              <w:tc>
                <w:tcPr>
                  <w:tcW w:w="253" w:type="pct"/>
                </w:tcPr>
                <w:p w:rsidR="008D070C" w:rsidRPr="00393FA5" w:rsidRDefault="008D070C" w:rsidP="00393FA5">
                  <w:pPr>
                    <w:pStyle w:val="Default"/>
                    <w:ind w:leftChars="-50" w:left="-120" w:rightChars="-50" w:right="-120"/>
                    <w:jc w:val="center"/>
                    <w:rPr>
                      <w:rFonts w:ascii="Times New Roman" w:cs="Times New Roman"/>
                      <w:color w:val="auto"/>
                      <w:sz w:val="22"/>
                      <w:szCs w:val="22"/>
                    </w:rPr>
                  </w:pPr>
                  <w:r w:rsidRPr="00393FA5">
                    <w:rPr>
                      <w:rFonts w:ascii="Times New Roman" w:cs="Times New Roman" w:hint="eastAsia"/>
                      <w:color w:val="auto"/>
                      <w:sz w:val="22"/>
                      <w:szCs w:val="22"/>
                    </w:rPr>
                    <w:t>钻孔数</w:t>
                  </w:r>
                </w:p>
              </w:tc>
              <w:tc>
                <w:tcPr>
                  <w:tcW w:w="431" w:type="pct"/>
                </w:tcPr>
                <w:p w:rsidR="008D070C" w:rsidRPr="00734F2E" w:rsidRDefault="008D070C" w:rsidP="00B91D77">
                  <w:pPr>
                    <w:pStyle w:val="Defaul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工程量</w:t>
                  </w:r>
                </w:p>
                <w:p w:rsidR="008D070C" w:rsidRPr="00734F2E" w:rsidRDefault="008D070C" w:rsidP="00B91D77">
                  <w:pPr>
                    <w:pStyle w:val="Defaul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w:t>
                  </w:r>
                  <w:r w:rsidRPr="00734F2E">
                    <w:rPr>
                      <w:rFonts w:ascii="Times New Roman" w:cs="Times New Roman" w:hint="eastAsia"/>
                      <w:color w:val="auto"/>
                      <w:sz w:val="22"/>
                      <w:szCs w:val="22"/>
                    </w:rPr>
                    <w:t>m</w:t>
                  </w:r>
                  <w:r w:rsidRPr="00734F2E">
                    <w:rPr>
                      <w:rFonts w:ascii="Times New Roman" w:cs="Times New Roman" w:hint="eastAsia"/>
                      <w:color w:val="auto"/>
                      <w:sz w:val="22"/>
                      <w:szCs w:val="22"/>
                    </w:rPr>
                    <w:t>）</w:t>
                  </w:r>
                </w:p>
              </w:tc>
              <w:tc>
                <w:tcPr>
                  <w:tcW w:w="370" w:type="pct"/>
                  <w:vAlign w:val="center"/>
                </w:tcPr>
                <w:p w:rsidR="008D070C" w:rsidRDefault="008D070C" w:rsidP="00734F2E">
                  <w:pPr>
                    <w:pStyle w:val="Defaul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钻孔</w:t>
                  </w:r>
                </w:p>
                <w:p w:rsidR="008D070C" w:rsidRPr="00734F2E" w:rsidRDefault="008D070C" w:rsidP="00734F2E">
                  <w:pPr>
                    <w:pStyle w:val="Defaul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数</w:t>
                  </w:r>
                </w:p>
              </w:tc>
            </w:tr>
            <w:tr w:rsidR="008D070C" w:rsidRPr="00393FA5" w:rsidTr="008D070C">
              <w:tc>
                <w:tcPr>
                  <w:tcW w:w="437" w:type="pct"/>
                  <w:vAlign w:val="center"/>
                </w:tcPr>
                <w:p w:rsidR="008D070C" w:rsidRPr="00734F2E" w:rsidRDefault="008D070C" w:rsidP="00F763D5">
                  <w:pPr>
                    <w:pStyle w:val="Default"/>
                    <w:spacing w:line="240" w:lineRule="exact"/>
                    <w:ind w:leftChars="-50" w:left="-120" w:rightChars="-50" w:right="-120"/>
                    <w:jc w:val="center"/>
                    <w:rPr>
                      <w:rFonts w:ascii="Times New Roman" w:cs="Times New Roman"/>
                      <w:color w:val="auto"/>
                      <w:sz w:val="22"/>
                      <w:szCs w:val="22"/>
                    </w:rPr>
                  </w:pPr>
                  <w:r w:rsidRPr="00734F2E">
                    <w:rPr>
                      <w:rFonts w:ascii="Times New Roman" w:cs="Times New Roman" w:hint="eastAsia"/>
                      <w:color w:val="auto"/>
                      <w:sz w:val="22"/>
                      <w:szCs w:val="22"/>
                    </w:rPr>
                    <w:t>希望—里坑、帽东—竹山下</w:t>
                  </w:r>
                </w:p>
              </w:tc>
              <w:tc>
                <w:tcPr>
                  <w:tcW w:w="329"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岩心钻探孔</w:t>
                  </w:r>
                </w:p>
              </w:tc>
              <w:tc>
                <w:tcPr>
                  <w:tcW w:w="408"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16000</w:t>
                  </w:r>
                </w:p>
              </w:tc>
              <w:tc>
                <w:tcPr>
                  <w:tcW w:w="247" w:type="pct"/>
                  <w:vAlign w:val="center"/>
                </w:tcPr>
                <w:p w:rsidR="008D070C" w:rsidRPr="00734F2E" w:rsidRDefault="008D070C" w:rsidP="009B555C">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4</w:t>
                  </w:r>
                  <w:r w:rsidR="009B555C">
                    <w:rPr>
                      <w:rFonts w:ascii="Times New Roman" w:cs="Times New Roman" w:hint="eastAsia"/>
                      <w:color w:val="auto"/>
                      <w:sz w:val="22"/>
                      <w:szCs w:val="22"/>
                    </w:rPr>
                    <w:t>0</w:t>
                  </w:r>
                </w:p>
              </w:tc>
              <w:tc>
                <w:tcPr>
                  <w:tcW w:w="379"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20000</w:t>
                  </w:r>
                </w:p>
              </w:tc>
              <w:tc>
                <w:tcPr>
                  <w:tcW w:w="341"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49</w:t>
                  </w:r>
                </w:p>
              </w:tc>
              <w:tc>
                <w:tcPr>
                  <w:tcW w:w="461"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20000</w:t>
                  </w:r>
                </w:p>
              </w:tc>
              <w:tc>
                <w:tcPr>
                  <w:tcW w:w="251"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49</w:t>
                  </w:r>
                </w:p>
              </w:tc>
              <w:tc>
                <w:tcPr>
                  <w:tcW w:w="421"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20000</w:t>
                  </w:r>
                </w:p>
              </w:tc>
              <w:tc>
                <w:tcPr>
                  <w:tcW w:w="252"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49</w:t>
                  </w:r>
                </w:p>
              </w:tc>
              <w:tc>
                <w:tcPr>
                  <w:tcW w:w="419"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20000</w:t>
                  </w:r>
                </w:p>
              </w:tc>
              <w:tc>
                <w:tcPr>
                  <w:tcW w:w="253"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49</w:t>
                  </w:r>
                </w:p>
              </w:tc>
              <w:tc>
                <w:tcPr>
                  <w:tcW w:w="431" w:type="pct"/>
                  <w:vAlign w:val="center"/>
                </w:tcPr>
                <w:p w:rsidR="008D070C" w:rsidRPr="00734F2E" w:rsidRDefault="008D070C" w:rsidP="00734F2E">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96000</w:t>
                  </w:r>
                </w:p>
              </w:tc>
              <w:tc>
                <w:tcPr>
                  <w:tcW w:w="370" w:type="pct"/>
                  <w:vAlign w:val="center"/>
                </w:tcPr>
                <w:p w:rsidR="008D070C" w:rsidRPr="00734F2E" w:rsidRDefault="008D070C" w:rsidP="009B555C">
                  <w:pPr>
                    <w:pStyle w:val="Default"/>
                    <w:ind w:leftChars="-50" w:left="-120" w:rightChars="-50" w:right="-120"/>
                    <w:jc w:val="center"/>
                    <w:rPr>
                      <w:rFonts w:ascii="Times New Roman" w:cs="Times New Roman"/>
                      <w:color w:val="auto"/>
                      <w:sz w:val="22"/>
                      <w:szCs w:val="22"/>
                    </w:rPr>
                  </w:pPr>
                  <w:r>
                    <w:rPr>
                      <w:rFonts w:ascii="Times New Roman" w:cs="Times New Roman" w:hint="eastAsia"/>
                      <w:color w:val="auto"/>
                      <w:sz w:val="22"/>
                      <w:szCs w:val="22"/>
                    </w:rPr>
                    <w:t>23</w:t>
                  </w:r>
                  <w:r w:rsidR="009B555C">
                    <w:rPr>
                      <w:rFonts w:ascii="Times New Roman" w:cs="Times New Roman" w:hint="eastAsia"/>
                      <w:color w:val="auto"/>
                      <w:sz w:val="22"/>
                      <w:szCs w:val="22"/>
                    </w:rPr>
                    <w:t>6</w:t>
                  </w:r>
                </w:p>
              </w:tc>
            </w:tr>
          </w:tbl>
          <w:p w:rsidR="00B91D77" w:rsidRDefault="00B91D77" w:rsidP="00B91D77">
            <w:pPr>
              <w:pStyle w:val="00"/>
              <w:spacing w:line="460" w:lineRule="exact"/>
              <w:ind w:firstLineChars="0" w:firstLine="0"/>
              <w:jc w:val="center"/>
              <w:rPr>
                <w:rFonts w:ascii="Times New Roman" w:hAnsi="Times New Roman"/>
                <w:b/>
                <w:szCs w:val="26"/>
              </w:rPr>
            </w:pPr>
            <w:r w:rsidRPr="00EC0C5F">
              <w:rPr>
                <w:rFonts w:ascii="Times New Roman"/>
                <w:b/>
                <w:bCs/>
                <w:sz w:val="21"/>
                <w:szCs w:val="21"/>
              </w:rPr>
              <w:t>表</w:t>
            </w:r>
            <w:r w:rsidRPr="00EC0C5F">
              <w:rPr>
                <w:rFonts w:ascii="Times New Roman"/>
                <w:b/>
                <w:bCs/>
                <w:sz w:val="21"/>
                <w:szCs w:val="21"/>
              </w:rPr>
              <w:t>1-</w:t>
            </w:r>
            <w:r>
              <w:rPr>
                <w:rFonts w:ascii="Times New Roman"/>
                <w:b/>
                <w:bCs/>
                <w:sz w:val="21"/>
                <w:szCs w:val="21"/>
              </w:rPr>
              <w:t>2</w:t>
            </w:r>
            <w:r w:rsidR="006D1B9B">
              <w:rPr>
                <w:rFonts w:ascii="Times New Roman" w:hint="eastAsia"/>
                <w:b/>
                <w:bCs/>
                <w:sz w:val="21"/>
                <w:szCs w:val="21"/>
              </w:rPr>
              <w:t xml:space="preserve">  </w:t>
            </w:r>
            <w:r>
              <w:rPr>
                <w:rFonts w:ascii="Times New Roman" w:hint="eastAsia"/>
                <w:b/>
                <w:bCs/>
                <w:sz w:val="21"/>
                <w:szCs w:val="21"/>
              </w:rPr>
              <w:t>项目第一阶段建设钻孔坐标一览表</w:t>
            </w:r>
          </w:p>
          <w:tbl>
            <w:tblPr>
              <w:tblStyle w:val="af2"/>
              <w:tblW w:w="5000" w:type="pct"/>
              <w:tblLook w:val="04A0" w:firstRow="1" w:lastRow="0" w:firstColumn="1" w:lastColumn="0" w:noHBand="0" w:noVBand="1"/>
            </w:tblPr>
            <w:tblGrid>
              <w:gridCol w:w="846"/>
              <w:gridCol w:w="703"/>
              <w:gridCol w:w="986"/>
              <w:gridCol w:w="1300"/>
              <w:gridCol w:w="1777"/>
              <w:gridCol w:w="1559"/>
              <w:gridCol w:w="1550"/>
            </w:tblGrid>
            <w:tr w:rsidR="00B91D77" w:rsidRPr="00EC0C5F" w:rsidTr="00F763D5">
              <w:trPr>
                <w:trHeight w:val="340"/>
                <w:tblHeader/>
              </w:trPr>
              <w:tc>
                <w:tcPr>
                  <w:tcW w:w="434" w:type="pct"/>
                  <w:vMerge w:val="restart"/>
                  <w:vAlign w:val="center"/>
                </w:tcPr>
                <w:p w:rsidR="00FB0E24" w:rsidRDefault="00B91D77" w:rsidP="002360FA">
                  <w:pPr>
                    <w:adjustRightInd w:val="0"/>
                    <w:snapToGrid w:val="0"/>
                    <w:spacing w:line="240" w:lineRule="atLeas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勘查</w:t>
                  </w:r>
                </w:p>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阶段</w:t>
                  </w:r>
                </w:p>
              </w:tc>
              <w:tc>
                <w:tcPr>
                  <w:tcW w:w="425" w:type="pct"/>
                  <w:vMerge w:val="restart"/>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序号</w:t>
                  </w:r>
                </w:p>
              </w:tc>
              <w:tc>
                <w:tcPr>
                  <w:tcW w:w="509" w:type="pct"/>
                  <w:vMerge w:val="restar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钻孔号</w:t>
                  </w:r>
                </w:p>
              </w:tc>
              <w:tc>
                <w:tcPr>
                  <w:tcW w:w="1807" w:type="pct"/>
                  <w:gridSpan w:val="2"/>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钻孔坐标</w:t>
                  </w:r>
                </w:p>
              </w:tc>
              <w:tc>
                <w:tcPr>
                  <w:tcW w:w="915" w:type="pct"/>
                  <w:vMerge w:val="restar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孔深</w:t>
                  </w:r>
                </w:p>
              </w:tc>
              <w:tc>
                <w:tcPr>
                  <w:tcW w:w="910" w:type="pct"/>
                  <w:vMerge w:val="restar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备注</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509" w:type="pct"/>
                  <w:vMerge/>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p>
              </w:tc>
              <w:tc>
                <w:tcPr>
                  <w:tcW w:w="767" w:type="pc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X</w:t>
                  </w:r>
                </w:p>
              </w:tc>
              <w:tc>
                <w:tcPr>
                  <w:tcW w:w="1040" w:type="pc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Y</w:t>
                  </w:r>
                </w:p>
              </w:tc>
              <w:tc>
                <w:tcPr>
                  <w:tcW w:w="915" w:type="pct"/>
                  <w:vMerge/>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p>
              </w:tc>
              <w:tc>
                <w:tcPr>
                  <w:tcW w:w="910" w:type="pct"/>
                  <w:vMerge/>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p>
              </w:tc>
            </w:tr>
            <w:tr w:rsidR="00B91D77" w:rsidRPr="00EC0C5F" w:rsidTr="00F763D5">
              <w:trPr>
                <w:trHeight w:val="340"/>
              </w:trPr>
              <w:tc>
                <w:tcPr>
                  <w:tcW w:w="434" w:type="pct"/>
                  <w:vMerge w:val="restart"/>
                  <w:vAlign w:val="center"/>
                </w:tcPr>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AE5680" w:rsidRDefault="00AE5680"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96419D" w:rsidRDefault="0096419D" w:rsidP="002360FA">
                  <w:pPr>
                    <w:adjustRightInd w:val="0"/>
                    <w:snapToGrid w:val="0"/>
                    <w:spacing w:line="240" w:lineRule="atLeast"/>
                    <w:jc w:val="center"/>
                    <w:rPr>
                      <w:rFonts w:ascii="Times New Roman" w:eastAsiaTheme="minorEastAsia" w:hAnsi="Times New Roman" w:cs="Times New Roman"/>
                      <w:sz w:val="21"/>
                      <w:szCs w:val="21"/>
                    </w:rPr>
                  </w:pPr>
                </w:p>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第一阶段</w:t>
                  </w:r>
                </w:p>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2022</w:t>
                  </w:r>
                  <w:r w:rsidRPr="002360FA">
                    <w:rPr>
                      <w:rFonts w:ascii="Times New Roman" w:eastAsiaTheme="minorEastAsia" w:hAnsi="Times New Roman" w:cs="Times New Roman"/>
                      <w:sz w:val="21"/>
                      <w:szCs w:val="21"/>
                    </w:rPr>
                    <w:t>年）</w:t>
                  </w: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lastRenderedPageBreak/>
                    <w:t>1</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ZK6-1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2725667.63</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525643.79</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430</w:t>
                  </w:r>
                </w:p>
              </w:tc>
              <w:tc>
                <w:tcPr>
                  <w:tcW w:w="910" w:type="pct"/>
                  <w:vAlign w:val="center"/>
                </w:tcPr>
                <w:p w:rsidR="00B91D77" w:rsidRPr="002360FA" w:rsidRDefault="00B91D77" w:rsidP="002360FA">
                  <w:pPr>
                    <w:adjustRightInd w:val="0"/>
                    <w:snapToGrid w:val="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ZK7-3</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2725745.20</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525720.36</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520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ZK10-3</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2726026.29</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5252983.22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570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ZK20-1</w:t>
                  </w:r>
                </w:p>
              </w:tc>
              <w:tc>
                <w:tcPr>
                  <w:tcW w:w="767"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2726026.45</w:t>
                  </w:r>
                </w:p>
              </w:tc>
              <w:tc>
                <w:tcPr>
                  <w:tcW w:w="1040"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526248.92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610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5</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ZK21-2</w:t>
                  </w:r>
                </w:p>
              </w:tc>
              <w:tc>
                <w:tcPr>
                  <w:tcW w:w="767"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2726114.36</w:t>
                  </w:r>
                </w:p>
              </w:tc>
              <w:tc>
                <w:tcPr>
                  <w:tcW w:w="1040"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526326.80</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490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6</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ZK22-1</w:t>
                  </w:r>
                </w:p>
              </w:tc>
              <w:tc>
                <w:tcPr>
                  <w:tcW w:w="767"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2726042.98</w:t>
                  </w:r>
                </w:p>
              </w:tc>
              <w:tc>
                <w:tcPr>
                  <w:tcW w:w="1040" w:type="pct"/>
                  <w:vAlign w:val="center"/>
                </w:tcPr>
                <w:p w:rsidR="00B91D77" w:rsidRPr="002360FA" w:rsidRDefault="00B91D77" w:rsidP="002360FA">
                  <w:pPr>
                    <w:spacing w:line="240" w:lineRule="exact"/>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526463.82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410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7</w:t>
                  </w:r>
                </w:p>
              </w:tc>
              <w:tc>
                <w:tcPr>
                  <w:tcW w:w="509" w:type="pct"/>
                  <w:vAlign w:val="center"/>
                </w:tcPr>
                <w:p w:rsidR="00B91D77" w:rsidRPr="002360FA" w:rsidRDefault="00FB0E24" w:rsidP="002360FA">
                  <w:pPr>
                    <w:jc w:val="center"/>
                    <w:rPr>
                      <w:rFonts w:ascii="Times New Roman" w:eastAsiaTheme="minorEastAsia" w:hAnsi="Times New Roman" w:cs="Times New Roman"/>
                      <w:color w:val="000000"/>
                      <w:sz w:val="21"/>
                      <w:szCs w:val="21"/>
                    </w:rPr>
                  </w:pPr>
                  <w:r>
                    <w:rPr>
                      <w:rFonts w:ascii="Times New Roman" w:eastAsiaTheme="minorEastAsia" w:hAnsi="Times New Roman" w:cs="Times New Roman" w:hint="eastAsia"/>
                      <w:color w:val="000000"/>
                      <w:sz w:val="21"/>
                      <w:szCs w:val="21"/>
                    </w:rPr>
                    <w:t>Z</w:t>
                  </w:r>
                  <w:r w:rsidR="00B91D77" w:rsidRPr="002360FA">
                    <w:rPr>
                      <w:rFonts w:ascii="Times New Roman" w:eastAsiaTheme="minorEastAsia" w:hAnsi="Times New Roman" w:cs="Times New Roman"/>
                      <w:color w:val="000000"/>
                      <w:sz w:val="21"/>
                      <w:szCs w:val="21"/>
                    </w:rPr>
                    <w:t>K23-2</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2726136.58</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526531.92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450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FB0E24"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Pr>
                      <w:rFonts w:ascii="Times New Roman" w:eastAsiaTheme="minorEastAsia" w:hAnsi="Times New Roman" w:cs="Times New Roman" w:hint="eastAsia"/>
                      <w:color w:val="000000"/>
                      <w:sz w:val="21"/>
                      <w:szCs w:val="21"/>
                    </w:rPr>
                    <w:t>8</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ZK25-1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2726135.05</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526749.22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280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9</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ZK44-1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2726020.05</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526097.56</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380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10</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ZK46-3</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2725944.40</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526428.74</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630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11</w:t>
                  </w:r>
                </w:p>
              </w:tc>
              <w:tc>
                <w:tcPr>
                  <w:tcW w:w="509" w:type="pct"/>
                  <w:vAlign w:val="center"/>
                </w:tcPr>
                <w:p w:rsidR="00B91D77" w:rsidRPr="002360FA" w:rsidRDefault="00B91D77" w:rsidP="00FB0E24">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w:t>
                  </w:r>
                  <w:r w:rsidR="00FB0E24">
                    <w:rPr>
                      <w:rFonts w:ascii="Times New Roman" w:eastAsiaTheme="minorEastAsia" w:hAnsi="Times New Roman" w:cs="Times New Roman" w:hint="eastAsia"/>
                      <w:color w:val="000000"/>
                      <w:sz w:val="21"/>
                      <w:szCs w:val="21"/>
                    </w:rPr>
                    <w:t>52</w:t>
                  </w:r>
                  <w:r w:rsidRPr="002360FA">
                    <w:rPr>
                      <w:rFonts w:ascii="Times New Roman" w:eastAsiaTheme="minorEastAsia" w:hAnsi="Times New Roman" w:cs="Times New Roman"/>
                      <w:color w:val="000000"/>
                      <w:sz w:val="21"/>
                      <w:szCs w:val="21"/>
                    </w:rPr>
                    <w:t>-4</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2726038.64</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526724.47</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770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12</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ZK60-1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2726543.18</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526476.19</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420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13</w:t>
                  </w:r>
                </w:p>
              </w:tc>
              <w:tc>
                <w:tcPr>
                  <w:tcW w:w="509" w:type="pct"/>
                  <w:vAlign w:val="center"/>
                </w:tcPr>
                <w:p w:rsidR="00B91D77" w:rsidRPr="002360FA" w:rsidRDefault="00FB0E24" w:rsidP="002360FA">
                  <w:pPr>
                    <w:jc w:val="center"/>
                    <w:rPr>
                      <w:rFonts w:ascii="Times New Roman" w:eastAsiaTheme="minorEastAsia" w:hAnsi="Times New Roman" w:cs="Times New Roman"/>
                      <w:color w:val="000000"/>
                      <w:sz w:val="21"/>
                      <w:szCs w:val="21"/>
                    </w:rPr>
                  </w:pPr>
                  <w:r>
                    <w:rPr>
                      <w:rFonts w:ascii="Times New Roman" w:eastAsiaTheme="minorEastAsia" w:hAnsi="Times New Roman" w:cs="Times New Roman" w:hint="eastAsia"/>
                      <w:color w:val="000000"/>
                      <w:sz w:val="21"/>
                      <w:szCs w:val="21"/>
                    </w:rPr>
                    <w:t>Z</w:t>
                  </w:r>
                  <w:r w:rsidR="00B91D77" w:rsidRPr="002360FA">
                    <w:rPr>
                      <w:rFonts w:ascii="Times New Roman" w:eastAsiaTheme="minorEastAsia" w:hAnsi="Times New Roman" w:cs="Times New Roman"/>
                      <w:color w:val="000000"/>
                      <w:sz w:val="21"/>
                      <w:szCs w:val="21"/>
                    </w:rPr>
                    <w:t>K62-1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2726632.60</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526465.05</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300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FB0E24"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Pr>
                      <w:rFonts w:ascii="Times New Roman" w:eastAsiaTheme="minorEastAsia" w:hAnsi="Times New Roman" w:cs="Times New Roman" w:hint="eastAsia"/>
                      <w:color w:val="000000"/>
                      <w:sz w:val="21"/>
                      <w:szCs w:val="21"/>
                    </w:rPr>
                    <w:t>1</w:t>
                  </w:r>
                  <w:r w:rsidR="00B91D77" w:rsidRPr="002360FA">
                    <w:rPr>
                      <w:rFonts w:ascii="Times New Roman" w:eastAsiaTheme="minorEastAsia" w:hAnsi="Times New Roman" w:cs="Times New Roman"/>
                      <w:color w:val="000000"/>
                      <w:sz w:val="21"/>
                      <w:szCs w:val="21"/>
                    </w:rPr>
                    <w:t>4</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ZK71-3</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2726831.15</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526855.53</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300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15</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ZK73-1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2726922.21</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526869.11</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190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w:t>
                  </w:r>
                  <w:r w:rsidR="00FB0E24">
                    <w:rPr>
                      <w:rFonts w:ascii="Times New Roman" w:eastAsiaTheme="minorEastAsia" w:hAnsi="Times New Roman" w:cs="Times New Roman" w:hint="eastAsia"/>
                      <w:color w:val="000000"/>
                      <w:sz w:val="21"/>
                      <w:szCs w:val="21"/>
                    </w:rPr>
                    <w:t>6</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ZK22-1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2726623.14</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526512.19</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290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17</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ZK24-1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2726682.23</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526512.05</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280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18</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2726512.18</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526532.62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310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19</w:t>
                  </w:r>
                </w:p>
              </w:tc>
              <w:tc>
                <w:tcPr>
                  <w:tcW w:w="509" w:type="pct"/>
                  <w:vAlign w:val="center"/>
                </w:tcPr>
                <w:p w:rsidR="00B91D77" w:rsidRPr="002360FA" w:rsidRDefault="00FB0E24" w:rsidP="002360FA">
                  <w:pPr>
                    <w:jc w:val="center"/>
                    <w:rPr>
                      <w:rFonts w:ascii="Times New Roman" w:eastAsiaTheme="minorEastAsia" w:hAnsi="Times New Roman" w:cs="Times New Roman"/>
                      <w:color w:val="000000"/>
                      <w:sz w:val="21"/>
                      <w:szCs w:val="21"/>
                    </w:rPr>
                  </w:pPr>
                  <w:r>
                    <w:rPr>
                      <w:rFonts w:ascii="Times New Roman" w:eastAsiaTheme="minorEastAsia" w:hAnsi="Times New Roman" w:cs="Times New Roman" w:hint="eastAsia"/>
                      <w:color w:val="000000"/>
                      <w:sz w:val="21"/>
                      <w:szCs w:val="21"/>
                    </w:rPr>
                    <w:t>Z</w:t>
                  </w:r>
                  <w:r w:rsidR="00B91D77" w:rsidRPr="002360FA">
                    <w:rPr>
                      <w:rFonts w:ascii="Times New Roman" w:eastAsiaTheme="minorEastAsia" w:hAnsi="Times New Roman" w:cs="Times New Roman"/>
                      <w:color w:val="000000"/>
                      <w:sz w:val="21"/>
                      <w:szCs w:val="21"/>
                    </w:rPr>
                    <w:t>K6-1</w:t>
                  </w:r>
                </w:p>
              </w:tc>
              <w:tc>
                <w:tcPr>
                  <w:tcW w:w="767"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2726653.21</w:t>
                  </w:r>
                </w:p>
              </w:tc>
              <w:tc>
                <w:tcPr>
                  <w:tcW w:w="1040" w:type="pct"/>
                  <w:vAlign w:val="center"/>
                </w:tcPr>
                <w:p w:rsidR="00B91D77" w:rsidRPr="002360FA" w:rsidRDefault="00B91D77" w:rsidP="002360FA">
                  <w:pPr>
                    <w:ind w:leftChars="-50" w:left="-120" w:rightChars="-50" w:right="-120"/>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526493.62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希望</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里坑</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w:t>
                  </w:r>
                  <w:r w:rsidR="00FB0E24">
                    <w:rPr>
                      <w:rFonts w:ascii="Times New Roman" w:eastAsiaTheme="minorEastAsia" w:hAnsi="Times New Roman" w:cs="Times New Roman" w:hint="eastAsia"/>
                      <w:color w:val="000000"/>
                      <w:sz w:val="21"/>
                      <w:szCs w:val="21"/>
                    </w:rPr>
                    <w:t>0</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ZK3-1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2725721.87</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529075.78</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360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21</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ZK7-3</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2725708.86</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528986.84</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690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22</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ZK15-5</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2725637.32</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528841.62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23</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ZK23-2</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2725518.74</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528728.97</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480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24</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ZK27-1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2725451.57</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528677.70</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330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25</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ZK38-1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2725556.26</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529874.27</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590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26</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ZK46-1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2725474.25</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530013.19</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560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27</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ZK54-1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2725352.35</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530134.33</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320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28</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ZK60-1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2725308.43</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530245.72</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430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29</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ZK400-3</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2721449.09</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530224.35</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370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30</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ZK400-4</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2721183.21</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530490.05</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450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31</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ZK408-1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2721559.11</w:t>
                  </w:r>
                </w:p>
              </w:tc>
              <w:tc>
                <w:tcPr>
                  <w:tcW w:w="1040" w:type="pct"/>
                  <w:vAlign w:val="center"/>
                </w:tcPr>
                <w:p w:rsidR="00B91D77" w:rsidRPr="002360FA" w:rsidRDefault="00B91D77" w:rsidP="00FB0E24">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530397.</w:t>
                  </w:r>
                  <w:r w:rsidR="00FB0E24">
                    <w:rPr>
                      <w:rFonts w:ascii="Times New Roman" w:eastAsiaTheme="minorEastAsia" w:hAnsi="Times New Roman" w:cs="Times New Roman" w:hint="eastAsia"/>
                      <w:sz w:val="21"/>
                      <w:szCs w:val="21"/>
                    </w:rPr>
                    <w:t>2</w:t>
                  </w:r>
                  <w:r w:rsidRPr="002360FA">
                    <w:rPr>
                      <w:rFonts w:ascii="Times New Roman" w:eastAsiaTheme="minorEastAsia" w:hAnsi="Times New Roman" w:cs="Times New Roman"/>
                      <w:sz w:val="21"/>
                      <w:szCs w:val="21"/>
                    </w:rPr>
                    <w:t>1</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200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32</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ZK408-2</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2721366.72</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530619.41</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sz w:val="21"/>
                      <w:szCs w:val="21"/>
                    </w:rPr>
                    <w:t>320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33</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ZK803-1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2721255.73</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529516.76</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240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34</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ZK804-1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2721167.82</w:t>
                  </w:r>
                </w:p>
              </w:tc>
              <w:tc>
                <w:tcPr>
                  <w:tcW w:w="1040" w:type="pct"/>
                  <w:vAlign w:val="center"/>
                </w:tcPr>
                <w:p w:rsidR="00B91D77" w:rsidRPr="002360FA" w:rsidRDefault="00B91D77" w:rsidP="00FB0E24">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5297</w:t>
                  </w:r>
                  <w:r w:rsidR="00FB0E24">
                    <w:rPr>
                      <w:rFonts w:ascii="Times New Roman" w:eastAsiaTheme="minorEastAsia" w:hAnsi="Times New Roman" w:cs="Times New Roman" w:hint="eastAsia"/>
                      <w:sz w:val="21"/>
                      <w:szCs w:val="21"/>
                    </w:rPr>
                    <w:t>3</w:t>
                  </w:r>
                  <w:r w:rsidRPr="002360FA">
                    <w:rPr>
                      <w:rFonts w:ascii="Times New Roman" w:eastAsiaTheme="minorEastAsia" w:hAnsi="Times New Roman" w:cs="Times New Roman"/>
                      <w:sz w:val="21"/>
                      <w:szCs w:val="21"/>
                    </w:rPr>
                    <w:t>4.20</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230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35</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ZK200-2</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2722985.26</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529037.37</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370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36</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ZK207-1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2722908.70</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528843.38</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250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37</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ZK212-1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2722</w:t>
                  </w:r>
                  <w:r w:rsidRPr="002360FA">
                    <w:rPr>
                      <w:rFonts w:ascii="Times New Roman" w:eastAsiaTheme="minorEastAsia" w:hAnsi="Times New Roman" w:cs="Times New Roman"/>
                      <w:sz w:val="21"/>
                      <w:szCs w:val="21"/>
                    </w:rPr>
                    <w:cr/>
                    <w:t>52.97</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529351.10</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200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38</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ZK307-2</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2723174.02</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5162</w:t>
                  </w:r>
                  <w:r w:rsidR="00FB0E24">
                    <w:rPr>
                      <w:rFonts w:ascii="Times New Roman" w:eastAsiaTheme="minorEastAsia" w:hAnsi="Times New Roman" w:cs="Times New Roman" w:hint="eastAsia"/>
                      <w:sz w:val="21"/>
                      <w:szCs w:val="21"/>
                    </w:rPr>
                    <w:t>2</w:t>
                  </w:r>
                  <w:r w:rsidRPr="002360FA">
                    <w:rPr>
                      <w:rFonts w:ascii="Times New Roman" w:eastAsiaTheme="minorEastAsia" w:hAnsi="Times New Roman" w:cs="Times New Roman"/>
                      <w:sz w:val="21"/>
                      <w:szCs w:val="21"/>
                    </w:rPr>
                    <w:t>5.05</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380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39</w:t>
                  </w:r>
                </w:p>
              </w:tc>
              <w:tc>
                <w:tcPr>
                  <w:tcW w:w="509"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ZK315-1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2723102.12</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531437.24</w:t>
                  </w:r>
                </w:p>
              </w:tc>
              <w:tc>
                <w:tcPr>
                  <w:tcW w:w="915"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200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r w:rsidR="00B91D77" w:rsidRPr="00EC0C5F" w:rsidTr="00F763D5">
              <w:trPr>
                <w:trHeight w:val="340"/>
              </w:trPr>
              <w:tc>
                <w:tcPr>
                  <w:tcW w:w="434" w:type="pct"/>
                  <w:vMerge/>
                  <w:vAlign w:val="center"/>
                </w:tcPr>
                <w:p w:rsidR="00B91D77" w:rsidRPr="002360FA" w:rsidRDefault="00B91D77" w:rsidP="002360FA">
                  <w:pPr>
                    <w:adjustRightInd w:val="0"/>
                    <w:snapToGrid w:val="0"/>
                    <w:spacing w:line="240" w:lineRule="atLeast"/>
                    <w:jc w:val="center"/>
                    <w:rPr>
                      <w:rFonts w:ascii="Times New Roman" w:eastAsiaTheme="minorEastAsia" w:hAnsi="Times New Roman" w:cs="Times New Roman"/>
                      <w:sz w:val="21"/>
                      <w:szCs w:val="21"/>
                    </w:rPr>
                  </w:pPr>
                </w:p>
              </w:tc>
              <w:tc>
                <w:tcPr>
                  <w:tcW w:w="425" w:type="pct"/>
                  <w:vAlign w:val="center"/>
                </w:tcPr>
                <w:p w:rsidR="00B91D77" w:rsidRPr="002360FA" w:rsidRDefault="00B91D77" w:rsidP="002360FA">
                  <w:pPr>
                    <w:widowControl/>
                    <w:spacing w:before="100" w:beforeAutospacing="1" w:after="100" w:afterAutospacing="1" w:line="240" w:lineRule="atLeast"/>
                    <w:ind w:leftChars="-50" w:left="-120" w:rightChars="-50" w:right="-120"/>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40</w:t>
                  </w:r>
                </w:p>
              </w:tc>
              <w:tc>
                <w:tcPr>
                  <w:tcW w:w="509"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ZK54-1</w:t>
                  </w:r>
                </w:p>
              </w:tc>
              <w:tc>
                <w:tcPr>
                  <w:tcW w:w="767"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2725352.35</w:t>
                  </w:r>
                </w:p>
              </w:tc>
              <w:tc>
                <w:tcPr>
                  <w:tcW w:w="1040" w:type="pct"/>
                  <w:vAlign w:val="center"/>
                </w:tcPr>
                <w:p w:rsidR="00B91D77" w:rsidRPr="002360FA" w:rsidRDefault="00B91D77" w:rsidP="002360FA">
                  <w:pPr>
                    <w:spacing w:line="240" w:lineRule="exact"/>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530134.33</w:t>
                  </w:r>
                </w:p>
              </w:tc>
              <w:tc>
                <w:tcPr>
                  <w:tcW w:w="915" w:type="pct"/>
                  <w:vAlign w:val="center"/>
                </w:tcPr>
                <w:p w:rsidR="00B91D77" w:rsidRPr="002360FA" w:rsidRDefault="00B91D77" w:rsidP="002360FA">
                  <w:pPr>
                    <w:jc w:val="center"/>
                    <w:rPr>
                      <w:rFonts w:ascii="Times New Roman" w:eastAsiaTheme="minorEastAsia" w:hAnsi="Times New Roman" w:cs="Times New Roman"/>
                      <w:color w:val="000000"/>
                      <w:sz w:val="21"/>
                      <w:szCs w:val="21"/>
                    </w:rPr>
                  </w:pPr>
                  <w:r w:rsidRPr="002360FA">
                    <w:rPr>
                      <w:rFonts w:ascii="Times New Roman" w:eastAsiaTheme="minorEastAsia" w:hAnsi="Times New Roman" w:cs="Times New Roman"/>
                      <w:color w:val="000000"/>
                      <w:sz w:val="21"/>
                      <w:szCs w:val="21"/>
                    </w:rPr>
                    <w:t>320</w:t>
                  </w:r>
                </w:p>
              </w:tc>
              <w:tc>
                <w:tcPr>
                  <w:tcW w:w="910" w:type="pct"/>
                  <w:vAlign w:val="center"/>
                </w:tcPr>
                <w:p w:rsidR="00B91D77" w:rsidRPr="002360FA" w:rsidRDefault="00B91D77" w:rsidP="002360FA">
                  <w:pPr>
                    <w:jc w:val="center"/>
                    <w:rPr>
                      <w:rFonts w:ascii="Times New Roman" w:eastAsiaTheme="minorEastAsia" w:hAnsi="Times New Roman" w:cs="Times New Roman"/>
                      <w:sz w:val="21"/>
                      <w:szCs w:val="21"/>
                    </w:rPr>
                  </w:pPr>
                  <w:r w:rsidRPr="002360FA">
                    <w:rPr>
                      <w:rFonts w:ascii="Times New Roman" w:eastAsiaTheme="minorEastAsia" w:hAnsi="Times New Roman" w:cs="Times New Roman"/>
                      <w:sz w:val="21"/>
                      <w:szCs w:val="21"/>
                    </w:rPr>
                    <w:t>帽东</w:t>
                  </w:r>
                  <w:r w:rsidRPr="002360FA">
                    <w:rPr>
                      <w:rFonts w:ascii="Times New Roman" w:eastAsiaTheme="minorEastAsia" w:hAnsi="Times New Roman" w:cs="Times New Roman"/>
                      <w:sz w:val="21"/>
                      <w:szCs w:val="21"/>
                    </w:rPr>
                    <w:t>—</w:t>
                  </w:r>
                  <w:r w:rsidRPr="002360FA">
                    <w:rPr>
                      <w:rFonts w:ascii="Times New Roman" w:eastAsiaTheme="minorEastAsia" w:hAnsi="Times New Roman" w:cs="Times New Roman"/>
                      <w:sz w:val="21"/>
                      <w:szCs w:val="21"/>
                    </w:rPr>
                    <w:t>竹山下</w:t>
                  </w:r>
                </w:p>
              </w:tc>
            </w:tr>
          </w:tbl>
          <w:p w:rsidR="00034B1B" w:rsidRPr="00FB6A77" w:rsidRDefault="00034B1B" w:rsidP="00E2161B">
            <w:pPr>
              <w:pStyle w:val="00"/>
              <w:spacing w:line="460" w:lineRule="exact"/>
              <w:ind w:firstLineChars="0" w:firstLine="0"/>
              <w:rPr>
                <w:rFonts w:ascii="Times New Roman" w:hAnsi="Times New Roman"/>
                <w:b/>
                <w:szCs w:val="26"/>
              </w:rPr>
            </w:pPr>
            <w:r w:rsidRPr="00FB6A77">
              <w:rPr>
                <w:rFonts w:ascii="Times New Roman" w:hAnsi="Times New Roman"/>
                <w:b/>
                <w:szCs w:val="26"/>
              </w:rPr>
              <w:lastRenderedPageBreak/>
              <w:t>1.</w:t>
            </w:r>
            <w:r w:rsidR="00A23BC7" w:rsidRPr="00FB6A77">
              <w:rPr>
                <w:rFonts w:ascii="Times New Roman" w:hAnsi="Times New Roman" w:hint="eastAsia"/>
                <w:b/>
                <w:szCs w:val="26"/>
              </w:rPr>
              <w:t>4</w:t>
            </w:r>
            <w:r w:rsidR="00B91D77">
              <w:rPr>
                <w:rFonts w:ascii="Times New Roman" w:hAnsi="Times New Roman" w:hint="eastAsia"/>
                <w:b/>
                <w:szCs w:val="26"/>
              </w:rPr>
              <w:t>.1</w:t>
            </w:r>
            <w:r w:rsidR="00B91D77" w:rsidRPr="006C44E0">
              <w:rPr>
                <w:rFonts w:ascii="Times New Roman" w:hAnsi="Times New Roman" w:hint="eastAsia"/>
                <w:b/>
              </w:rPr>
              <w:t>勘探布置</w:t>
            </w:r>
          </w:p>
          <w:p w:rsidR="00B91D77" w:rsidRDefault="00B91D77" w:rsidP="00B91D77">
            <w:pPr>
              <w:pStyle w:val="00"/>
              <w:ind w:firstLine="520"/>
              <w:jc w:val="left"/>
              <w:rPr>
                <w:rFonts w:ascii="Times New Roman" w:eastAsiaTheme="minorEastAsia" w:hAnsi="Times New Roman" w:cs="宋体"/>
                <w:kern w:val="0"/>
                <w:szCs w:val="26"/>
              </w:rPr>
            </w:pPr>
            <w:r w:rsidRPr="006F37A6">
              <w:rPr>
                <w:rFonts w:ascii="Times New Roman" w:eastAsiaTheme="minorEastAsia" w:hAnsi="Times New Roman" w:cs="宋体" w:hint="eastAsia"/>
                <w:kern w:val="0"/>
                <w:szCs w:val="26"/>
              </w:rPr>
              <w:t>钻井井场：</w:t>
            </w:r>
            <w:r>
              <w:rPr>
                <w:rFonts w:ascii="Times New Roman" w:eastAsiaTheme="minorEastAsia" w:hAnsi="Times New Roman" w:cs="宋体" w:hint="eastAsia"/>
                <w:kern w:val="0"/>
                <w:szCs w:val="26"/>
              </w:rPr>
              <w:t>本项目单个钻井井场长为</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5</w:t>
            </w:r>
            <w:r>
              <w:rPr>
                <w:rFonts w:ascii="Times New Roman" w:eastAsiaTheme="minorEastAsia" w:hAnsi="Times New Roman" w:cs="宋体" w:hint="eastAsia"/>
                <w:kern w:val="0"/>
                <w:szCs w:val="26"/>
              </w:rPr>
              <w:t>m</w:t>
            </w:r>
            <w:r>
              <w:rPr>
                <w:rFonts w:ascii="Times New Roman" w:eastAsiaTheme="minorEastAsia" w:hAnsi="Times New Roman" w:cs="宋体" w:hint="eastAsia"/>
                <w:kern w:val="0"/>
                <w:szCs w:val="26"/>
              </w:rPr>
              <w:t>，宽为</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0</w:t>
            </w:r>
            <w:r>
              <w:rPr>
                <w:rFonts w:ascii="Times New Roman" w:eastAsiaTheme="minorEastAsia" w:hAnsi="Times New Roman" w:cs="宋体" w:hint="eastAsia"/>
                <w:kern w:val="0"/>
                <w:szCs w:val="26"/>
              </w:rPr>
              <w:t>m</w:t>
            </w:r>
            <w:r>
              <w:rPr>
                <w:rFonts w:ascii="Times New Roman" w:eastAsiaTheme="minorEastAsia" w:hAnsi="Times New Roman" w:cs="宋体" w:hint="eastAsia"/>
                <w:kern w:val="0"/>
                <w:szCs w:val="26"/>
              </w:rPr>
              <w:t>，面积</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50</w:t>
            </w:r>
            <w:r>
              <w:rPr>
                <w:rFonts w:ascii="Times New Roman" w:eastAsiaTheme="minorEastAsia" w:hAnsi="Times New Roman" w:cs="宋体" w:hint="eastAsia"/>
                <w:kern w:val="0"/>
                <w:szCs w:val="26"/>
              </w:rPr>
              <w:t>m</w:t>
            </w:r>
            <w:r>
              <w:rPr>
                <w:rFonts w:ascii="Times New Roman" w:eastAsiaTheme="minorEastAsia" w:hAnsi="Times New Roman" w:cs="宋体"/>
                <w:kern w:val="0"/>
                <w:szCs w:val="26"/>
                <w:vertAlign w:val="superscript"/>
              </w:rPr>
              <w:t>2</w:t>
            </w:r>
            <w:r>
              <w:rPr>
                <w:rFonts w:ascii="Times New Roman" w:eastAsiaTheme="minorEastAsia" w:hAnsi="Times New Roman" w:cs="宋体" w:hint="eastAsia"/>
                <w:kern w:val="0"/>
                <w:szCs w:val="26"/>
              </w:rPr>
              <w:t>。井场布置机台、泥浆处理区、钻具区（包括在用钻具堆放区、工具存放区）、岩心存放区、管材堆放区、材料堆放区、垃圾存放区和休息区等，布局满足生产要求前提下，符合国家现行的防火、防爆、安全、卫生及环保规范要求。</w:t>
            </w:r>
          </w:p>
          <w:p w:rsidR="00B91D77" w:rsidRDefault="00B91D77" w:rsidP="00B91D77">
            <w:pPr>
              <w:pStyle w:val="00"/>
              <w:ind w:firstLine="520"/>
              <w:jc w:val="left"/>
              <w:rPr>
                <w:rFonts w:ascii="Times New Roman" w:eastAsiaTheme="minorEastAsia" w:hAnsi="Times New Roman" w:cs="宋体"/>
                <w:kern w:val="0"/>
                <w:szCs w:val="26"/>
              </w:rPr>
            </w:pPr>
            <w:r>
              <w:rPr>
                <w:rFonts w:ascii="Times New Roman" w:eastAsiaTheme="minorEastAsia" w:hAnsi="Times New Roman" w:cs="宋体" w:hint="eastAsia"/>
                <w:kern w:val="0"/>
                <w:szCs w:val="26"/>
              </w:rPr>
              <w:t>项目部：用于项目部人员的办公与休息，租赁村内民房作为项目部。</w:t>
            </w:r>
          </w:p>
          <w:p w:rsidR="00B91D77" w:rsidRDefault="00B91D77" w:rsidP="00B91D77">
            <w:pPr>
              <w:pStyle w:val="00"/>
              <w:ind w:firstLine="520"/>
              <w:jc w:val="left"/>
              <w:rPr>
                <w:rFonts w:ascii="Times New Roman" w:eastAsiaTheme="minorEastAsia" w:hAnsi="Times New Roman" w:cs="宋体"/>
                <w:kern w:val="0"/>
                <w:szCs w:val="26"/>
              </w:rPr>
            </w:pPr>
            <w:r>
              <w:rPr>
                <w:rFonts w:ascii="Times New Roman" w:eastAsiaTheme="minorEastAsia" w:hAnsi="Times New Roman" w:cs="宋体" w:hint="eastAsia"/>
                <w:kern w:val="0"/>
                <w:szCs w:val="26"/>
              </w:rPr>
              <w:t>典型钻探井场布置示意图见图</w:t>
            </w:r>
            <w:r>
              <w:rPr>
                <w:rFonts w:ascii="Times New Roman" w:eastAsiaTheme="minorEastAsia" w:hAnsi="Times New Roman" w:cs="宋体" w:hint="eastAsia"/>
                <w:kern w:val="0"/>
                <w:szCs w:val="26"/>
              </w:rPr>
              <w:t>1-</w:t>
            </w:r>
            <w:r w:rsidR="00AE5680">
              <w:rPr>
                <w:rFonts w:ascii="Times New Roman" w:eastAsiaTheme="minorEastAsia" w:hAnsi="Times New Roman" w:cs="宋体" w:hint="eastAsia"/>
                <w:kern w:val="0"/>
                <w:szCs w:val="26"/>
              </w:rPr>
              <w:t>1</w:t>
            </w:r>
            <w:r>
              <w:rPr>
                <w:rFonts w:ascii="Times New Roman" w:eastAsiaTheme="minorEastAsia" w:hAnsi="Times New Roman" w:cs="宋体" w:hint="eastAsia"/>
                <w:kern w:val="0"/>
                <w:szCs w:val="26"/>
              </w:rPr>
              <w:t>。</w:t>
            </w:r>
          </w:p>
          <w:p w:rsidR="009B555C" w:rsidRPr="00FB6A77" w:rsidRDefault="009B555C" w:rsidP="009B555C">
            <w:pPr>
              <w:jc w:val="center"/>
              <w:rPr>
                <w:rFonts w:ascii="Times New Roman" w:hAnsi="Times New Roman" w:cs="Times New Roman"/>
                <w:szCs w:val="28"/>
              </w:rPr>
            </w:pPr>
            <w:r w:rsidRPr="00FB6A77">
              <w:rPr>
                <w:rFonts w:hint="eastAsia"/>
                <w:noProof/>
                <w:szCs w:val="28"/>
              </w:rPr>
              <w:drawing>
                <wp:inline distT="0" distB="0" distL="0" distR="0" wp14:anchorId="69D12692" wp14:editId="17C1A820">
                  <wp:extent cx="5347637" cy="2847975"/>
                  <wp:effectExtent l="0" t="0" r="5715" b="0"/>
                  <wp:docPr id="42" name="图片 42" descr="C:\Users\Administrator\Desktop\图片18.png图片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Users\Administrator\Desktop\图片18.png图片18"/>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5347637" cy="2847975"/>
                          </a:xfrm>
                          <a:prstGeom prst="rect">
                            <a:avLst/>
                          </a:prstGeom>
                          <a:noFill/>
                          <a:ln>
                            <a:noFill/>
                          </a:ln>
                          <a:extLst>
                            <a:ext uri="{53640926-AAD7-44D8-BBD7-CCE9431645EC}">
                              <a14:shadowObscured xmlns:a14="http://schemas.microsoft.com/office/drawing/2010/main"/>
                            </a:ext>
                          </a:extLst>
                        </pic:spPr>
                      </pic:pic>
                    </a:graphicData>
                  </a:graphic>
                </wp:inline>
              </w:drawing>
            </w:r>
          </w:p>
          <w:p w:rsidR="009B555C" w:rsidRPr="00FB6A77" w:rsidRDefault="009B555C" w:rsidP="009B555C">
            <w:pPr>
              <w:spacing w:line="420" w:lineRule="exact"/>
              <w:jc w:val="center"/>
              <w:rPr>
                <w:rFonts w:ascii="Times New Roman" w:hAnsi="Times New Roman" w:cs="Times New Roman"/>
                <w:bCs/>
                <w:sz w:val="21"/>
                <w:szCs w:val="21"/>
              </w:rPr>
            </w:pPr>
            <w:r w:rsidRPr="00FB6A77">
              <w:rPr>
                <w:rFonts w:ascii="Times New Roman" w:hAnsi="Times New Roman" w:cs="Times New Roman"/>
                <w:bCs/>
                <w:sz w:val="21"/>
                <w:szCs w:val="21"/>
              </w:rPr>
              <w:t>图</w:t>
            </w:r>
            <w:r w:rsidR="00AE5680">
              <w:rPr>
                <w:rFonts w:ascii="Times New Roman" w:hAnsi="Times New Roman" w:cs="Times New Roman" w:hint="eastAsia"/>
                <w:bCs/>
                <w:sz w:val="21"/>
                <w:szCs w:val="21"/>
              </w:rPr>
              <w:t>1</w:t>
            </w:r>
            <w:r w:rsidRPr="00FB6A77">
              <w:rPr>
                <w:rFonts w:ascii="Times New Roman" w:hAnsi="Times New Roman" w:cs="Times New Roman"/>
                <w:bCs/>
                <w:sz w:val="21"/>
                <w:szCs w:val="21"/>
              </w:rPr>
              <w:t>-</w:t>
            </w:r>
            <w:r w:rsidR="00AE5680">
              <w:rPr>
                <w:rFonts w:ascii="Times New Roman" w:hAnsi="Times New Roman" w:cs="Times New Roman" w:hint="eastAsia"/>
                <w:bCs/>
                <w:sz w:val="21"/>
                <w:szCs w:val="21"/>
              </w:rPr>
              <w:t>1</w:t>
            </w:r>
            <w:r w:rsidR="006D1B9B">
              <w:rPr>
                <w:rFonts w:ascii="Times New Roman" w:hAnsi="Times New Roman" w:cs="Times New Roman" w:hint="eastAsia"/>
                <w:bCs/>
                <w:sz w:val="21"/>
                <w:szCs w:val="21"/>
              </w:rPr>
              <w:t xml:space="preserve">  </w:t>
            </w:r>
            <w:r w:rsidRPr="00FB6A77">
              <w:rPr>
                <w:rFonts w:ascii="Times New Roman" w:hAnsi="Times New Roman" w:cs="Times New Roman"/>
                <w:bCs/>
                <w:sz w:val="21"/>
                <w:szCs w:val="21"/>
              </w:rPr>
              <w:t>钻探施工现场部署示意图</w:t>
            </w:r>
          </w:p>
          <w:p w:rsidR="009B555C" w:rsidRPr="00FB6A77" w:rsidRDefault="009B555C" w:rsidP="009B555C">
            <w:pPr>
              <w:spacing w:line="460" w:lineRule="exact"/>
              <w:jc w:val="center"/>
              <w:rPr>
                <w:rFonts w:ascii="Times New Roman" w:hAnsi="Times New Roman" w:cs="Times New Roman"/>
                <w:bCs/>
                <w:sz w:val="18"/>
                <w:szCs w:val="18"/>
              </w:rPr>
            </w:pPr>
            <w:r w:rsidRPr="00FB6A77">
              <w:rPr>
                <w:rFonts w:ascii="Times New Roman" w:hAnsi="Times New Roman" w:cs="Times New Roman"/>
                <w:bCs/>
                <w:sz w:val="18"/>
                <w:szCs w:val="18"/>
              </w:rPr>
              <w:t>（其中泥浆池、沉</w:t>
            </w:r>
            <w:r w:rsidRPr="00FB6A77">
              <w:rPr>
                <w:rFonts w:ascii="Times New Roman" w:hAnsi="Times New Roman" w:cs="Times New Roman" w:hint="eastAsia"/>
                <w:bCs/>
                <w:sz w:val="18"/>
                <w:szCs w:val="18"/>
              </w:rPr>
              <w:t>渣</w:t>
            </w:r>
            <w:r w:rsidRPr="00FB6A77">
              <w:rPr>
                <w:rFonts w:ascii="Times New Roman" w:hAnsi="Times New Roman" w:cs="Times New Roman"/>
                <w:bCs/>
                <w:sz w:val="18"/>
                <w:szCs w:val="18"/>
              </w:rPr>
              <w:t>池开挖深度分别为</w:t>
            </w:r>
            <w:r w:rsidRPr="00FB6A77">
              <w:rPr>
                <w:rFonts w:ascii="Times New Roman" w:hAnsi="Times New Roman" w:cs="Times New Roman"/>
                <w:bCs/>
                <w:sz w:val="18"/>
                <w:szCs w:val="18"/>
              </w:rPr>
              <w:t>1.5m</w:t>
            </w:r>
            <w:r w:rsidRPr="00FB6A77">
              <w:rPr>
                <w:rFonts w:ascii="Times New Roman" w:hAnsi="Times New Roman" w:cs="Times New Roman"/>
                <w:bCs/>
                <w:sz w:val="18"/>
                <w:szCs w:val="18"/>
              </w:rPr>
              <w:t>、</w:t>
            </w:r>
            <w:r w:rsidRPr="00FB6A77">
              <w:rPr>
                <w:rFonts w:ascii="Times New Roman" w:hAnsi="Times New Roman" w:cs="Times New Roman"/>
                <w:bCs/>
                <w:sz w:val="18"/>
                <w:szCs w:val="18"/>
              </w:rPr>
              <w:t>1.0m</w:t>
            </w:r>
            <w:r w:rsidRPr="00FB6A77">
              <w:rPr>
                <w:rFonts w:ascii="Times New Roman" w:hAnsi="Times New Roman" w:cs="Times New Roman"/>
                <w:bCs/>
                <w:sz w:val="18"/>
                <w:szCs w:val="18"/>
              </w:rPr>
              <w:t>）</w:t>
            </w:r>
          </w:p>
          <w:p w:rsidR="00B91D77" w:rsidRDefault="00B91D77" w:rsidP="00B91D77">
            <w:pPr>
              <w:pStyle w:val="00"/>
              <w:ind w:firstLine="522"/>
              <w:jc w:val="left"/>
              <w:rPr>
                <w:rFonts w:ascii="Times New Roman" w:hAnsi="Times New Roman"/>
                <w:b/>
              </w:rPr>
            </w:pPr>
            <w:r w:rsidRPr="003A3829">
              <w:rPr>
                <w:rFonts w:ascii="Times New Roman" w:hAnsi="Times New Roman" w:hint="eastAsia"/>
                <w:b/>
              </w:rPr>
              <w:t>1</w:t>
            </w:r>
            <w:r w:rsidRPr="003A3829">
              <w:rPr>
                <w:rFonts w:ascii="Times New Roman" w:hAnsi="Times New Roman"/>
                <w:b/>
              </w:rPr>
              <w:t>.4.2</w:t>
            </w:r>
            <w:r w:rsidRPr="003A3829">
              <w:rPr>
                <w:rFonts w:ascii="Times New Roman" w:hAnsi="Times New Roman" w:hint="eastAsia"/>
                <w:b/>
              </w:rPr>
              <w:t>主要设备</w:t>
            </w:r>
          </w:p>
          <w:p w:rsidR="00B91D77" w:rsidRDefault="00B91D77" w:rsidP="00B91D77">
            <w:pPr>
              <w:pStyle w:val="00"/>
              <w:ind w:firstLine="520"/>
              <w:jc w:val="left"/>
              <w:rPr>
                <w:rFonts w:ascii="Times New Roman" w:hAnsi="Times New Roman"/>
                <w:szCs w:val="24"/>
              </w:rPr>
            </w:pPr>
            <w:r w:rsidRPr="00EC0C5F">
              <w:rPr>
                <w:rFonts w:ascii="Times New Roman" w:hAnsi="Times New Roman"/>
                <w:szCs w:val="24"/>
              </w:rPr>
              <w:t>结合以往的工作区钻进情况，本年度计划安排</w:t>
            </w:r>
            <w:r w:rsidR="00F953B4">
              <w:rPr>
                <w:rFonts w:ascii="Times New Roman" w:hAnsi="Times New Roman" w:hint="eastAsia"/>
                <w:szCs w:val="24"/>
              </w:rPr>
              <w:t>6</w:t>
            </w:r>
            <w:r w:rsidRPr="00EC0C5F">
              <w:rPr>
                <w:rFonts w:ascii="Times New Roman" w:hAnsi="Times New Roman"/>
                <w:szCs w:val="24"/>
              </w:rPr>
              <w:t>台钻机（</w:t>
            </w:r>
            <w:r w:rsidR="00F953B4">
              <w:rPr>
                <w:rFonts w:ascii="Times New Roman" w:hAnsi="Times New Roman" w:hint="eastAsia"/>
                <w:szCs w:val="24"/>
              </w:rPr>
              <w:t>2</w:t>
            </w:r>
            <w:r w:rsidRPr="00EC0C5F">
              <w:rPr>
                <w:rFonts w:ascii="Times New Roman" w:hAnsi="Times New Roman"/>
                <w:szCs w:val="24"/>
              </w:rPr>
              <w:t>台备用）施工，主要钻探、运输、生活设备名称和型号详见表</w:t>
            </w:r>
            <w:r>
              <w:rPr>
                <w:rFonts w:ascii="Times New Roman" w:hAnsi="Times New Roman"/>
                <w:szCs w:val="24"/>
              </w:rPr>
              <w:t>1-3</w:t>
            </w:r>
            <w:r w:rsidRPr="00EC0C5F">
              <w:rPr>
                <w:rFonts w:ascii="Times New Roman" w:hAnsi="Times New Roman"/>
                <w:szCs w:val="24"/>
              </w:rPr>
              <w:t>，</w:t>
            </w:r>
            <w:r w:rsidRPr="00EC0C5F">
              <w:rPr>
                <w:rFonts w:ascii="Times New Roman" w:hAnsi="Times New Roman" w:hint="eastAsia"/>
                <w:szCs w:val="24"/>
              </w:rPr>
              <w:t>钻机</w:t>
            </w:r>
            <w:r w:rsidRPr="00EC0C5F">
              <w:rPr>
                <w:rFonts w:ascii="Times New Roman" w:hAnsi="Times New Roman"/>
              </w:rPr>
              <w:t>同时施工数量为</w:t>
            </w:r>
            <w:r w:rsidR="00F953B4">
              <w:rPr>
                <w:rFonts w:ascii="Times New Roman" w:hAnsi="Times New Roman" w:hint="eastAsia"/>
              </w:rPr>
              <w:t>4</w:t>
            </w:r>
            <w:r w:rsidRPr="00EC0C5F">
              <w:rPr>
                <w:rFonts w:ascii="Times New Roman" w:hAnsi="Times New Roman"/>
              </w:rPr>
              <w:t>台</w:t>
            </w:r>
            <w:r w:rsidRPr="00EC0C5F">
              <w:rPr>
                <w:rFonts w:ascii="Times New Roman" w:hAnsi="Times New Roman"/>
                <w:szCs w:val="24"/>
              </w:rPr>
              <w:t>。</w:t>
            </w:r>
          </w:p>
          <w:p w:rsidR="00B91D77" w:rsidRDefault="00B91D77" w:rsidP="00B91D77">
            <w:pPr>
              <w:pStyle w:val="00"/>
              <w:ind w:firstLineChars="0" w:firstLine="0"/>
              <w:jc w:val="center"/>
              <w:rPr>
                <w:rFonts w:ascii="Times New Roman" w:hAnsi="Times New Roman"/>
                <w:b/>
                <w:bCs/>
                <w:sz w:val="21"/>
                <w:szCs w:val="21"/>
              </w:rPr>
            </w:pPr>
            <w:r w:rsidRPr="00EC0C5F">
              <w:rPr>
                <w:rFonts w:ascii="Times New Roman" w:hAnsi="Times New Roman"/>
                <w:b/>
                <w:bCs/>
                <w:sz w:val="21"/>
                <w:szCs w:val="21"/>
              </w:rPr>
              <w:t>表</w:t>
            </w:r>
            <w:r>
              <w:rPr>
                <w:rFonts w:ascii="Times New Roman" w:hAnsi="Times New Roman"/>
                <w:b/>
                <w:bCs/>
                <w:sz w:val="21"/>
                <w:szCs w:val="21"/>
              </w:rPr>
              <w:t>1-3</w:t>
            </w:r>
            <w:r w:rsidR="006D1B9B">
              <w:rPr>
                <w:rFonts w:ascii="Times New Roman" w:hAnsi="Times New Roman" w:hint="eastAsia"/>
                <w:b/>
                <w:bCs/>
                <w:sz w:val="21"/>
                <w:szCs w:val="21"/>
              </w:rPr>
              <w:t xml:space="preserve">  </w:t>
            </w:r>
            <w:r w:rsidRPr="00EC0C5F">
              <w:rPr>
                <w:rFonts w:ascii="Times New Roman" w:hAnsi="Times New Roman"/>
                <w:b/>
                <w:bCs/>
                <w:sz w:val="21"/>
                <w:szCs w:val="21"/>
              </w:rPr>
              <w:t>钻探主要设备</w:t>
            </w:r>
            <w:r w:rsidR="00F953B4">
              <w:rPr>
                <w:rFonts w:ascii="Times New Roman" w:hAnsi="Times New Roman" w:hint="eastAsia"/>
                <w:b/>
                <w:bCs/>
                <w:sz w:val="21"/>
                <w:szCs w:val="21"/>
              </w:rPr>
              <w:t>及工器具</w:t>
            </w:r>
            <w:r w:rsidRPr="00EC0C5F">
              <w:rPr>
                <w:rFonts w:ascii="Times New Roman" w:hAnsi="Times New Roman"/>
                <w:b/>
                <w:bCs/>
                <w:sz w:val="21"/>
                <w:szCs w:val="21"/>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1"/>
              <w:gridCol w:w="1732"/>
              <w:gridCol w:w="1788"/>
              <w:gridCol w:w="1735"/>
              <w:gridCol w:w="1735"/>
            </w:tblGrid>
            <w:tr w:rsidR="00AE5680" w:rsidRPr="007D0EC6" w:rsidTr="00AE5680">
              <w:trPr>
                <w:trHeight w:val="340"/>
                <w:tblHeader/>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序号</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名称</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heme="minorEastAsia" w:cs="Times New Roman"/>
                      <w:sz w:val="21"/>
                      <w:szCs w:val="21"/>
                    </w:rPr>
                    <w:t>规格</w:t>
                  </w:r>
                  <w:r w:rsidRPr="007D0EC6">
                    <w:rPr>
                      <w:rFonts w:ascii="Times New Roman" w:eastAsiaTheme="minorEastAsia" w:hAnsiTheme="minorEastAsia" w:cs="Times New Roman"/>
                      <w:sz w:val="21"/>
                      <w:szCs w:val="21"/>
                    </w:rPr>
                    <w:t>型号</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单位</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数量</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1</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钻机</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XY-4</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台</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2</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泥浆泵</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BW-250</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台</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3</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钻塔</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HCX-13</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付</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4</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柴油发电机</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60.5kw</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台</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5</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潜水泵</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3kw</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台</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6</w:t>
                  </w:r>
                </w:p>
              </w:tc>
              <w:tc>
                <w:tcPr>
                  <w:tcW w:w="993" w:type="pct"/>
                  <w:vAlign w:val="center"/>
                </w:tcPr>
                <w:p w:rsidR="00AE5680" w:rsidRPr="007D0EC6" w:rsidRDefault="00AE5680" w:rsidP="00353925">
                  <w:pPr>
                    <w:ind w:leftChars="-50" w:left="-120" w:rightChars="-50" w:right="-120"/>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绳索取心绞车</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1000m</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台</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lastRenderedPageBreak/>
                    <w:t>7</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钻杆、钻头</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EC0C5F">
                    <w:rPr>
                      <w:rFonts w:ascii="Times New Roman" w:hAnsi="Times New Roman" w:cs="Times New Roman"/>
                      <w:sz w:val="18"/>
                      <w:szCs w:val="18"/>
                    </w:rPr>
                    <w:t>——</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套</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4</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8</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挖掘机</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EC0C5F">
                    <w:rPr>
                      <w:rFonts w:ascii="Times New Roman" w:hAnsi="Times New Roman" w:cs="Times New Roman"/>
                      <w:sz w:val="18"/>
                      <w:szCs w:val="18"/>
                    </w:rPr>
                    <w:t>——</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辆</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1</w:t>
                  </w:r>
                </w:p>
              </w:tc>
            </w:tr>
            <w:tr w:rsidR="00AE5680" w:rsidRPr="007D0EC6" w:rsidTr="00AE5680">
              <w:trPr>
                <w:trHeight w:val="340"/>
                <w:jc w:val="center"/>
              </w:trPr>
              <w:tc>
                <w:tcPr>
                  <w:tcW w:w="992"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9</w:t>
                  </w:r>
                </w:p>
              </w:tc>
              <w:tc>
                <w:tcPr>
                  <w:tcW w:w="993"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拖拉机</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EC0C5F">
                    <w:rPr>
                      <w:rFonts w:ascii="Times New Roman" w:hAnsi="Times New Roman" w:cs="Times New Roman"/>
                      <w:sz w:val="18"/>
                      <w:szCs w:val="18"/>
                    </w:rPr>
                    <w:t>——</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heme="minorEastAsia" w:cs="Times New Roman"/>
                      <w:sz w:val="21"/>
                      <w:szCs w:val="21"/>
                    </w:rPr>
                    <w:t>辆</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sidRPr="007D0EC6">
                    <w:rPr>
                      <w:rFonts w:ascii="Times New Roman" w:eastAsiaTheme="minorEastAsia" w:hAnsi="Times New Roman" w:cs="Times New Roman"/>
                      <w:sz w:val="21"/>
                      <w:szCs w:val="21"/>
                    </w:rPr>
                    <w:t>1</w:t>
                  </w:r>
                </w:p>
              </w:tc>
            </w:tr>
            <w:tr w:rsidR="00AE5680" w:rsidRPr="007D0EC6" w:rsidTr="00AE5680">
              <w:trPr>
                <w:trHeight w:val="340"/>
                <w:jc w:val="center"/>
              </w:trPr>
              <w:tc>
                <w:tcPr>
                  <w:tcW w:w="992" w:type="pct"/>
                  <w:vAlign w:val="center"/>
                </w:tcPr>
                <w:p w:rsidR="00AE5680"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10</w:t>
                  </w:r>
                </w:p>
              </w:tc>
              <w:tc>
                <w:tcPr>
                  <w:tcW w:w="993" w:type="pct"/>
                  <w:vAlign w:val="center"/>
                </w:tcPr>
                <w:p w:rsidR="00AE5680" w:rsidRPr="007D0EC6" w:rsidRDefault="00AE5680" w:rsidP="00353925">
                  <w:pPr>
                    <w:jc w:val="center"/>
                    <w:rPr>
                      <w:rFonts w:ascii="Times New Roman" w:eastAsiaTheme="minorEastAsia" w:hAnsiTheme="minorEastAsia" w:cs="Times New Roman"/>
                      <w:sz w:val="21"/>
                      <w:szCs w:val="21"/>
                    </w:rPr>
                  </w:pPr>
                  <w:r>
                    <w:rPr>
                      <w:rFonts w:ascii="Times New Roman" w:eastAsiaTheme="minorEastAsia" w:hAnsi="Times New Roman" w:cs="Times New Roman" w:hint="eastAsia"/>
                      <w:sz w:val="21"/>
                      <w:szCs w:val="21"/>
                    </w:rPr>
                    <w:t>越野车</w:t>
                  </w:r>
                </w:p>
              </w:tc>
              <w:tc>
                <w:tcPr>
                  <w:tcW w:w="1025" w:type="pct"/>
                  <w:vAlign w:val="center"/>
                </w:tcPr>
                <w:p w:rsidR="00AE5680" w:rsidRPr="007D0EC6" w:rsidRDefault="00AE5680" w:rsidP="00353925">
                  <w:pPr>
                    <w:jc w:val="center"/>
                    <w:rPr>
                      <w:rFonts w:ascii="Times New Roman" w:eastAsiaTheme="minorEastAsia" w:hAnsi="Times New Roman" w:cs="Times New Roman"/>
                      <w:sz w:val="21"/>
                      <w:szCs w:val="21"/>
                    </w:rPr>
                  </w:pPr>
                  <w:r w:rsidRPr="00EC0C5F">
                    <w:rPr>
                      <w:rFonts w:ascii="Times New Roman" w:hAnsi="Times New Roman" w:cs="Times New Roman"/>
                      <w:sz w:val="18"/>
                      <w:szCs w:val="18"/>
                    </w:rPr>
                    <w:t>——</w:t>
                  </w:r>
                </w:p>
              </w:tc>
              <w:tc>
                <w:tcPr>
                  <w:tcW w:w="995" w:type="pct"/>
                  <w:vAlign w:val="center"/>
                </w:tcPr>
                <w:p w:rsidR="00AE5680" w:rsidRPr="007D0EC6" w:rsidRDefault="00AE5680" w:rsidP="00353925">
                  <w:pPr>
                    <w:jc w:val="center"/>
                    <w:rPr>
                      <w:rFonts w:ascii="Times New Roman" w:eastAsiaTheme="minorEastAsia" w:hAnsiTheme="minorEastAsia" w:cs="Times New Roman"/>
                      <w:sz w:val="21"/>
                      <w:szCs w:val="21"/>
                    </w:rPr>
                  </w:pPr>
                  <w:r>
                    <w:rPr>
                      <w:rFonts w:ascii="Times New Roman" w:eastAsiaTheme="minorEastAsia" w:hAnsiTheme="minorEastAsia" w:cs="Times New Roman"/>
                      <w:sz w:val="21"/>
                      <w:szCs w:val="21"/>
                    </w:rPr>
                    <w:t>辆</w:t>
                  </w:r>
                </w:p>
              </w:tc>
              <w:tc>
                <w:tcPr>
                  <w:tcW w:w="995" w:type="pct"/>
                  <w:vAlign w:val="center"/>
                </w:tcPr>
                <w:p w:rsidR="00AE5680" w:rsidRPr="007D0EC6" w:rsidRDefault="00AE5680" w:rsidP="00353925">
                  <w:pPr>
                    <w:jc w:val="center"/>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3</w:t>
                  </w:r>
                </w:p>
              </w:tc>
            </w:tr>
          </w:tbl>
          <w:p w:rsidR="00F953B4" w:rsidRDefault="00F953B4" w:rsidP="00F953B4">
            <w:pPr>
              <w:pStyle w:val="00"/>
              <w:ind w:firstLine="522"/>
              <w:jc w:val="left"/>
              <w:rPr>
                <w:rFonts w:ascii="Times New Roman" w:hAnsi="Times New Roman"/>
                <w:b/>
              </w:rPr>
            </w:pPr>
            <w:r w:rsidRPr="000420B3">
              <w:rPr>
                <w:rFonts w:ascii="Times New Roman" w:hAnsi="Times New Roman" w:hint="eastAsia"/>
                <w:b/>
              </w:rPr>
              <w:t>1</w:t>
            </w:r>
            <w:r w:rsidRPr="000420B3">
              <w:rPr>
                <w:rFonts w:ascii="Times New Roman" w:hAnsi="Times New Roman"/>
                <w:b/>
              </w:rPr>
              <w:t>.4.3</w:t>
            </w:r>
            <w:r w:rsidRPr="000420B3">
              <w:rPr>
                <w:rFonts w:ascii="Times New Roman" w:hAnsi="Times New Roman" w:hint="eastAsia"/>
                <w:b/>
              </w:rPr>
              <w:t>主要原辅材料</w:t>
            </w:r>
          </w:p>
          <w:p w:rsidR="00F953B4" w:rsidRDefault="00F953B4" w:rsidP="00F953B4">
            <w:pPr>
              <w:pStyle w:val="00"/>
              <w:ind w:firstLine="520"/>
              <w:jc w:val="left"/>
              <w:rPr>
                <w:rFonts w:ascii="Times New Roman" w:hAnsi="Times New Roman"/>
                <w:szCs w:val="24"/>
              </w:rPr>
            </w:pPr>
            <w:r>
              <w:rPr>
                <w:rFonts w:ascii="Times New Roman" w:hAnsi="Times New Roman" w:hint="eastAsia"/>
                <w:szCs w:val="24"/>
              </w:rPr>
              <w:t>本项目钻井过程消耗的原辅材料主要有钻井液、水泥、水和柴油，其原辅材料消耗量</w:t>
            </w:r>
            <w:r w:rsidRPr="00EC0C5F">
              <w:rPr>
                <w:rFonts w:ascii="Times New Roman" w:hAnsi="Times New Roman"/>
                <w:szCs w:val="24"/>
              </w:rPr>
              <w:t>见下表</w:t>
            </w:r>
            <w:r>
              <w:rPr>
                <w:rFonts w:ascii="Times New Roman" w:hAnsi="Times New Roman"/>
                <w:szCs w:val="24"/>
              </w:rPr>
              <w:t>1-4</w:t>
            </w:r>
            <w:r w:rsidRPr="00EC0C5F">
              <w:rPr>
                <w:rFonts w:ascii="Times New Roman" w:hAnsi="Times New Roman"/>
                <w:szCs w:val="24"/>
              </w:rPr>
              <w:t>。</w:t>
            </w:r>
          </w:p>
          <w:p w:rsidR="00F953B4" w:rsidRPr="00A41CFC" w:rsidRDefault="00F953B4" w:rsidP="00F953B4">
            <w:pPr>
              <w:pStyle w:val="00"/>
              <w:spacing w:line="560" w:lineRule="exact"/>
              <w:ind w:firstLine="422"/>
              <w:jc w:val="center"/>
              <w:rPr>
                <w:rFonts w:ascii="Times New Roman" w:hAnsi="Times New Roman"/>
                <w:b/>
                <w:sz w:val="21"/>
                <w:szCs w:val="21"/>
              </w:rPr>
            </w:pPr>
            <w:r w:rsidRPr="00A41CFC">
              <w:rPr>
                <w:rFonts w:ascii="Times New Roman" w:hAnsi="Times New Roman" w:hint="eastAsia"/>
                <w:b/>
                <w:sz w:val="21"/>
                <w:szCs w:val="21"/>
              </w:rPr>
              <w:t>表</w:t>
            </w:r>
            <w:r w:rsidRPr="00A41CFC">
              <w:rPr>
                <w:rFonts w:ascii="Times New Roman" w:hAnsi="Times New Roman"/>
                <w:b/>
                <w:sz w:val="21"/>
                <w:szCs w:val="21"/>
              </w:rPr>
              <w:t>1-4</w:t>
            </w:r>
            <w:r w:rsidR="006D1B9B">
              <w:rPr>
                <w:rFonts w:ascii="Times New Roman" w:hAnsi="Times New Roman" w:hint="eastAsia"/>
                <w:b/>
                <w:sz w:val="21"/>
                <w:szCs w:val="21"/>
              </w:rPr>
              <w:t xml:space="preserve">  </w:t>
            </w:r>
            <w:r w:rsidRPr="00A41CFC">
              <w:rPr>
                <w:rFonts w:ascii="Times New Roman" w:hAnsi="Times New Roman" w:hint="eastAsia"/>
                <w:b/>
                <w:sz w:val="21"/>
                <w:szCs w:val="21"/>
              </w:rPr>
              <w:t>项目主要原辅材料一览表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1"/>
              <w:gridCol w:w="1538"/>
              <w:gridCol w:w="905"/>
              <w:gridCol w:w="905"/>
              <w:gridCol w:w="903"/>
              <w:gridCol w:w="902"/>
              <w:gridCol w:w="900"/>
              <w:gridCol w:w="900"/>
              <w:gridCol w:w="897"/>
            </w:tblGrid>
            <w:tr w:rsidR="00F953B4" w:rsidRPr="00A41CFC" w:rsidTr="00AE5680">
              <w:trPr>
                <w:tblHeade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序号</w:t>
                  </w:r>
                </w:p>
              </w:tc>
              <w:tc>
                <w:tcPr>
                  <w:tcW w:w="882"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材料</w:t>
                  </w:r>
                  <w:r w:rsidRPr="00A41CFC">
                    <w:rPr>
                      <w:rFonts w:ascii="Times New Roman" w:hAnsi="Times New Roman" w:cs="Times New Roman"/>
                      <w:sz w:val="18"/>
                      <w:szCs w:val="21"/>
                    </w:rPr>
                    <w:t>名</w:t>
                  </w:r>
                </w:p>
              </w:tc>
              <w:tc>
                <w:tcPr>
                  <w:tcW w:w="519" w:type="pct"/>
                  <w:vAlign w:val="center"/>
                </w:tcPr>
                <w:p w:rsidR="00F953B4" w:rsidRPr="00A41CFC"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规格</w:t>
                  </w:r>
                </w:p>
              </w:tc>
              <w:tc>
                <w:tcPr>
                  <w:tcW w:w="519"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单位</w:t>
                  </w:r>
                </w:p>
              </w:tc>
              <w:tc>
                <w:tcPr>
                  <w:tcW w:w="518"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022</w:t>
                  </w:r>
                  <w:r>
                    <w:rPr>
                      <w:rFonts w:ascii="Times New Roman" w:hAnsi="Times New Roman" w:cs="Times New Roman" w:hint="eastAsia"/>
                      <w:sz w:val="18"/>
                      <w:szCs w:val="21"/>
                    </w:rPr>
                    <w:t>年</w:t>
                  </w:r>
                </w:p>
              </w:tc>
              <w:tc>
                <w:tcPr>
                  <w:tcW w:w="517"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023</w:t>
                  </w:r>
                  <w:r>
                    <w:rPr>
                      <w:rFonts w:ascii="Times New Roman" w:hAnsi="Times New Roman" w:cs="Times New Roman" w:hint="eastAsia"/>
                      <w:sz w:val="18"/>
                      <w:szCs w:val="21"/>
                    </w:rPr>
                    <w:t>年</w:t>
                  </w:r>
                </w:p>
              </w:tc>
              <w:tc>
                <w:tcPr>
                  <w:tcW w:w="516"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024</w:t>
                  </w:r>
                  <w:r>
                    <w:rPr>
                      <w:rFonts w:ascii="Times New Roman" w:hAnsi="Times New Roman" w:cs="Times New Roman" w:hint="eastAsia"/>
                      <w:sz w:val="18"/>
                      <w:szCs w:val="21"/>
                    </w:rPr>
                    <w:t>年</w:t>
                  </w:r>
                </w:p>
              </w:tc>
              <w:tc>
                <w:tcPr>
                  <w:tcW w:w="516"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025</w:t>
                  </w:r>
                  <w:r>
                    <w:rPr>
                      <w:rFonts w:ascii="Times New Roman" w:hAnsi="Times New Roman" w:cs="Times New Roman" w:hint="eastAsia"/>
                      <w:sz w:val="18"/>
                      <w:szCs w:val="21"/>
                    </w:rPr>
                    <w:t>年</w:t>
                  </w:r>
                </w:p>
              </w:tc>
              <w:tc>
                <w:tcPr>
                  <w:tcW w:w="515" w:type="pct"/>
                </w:tcPr>
                <w:p w:rsidR="00F953B4"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026</w:t>
                  </w:r>
                  <w:r>
                    <w:rPr>
                      <w:rFonts w:ascii="Times New Roman" w:hAnsi="Times New Roman" w:cs="Times New Roman" w:hint="eastAsia"/>
                      <w:sz w:val="18"/>
                      <w:szCs w:val="21"/>
                    </w:rPr>
                    <w:t>年</w:t>
                  </w:r>
                </w:p>
              </w:tc>
            </w:tr>
            <w:tr w:rsidR="00F953B4" w:rsidRPr="00A41CFC" w:rsidTr="00AE5680">
              <w:trP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1</w:t>
                  </w:r>
                </w:p>
              </w:tc>
              <w:tc>
                <w:tcPr>
                  <w:tcW w:w="882" w:type="pct"/>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柴油</w:t>
                  </w:r>
                </w:p>
              </w:tc>
              <w:tc>
                <w:tcPr>
                  <w:tcW w:w="51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0#</w:t>
                  </w:r>
                </w:p>
              </w:tc>
              <w:tc>
                <w:tcPr>
                  <w:tcW w:w="519"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升</w:t>
                  </w:r>
                  <w:r w:rsidRPr="00AE5680">
                    <w:rPr>
                      <w:rFonts w:ascii="Times New Roman" w:hAnsi="Times New Roman" w:cs="Times New Roman" w:hint="eastAsia"/>
                      <w:sz w:val="18"/>
                      <w:szCs w:val="21"/>
                    </w:rPr>
                    <w:t xml:space="preserve"> </w:t>
                  </w:r>
                </w:p>
              </w:tc>
              <w:tc>
                <w:tcPr>
                  <w:tcW w:w="518"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8000</w:t>
                  </w:r>
                </w:p>
              </w:tc>
              <w:tc>
                <w:tcPr>
                  <w:tcW w:w="517"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w:t>
                  </w:r>
                  <w:r w:rsidRPr="00AE5680">
                    <w:rPr>
                      <w:rFonts w:ascii="Times New Roman" w:hAnsi="Times New Roman" w:cs="Times New Roman"/>
                      <w:sz w:val="18"/>
                      <w:szCs w:val="21"/>
                    </w:rPr>
                    <w:t>0000</w:t>
                  </w:r>
                </w:p>
              </w:tc>
              <w:tc>
                <w:tcPr>
                  <w:tcW w:w="516"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w:t>
                  </w:r>
                  <w:r w:rsidRPr="00AE5680">
                    <w:rPr>
                      <w:rFonts w:ascii="Times New Roman" w:hAnsi="Times New Roman" w:cs="Times New Roman"/>
                      <w:sz w:val="18"/>
                      <w:szCs w:val="21"/>
                    </w:rPr>
                    <w:t>0000</w:t>
                  </w:r>
                </w:p>
              </w:tc>
              <w:tc>
                <w:tcPr>
                  <w:tcW w:w="516"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Pr="00AE5680">
                    <w:rPr>
                      <w:rFonts w:ascii="Times New Roman" w:hAnsi="Times New Roman" w:cs="Times New Roman"/>
                      <w:sz w:val="18"/>
                      <w:szCs w:val="21"/>
                    </w:rPr>
                    <w:t>000</w:t>
                  </w:r>
                </w:p>
              </w:tc>
              <w:tc>
                <w:tcPr>
                  <w:tcW w:w="515"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Pr="00AE5680">
                    <w:rPr>
                      <w:rFonts w:ascii="Times New Roman" w:hAnsi="Times New Roman" w:cs="Times New Roman"/>
                      <w:sz w:val="18"/>
                      <w:szCs w:val="21"/>
                    </w:rPr>
                    <w:t>000</w:t>
                  </w:r>
                </w:p>
              </w:tc>
            </w:tr>
            <w:tr w:rsidR="00F953B4" w:rsidRPr="00A41CFC" w:rsidTr="00AE5680">
              <w:trP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2</w:t>
                  </w:r>
                </w:p>
              </w:tc>
              <w:tc>
                <w:tcPr>
                  <w:tcW w:w="882"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钻井液</w:t>
                  </w:r>
                </w:p>
              </w:tc>
              <w:tc>
                <w:tcPr>
                  <w:tcW w:w="51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包括植物胶、润滑剂、防塌剂、聚丙烯酰胺等</w:t>
                  </w:r>
                </w:p>
              </w:tc>
              <w:tc>
                <w:tcPr>
                  <w:tcW w:w="519" w:type="pct"/>
                  <w:vAlign w:val="center"/>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吨</w:t>
                  </w:r>
                </w:p>
              </w:tc>
              <w:tc>
                <w:tcPr>
                  <w:tcW w:w="518" w:type="pct"/>
                  <w:vAlign w:val="center"/>
                </w:tcPr>
                <w:p w:rsidR="00F953B4" w:rsidRPr="00AE5680" w:rsidRDefault="00A36DB2"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75</w:t>
                  </w:r>
                </w:p>
              </w:tc>
              <w:tc>
                <w:tcPr>
                  <w:tcW w:w="517" w:type="pct"/>
                  <w:vAlign w:val="center"/>
                </w:tcPr>
                <w:p w:rsidR="00F953B4" w:rsidRPr="00AE5680" w:rsidRDefault="00742846"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83</w:t>
                  </w:r>
                </w:p>
              </w:tc>
              <w:tc>
                <w:tcPr>
                  <w:tcW w:w="516" w:type="pct"/>
                  <w:vAlign w:val="center"/>
                </w:tcPr>
                <w:p w:rsidR="00F953B4" w:rsidRPr="00AE5680" w:rsidRDefault="00742846"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83</w:t>
                  </w:r>
                </w:p>
              </w:tc>
              <w:tc>
                <w:tcPr>
                  <w:tcW w:w="516" w:type="pct"/>
                  <w:vAlign w:val="center"/>
                </w:tcPr>
                <w:p w:rsidR="00F953B4" w:rsidRPr="00AE5680" w:rsidRDefault="00742846"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83</w:t>
                  </w:r>
                </w:p>
              </w:tc>
              <w:tc>
                <w:tcPr>
                  <w:tcW w:w="515" w:type="pct"/>
                  <w:vAlign w:val="center"/>
                </w:tcPr>
                <w:p w:rsidR="00F953B4" w:rsidRPr="00AE5680" w:rsidRDefault="00742846"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83</w:t>
                  </w:r>
                </w:p>
              </w:tc>
            </w:tr>
            <w:tr w:rsidR="00F953B4" w:rsidRPr="00A41CFC" w:rsidTr="00AE5680">
              <w:trP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3</w:t>
                  </w:r>
                </w:p>
              </w:tc>
              <w:tc>
                <w:tcPr>
                  <w:tcW w:w="882" w:type="pct"/>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普通硅酸盐水泥</w:t>
                  </w:r>
                </w:p>
              </w:tc>
              <w:tc>
                <w:tcPr>
                  <w:tcW w:w="519" w:type="pct"/>
                  <w:vAlign w:val="center"/>
                </w:tcPr>
                <w:p w:rsidR="00F953B4" w:rsidRPr="00A41CFC" w:rsidRDefault="00F953B4" w:rsidP="00353925">
                  <w:pPr>
                    <w:jc w:val="center"/>
                    <w:rPr>
                      <w:rFonts w:ascii="Times New Roman" w:hAnsi="Times New Roman" w:cs="Times New Roman"/>
                      <w:sz w:val="18"/>
                      <w:szCs w:val="21"/>
                    </w:rPr>
                  </w:pPr>
                  <w:r>
                    <w:rPr>
                      <w:rFonts w:ascii="Times New Roman" w:hAnsi="Times New Roman" w:cs="Times New Roman"/>
                      <w:sz w:val="18"/>
                      <w:szCs w:val="21"/>
                    </w:rPr>
                    <w:t>42.5</w:t>
                  </w:r>
                </w:p>
              </w:tc>
              <w:tc>
                <w:tcPr>
                  <w:tcW w:w="519" w:type="pct"/>
                  <w:vAlign w:val="center"/>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吨</w:t>
                  </w:r>
                </w:p>
              </w:tc>
              <w:tc>
                <w:tcPr>
                  <w:tcW w:w="518" w:type="pct"/>
                  <w:vAlign w:val="center"/>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8</w:t>
                  </w:r>
                  <w:r w:rsidR="00F953B4" w:rsidRPr="00AE5680">
                    <w:rPr>
                      <w:rFonts w:ascii="Times New Roman" w:hAnsi="Times New Roman" w:cs="Times New Roman"/>
                      <w:sz w:val="18"/>
                      <w:szCs w:val="21"/>
                    </w:rPr>
                    <w:t>0</w:t>
                  </w:r>
                </w:p>
              </w:tc>
              <w:tc>
                <w:tcPr>
                  <w:tcW w:w="517" w:type="pct"/>
                  <w:vAlign w:val="center"/>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00F953B4" w:rsidRPr="00AE5680">
                    <w:rPr>
                      <w:rFonts w:ascii="Times New Roman" w:hAnsi="Times New Roman" w:cs="Times New Roman"/>
                      <w:sz w:val="18"/>
                      <w:szCs w:val="21"/>
                    </w:rPr>
                    <w:t>0</w:t>
                  </w:r>
                </w:p>
              </w:tc>
              <w:tc>
                <w:tcPr>
                  <w:tcW w:w="516" w:type="pct"/>
                  <w:vAlign w:val="center"/>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00F953B4" w:rsidRPr="00AE5680">
                    <w:rPr>
                      <w:rFonts w:ascii="Times New Roman" w:hAnsi="Times New Roman" w:cs="Times New Roman"/>
                      <w:sz w:val="18"/>
                      <w:szCs w:val="21"/>
                    </w:rPr>
                    <w:t>0</w:t>
                  </w:r>
                </w:p>
              </w:tc>
              <w:tc>
                <w:tcPr>
                  <w:tcW w:w="516" w:type="pct"/>
                  <w:vAlign w:val="center"/>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00F953B4" w:rsidRPr="00AE5680">
                    <w:rPr>
                      <w:rFonts w:ascii="Times New Roman" w:hAnsi="Times New Roman" w:cs="Times New Roman"/>
                      <w:sz w:val="18"/>
                      <w:szCs w:val="21"/>
                    </w:rPr>
                    <w:t>0</w:t>
                  </w:r>
                </w:p>
              </w:tc>
              <w:tc>
                <w:tcPr>
                  <w:tcW w:w="515" w:type="pct"/>
                  <w:vAlign w:val="center"/>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10</w:t>
                  </w:r>
                  <w:r w:rsidR="00F953B4" w:rsidRPr="00AE5680">
                    <w:rPr>
                      <w:rFonts w:ascii="Times New Roman" w:hAnsi="Times New Roman" w:cs="Times New Roman"/>
                      <w:sz w:val="18"/>
                      <w:szCs w:val="21"/>
                    </w:rPr>
                    <w:t>0</w:t>
                  </w:r>
                </w:p>
              </w:tc>
            </w:tr>
            <w:tr w:rsidR="00F953B4" w:rsidRPr="00EC0C5F" w:rsidTr="00AE5680">
              <w:trP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sz w:val="18"/>
                      <w:szCs w:val="21"/>
                    </w:rPr>
                    <w:t>4</w:t>
                  </w:r>
                </w:p>
              </w:tc>
              <w:tc>
                <w:tcPr>
                  <w:tcW w:w="882" w:type="pct"/>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水</w:t>
                  </w:r>
                </w:p>
              </w:tc>
              <w:tc>
                <w:tcPr>
                  <w:tcW w:w="519" w:type="pct"/>
                </w:tcPr>
                <w:p w:rsidR="00F953B4" w:rsidRPr="00A41CFC" w:rsidRDefault="00F953B4" w:rsidP="00353925">
                  <w:pPr>
                    <w:jc w:val="center"/>
                    <w:rPr>
                      <w:rFonts w:ascii="Times New Roman" w:hAnsi="Times New Roman" w:cs="Times New Roman"/>
                      <w:sz w:val="18"/>
                      <w:szCs w:val="21"/>
                    </w:rPr>
                  </w:pPr>
                  <w:r>
                    <w:rPr>
                      <w:rFonts w:ascii="Times New Roman" w:hAnsi="Times New Roman" w:cs="Times New Roman"/>
                      <w:sz w:val="18"/>
                      <w:szCs w:val="21"/>
                    </w:rPr>
                    <w:t>/</w:t>
                  </w:r>
                </w:p>
              </w:tc>
              <w:tc>
                <w:tcPr>
                  <w:tcW w:w="519"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立方米</w:t>
                  </w:r>
                  <w:r w:rsidRPr="00AE5680">
                    <w:rPr>
                      <w:rFonts w:ascii="Times New Roman" w:hAnsi="Times New Roman" w:cs="Times New Roman" w:hint="eastAsia"/>
                      <w:sz w:val="18"/>
                      <w:szCs w:val="21"/>
                    </w:rPr>
                    <w:t xml:space="preserve"> </w:t>
                  </w:r>
                </w:p>
              </w:tc>
              <w:tc>
                <w:tcPr>
                  <w:tcW w:w="518" w:type="pct"/>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65</w:t>
                  </w:r>
                  <w:r w:rsidR="00F953B4" w:rsidRPr="00AE5680">
                    <w:rPr>
                      <w:rFonts w:ascii="Times New Roman" w:hAnsi="Times New Roman" w:cs="Times New Roman"/>
                      <w:sz w:val="18"/>
                      <w:szCs w:val="21"/>
                    </w:rPr>
                    <w:t>0</w:t>
                  </w:r>
                </w:p>
              </w:tc>
              <w:tc>
                <w:tcPr>
                  <w:tcW w:w="517" w:type="pct"/>
                  <w:vAlign w:val="center"/>
                </w:tcPr>
                <w:p w:rsidR="00F953B4" w:rsidRPr="00AE5680" w:rsidRDefault="00C14BBC" w:rsidP="00353925">
                  <w:pPr>
                    <w:jc w:val="center"/>
                  </w:pPr>
                  <w:r w:rsidRPr="00AE5680">
                    <w:rPr>
                      <w:rFonts w:ascii="Times New Roman" w:hAnsi="Times New Roman" w:cs="Times New Roman" w:hint="eastAsia"/>
                      <w:sz w:val="18"/>
                      <w:szCs w:val="21"/>
                    </w:rPr>
                    <w:t>80</w:t>
                  </w:r>
                  <w:r w:rsidR="00F953B4" w:rsidRPr="00AE5680">
                    <w:rPr>
                      <w:rFonts w:ascii="Times New Roman" w:hAnsi="Times New Roman" w:cs="Times New Roman"/>
                      <w:sz w:val="18"/>
                      <w:szCs w:val="21"/>
                    </w:rPr>
                    <w:t>0</w:t>
                  </w:r>
                </w:p>
              </w:tc>
              <w:tc>
                <w:tcPr>
                  <w:tcW w:w="516" w:type="pct"/>
                  <w:vAlign w:val="center"/>
                </w:tcPr>
                <w:p w:rsidR="00F953B4" w:rsidRPr="00AE5680" w:rsidRDefault="00C14BBC" w:rsidP="00353925">
                  <w:pPr>
                    <w:jc w:val="center"/>
                  </w:pPr>
                  <w:r w:rsidRPr="00AE5680">
                    <w:rPr>
                      <w:rFonts w:ascii="Times New Roman" w:hAnsi="Times New Roman" w:cs="Times New Roman" w:hint="eastAsia"/>
                      <w:sz w:val="18"/>
                      <w:szCs w:val="21"/>
                    </w:rPr>
                    <w:t>8</w:t>
                  </w:r>
                  <w:r w:rsidR="00F953B4" w:rsidRPr="00AE5680">
                    <w:rPr>
                      <w:rFonts w:ascii="Times New Roman" w:hAnsi="Times New Roman" w:cs="Times New Roman"/>
                      <w:sz w:val="18"/>
                      <w:szCs w:val="21"/>
                    </w:rPr>
                    <w:t>00</w:t>
                  </w:r>
                </w:p>
              </w:tc>
              <w:tc>
                <w:tcPr>
                  <w:tcW w:w="516" w:type="pct"/>
                  <w:vAlign w:val="center"/>
                </w:tcPr>
                <w:p w:rsidR="00F953B4" w:rsidRPr="00AE5680" w:rsidRDefault="00C14BBC" w:rsidP="00353925">
                  <w:pPr>
                    <w:jc w:val="center"/>
                  </w:pPr>
                  <w:r w:rsidRPr="00AE5680">
                    <w:rPr>
                      <w:rFonts w:ascii="Times New Roman" w:hAnsi="Times New Roman" w:cs="Times New Roman" w:hint="eastAsia"/>
                      <w:sz w:val="18"/>
                      <w:szCs w:val="21"/>
                    </w:rPr>
                    <w:t>8</w:t>
                  </w:r>
                  <w:r w:rsidR="00F953B4" w:rsidRPr="00AE5680">
                    <w:rPr>
                      <w:rFonts w:ascii="Times New Roman" w:hAnsi="Times New Roman" w:cs="Times New Roman"/>
                      <w:sz w:val="18"/>
                      <w:szCs w:val="21"/>
                    </w:rPr>
                    <w:t>00</w:t>
                  </w:r>
                </w:p>
              </w:tc>
              <w:tc>
                <w:tcPr>
                  <w:tcW w:w="515" w:type="pct"/>
                  <w:vAlign w:val="center"/>
                </w:tcPr>
                <w:p w:rsidR="00F953B4" w:rsidRPr="00AE5680" w:rsidRDefault="00C14BBC" w:rsidP="00353925">
                  <w:pPr>
                    <w:jc w:val="center"/>
                  </w:pPr>
                  <w:r w:rsidRPr="00AE5680">
                    <w:rPr>
                      <w:rFonts w:ascii="Times New Roman" w:hAnsi="Times New Roman" w:cs="Times New Roman" w:hint="eastAsia"/>
                      <w:sz w:val="18"/>
                      <w:szCs w:val="21"/>
                    </w:rPr>
                    <w:t>8</w:t>
                  </w:r>
                  <w:r w:rsidR="00F953B4" w:rsidRPr="00AE5680">
                    <w:rPr>
                      <w:rFonts w:ascii="Times New Roman" w:hAnsi="Times New Roman" w:cs="Times New Roman"/>
                      <w:sz w:val="18"/>
                      <w:szCs w:val="21"/>
                    </w:rPr>
                    <w:t>00</w:t>
                  </w:r>
                </w:p>
              </w:tc>
            </w:tr>
            <w:tr w:rsidR="00F953B4" w:rsidRPr="00EC0C5F" w:rsidTr="00AE5680">
              <w:trPr>
                <w:jc w:val="center"/>
              </w:trPr>
              <w:tc>
                <w:tcPr>
                  <w:tcW w:w="499" w:type="pct"/>
                  <w:vAlign w:val="center"/>
                </w:tcPr>
                <w:p w:rsidR="00F953B4" w:rsidRPr="00A41CFC"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5</w:t>
                  </w:r>
                </w:p>
              </w:tc>
              <w:tc>
                <w:tcPr>
                  <w:tcW w:w="882" w:type="pct"/>
                </w:tcPr>
                <w:p w:rsidR="00F953B4" w:rsidRPr="00A41CFC" w:rsidRDefault="00F953B4" w:rsidP="00353925">
                  <w:pPr>
                    <w:jc w:val="center"/>
                    <w:rPr>
                      <w:rFonts w:ascii="Times New Roman" w:hAnsi="Times New Roman" w:cs="Times New Roman"/>
                      <w:sz w:val="18"/>
                      <w:szCs w:val="21"/>
                    </w:rPr>
                  </w:pPr>
                  <w:r w:rsidRPr="00A41CFC">
                    <w:rPr>
                      <w:rFonts w:ascii="Times New Roman" w:hAnsi="Times New Roman" w:cs="Times New Roman" w:hint="eastAsia"/>
                      <w:sz w:val="18"/>
                      <w:szCs w:val="21"/>
                    </w:rPr>
                    <w:t>防渗膜</w:t>
                  </w:r>
                </w:p>
              </w:tc>
              <w:tc>
                <w:tcPr>
                  <w:tcW w:w="519" w:type="pct"/>
                  <w:vAlign w:val="center"/>
                </w:tcPr>
                <w:p w:rsidR="00F953B4" w:rsidRPr="00A41CFC" w:rsidRDefault="00F953B4" w:rsidP="00353925">
                  <w:pPr>
                    <w:jc w:val="center"/>
                    <w:rPr>
                      <w:rFonts w:ascii="Times New Roman" w:hAnsi="Times New Roman" w:cs="Times New Roman"/>
                      <w:sz w:val="18"/>
                      <w:szCs w:val="21"/>
                    </w:rPr>
                  </w:pPr>
                  <w:r>
                    <w:rPr>
                      <w:rFonts w:ascii="Times New Roman" w:hAnsi="Times New Roman" w:cs="Times New Roman" w:hint="eastAsia"/>
                      <w:sz w:val="18"/>
                      <w:szCs w:val="21"/>
                    </w:rPr>
                    <w:t>CH-1</w:t>
                  </w:r>
                  <w:r w:rsidRPr="00A41CFC">
                    <w:rPr>
                      <w:rFonts w:ascii="Times New Roman" w:hAnsi="Times New Roman" w:cs="Times New Roman" w:hint="eastAsia"/>
                      <w:sz w:val="18"/>
                      <w:szCs w:val="21"/>
                    </w:rPr>
                    <w:t>型</w:t>
                  </w:r>
                </w:p>
              </w:tc>
              <w:tc>
                <w:tcPr>
                  <w:tcW w:w="519" w:type="pct"/>
                </w:tcPr>
                <w:p w:rsidR="00F953B4" w:rsidRPr="00AE5680" w:rsidRDefault="00F953B4"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平方米</w:t>
                  </w:r>
                  <w:r w:rsidRPr="00AE5680">
                    <w:rPr>
                      <w:rFonts w:ascii="Times New Roman" w:hAnsi="Times New Roman" w:cs="Times New Roman" w:hint="eastAsia"/>
                      <w:sz w:val="18"/>
                      <w:szCs w:val="21"/>
                    </w:rPr>
                    <w:t xml:space="preserve"> </w:t>
                  </w:r>
                </w:p>
              </w:tc>
              <w:tc>
                <w:tcPr>
                  <w:tcW w:w="518" w:type="pct"/>
                </w:tcPr>
                <w:p w:rsidR="00F953B4" w:rsidRPr="00AE5680" w:rsidRDefault="00C14BBC" w:rsidP="00353925">
                  <w:pPr>
                    <w:jc w:val="center"/>
                    <w:rPr>
                      <w:rFonts w:ascii="Times New Roman" w:hAnsi="Times New Roman" w:cs="Times New Roman"/>
                      <w:sz w:val="18"/>
                      <w:szCs w:val="21"/>
                    </w:rPr>
                  </w:pPr>
                  <w:r w:rsidRPr="00AE5680">
                    <w:rPr>
                      <w:rFonts w:ascii="Times New Roman" w:hAnsi="Times New Roman" w:cs="Times New Roman" w:hint="eastAsia"/>
                      <w:sz w:val="18"/>
                      <w:szCs w:val="21"/>
                    </w:rPr>
                    <w:t>150</w:t>
                  </w:r>
                  <w:r w:rsidR="00F953B4" w:rsidRPr="00AE5680">
                    <w:rPr>
                      <w:rFonts w:ascii="Times New Roman" w:hAnsi="Times New Roman" w:cs="Times New Roman"/>
                      <w:sz w:val="18"/>
                      <w:szCs w:val="21"/>
                    </w:rPr>
                    <w:t>0</w:t>
                  </w:r>
                </w:p>
              </w:tc>
              <w:tc>
                <w:tcPr>
                  <w:tcW w:w="517" w:type="pct"/>
                  <w:vAlign w:val="center"/>
                </w:tcPr>
                <w:p w:rsidR="00F953B4" w:rsidRPr="00AE5680" w:rsidRDefault="00F953B4" w:rsidP="00C14BBC">
                  <w:pPr>
                    <w:jc w:val="center"/>
                  </w:pPr>
                  <w:r w:rsidRPr="00AE5680">
                    <w:rPr>
                      <w:rFonts w:ascii="Times New Roman" w:hAnsi="Times New Roman" w:cs="Times New Roman" w:hint="eastAsia"/>
                      <w:sz w:val="18"/>
                      <w:szCs w:val="21"/>
                    </w:rPr>
                    <w:t>1</w:t>
                  </w:r>
                  <w:r w:rsidR="00C14BBC" w:rsidRPr="00AE5680">
                    <w:rPr>
                      <w:rFonts w:ascii="Times New Roman" w:hAnsi="Times New Roman" w:cs="Times New Roman" w:hint="eastAsia"/>
                      <w:sz w:val="18"/>
                      <w:szCs w:val="21"/>
                    </w:rPr>
                    <w:t>9</w:t>
                  </w:r>
                  <w:r w:rsidRPr="00AE5680">
                    <w:rPr>
                      <w:rFonts w:ascii="Times New Roman" w:hAnsi="Times New Roman" w:cs="Times New Roman"/>
                      <w:sz w:val="18"/>
                      <w:szCs w:val="21"/>
                    </w:rPr>
                    <w:t>00</w:t>
                  </w:r>
                </w:p>
              </w:tc>
              <w:tc>
                <w:tcPr>
                  <w:tcW w:w="516" w:type="pct"/>
                  <w:vAlign w:val="center"/>
                </w:tcPr>
                <w:p w:rsidR="00F953B4" w:rsidRPr="00AE5680" w:rsidRDefault="00F953B4" w:rsidP="00C14BBC">
                  <w:pPr>
                    <w:jc w:val="center"/>
                  </w:pPr>
                  <w:r w:rsidRPr="00AE5680">
                    <w:rPr>
                      <w:rFonts w:ascii="Times New Roman" w:hAnsi="Times New Roman" w:cs="Times New Roman" w:hint="eastAsia"/>
                      <w:sz w:val="18"/>
                      <w:szCs w:val="21"/>
                    </w:rPr>
                    <w:t>1</w:t>
                  </w:r>
                  <w:r w:rsidR="00C14BBC" w:rsidRPr="00AE5680">
                    <w:rPr>
                      <w:rFonts w:ascii="Times New Roman" w:hAnsi="Times New Roman" w:cs="Times New Roman" w:hint="eastAsia"/>
                      <w:sz w:val="18"/>
                      <w:szCs w:val="21"/>
                    </w:rPr>
                    <w:t>9</w:t>
                  </w:r>
                  <w:r w:rsidRPr="00AE5680">
                    <w:rPr>
                      <w:rFonts w:ascii="Times New Roman" w:hAnsi="Times New Roman" w:cs="Times New Roman"/>
                      <w:sz w:val="18"/>
                      <w:szCs w:val="21"/>
                    </w:rPr>
                    <w:t>00</w:t>
                  </w:r>
                </w:p>
              </w:tc>
              <w:tc>
                <w:tcPr>
                  <w:tcW w:w="516" w:type="pct"/>
                  <w:vAlign w:val="center"/>
                </w:tcPr>
                <w:p w:rsidR="00F953B4" w:rsidRPr="00AE5680" w:rsidRDefault="00F953B4" w:rsidP="00C14BBC">
                  <w:pPr>
                    <w:jc w:val="center"/>
                  </w:pPr>
                  <w:r w:rsidRPr="00AE5680">
                    <w:rPr>
                      <w:rFonts w:ascii="Times New Roman" w:hAnsi="Times New Roman" w:cs="Times New Roman" w:hint="eastAsia"/>
                      <w:sz w:val="18"/>
                      <w:szCs w:val="21"/>
                    </w:rPr>
                    <w:t>1</w:t>
                  </w:r>
                  <w:r w:rsidR="00C14BBC" w:rsidRPr="00AE5680">
                    <w:rPr>
                      <w:rFonts w:ascii="Times New Roman" w:hAnsi="Times New Roman" w:cs="Times New Roman" w:hint="eastAsia"/>
                      <w:sz w:val="18"/>
                      <w:szCs w:val="21"/>
                    </w:rPr>
                    <w:t>9</w:t>
                  </w:r>
                  <w:r w:rsidRPr="00AE5680">
                    <w:rPr>
                      <w:rFonts w:ascii="Times New Roman" w:hAnsi="Times New Roman" w:cs="Times New Roman"/>
                      <w:sz w:val="18"/>
                      <w:szCs w:val="21"/>
                    </w:rPr>
                    <w:t>00</w:t>
                  </w:r>
                </w:p>
              </w:tc>
              <w:tc>
                <w:tcPr>
                  <w:tcW w:w="515" w:type="pct"/>
                  <w:vAlign w:val="center"/>
                </w:tcPr>
                <w:p w:rsidR="00F953B4" w:rsidRPr="00AE5680" w:rsidRDefault="00F953B4" w:rsidP="00C14BBC">
                  <w:pPr>
                    <w:jc w:val="center"/>
                  </w:pPr>
                  <w:r w:rsidRPr="00AE5680">
                    <w:rPr>
                      <w:rFonts w:ascii="Times New Roman" w:hAnsi="Times New Roman" w:cs="Times New Roman" w:hint="eastAsia"/>
                      <w:sz w:val="18"/>
                      <w:szCs w:val="21"/>
                    </w:rPr>
                    <w:t>1</w:t>
                  </w:r>
                  <w:r w:rsidR="00C14BBC" w:rsidRPr="00AE5680">
                    <w:rPr>
                      <w:rFonts w:ascii="Times New Roman" w:hAnsi="Times New Roman" w:cs="Times New Roman" w:hint="eastAsia"/>
                      <w:sz w:val="18"/>
                      <w:szCs w:val="21"/>
                    </w:rPr>
                    <w:t>9</w:t>
                  </w:r>
                  <w:r w:rsidRPr="00AE5680">
                    <w:rPr>
                      <w:rFonts w:ascii="Times New Roman" w:hAnsi="Times New Roman" w:cs="Times New Roman"/>
                      <w:sz w:val="18"/>
                      <w:szCs w:val="21"/>
                    </w:rPr>
                    <w:t>00</w:t>
                  </w:r>
                </w:p>
              </w:tc>
            </w:tr>
          </w:tbl>
          <w:p w:rsidR="00AE5680" w:rsidRDefault="00AE5680" w:rsidP="00AE5680">
            <w:pPr>
              <w:pStyle w:val="Default"/>
              <w:rPr>
                <w:sz w:val="21"/>
                <w:szCs w:val="21"/>
              </w:rPr>
            </w:pPr>
            <w:r>
              <w:rPr>
                <w:rFonts w:hint="eastAsia"/>
                <w:sz w:val="21"/>
                <w:szCs w:val="21"/>
              </w:rPr>
              <w:t>注：实际钻进过程中，根据孔内情况对钻井液配比做适当调整。</w:t>
            </w:r>
            <w:r>
              <w:rPr>
                <w:sz w:val="21"/>
                <w:szCs w:val="21"/>
              </w:rPr>
              <w:t xml:space="preserve"> </w:t>
            </w:r>
          </w:p>
          <w:p w:rsidR="006D5A85" w:rsidRDefault="006D5A85" w:rsidP="006D5A85">
            <w:pPr>
              <w:pStyle w:val="00"/>
              <w:ind w:firstLine="522"/>
              <w:jc w:val="left"/>
              <w:rPr>
                <w:rFonts w:ascii="Times New Roman" w:hAnsi="Times New Roman"/>
                <w:b/>
              </w:rPr>
            </w:pPr>
            <w:r>
              <w:rPr>
                <w:rFonts w:ascii="Times New Roman" w:hAnsi="Times New Roman" w:hint="eastAsia"/>
                <w:b/>
              </w:rPr>
              <w:t>1</w:t>
            </w:r>
            <w:r>
              <w:rPr>
                <w:rFonts w:ascii="Times New Roman" w:hAnsi="Times New Roman"/>
                <w:b/>
              </w:rPr>
              <w:t>.4.4</w:t>
            </w:r>
            <w:r>
              <w:rPr>
                <w:rFonts w:ascii="Times New Roman" w:hAnsi="Times New Roman" w:hint="eastAsia"/>
                <w:b/>
              </w:rPr>
              <w:t>公用工程</w:t>
            </w:r>
          </w:p>
          <w:p w:rsidR="006D5A85" w:rsidRDefault="006D5A85" w:rsidP="006D5A85">
            <w:pPr>
              <w:pStyle w:val="00"/>
              <w:ind w:firstLine="522"/>
              <w:jc w:val="left"/>
              <w:rPr>
                <w:rFonts w:ascii="Times New Roman" w:hAnsi="Times New Roman"/>
                <w:b/>
              </w:rPr>
            </w:pPr>
            <w:r>
              <w:rPr>
                <w:rFonts w:ascii="Times New Roman" w:hAnsi="Times New Roman" w:hint="eastAsia"/>
                <w:b/>
              </w:rPr>
              <w:t>1</w:t>
            </w:r>
            <w:r>
              <w:rPr>
                <w:rFonts w:ascii="Times New Roman" w:hAnsi="Times New Roman" w:hint="eastAsia"/>
                <w:b/>
              </w:rPr>
              <w:t>）供电、供暖</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4C76E2">
              <w:rPr>
                <w:rFonts w:ascii="Times New Roman" w:eastAsiaTheme="minorEastAsia" w:hint="eastAsia"/>
                <w:color w:val="auto"/>
                <w:sz w:val="26"/>
                <w:szCs w:val="26"/>
              </w:rPr>
              <w:t>施工作业由自备柴油发电机供电。施工营地采用电采暖。</w:t>
            </w:r>
          </w:p>
          <w:p w:rsidR="006D5A85" w:rsidRDefault="006D5A85" w:rsidP="006D5A85">
            <w:pPr>
              <w:pStyle w:val="00"/>
              <w:ind w:firstLine="522"/>
              <w:jc w:val="left"/>
              <w:rPr>
                <w:rFonts w:ascii="Times New Roman" w:hAnsi="Times New Roman"/>
                <w:b/>
              </w:rPr>
            </w:pPr>
            <w:r w:rsidRPr="001526ED">
              <w:rPr>
                <w:rFonts w:ascii="Times New Roman" w:hAnsi="Times New Roman" w:hint="eastAsia"/>
                <w:b/>
              </w:rPr>
              <w:t>2</w:t>
            </w:r>
            <w:r w:rsidRPr="001526ED">
              <w:rPr>
                <w:rFonts w:ascii="Times New Roman" w:hAnsi="Times New Roman" w:hint="eastAsia"/>
                <w:b/>
              </w:rPr>
              <w:t>）供水</w:t>
            </w:r>
          </w:p>
          <w:p w:rsidR="006D5A85" w:rsidRPr="001526ED" w:rsidRDefault="006D5A85" w:rsidP="006D5A85">
            <w:pPr>
              <w:pStyle w:val="Default"/>
              <w:spacing w:line="480" w:lineRule="exact"/>
              <w:ind w:firstLineChars="200" w:firstLine="520"/>
              <w:rPr>
                <w:rFonts w:ascii="Times New Roman" w:eastAsiaTheme="minorEastAsia"/>
                <w:color w:val="auto"/>
                <w:sz w:val="26"/>
                <w:szCs w:val="26"/>
              </w:rPr>
            </w:pPr>
            <w:r w:rsidRPr="001526ED">
              <w:rPr>
                <w:rFonts w:ascii="Times New Roman" w:eastAsiaTheme="minorEastAsia" w:hint="eastAsia"/>
                <w:color w:val="auto"/>
                <w:sz w:val="26"/>
                <w:szCs w:val="26"/>
              </w:rPr>
              <w:t>项目部生活用水依托所在村庄，钻探工作区施工及生活用水采用水车从附近村庄拉运。</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1526ED">
              <w:rPr>
                <w:rFonts w:ascii="Times New Roman" w:eastAsiaTheme="minorEastAsia" w:hint="eastAsia"/>
                <w:color w:val="auto"/>
                <w:sz w:val="26"/>
                <w:szCs w:val="26"/>
              </w:rPr>
              <w:t>施工用水主要包括钻井液用水和封井水泥用水。</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A15CAF">
              <w:rPr>
                <w:rFonts w:hAnsi="宋体" w:hint="eastAsia"/>
                <w:color w:val="auto"/>
                <w:sz w:val="26"/>
                <w:szCs w:val="26"/>
              </w:rPr>
              <w:t>①</w:t>
            </w:r>
            <w:r w:rsidRPr="00A15CAF">
              <w:rPr>
                <w:rFonts w:ascii="Times New Roman" w:eastAsiaTheme="minorEastAsia" w:hint="eastAsia"/>
                <w:color w:val="auto"/>
                <w:sz w:val="26"/>
                <w:szCs w:val="26"/>
              </w:rPr>
              <w:t>根据对往年项目的类比调查估算，每</w:t>
            </w:r>
            <w:r>
              <w:rPr>
                <w:rFonts w:ascii="Times New Roman" w:eastAsiaTheme="minorEastAsia" w:hint="eastAsia"/>
                <w:color w:val="auto"/>
                <w:sz w:val="26"/>
                <w:szCs w:val="26"/>
              </w:rPr>
              <w:t>1m</w:t>
            </w:r>
            <w:r w:rsidRPr="00A15CAF">
              <w:rPr>
                <w:rFonts w:ascii="Times New Roman" w:eastAsiaTheme="minorEastAsia" w:hint="eastAsia"/>
                <w:color w:val="auto"/>
                <w:sz w:val="26"/>
                <w:szCs w:val="26"/>
              </w:rPr>
              <w:t>钻井液用水约为</w:t>
            </w:r>
            <w:r w:rsidRPr="00A15CAF">
              <w:rPr>
                <w:rFonts w:ascii="Times New Roman" w:eastAsiaTheme="minorEastAsia" w:hint="eastAsia"/>
                <w:color w:val="auto"/>
                <w:sz w:val="26"/>
                <w:szCs w:val="26"/>
              </w:rPr>
              <w:t>0.01m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，则</w:t>
            </w:r>
            <w:r>
              <w:rPr>
                <w:rFonts w:ascii="Times New Roman" w:eastAsiaTheme="minorEastAsia" w:hint="eastAsia"/>
                <w:color w:val="auto"/>
                <w:sz w:val="26"/>
                <w:szCs w:val="26"/>
              </w:rPr>
              <w:t xml:space="preserve"> 2022</w:t>
            </w:r>
            <w:r w:rsidRPr="00A15CAF">
              <w:rPr>
                <w:rFonts w:ascii="Times New Roman" w:eastAsiaTheme="minorEastAsia" w:hint="eastAsia"/>
                <w:color w:val="auto"/>
                <w:sz w:val="26"/>
                <w:szCs w:val="26"/>
              </w:rPr>
              <w:t>年钻井液用水为</w:t>
            </w:r>
            <w:r w:rsidR="000B0F11">
              <w:rPr>
                <w:rFonts w:ascii="Times New Roman" w:eastAsiaTheme="minorEastAsia" w:hint="eastAsia"/>
                <w:color w:val="auto"/>
                <w:sz w:val="26"/>
                <w:szCs w:val="26"/>
              </w:rPr>
              <w:t>16</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2023</w:t>
            </w:r>
            <w:r w:rsidRPr="00A15CAF">
              <w:rPr>
                <w:rFonts w:ascii="Times New Roman" w:eastAsiaTheme="minorEastAsia" w:hint="eastAsia"/>
                <w:color w:val="auto"/>
                <w:sz w:val="26"/>
                <w:szCs w:val="26"/>
              </w:rPr>
              <w:t>年钻井液用水为</w:t>
            </w:r>
            <w:r w:rsidR="000B0F11">
              <w:rPr>
                <w:rFonts w:ascii="Times New Roman" w:eastAsiaTheme="minorEastAsia" w:hint="eastAsia"/>
                <w:color w:val="auto"/>
                <w:sz w:val="26"/>
                <w:szCs w:val="26"/>
              </w:rPr>
              <w:t>20</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2024</w:t>
            </w:r>
            <w:r w:rsidRPr="00A15CAF">
              <w:rPr>
                <w:rFonts w:ascii="Times New Roman" w:eastAsiaTheme="minorEastAsia" w:hint="eastAsia"/>
                <w:color w:val="auto"/>
                <w:sz w:val="26"/>
                <w:szCs w:val="26"/>
              </w:rPr>
              <w:t>年钻井液用水为</w:t>
            </w:r>
            <w:r w:rsidR="000B0F11">
              <w:rPr>
                <w:rFonts w:ascii="Times New Roman" w:eastAsiaTheme="minorEastAsia" w:hint="eastAsia"/>
                <w:color w:val="auto"/>
                <w:sz w:val="26"/>
                <w:szCs w:val="26"/>
              </w:rPr>
              <w:t>20</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2025</w:t>
            </w:r>
            <w:r w:rsidRPr="00A15CAF">
              <w:rPr>
                <w:rFonts w:ascii="Times New Roman" w:eastAsiaTheme="minorEastAsia" w:hint="eastAsia"/>
                <w:color w:val="auto"/>
                <w:sz w:val="26"/>
                <w:szCs w:val="26"/>
              </w:rPr>
              <w:t>年钻井液用水为</w:t>
            </w:r>
            <w:r w:rsidR="000B0F11">
              <w:rPr>
                <w:rFonts w:ascii="Times New Roman" w:eastAsiaTheme="minorEastAsia" w:hint="eastAsia"/>
                <w:color w:val="auto"/>
                <w:sz w:val="26"/>
                <w:szCs w:val="26"/>
              </w:rPr>
              <w:t>20</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2026</w:t>
            </w:r>
            <w:r w:rsidRPr="00A15CAF">
              <w:rPr>
                <w:rFonts w:ascii="Times New Roman" w:eastAsiaTheme="minorEastAsia" w:hint="eastAsia"/>
                <w:color w:val="auto"/>
                <w:sz w:val="26"/>
                <w:szCs w:val="26"/>
              </w:rPr>
              <w:t>年钻井液用水为</w:t>
            </w:r>
            <w:r w:rsidR="000B0F11">
              <w:rPr>
                <w:rFonts w:ascii="Times New Roman" w:eastAsiaTheme="minorEastAsia" w:hint="eastAsia"/>
                <w:color w:val="auto"/>
                <w:sz w:val="26"/>
                <w:szCs w:val="26"/>
              </w:rPr>
              <w:t>20</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A15CAF">
              <w:rPr>
                <w:rFonts w:ascii="Times New Roman" w:eastAsiaTheme="minorEastAsia" w:hint="eastAsia"/>
                <w:color w:val="auto"/>
                <w:sz w:val="26"/>
                <w:szCs w:val="26"/>
              </w:rPr>
              <w:t>②封井水泥水灰比例</w:t>
            </w:r>
            <w:r w:rsidRPr="00A15CAF">
              <w:rPr>
                <w:rFonts w:ascii="Times New Roman" w:eastAsiaTheme="minorEastAsia" w:hint="eastAsia"/>
                <w:color w:val="auto"/>
                <w:sz w:val="26"/>
                <w:szCs w:val="26"/>
              </w:rPr>
              <w:t>0.5</w:t>
            </w:r>
            <w:r>
              <w:rPr>
                <w:rFonts w:ascii="Times New Roman" w:eastAsiaTheme="minorEastAsia" w:hint="eastAsia"/>
                <w:color w:val="auto"/>
                <w:sz w:val="26"/>
                <w:szCs w:val="26"/>
              </w:rPr>
              <w:t>∶</w:t>
            </w:r>
            <w:r w:rsidRPr="00A15CAF">
              <w:rPr>
                <w:rFonts w:ascii="Times New Roman" w:eastAsiaTheme="minorEastAsia" w:hint="eastAsia"/>
                <w:color w:val="auto"/>
                <w:sz w:val="26"/>
                <w:szCs w:val="26"/>
              </w:rPr>
              <w:t>1</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2022</w:t>
            </w:r>
            <w:r w:rsidRPr="00A15CAF">
              <w:rPr>
                <w:rFonts w:ascii="Times New Roman" w:eastAsiaTheme="minorEastAsia" w:hint="eastAsia"/>
                <w:color w:val="auto"/>
                <w:sz w:val="26"/>
                <w:szCs w:val="26"/>
              </w:rPr>
              <w:t>年封井水泥用水量</w:t>
            </w:r>
            <w:r w:rsidR="000B0F11">
              <w:rPr>
                <w:rFonts w:ascii="Times New Roman" w:eastAsiaTheme="minorEastAsia" w:hint="eastAsia"/>
                <w:color w:val="auto"/>
                <w:sz w:val="26"/>
                <w:szCs w:val="26"/>
              </w:rPr>
              <w:t>4</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2023</w:t>
            </w:r>
            <w:r w:rsidRPr="00A15CAF">
              <w:rPr>
                <w:rFonts w:ascii="Times New Roman" w:eastAsiaTheme="minorEastAsia" w:hint="eastAsia"/>
                <w:color w:val="auto"/>
                <w:sz w:val="26"/>
                <w:szCs w:val="26"/>
              </w:rPr>
              <w:t>年封井水泥用水量</w:t>
            </w:r>
            <w:r w:rsidR="000B0F11">
              <w:rPr>
                <w:rFonts w:ascii="Times New Roman" w:eastAsiaTheme="minorEastAsia" w:hint="eastAsia"/>
                <w:color w:val="auto"/>
                <w:sz w:val="26"/>
                <w:szCs w:val="26"/>
              </w:rPr>
              <w:t>5</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sidRPr="00A15CAF">
              <w:rPr>
                <w:rFonts w:ascii="Times New Roman" w:eastAsiaTheme="minorEastAsia" w:hint="eastAsia"/>
                <w:color w:val="auto"/>
                <w:sz w:val="26"/>
                <w:szCs w:val="26"/>
              </w:rPr>
              <w:t>202</w:t>
            </w:r>
            <w:r>
              <w:rPr>
                <w:rFonts w:ascii="Times New Roman" w:eastAsiaTheme="minorEastAsia" w:hint="eastAsia"/>
                <w:color w:val="auto"/>
                <w:sz w:val="26"/>
                <w:szCs w:val="26"/>
              </w:rPr>
              <w:t>4</w:t>
            </w:r>
            <w:r w:rsidRPr="00A15CAF">
              <w:rPr>
                <w:rFonts w:ascii="Times New Roman" w:eastAsiaTheme="minorEastAsia" w:hint="eastAsia"/>
                <w:color w:val="auto"/>
                <w:sz w:val="26"/>
                <w:szCs w:val="26"/>
              </w:rPr>
              <w:t>年封井水泥用水量</w:t>
            </w:r>
            <w:r w:rsidR="000B0F11">
              <w:rPr>
                <w:rFonts w:ascii="Times New Roman" w:eastAsiaTheme="minorEastAsia" w:hint="eastAsia"/>
                <w:color w:val="auto"/>
                <w:sz w:val="26"/>
                <w:szCs w:val="26"/>
              </w:rPr>
              <w:t>5</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2025</w:t>
            </w:r>
            <w:r w:rsidRPr="00A15CAF">
              <w:rPr>
                <w:rFonts w:ascii="Times New Roman" w:eastAsiaTheme="minorEastAsia" w:hint="eastAsia"/>
                <w:color w:val="auto"/>
                <w:sz w:val="26"/>
                <w:szCs w:val="26"/>
              </w:rPr>
              <w:t>年封井水泥用水量</w:t>
            </w:r>
            <w:r w:rsidR="000B0F11">
              <w:rPr>
                <w:rFonts w:ascii="Times New Roman" w:eastAsiaTheme="minorEastAsia" w:hint="eastAsia"/>
                <w:color w:val="auto"/>
                <w:sz w:val="26"/>
                <w:szCs w:val="26"/>
              </w:rPr>
              <w:t>50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2026</w:t>
            </w:r>
            <w:r w:rsidRPr="00A15CAF">
              <w:rPr>
                <w:rFonts w:ascii="Times New Roman" w:eastAsiaTheme="minorEastAsia" w:hint="eastAsia"/>
                <w:color w:val="auto"/>
                <w:sz w:val="26"/>
                <w:szCs w:val="26"/>
              </w:rPr>
              <w:t>年封井水泥用水量</w:t>
            </w:r>
            <w:r w:rsidR="000B0F11">
              <w:rPr>
                <w:rFonts w:ascii="Times New Roman" w:eastAsiaTheme="minorEastAsia" w:hint="eastAsia"/>
                <w:color w:val="auto"/>
                <w:sz w:val="26"/>
                <w:szCs w:val="26"/>
              </w:rPr>
              <w:t>50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A15CAF">
              <w:rPr>
                <w:rFonts w:ascii="Times New Roman" w:eastAsiaTheme="minorEastAsia" w:hint="eastAsia"/>
                <w:color w:val="auto"/>
                <w:sz w:val="26"/>
                <w:szCs w:val="26"/>
              </w:rPr>
              <w:lastRenderedPageBreak/>
              <w:t>③本项目具有流动性强、分散作业的特点，单个钻孔的施工人数为</w:t>
            </w:r>
            <w:r w:rsidRPr="00A15CAF">
              <w:rPr>
                <w:rFonts w:ascii="Times New Roman" w:eastAsiaTheme="minorEastAsia" w:hint="eastAsia"/>
                <w:color w:val="auto"/>
                <w:sz w:val="26"/>
                <w:szCs w:val="26"/>
              </w:rPr>
              <w:t>10</w:t>
            </w:r>
            <w:r w:rsidRPr="00A15CAF">
              <w:rPr>
                <w:rFonts w:ascii="Times New Roman" w:eastAsiaTheme="minorEastAsia" w:hint="eastAsia"/>
                <w:color w:val="auto"/>
                <w:sz w:val="26"/>
                <w:szCs w:val="26"/>
              </w:rPr>
              <w:t>人，施工周期一般为</w:t>
            </w:r>
            <w:r>
              <w:rPr>
                <w:rFonts w:ascii="Times New Roman" w:eastAsiaTheme="minorEastAsia" w:hint="eastAsia"/>
                <w:color w:val="auto"/>
                <w:sz w:val="26"/>
                <w:szCs w:val="26"/>
              </w:rPr>
              <w:t>10</w:t>
            </w:r>
            <w:r>
              <w:rPr>
                <w:rFonts w:ascii="Times New Roman" w:eastAsiaTheme="minorEastAsia" w:hint="eastAsia"/>
                <w:color w:val="auto"/>
                <w:sz w:val="26"/>
                <w:szCs w:val="26"/>
              </w:rPr>
              <w:t>～</w:t>
            </w:r>
            <w:r>
              <w:rPr>
                <w:rFonts w:ascii="Times New Roman" w:eastAsiaTheme="minorEastAsia" w:hint="eastAsia"/>
                <w:color w:val="auto"/>
                <w:sz w:val="26"/>
                <w:szCs w:val="26"/>
              </w:rPr>
              <w:t>30</w:t>
            </w:r>
            <w:r w:rsidRPr="00A15CAF">
              <w:rPr>
                <w:rFonts w:ascii="Times New Roman" w:eastAsiaTheme="minorEastAsia" w:hint="eastAsia"/>
                <w:color w:val="auto"/>
                <w:sz w:val="26"/>
                <w:szCs w:val="26"/>
              </w:rPr>
              <w:t>天，生活用水按</w:t>
            </w:r>
            <w:r w:rsidRPr="00A15CAF">
              <w:rPr>
                <w:rFonts w:ascii="Times New Roman" w:eastAsiaTheme="minorEastAsia" w:hint="eastAsia"/>
                <w:color w:val="auto"/>
                <w:sz w:val="26"/>
                <w:szCs w:val="26"/>
              </w:rPr>
              <w:t>40L/</w:t>
            </w:r>
            <w:r w:rsidRPr="00A15CAF">
              <w:rPr>
                <w:rFonts w:ascii="Times New Roman" w:eastAsiaTheme="minorEastAsia" w:hint="eastAsia"/>
                <w:color w:val="auto"/>
                <w:sz w:val="26"/>
                <w:szCs w:val="26"/>
              </w:rPr>
              <w:t>人天计算，排污系数取</w:t>
            </w:r>
            <w:r w:rsidRPr="00A15CAF">
              <w:rPr>
                <w:rFonts w:ascii="Times New Roman" w:eastAsiaTheme="minorEastAsia" w:hint="eastAsia"/>
                <w:color w:val="auto"/>
                <w:sz w:val="26"/>
                <w:szCs w:val="26"/>
              </w:rPr>
              <w:t>0.80</w:t>
            </w:r>
            <w:r w:rsidRPr="00A15CAF">
              <w:rPr>
                <w:rFonts w:ascii="Times New Roman" w:eastAsiaTheme="minorEastAsia" w:hint="eastAsia"/>
                <w:color w:val="auto"/>
                <w:sz w:val="26"/>
                <w:szCs w:val="26"/>
              </w:rPr>
              <w:t>，则单个机台的每日生活用水量</w:t>
            </w:r>
            <w:r w:rsidRPr="00A15CAF">
              <w:rPr>
                <w:rFonts w:ascii="Times New Roman" w:eastAsiaTheme="minorEastAsia" w:hint="eastAsia"/>
                <w:color w:val="auto"/>
                <w:sz w:val="26"/>
                <w:szCs w:val="26"/>
              </w:rPr>
              <w:t>0.40m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、污水产生量为</w:t>
            </w:r>
            <w:r w:rsidRPr="00A15CAF">
              <w:rPr>
                <w:rFonts w:ascii="Times New Roman" w:eastAsiaTheme="minorEastAsia" w:hint="eastAsia"/>
                <w:color w:val="auto"/>
                <w:sz w:val="26"/>
                <w:szCs w:val="26"/>
              </w:rPr>
              <w:t>0.32m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。本项目钻探期间设置</w:t>
            </w:r>
            <w:r w:rsidR="00DC511B">
              <w:rPr>
                <w:rFonts w:ascii="Times New Roman" w:eastAsiaTheme="minorEastAsia" w:hint="eastAsia"/>
                <w:color w:val="auto"/>
                <w:sz w:val="26"/>
                <w:szCs w:val="26"/>
              </w:rPr>
              <w:t>4</w:t>
            </w:r>
            <w:r w:rsidRPr="00A15CAF">
              <w:rPr>
                <w:rFonts w:ascii="Times New Roman" w:eastAsiaTheme="minorEastAsia" w:hint="eastAsia"/>
                <w:color w:val="auto"/>
                <w:sz w:val="26"/>
                <w:szCs w:val="26"/>
              </w:rPr>
              <w:t>台钻机和配套设备同时钻进施工，则每日生活用水</w:t>
            </w:r>
            <w:r w:rsidR="00DC511B">
              <w:rPr>
                <w:rFonts w:ascii="Times New Roman" w:eastAsiaTheme="minorEastAsia" w:hint="eastAsia"/>
                <w:color w:val="auto"/>
                <w:sz w:val="26"/>
                <w:szCs w:val="26"/>
              </w:rPr>
              <w:t>1.6</w:t>
            </w:r>
            <w:r>
              <w:rPr>
                <w:rFonts w:ascii="Times New Roman" w:eastAsiaTheme="minorEastAsia"/>
                <w:color w:val="auto"/>
                <w:sz w:val="26"/>
                <w:szCs w:val="26"/>
              </w:rPr>
              <w:t>0</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、生活污水最大产生量为</w:t>
            </w:r>
            <w:r w:rsidR="00DC511B">
              <w:rPr>
                <w:rFonts w:ascii="Times New Roman" w:eastAsiaTheme="minorEastAsia" w:hint="eastAsia"/>
                <w:color w:val="auto"/>
                <w:sz w:val="26"/>
                <w:szCs w:val="26"/>
              </w:rPr>
              <w:t>1.28</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，钻探期约为</w:t>
            </w:r>
            <w:r>
              <w:rPr>
                <w:rFonts w:ascii="Times New Roman" w:eastAsiaTheme="minorEastAsia"/>
                <w:color w:val="auto"/>
                <w:sz w:val="26"/>
                <w:szCs w:val="26"/>
              </w:rPr>
              <w:t>240</w:t>
            </w:r>
            <w:r w:rsidRPr="00A15CAF">
              <w:rPr>
                <w:rFonts w:ascii="Times New Roman" w:eastAsiaTheme="minorEastAsia" w:hint="eastAsia"/>
                <w:color w:val="auto"/>
                <w:sz w:val="26"/>
                <w:szCs w:val="26"/>
              </w:rPr>
              <w:t>天，则年度生活用水为</w:t>
            </w:r>
            <w:r w:rsidR="00DC511B">
              <w:rPr>
                <w:rFonts w:ascii="Times New Roman" w:eastAsiaTheme="minorEastAsia" w:hint="eastAsia"/>
                <w:color w:val="auto"/>
                <w:sz w:val="26"/>
                <w:szCs w:val="26"/>
              </w:rPr>
              <w:t>384</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/a</w:t>
            </w:r>
            <w:r w:rsidRPr="00A15CAF">
              <w:rPr>
                <w:rFonts w:ascii="Times New Roman" w:eastAsiaTheme="minorEastAsia" w:hint="eastAsia"/>
                <w:color w:val="auto"/>
                <w:sz w:val="26"/>
                <w:szCs w:val="26"/>
              </w:rPr>
              <w:t>、生活污水最大产生量为</w:t>
            </w:r>
            <w:r w:rsidR="00DC511B">
              <w:rPr>
                <w:rFonts w:ascii="Times New Roman" w:eastAsiaTheme="minorEastAsia" w:hint="eastAsia"/>
                <w:color w:val="auto"/>
                <w:sz w:val="26"/>
                <w:szCs w:val="26"/>
              </w:rPr>
              <w:t>307</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/a</w:t>
            </w:r>
            <w:r w:rsidRPr="00A15CAF">
              <w:rPr>
                <w:rFonts w:ascii="Times New Roman" w:eastAsiaTheme="minorEastAsia" w:hint="eastAsia"/>
                <w:color w:val="auto"/>
                <w:sz w:val="26"/>
                <w:szCs w:val="26"/>
              </w:rPr>
              <w:t>。</w:t>
            </w:r>
          </w:p>
          <w:p w:rsidR="006D5A85" w:rsidRDefault="006D5A85" w:rsidP="006D5A85">
            <w:pPr>
              <w:pStyle w:val="00"/>
              <w:ind w:firstLine="522"/>
              <w:jc w:val="left"/>
              <w:rPr>
                <w:rFonts w:ascii="Times New Roman" w:hAnsi="Times New Roman"/>
                <w:b/>
              </w:rPr>
            </w:pPr>
            <w:r w:rsidRPr="009E2B5C">
              <w:rPr>
                <w:rFonts w:ascii="Times New Roman" w:hAnsi="Times New Roman" w:hint="eastAsia"/>
                <w:b/>
              </w:rPr>
              <w:t>3</w:t>
            </w:r>
            <w:r w:rsidRPr="009E2B5C">
              <w:rPr>
                <w:rFonts w:ascii="Times New Roman" w:hAnsi="Times New Roman" w:hint="eastAsia"/>
                <w:b/>
              </w:rPr>
              <w:t>）排水</w:t>
            </w:r>
          </w:p>
          <w:p w:rsidR="006D5A85" w:rsidRPr="009E2B5C" w:rsidRDefault="006D5A85" w:rsidP="006D5A85">
            <w:pPr>
              <w:pStyle w:val="Default"/>
              <w:spacing w:line="480" w:lineRule="exact"/>
              <w:ind w:firstLineChars="200" w:firstLine="520"/>
              <w:rPr>
                <w:rFonts w:ascii="Times New Roman" w:eastAsiaTheme="minorEastAsia"/>
                <w:color w:val="auto"/>
                <w:sz w:val="26"/>
                <w:szCs w:val="26"/>
              </w:rPr>
            </w:pPr>
            <w:r w:rsidRPr="00913ED3">
              <w:rPr>
                <w:rFonts w:hAnsi="宋体" w:hint="eastAsia"/>
                <w:color w:val="auto"/>
                <w:sz w:val="26"/>
                <w:szCs w:val="26"/>
              </w:rPr>
              <w:t>①</w:t>
            </w:r>
            <w:r w:rsidRPr="009E2B5C">
              <w:rPr>
                <w:rFonts w:ascii="Times New Roman" w:eastAsiaTheme="minorEastAsia"/>
                <w:color w:val="auto"/>
                <w:sz w:val="26"/>
                <w:szCs w:val="26"/>
              </w:rPr>
              <w:t>钻井液，即钻井泥浆进入钻井流程，钻进过程产生的泥浆夹带岩屑从钻孔孔口返出后经排水沟引至泥浆池沉淀，泥浆池中的上清液循环使用，过程需补充一定消耗水量，废水全部循环，不外排。</w:t>
            </w:r>
          </w:p>
          <w:p w:rsidR="006D5A85" w:rsidRPr="009E2B5C" w:rsidRDefault="006D5A85" w:rsidP="006D5A85">
            <w:pPr>
              <w:pStyle w:val="Default"/>
              <w:spacing w:line="480" w:lineRule="exact"/>
              <w:ind w:firstLineChars="200" w:firstLine="520"/>
              <w:rPr>
                <w:rFonts w:hAnsi="宋体"/>
                <w:color w:val="auto"/>
                <w:sz w:val="26"/>
                <w:szCs w:val="26"/>
              </w:rPr>
            </w:pPr>
            <w:r w:rsidRPr="009E2B5C">
              <w:rPr>
                <w:rFonts w:hAnsi="宋体"/>
                <w:color w:val="auto"/>
                <w:sz w:val="26"/>
                <w:szCs w:val="26"/>
              </w:rPr>
              <w:t>②封井水泥用水全部消耗进入水泥，无废水产生。</w:t>
            </w:r>
          </w:p>
          <w:p w:rsidR="006D5A85" w:rsidRPr="009E2B5C" w:rsidRDefault="006D5A85" w:rsidP="006D5A85">
            <w:pPr>
              <w:pStyle w:val="Default"/>
              <w:spacing w:line="480" w:lineRule="exact"/>
              <w:ind w:firstLineChars="200" w:firstLine="520"/>
              <w:rPr>
                <w:rFonts w:hAnsi="宋体"/>
                <w:color w:val="auto"/>
                <w:sz w:val="26"/>
                <w:szCs w:val="26"/>
              </w:rPr>
            </w:pPr>
            <w:r w:rsidRPr="009E2B5C">
              <w:rPr>
                <w:rFonts w:hAnsi="宋体"/>
                <w:color w:val="auto"/>
                <w:sz w:val="26"/>
                <w:szCs w:val="26"/>
              </w:rPr>
              <w:t>③完井后钻具等冲洗废水进入泥浆池沉淀自然干化，不外排。</w:t>
            </w:r>
          </w:p>
          <w:p w:rsidR="006D5A85" w:rsidRDefault="006D5A85" w:rsidP="006D5A85">
            <w:pPr>
              <w:pStyle w:val="Default"/>
              <w:spacing w:line="480" w:lineRule="exact"/>
              <w:ind w:firstLineChars="200" w:firstLine="520"/>
              <w:rPr>
                <w:rFonts w:hAnsi="宋体"/>
                <w:color w:val="auto"/>
                <w:sz w:val="26"/>
                <w:szCs w:val="26"/>
              </w:rPr>
            </w:pPr>
            <w:r w:rsidRPr="009E2B5C">
              <w:rPr>
                <w:rFonts w:hAnsi="宋体"/>
                <w:color w:val="auto"/>
                <w:sz w:val="26"/>
                <w:szCs w:val="26"/>
              </w:rPr>
              <w:t>④项目部依托村庄现有旱厕收集生活粪便；施工营地生活污水仅为盥洗水，废水排放量按用水量</w:t>
            </w:r>
            <w:r w:rsidRPr="009E2B5C">
              <w:rPr>
                <w:rFonts w:ascii="Times New Roman" w:cs="Times New Roman"/>
                <w:color w:val="auto"/>
                <w:sz w:val="26"/>
                <w:szCs w:val="26"/>
              </w:rPr>
              <w:t>的</w:t>
            </w:r>
            <w:r w:rsidRPr="009E2B5C">
              <w:rPr>
                <w:rFonts w:ascii="Times New Roman" w:cs="Times New Roman"/>
                <w:color w:val="auto"/>
                <w:sz w:val="26"/>
                <w:szCs w:val="26"/>
              </w:rPr>
              <w:t>80%</w:t>
            </w:r>
            <w:r w:rsidRPr="009E2B5C">
              <w:rPr>
                <w:rFonts w:ascii="Times New Roman" w:cs="Times New Roman"/>
                <w:color w:val="auto"/>
                <w:sz w:val="26"/>
                <w:szCs w:val="26"/>
              </w:rPr>
              <w:t>计，则排放的废水量为</w:t>
            </w:r>
            <w:r w:rsidR="00DC511B">
              <w:rPr>
                <w:rFonts w:ascii="Times New Roman" w:cs="Times New Roman" w:hint="eastAsia"/>
                <w:color w:val="auto"/>
                <w:sz w:val="26"/>
                <w:szCs w:val="26"/>
              </w:rPr>
              <w:t>1.28</w:t>
            </w:r>
            <w:r w:rsidRPr="009E2B5C">
              <w:rPr>
                <w:rFonts w:ascii="Times New Roman" w:cs="Times New Roman"/>
                <w:color w:val="auto"/>
                <w:sz w:val="26"/>
                <w:szCs w:val="26"/>
              </w:rPr>
              <w:t>m</w:t>
            </w:r>
            <w:r w:rsidRPr="009E2B5C">
              <w:rPr>
                <w:rFonts w:ascii="Times New Roman" w:cs="Times New Roman"/>
                <w:color w:val="auto"/>
                <w:sz w:val="26"/>
                <w:szCs w:val="26"/>
                <w:vertAlign w:val="superscript"/>
              </w:rPr>
              <w:t>3</w:t>
            </w:r>
            <w:r w:rsidRPr="009E2B5C">
              <w:rPr>
                <w:rFonts w:ascii="Times New Roman" w:cs="Times New Roman"/>
                <w:color w:val="auto"/>
                <w:sz w:val="26"/>
                <w:szCs w:val="26"/>
              </w:rPr>
              <w:t>/d</w:t>
            </w:r>
            <w:r w:rsidRPr="009E2B5C">
              <w:rPr>
                <w:rFonts w:ascii="Times New Roman" w:cs="Times New Roman"/>
                <w:color w:val="auto"/>
                <w:sz w:val="26"/>
                <w:szCs w:val="26"/>
              </w:rPr>
              <w:t>，</w:t>
            </w:r>
            <w:r w:rsidRPr="009E2B5C">
              <w:rPr>
                <w:rFonts w:hAnsi="宋体"/>
                <w:color w:val="auto"/>
                <w:sz w:val="26"/>
                <w:szCs w:val="26"/>
              </w:rPr>
              <w:t>施工营地设旱厕（或收集设施）收集。</w:t>
            </w:r>
          </w:p>
          <w:p w:rsidR="006D5A85" w:rsidRDefault="006D5A85" w:rsidP="006D5A85">
            <w:pPr>
              <w:pStyle w:val="00"/>
              <w:ind w:firstLine="522"/>
              <w:jc w:val="left"/>
              <w:rPr>
                <w:rFonts w:ascii="Times New Roman" w:hAnsi="Times New Roman"/>
                <w:b/>
              </w:rPr>
            </w:pPr>
            <w:r w:rsidRPr="00F41061">
              <w:rPr>
                <w:rFonts w:ascii="Times New Roman" w:hAnsi="Times New Roman"/>
                <w:b/>
              </w:rPr>
              <w:t>1.4.5</w:t>
            </w:r>
            <w:r w:rsidRPr="00F41061">
              <w:rPr>
                <w:rFonts w:ascii="Times New Roman" w:hAnsi="Times New Roman" w:hint="eastAsia"/>
                <w:b/>
              </w:rPr>
              <w:t>环保工程</w:t>
            </w:r>
          </w:p>
          <w:p w:rsidR="006D5A85" w:rsidRDefault="006D5A85" w:rsidP="006D5A85">
            <w:pPr>
              <w:pStyle w:val="00"/>
              <w:ind w:firstLine="522"/>
              <w:jc w:val="left"/>
              <w:rPr>
                <w:rFonts w:ascii="Times New Roman" w:hAnsi="Times New Roman"/>
                <w:b/>
              </w:rPr>
            </w:pPr>
            <w:r>
              <w:rPr>
                <w:rFonts w:ascii="Times New Roman" w:hAnsi="Times New Roman" w:hint="eastAsia"/>
                <w:b/>
              </w:rPr>
              <w:t>1</w:t>
            </w:r>
            <w:r>
              <w:rPr>
                <w:rFonts w:ascii="Times New Roman" w:hAnsi="Times New Roman" w:hint="eastAsia"/>
                <w:b/>
              </w:rPr>
              <w:t>）废气</w:t>
            </w:r>
          </w:p>
          <w:p w:rsidR="006D5A85" w:rsidRDefault="006D5A85" w:rsidP="006D5A85">
            <w:pPr>
              <w:pStyle w:val="Default"/>
              <w:spacing w:line="480" w:lineRule="exact"/>
              <w:ind w:firstLineChars="200" w:firstLine="520"/>
              <w:rPr>
                <w:rFonts w:ascii="Times New Roman"/>
                <w:b/>
              </w:rPr>
            </w:pPr>
            <w:r w:rsidRPr="00E5429E">
              <w:rPr>
                <w:rFonts w:hAnsi="宋体" w:hint="eastAsia"/>
                <w:color w:val="auto"/>
                <w:sz w:val="26"/>
                <w:szCs w:val="26"/>
              </w:rPr>
              <w:t>施工扬尘采用洒水抑尘。</w:t>
            </w:r>
          </w:p>
          <w:p w:rsidR="006D5A85" w:rsidRPr="00E5429E" w:rsidRDefault="006D5A85" w:rsidP="006D5A85">
            <w:pPr>
              <w:pStyle w:val="00"/>
              <w:ind w:firstLine="522"/>
              <w:jc w:val="left"/>
              <w:rPr>
                <w:rFonts w:ascii="Times New Roman" w:hAnsi="Times New Roman"/>
                <w:b/>
              </w:rPr>
            </w:pPr>
            <w:r w:rsidRPr="00E5429E">
              <w:rPr>
                <w:rFonts w:ascii="Times New Roman" w:hAnsi="Times New Roman" w:hint="eastAsia"/>
                <w:b/>
              </w:rPr>
              <w:t>2</w:t>
            </w:r>
            <w:r w:rsidRPr="00E5429E">
              <w:rPr>
                <w:rFonts w:ascii="Times New Roman" w:hAnsi="Times New Roman" w:hint="eastAsia"/>
                <w:b/>
              </w:rPr>
              <w:t>）废水</w:t>
            </w:r>
          </w:p>
          <w:p w:rsidR="006D5A85" w:rsidRPr="00E5429E" w:rsidRDefault="006D5A85" w:rsidP="006D5A85">
            <w:pPr>
              <w:pStyle w:val="Default"/>
              <w:spacing w:line="480" w:lineRule="exact"/>
              <w:ind w:firstLineChars="200" w:firstLine="520"/>
              <w:rPr>
                <w:rFonts w:ascii="Times New Roman"/>
                <w:b/>
              </w:rPr>
            </w:pPr>
            <w:r w:rsidRPr="00E5429E">
              <w:rPr>
                <w:rFonts w:hAnsi="宋体" w:hint="eastAsia"/>
                <w:color w:val="auto"/>
                <w:sz w:val="26"/>
                <w:szCs w:val="26"/>
              </w:rPr>
              <w:t>项目部依托村庄现有旱厕收集生活粪便；施工营地设旱厕（或收集设施）收集施工营地的生活污水。钻井泥浆池中的上清液循环使用不外排。</w:t>
            </w:r>
          </w:p>
          <w:p w:rsidR="006D5A85" w:rsidRPr="00E5429E" w:rsidRDefault="006D5A85" w:rsidP="006D5A85">
            <w:pPr>
              <w:pStyle w:val="00"/>
              <w:ind w:firstLine="522"/>
              <w:jc w:val="left"/>
              <w:rPr>
                <w:rFonts w:ascii="Times New Roman" w:hAnsi="Times New Roman"/>
                <w:b/>
              </w:rPr>
            </w:pPr>
            <w:r w:rsidRPr="00E5429E">
              <w:rPr>
                <w:rFonts w:ascii="Times New Roman" w:hAnsi="Times New Roman" w:hint="eastAsia"/>
                <w:b/>
              </w:rPr>
              <w:t>3</w:t>
            </w:r>
            <w:r w:rsidRPr="00E5429E">
              <w:rPr>
                <w:rFonts w:ascii="Times New Roman" w:hAnsi="Times New Roman" w:hint="eastAsia"/>
                <w:b/>
              </w:rPr>
              <w:t>）噪声</w:t>
            </w:r>
          </w:p>
          <w:p w:rsidR="006D5A85" w:rsidRPr="00E5429E" w:rsidRDefault="006D5A85" w:rsidP="006D5A85">
            <w:pPr>
              <w:pStyle w:val="Default"/>
              <w:spacing w:line="480" w:lineRule="exact"/>
              <w:ind w:firstLineChars="200" w:firstLine="520"/>
              <w:rPr>
                <w:rFonts w:ascii="Times New Roman"/>
                <w:b/>
              </w:rPr>
            </w:pPr>
            <w:r w:rsidRPr="00E5429E">
              <w:rPr>
                <w:rFonts w:hAnsi="宋体" w:hint="eastAsia"/>
                <w:color w:val="auto"/>
                <w:sz w:val="26"/>
                <w:szCs w:val="26"/>
              </w:rPr>
              <w:t>合理安排施工时间；选用低噪声设备，对钻机、柴油机等采取隔声、减振措施。</w:t>
            </w:r>
          </w:p>
          <w:p w:rsidR="006D5A85" w:rsidRPr="00E5429E" w:rsidRDefault="006D5A85" w:rsidP="006D5A85">
            <w:pPr>
              <w:pStyle w:val="00"/>
              <w:ind w:firstLine="522"/>
              <w:jc w:val="left"/>
              <w:rPr>
                <w:rFonts w:ascii="Times New Roman" w:hAnsi="Times New Roman"/>
                <w:b/>
              </w:rPr>
            </w:pPr>
            <w:r w:rsidRPr="00E5429E">
              <w:rPr>
                <w:rFonts w:ascii="Times New Roman" w:hAnsi="Times New Roman" w:hint="eastAsia"/>
                <w:b/>
              </w:rPr>
              <w:t>4</w:t>
            </w:r>
            <w:r w:rsidRPr="00E5429E">
              <w:rPr>
                <w:rFonts w:ascii="Times New Roman" w:hAnsi="Times New Roman" w:hint="eastAsia"/>
                <w:b/>
              </w:rPr>
              <w:t>）固废</w:t>
            </w:r>
          </w:p>
          <w:p w:rsidR="006D5A85" w:rsidRDefault="006D5A85" w:rsidP="006D5A85">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钻探工作区生活垃圾用垃圾袋带回项目部，项目部垃圾采用垃圾桶分类集中收集，由环卫部门清理处置；非矿段岩心填埋，矿段岩心放置在岩心库内，后期带回分析、化验。钻孔过程中产生的泥浆进入泥浆池内，待钻孔结后泥浆</w:t>
            </w:r>
            <w:r w:rsidRPr="00E5429E">
              <w:rPr>
                <w:rFonts w:hAnsi="宋体" w:hint="eastAsia"/>
                <w:color w:val="auto"/>
                <w:sz w:val="26"/>
                <w:szCs w:val="26"/>
              </w:rPr>
              <w:lastRenderedPageBreak/>
              <w:t>进行干化处置，将泥浆池覆土绿化恢复。</w:t>
            </w:r>
          </w:p>
          <w:p w:rsidR="006D5A85" w:rsidRPr="00E5429E" w:rsidRDefault="006D5A85" w:rsidP="006D5A85">
            <w:pPr>
              <w:pStyle w:val="00"/>
              <w:ind w:firstLine="522"/>
              <w:jc w:val="left"/>
              <w:rPr>
                <w:rFonts w:ascii="Times New Roman" w:hAnsi="Times New Roman"/>
                <w:b/>
              </w:rPr>
            </w:pPr>
            <w:r w:rsidRPr="00E5429E">
              <w:rPr>
                <w:rFonts w:ascii="Times New Roman" w:hAnsi="Times New Roman" w:hint="eastAsia"/>
                <w:b/>
              </w:rPr>
              <w:t>5</w:t>
            </w:r>
            <w:r w:rsidRPr="00E5429E">
              <w:rPr>
                <w:rFonts w:ascii="Times New Roman" w:hAnsi="Times New Roman" w:hint="eastAsia"/>
                <w:b/>
              </w:rPr>
              <w:t>）辐射环境</w:t>
            </w:r>
          </w:p>
          <w:p w:rsidR="006D5A85" w:rsidRPr="00E5429E" w:rsidRDefault="006D5A85" w:rsidP="006D5A85">
            <w:pPr>
              <w:pStyle w:val="Default"/>
              <w:spacing w:line="480" w:lineRule="exact"/>
              <w:ind w:firstLineChars="200" w:firstLine="520"/>
              <w:rPr>
                <w:rFonts w:ascii="Times New Roman"/>
                <w:b/>
              </w:rPr>
            </w:pPr>
            <w:r w:rsidRPr="00E5429E">
              <w:rPr>
                <w:rFonts w:hAnsi="宋体" w:hint="eastAsia"/>
                <w:color w:val="auto"/>
                <w:sz w:val="26"/>
                <w:szCs w:val="26"/>
              </w:rPr>
              <w:t>配备</w:t>
            </w:r>
            <w:r w:rsidRPr="002D66CE">
              <w:rPr>
                <w:rFonts w:ascii="Times New Roman" w:cs="Times New Roman"/>
                <w:color w:val="auto"/>
                <w:sz w:val="26"/>
                <w:szCs w:val="26"/>
              </w:rPr>
              <w:t>γ</w:t>
            </w:r>
            <w:r w:rsidRPr="00E5429E">
              <w:rPr>
                <w:rFonts w:hAnsi="宋体" w:hint="eastAsia"/>
                <w:color w:val="auto"/>
                <w:sz w:val="26"/>
                <w:szCs w:val="26"/>
              </w:rPr>
              <w:t>剂量率监测仪器，钻探施工前、封孔后对钻探场地以及周边环境进行</w:t>
            </w:r>
            <w:r w:rsidRPr="00970919">
              <w:rPr>
                <w:rFonts w:ascii="Times New Roman" w:cs="Times New Roman"/>
                <w:color w:val="auto"/>
                <w:sz w:val="26"/>
                <w:szCs w:val="26"/>
              </w:rPr>
              <w:t>γ</w:t>
            </w:r>
            <w:r w:rsidRPr="00E5429E">
              <w:rPr>
                <w:rFonts w:hAnsi="宋体" w:hint="eastAsia"/>
                <w:color w:val="auto"/>
                <w:sz w:val="26"/>
                <w:szCs w:val="26"/>
              </w:rPr>
              <w:t>辐射剂量率监测。</w:t>
            </w:r>
          </w:p>
          <w:p w:rsidR="006D5A85" w:rsidRPr="00E5429E" w:rsidRDefault="006D5A85" w:rsidP="006D5A85">
            <w:pPr>
              <w:pStyle w:val="00"/>
              <w:ind w:firstLine="522"/>
              <w:jc w:val="left"/>
              <w:rPr>
                <w:rFonts w:ascii="Times New Roman" w:hAnsi="Times New Roman"/>
                <w:b/>
              </w:rPr>
            </w:pPr>
            <w:r w:rsidRPr="00E5429E">
              <w:rPr>
                <w:rFonts w:ascii="Times New Roman" w:hAnsi="Times New Roman" w:hint="eastAsia"/>
                <w:b/>
              </w:rPr>
              <w:t>6</w:t>
            </w:r>
            <w:r w:rsidRPr="00E5429E">
              <w:rPr>
                <w:rFonts w:ascii="Times New Roman" w:hAnsi="Times New Roman" w:hint="eastAsia"/>
                <w:b/>
              </w:rPr>
              <w:t>）生态保护与恢复</w:t>
            </w:r>
          </w:p>
          <w:p w:rsidR="006D5A85" w:rsidRPr="00E5429E" w:rsidRDefault="006D5A85" w:rsidP="006D5A85">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①钻探施工作业前，剥离表土集中堆放拍实、采取必要的遮盖，作为钻探施工结束后复垦土源。</w:t>
            </w:r>
          </w:p>
          <w:p w:rsidR="006D5A85" w:rsidRDefault="006D5A85" w:rsidP="006D5A85">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②钻探施工结束后，拆除钻井井架、平整钻井平台等迹地清理，覆土（利用施工前剥离土壤），再恢复植被；泥浆池覆土掩埋，再恢复植被。</w:t>
            </w:r>
          </w:p>
          <w:p w:rsidR="006D5A85" w:rsidRDefault="006D5A85" w:rsidP="006D5A85">
            <w:pPr>
              <w:pStyle w:val="Default"/>
              <w:spacing w:line="480" w:lineRule="exact"/>
              <w:ind w:firstLineChars="200" w:firstLine="522"/>
              <w:rPr>
                <w:rFonts w:ascii="Times New Roman"/>
                <w:b/>
                <w:color w:val="auto"/>
                <w:sz w:val="26"/>
                <w:szCs w:val="22"/>
              </w:rPr>
            </w:pPr>
            <w:r w:rsidRPr="00F41061">
              <w:rPr>
                <w:rFonts w:ascii="Times New Roman"/>
                <w:b/>
                <w:color w:val="auto"/>
                <w:sz w:val="26"/>
                <w:szCs w:val="22"/>
              </w:rPr>
              <w:t>1.4.</w:t>
            </w:r>
            <w:r>
              <w:rPr>
                <w:rFonts w:ascii="Times New Roman"/>
                <w:b/>
                <w:color w:val="auto"/>
                <w:sz w:val="26"/>
                <w:szCs w:val="22"/>
              </w:rPr>
              <w:t>6</w:t>
            </w:r>
            <w:r>
              <w:rPr>
                <w:rFonts w:ascii="Times New Roman" w:hint="eastAsia"/>
                <w:b/>
                <w:color w:val="auto"/>
                <w:sz w:val="26"/>
                <w:szCs w:val="22"/>
              </w:rPr>
              <w:t>劳保定员与工作制度</w:t>
            </w:r>
          </w:p>
          <w:p w:rsidR="006D5A85" w:rsidRDefault="006D5A85" w:rsidP="006D5A85">
            <w:pPr>
              <w:pStyle w:val="Default"/>
              <w:spacing w:line="480" w:lineRule="exact"/>
              <w:ind w:firstLineChars="200" w:firstLine="520"/>
              <w:rPr>
                <w:rFonts w:ascii="Times New Roman" w:eastAsiaTheme="minorEastAsia"/>
                <w:color w:val="auto"/>
                <w:sz w:val="26"/>
                <w:szCs w:val="26"/>
              </w:rPr>
            </w:pPr>
            <w:r w:rsidRPr="00EC0C5F">
              <w:rPr>
                <w:rFonts w:ascii="Times New Roman" w:eastAsiaTheme="minorEastAsia" w:hint="eastAsia"/>
                <w:color w:val="auto"/>
                <w:sz w:val="26"/>
                <w:szCs w:val="26"/>
              </w:rPr>
              <w:t>本项目配备钻探人员共</w:t>
            </w:r>
            <w:r w:rsidR="00DC511B">
              <w:rPr>
                <w:rFonts w:ascii="Times New Roman" w:eastAsiaTheme="minorEastAsia" w:hint="eastAsia"/>
                <w:color w:val="auto"/>
                <w:sz w:val="26"/>
                <w:szCs w:val="26"/>
              </w:rPr>
              <w:t>40</w:t>
            </w:r>
            <w:r w:rsidRPr="00EC0C5F">
              <w:rPr>
                <w:rFonts w:ascii="Times New Roman" w:eastAsiaTheme="minorEastAsia" w:hint="eastAsia"/>
                <w:color w:val="auto"/>
                <w:sz w:val="26"/>
                <w:szCs w:val="26"/>
              </w:rPr>
              <w:t>人，</w:t>
            </w:r>
            <w:r w:rsidR="00DC511B">
              <w:rPr>
                <w:rFonts w:ascii="Times New Roman" w:eastAsiaTheme="minorEastAsia" w:hint="eastAsia"/>
                <w:color w:val="auto"/>
                <w:sz w:val="26"/>
                <w:szCs w:val="26"/>
              </w:rPr>
              <w:t>单个井场劳动定员平均</w:t>
            </w:r>
            <w:r w:rsidR="00DC511B">
              <w:rPr>
                <w:rFonts w:ascii="Times New Roman" w:eastAsiaTheme="minorEastAsia" w:hint="eastAsia"/>
                <w:color w:val="auto"/>
                <w:sz w:val="26"/>
                <w:szCs w:val="26"/>
              </w:rPr>
              <w:t>10</w:t>
            </w:r>
            <w:r w:rsidR="00DC511B">
              <w:rPr>
                <w:rFonts w:ascii="Times New Roman" w:eastAsiaTheme="minorEastAsia" w:hint="eastAsia"/>
                <w:color w:val="auto"/>
                <w:sz w:val="26"/>
                <w:szCs w:val="26"/>
              </w:rPr>
              <w:t>人；每年度的钻探施工周期一般为</w:t>
            </w:r>
            <w:r w:rsidR="00DC511B">
              <w:rPr>
                <w:rFonts w:ascii="Times New Roman" w:eastAsiaTheme="minorEastAsia" w:hint="eastAsia"/>
                <w:color w:val="auto"/>
                <w:sz w:val="26"/>
                <w:szCs w:val="26"/>
              </w:rPr>
              <w:t>240</w:t>
            </w:r>
            <w:r w:rsidR="00DC511B">
              <w:rPr>
                <w:rFonts w:ascii="Times New Roman" w:eastAsiaTheme="minorEastAsia" w:hint="eastAsia"/>
                <w:color w:val="auto"/>
                <w:sz w:val="26"/>
                <w:szCs w:val="26"/>
              </w:rPr>
              <w:t>天，工作制度为</w:t>
            </w:r>
            <w:r w:rsidR="00DC511B">
              <w:rPr>
                <w:rFonts w:ascii="Times New Roman" w:eastAsiaTheme="minorEastAsia" w:hint="eastAsia"/>
                <w:color w:val="auto"/>
                <w:sz w:val="26"/>
                <w:szCs w:val="26"/>
              </w:rPr>
              <w:t>3</w:t>
            </w:r>
            <w:r w:rsidR="00DC511B">
              <w:rPr>
                <w:rFonts w:ascii="Times New Roman" w:eastAsiaTheme="minorEastAsia" w:hint="eastAsia"/>
                <w:color w:val="auto"/>
                <w:sz w:val="26"/>
                <w:szCs w:val="26"/>
              </w:rPr>
              <w:t>班制，每班</w:t>
            </w:r>
            <w:r w:rsidR="00DC511B">
              <w:rPr>
                <w:rFonts w:ascii="Times New Roman" w:eastAsiaTheme="minorEastAsia" w:hint="eastAsia"/>
                <w:color w:val="auto"/>
                <w:sz w:val="26"/>
                <w:szCs w:val="26"/>
              </w:rPr>
              <w:t>8h</w:t>
            </w:r>
            <w:r w:rsidR="00DC511B">
              <w:rPr>
                <w:rFonts w:ascii="Times New Roman" w:eastAsiaTheme="minorEastAsia" w:hint="eastAsia"/>
                <w:color w:val="auto"/>
                <w:sz w:val="26"/>
                <w:szCs w:val="26"/>
              </w:rPr>
              <w:t>，总工作</w:t>
            </w:r>
            <w:r w:rsidR="00DC511B">
              <w:rPr>
                <w:rFonts w:ascii="Times New Roman" w:eastAsiaTheme="minorEastAsia" w:hint="eastAsia"/>
                <w:color w:val="auto"/>
                <w:sz w:val="26"/>
                <w:szCs w:val="26"/>
              </w:rPr>
              <w:t>240</w:t>
            </w:r>
            <w:r w:rsidR="00DC511B">
              <w:rPr>
                <w:rFonts w:ascii="Times New Roman" w:eastAsiaTheme="minorEastAsia" w:hint="eastAsia"/>
                <w:color w:val="auto"/>
                <w:sz w:val="26"/>
                <w:szCs w:val="26"/>
              </w:rPr>
              <w:t>天。</w:t>
            </w:r>
            <w:r w:rsidR="00DC511B">
              <w:rPr>
                <w:rFonts w:ascii="Times New Roman" w:eastAsiaTheme="minorEastAsia"/>
                <w:color w:val="auto"/>
                <w:sz w:val="26"/>
                <w:szCs w:val="26"/>
              </w:rPr>
              <w:t xml:space="preserve"> </w:t>
            </w:r>
          </w:p>
          <w:p w:rsidR="00DC511B" w:rsidRDefault="00DC511B" w:rsidP="00DC511B">
            <w:pPr>
              <w:pStyle w:val="00"/>
              <w:ind w:firstLineChars="0" w:firstLine="0"/>
              <w:jc w:val="left"/>
              <w:rPr>
                <w:rFonts w:ascii="Times New Roman" w:hAnsi="Times New Roman"/>
                <w:b/>
              </w:rPr>
            </w:pPr>
            <w:r w:rsidRPr="00D174C1">
              <w:rPr>
                <w:rFonts w:ascii="Times New Roman" w:hAnsi="Times New Roman" w:hint="eastAsia"/>
                <w:b/>
              </w:rPr>
              <w:t>1</w:t>
            </w:r>
            <w:r w:rsidRPr="00D174C1">
              <w:rPr>
                <w:rFonts w:ascii="Times New Roman" w:hAnsi="Times New Roman"/>
                <w:b/>
              </w:rPr>
              <w:t>.5</w:t>
            </w:r>
            <w:r>
              <w:rPr>
                <w:rFonts w:ascii="Times New Roman" w:hAnsi="Times New Roman" w:hint="eastAsia"/>
                <w:b/>
              </w:rPr>
              <w:t>、</w:t>
            </w:r>
            <w:r w:rsidRPr="00D174C1">
              <w:rPr>
                <w:rFonts w:ascii="Times New Roman" w:hAnsi="Times New Roman" w:hint="eastAsia"/>
                <w:b/>
              </w:rPr>
              <w:t>评价等级</w:t>
            </w:r>
            <w:r w:rsidR="001D2808">
              <w:rPr>
                <w:rFonts w:ascii="Times New Roman" w:hAnsi="Times New Roman" w:hint="eastAsia"/>
                <w:b/>
              </w:rPr>
              <w:t>及</w:t>
            </w:r>
            <w:r w:rsidRPr="00D174C1">
              <w:rPr>
                <w:rFonts w:ascii="Times New Roman" w:hAnsi="Times New Roman" w:hint="eastAsia"/>
                <w:b/>
              </w:rPr>
              <w:t>评价范围</w:t>
            </w:r>
          </w:p>
          <w:p w:rsidR="00DC511B" w:rsidRDefault="00DC511B" w:rsidP="00DC511B">
            <w:pPr>
              <w:pStyle w:val="Default"/>
              <w:spacing w:line="480" w:lineRule="exact"/>
              <w:ind w:firstLineChars="200" w:firstLine="522"/>
              <w:rPr>
                <w:rFonts w:ascii="Times New Roman"/>
                <w:b/>
                <w:color w:val="auto"/>
                <w:sz w:val="26"/>
                <w:szCs w:val="22"/>
              </w:rPr>
            </w:pPr>
            <w:r w:rsidRPr="00D174C1">
              <w:rPr>
                <w:rFonts w:ascii="Times New Roman" w:hint="eastAsia"/>
                <w:b/>
                <w:color w:val="auto"/>
                <w:sz w:val="26"/>
                <w:szCs w:val="22"/>
              </w:rPr>
              <w:t>1</w:t>
            </w:r>
            <w:r w:rsidRPr="00D174C1">
              <w:rPr>
                <w:rFonts w:ascii="Times New Roman"/>
                <w:b/>
                <w:color w:val="auto"/>
                <w:sz w:val="26"/>
                <w:szCs w:val="22"/>
              </w:rPr>
              <w:t>.5.1</w:t>
            </w:r>
            <w:r w:rsidRPr="00D174C1">
              <w:rPr>
                <w:rFonts w:ascii="Times New Roman" w:hint="eastAsia"/>
                <w:b/>
                <w:color w:val="auto"/>
                <w:sz w:val="26"/>
                <w:szCs w:val="22"/>
              </w:rPr>
              <w:t>辐射环境</w:t>
            </w:r>
          </w:p>
          <w:p w:rsidR="00DC511B" w:rsidRDefault="00DC511B" w:rsidP="00DC511B">
            <w:pPr>
              <w:pStyle w:val="Default"/>
              <w:spacing w:line="480" w:lineRule="exact"/>
              <w:ind w:firstLineChars="200" w:firstLine="520"/>
              <w:rPr>
                <w:rFonts w:ascii="Times New Roman" w:eastAsiaTheme="minorEastAsia"/>
                <w:color w:val="auto"/>
                <w:sz w:val="26"/>
                <w:szCs w:val="26"/>
              </w:rPr>
            </w:pPr>
            <w:r w:rsidRPr="00D174C1">
              <w:rPr>
                <w:rFonts w:ascii="Times New Roman" w:eastAsiaTheme="minorEastAsia" w:hint="eastAsia"/>
                <w:color w:val="auto"/>
                <w:sz w:val="26"/>
                <w:szCs w:val="26"/>
              </w:rPr>
              <w:t>本项目完钻的钻孔做全水泥封孔处理，减少氡的释放。钻井液主要成分为清水、少量岩屑及极少量聚丙烯酰胺、极少量植物胶，钻井液中</w:t>
            </w:r>
            <w:r>
              <w:rPr>
                <w:rFonts w:ascii="Times New Roman" w:eastAsiaTheme="minorEastAsia" w:hint="eastAsia"/>
                <w:color w:val="auto"/>
                <w:sz w:val="26"/>
                <w:szCs w:val="26"/>
              </w:rPr>
              <w:t>U</w:t>
            </w:r>
            <w:r w:rsidRPr="001D2808">
              <w:rPr>
                <w:rFonts w:ascii="Times New Roman" w:eastAsiaTheme="minorEastAsia" w:hint="eastAsia"/>
                <w:color w:val="auto"/>
                <w:sz w:val="26"/>
                <w:szCs w:val="26"/>
                <w:vertAlign w:val="subscript"/>
              </w:rPr>
              <w:t>天然</w:t>
            </w:r>
            <w:r w:rsidRPr="00D174C1">
              <w:rPr>
                <w:rFonts w:ascii="Times New Roman" w:eastAsiaTheme="minorEastAsia" w:hint="eastAsia"/>
                <w:color w:val="auto"/>
                <w:sz w:val="26"/>
                <w:szCs w:val="26"/>
              </w:rPr>
              <w:t>活度浓度为</w:t>
            </w:r>
            <w:r w:rsidRPr="00D174C1">
              <w:rPr>
                <w:rFonts w:ascii="Times New Roman" w:eastAsiaTheme="minorEastAsia" w:hint="eastAsia"/>
                <w:color w:val="auto"/>
                <w:sz w:val="26"/>
                <w:szCs w:val="26"/>
              </w:rPr>
              <w:t>0.05Bq/g</w:t>
            </w:r>
            <w:r w:rsidRPr="00D174C1">
              <w:rPr>
                <w:rFonts w:ascii="Times New Roman" w:eastAsiaTheme="minorEastAsia" w:hint="eastAsia"/>
                <w:color w:val="auto"/>
                <w:sz w:val="26"/>
                <w:szCs w:val="26"/>
              </w:rPr>
              <w:t>（含量</w:t>
            </w:r>
            <w:r w:rsidRPr="00D174C1">
              <w:rPr>
                <w:rFonts w:ascii="Times New Roman" w:eastAsiaTheme="minorEastAsia" w:hint="eastAsia"/>
                <w:color w:val="auto"/>
                <w:sz w:val="26"/>
                <w:szCs w:val="26"/>
              </w:rPr>
              <w:t>2.36mg/Kg</w:t>
            </w:r>
            <w:r w:rsidRPr="00D174C1">
              <w:rPr>
                <w:rFonts w:ascii="Times New Roman" w:eastAsiaTheme="minorEastAsia" w:hint="eastAsia"/>
                <w:color w:val="auto"/>
                <w:sz w:val="26"/>
                <w:szCs w:val="26"/>
              </w:rPr>
              <w:t>）</w:t>
            </w:r>
            <w:r>
              <w:rPr>
                <w:rFonts w:ascii="Times New Roman" w:eastAsiaTheme="minorEastAsia" w:hint="eastAsia"/>
                <w:color w:val="auto"/>
                <w:sz w:val="26"/>
                <w:szCs w:val="26"/>
              </w:rPr>
              <w:t>，</w:t>
            </w:r>
            <w:r w:rsidRPr="00D174C1">
              <w:rPr>
                <w:rFonts w:ascii="Times New Roman" w:eastAsiaTheme="minorEastAsia" w:hint="eastAsia"/>
                <w:color w:val="auto"/>
                <w:sz w:val="26"/>
                <w:szCs w:val="26"/>
              </w:rPr>
              <w:t>处于豁免水平，且与环境本底处于同一水平，经沉淀后排放可与当地环境相融合。另外，矿段岩心先由岩心箱暂存，经取样、外送分析，环境影响轻微；非矿段岩心由岩心箱暂存后掩埋。综合考虑项目辐射源项较小，只进行辐射影响分析。</w:t>
            </w:r>
          </w:p>
          <w:p w:rsidR="00DC511B" w:rsidRDefault="00DC511B" w:rsidP="00DC511B">
            <w:pPr>
              <w:pStyle w:val="Default"/>
              <w:spacing w:line="480" w:lineRule="exact"/>
              <w:ind w:firstLineChars="200" w:firstLine="522"/>
              <w:rPr>
                <w:rFonts w:ascii="Times New Roman"/>
                <w:b/>
                <w:color w:val="auto"/>
                <w:sz w:val="26"/>
                <w:szCs w:val="22"/>
              </w:rPr>
            </w:pPr>
            <w:r w:rsidRPr="00D174C1">
              <w:rPr>
                <w:rFonts w:ascii="Times New Roman" w:hint="eastAsia"/>
                <w:b/>
                <w:color w:val="auto"/>
                <w:sz w:val="26"/>
                <w:szCs w:val="22"/>
              </w:rPr>
              <w:t>1</w:t>
            </w:r>
            <w:r w:rsidRPr="00D174C1">
              <w:rPr>
                <w:rFonts w:ascii="Times New Roman"/>
                <w:b/>
                <w:color w:val="auto"/>
                <w:sz w:val="26"/>
                <w:szCs w:val="22"/>
              </w:rPr>
              <w:t>.5.</w:t>
            </w:r>
            <w:r>
              <w:rPr>
                <w:rFonts w:ascii="Times New Roman"/>
                <w:b/>
                <w:color w:val="auto"/>
                <w:sz w:val="26"/>
                <w:szCs w:val="22"/>
              </w:rPr>
              <w:t>2</w:t>
            </w:r>
            <w:r>
              <w:rPr>
                <w:rFonts w:ascii="Times New Roman" w:hint="eastAsia"/>
                <w:b/>
                <w:color w:val="auto"/>
                <w:sz w:val="26"/>
                <w:szCs w:val="22"/>
              </w:rPr>
              <w:t>非</w:t>
            </w:r>
            <w:r w:rsidRPr="00D174C1">
              <w:rPr>
                <w:rFonts w:ascii="Times New Roman" w:hint="eastAsia"/>
                <w:b/>
                <w:color w:val="auto"/>
                <w:sz w:val="26"/>
                <w:szCs w:val="22"/>
              </w:rPr>
              <w:t>辐射环境</w:t>
            </w:r>
            <w:r>
              <w:rPr>
                <w:rFonts w:ascii="Times New Roman" w:hint="eastAsia"/>
                <w:b/>
                <w:color w:val="auto"/>
                <w:sz w:val="26"/>
                <w:szCs w:val="22"/>
              </w:rPr>
              <w:t>评价等级与评价范围</w:t>
            </w:r>
          </w:p>
          <w:p w:rsidR="00DC511B" w:rsidRDefault="00DC511B" w:rsidP="00DC511B">
            <w:pPr>
              <w:pStyle w:val="00"/>
              <w:ind w:firstLine="522"/>
              <w:jc w:val="left"/>
              <w:rPr>
                <w:rFonts w:ascii="Times New Roman" w:hAnsi="Times New Roman"/>
                <w:b/>
              </w:rPr>
            </w:pPr>
            <w:r w:rsidRPr="00D537BA">
              <w:rPr>
                <w:rFonts w:ascii="Times New Roman" w:hAnsi="Times New Roman" w:hint="eastAsia"/>
                <w:b/>
              </w:rPr>
              <w:t>1</w:t>
            </w:r>
            <w:r w:rsidRPr="00D537BA">
              <w:rPr>
                <w:rFonts w:ascii="Times New Roman" w:hAnsi="Times New Roman" w:hint="eastAsia"/>
                <w:b/>
              </w:rPr>
              <w:t>）大气环境</w:t>
            </w:r>
          </w:p>
          <w:p w:rsidR="00DC511B" w:rsidRDefault="00DC511B" w:rsidP="00DC511B">
            <w:pPr>
              <w:pStyle w:val="00"/>
              <w:ind w:firstLine="520"/>
              <w:jc w:val="left"/>
              <w:rPr>
                <w:rFonts w:ascii="Times New Roman" w:eastAsiaTheme="minorEastAsia"/>
                <w:szCs w:val="26"/>
              </w:rPr>
            </w:pPr>
            <w:r w:rsidRPr="00D537BA">
              <w:rPr>
                <w:rFonts w:ascii="Times New Roman" w:eastAsiaTheme="minorEastAsia" w:hint="eastAsia"/>
                <w:szCs w:val="26"/>
              </w:rPr>
              <w:t>本项目的废气主要为柴油机及柴油发电机废气，根据《环境影响评价技术导则大气环境（</w:t>
            </w:r>
            <w:r w:rsidRPr="00D537BA">
              <w:rPr>
                <w:rFonts w:ascii="Times New Roman" w:eastAsiaTheme="minorEastAsia" w:hint="eastAsia"/>
                <w:szCs w:val="26"/>
              </w:rPr>
              <w:t>HJ2.2-2018</w:t>
            </w:r>
            <w:r w:rsidRPr="00D537BA">
              <w:rPr>
                <w:rFonts w:ascii="Times New Roman" w:eastAsiaTheme="minorEastAsia" w:hint="eastAsia"/>
                <w:szCs w:val="26"/>
              </w:rPr>
              <w:t>）的要求，选择合适估算模型进行计算，对项目的大气环境评价工作进行分级，根据拟建项目的工程分析相关内容，选取</w:t>
            </w:r>
            <w:r>
              <w:rPr>
                <w:rFonts w:ascii="Times New Roman" w:eastAsiaTheme="minorEastAsia" w:hint="eastAsia"/>
                <w:szCs w:val="26"/>
              </w:rPr>
              <w:t>1</w:t>
            </w:r>
            <w:r w:rsidRPr="00EC0C5F">
              <w:rPr>
                <w:rFonts w:ascii="Times New Roman" w:hAnsi="Times New Roman" w:hint="eastAsia"/>
                <w:bCs/>
                <w:szCs w:val="26"/>
              </w:rPr>
              <w:t>～</w:t>
            </w:r>
            <w:r>
              <w:rPr>
                <w:rFonts w:ascii="Times New Roman" w:eastAsiaTheme="minorEastAsia" w:hint="eastAsia"/>
                <w:szCs w:val="26"/>
              </w:rPr>
              <w:t>3</w:t>
            </w:r>
            <w:r w:rsidRPr="00D537BA">
              <w:rPr>
                <w:rFonts w:ascii="Times New Roman" w:eastAsiaTheme="minorEastAsia" w:hint="eastAsia"/>
                <w:szCs w:val="26"/>
              </w:rPr>
              <w:t>种主要污染物，分别计算每一种污染物的最大地面浓度占标率</w:t>
            </w:r>
            <w:r w:rsidRPr="00D537BA">
              <w:rPr>
                <w:rFonts w:ascii="Times New Roman" w:eastAsiaTheme="minorEastAsia" w:hint="eastAsia"/>
                <w:szCs w:val="26"/>
              </w:rPr>
              <w:t>P</w:t>
            </w:r>
            <w:r w:rsidRPr="00DC1041">
              <w:rPr>
                <w:rFonts w:ascii="Times New Roman" w:eastAsiaTheme="minorEastAsia" w:hint="eastAsia"/>
                <w:szCs w:val="26"/>
                <w:vertAlign w:val="subscript"/>
              </w:rPr>
              <w:t>i</w:t>
            </w:r>
            <w:r w:rsidRPr="00D537BA">
              <w:rPr>
                <w:rFonts w:ascii="Times New Roman" w:eastAsiaTheme="minorEastAsia" w:hint="eastAsia"/>
                <w:szCs w:val="26"/>
              </w:rPr>
              <w:t>（第</w:t>
            </w:r>
            <w:r>
              <w:rPr>
                <w:rFonts w:ascii="Times New Roman" w:eastAsiaTheme="minorEastAsia" w:hint="eastAsia"/>
                <w:szCs w:val="26"/>
              </w:rPr>
              <w:t>i</w:t>
            </w:r>
            <w:r w:rsidRPr="00D537BA">
              <w:rPr>
                <w:rFonts w:ascii="Times New Roman" w:eastAsiaTheme="minorEastAsia" w:hint="eastAsia"/>
                <w:szCs w:val="26"/>
              </w:rPr>
              <w:t>个污染物），其中</w:t>
            </w:r>
            <w:r w:rsidRPr="00D537BA">
              <w:rPr>
                <w:rFonts w:ascii="Times New Roman" w:eastAsiaTheme="minorEastAsia" w:hint="eastAsia"/>
                <w:szCs w:val="26"/>
              </w:rPr>
              <w:t>P</w:t>
            </w:r>
            <w:r w:rsidRPr="00DC1041">
              <w:rPr>
                <w:rFonts w:ascii="Times New Roman" w:eastAsiaTheme="minorEastAsia" w:hint="eastAsia"/>
                <w:szCs w:val="26"/>
                <w:vertAlign w:val="subscript"/>
              </w:rPr>
              <w:t>i</w:t>
            </w:r>
            <w:r w:rsidRPr="00D537BA">
              <w:rPr>
                <w:rFonts w:ascii="Times New Roman" w:eastAsiaTheme="minorEastAsia" w:hint="eastAsia"/>
                <w:szCs w:val="26"/>
              </w:rPr>
              <w:t>定义如下：</w:t>
            </w:r>
          </w:p>
          <w:p w:rsidR="00DC511B" w:rsidRDefault="00B92FDF" w:rsidP="00DC511B">
            <w:pPr>
              <w:pStyle w:val="00"/>
              <w:spacing w:line="240" w:lineRule="auto"/>
              <w:ind w:firstLine="520"/>
              <w:jc w:val="left"/>
              <w:rPr>
                <w:rFonts w:ascii="Times New Roman" w:eastAsiaTheme="minorEastAsia"/>
                <w:szCs w:val="26"/>
              </w:rPr>
            </w:pPr>
            <m:oMath>
              <m:sSub>
                <m:sSubPr>
                  <m:ctrlPr>
                    <w:rPr>
                      <w:rFonts w:ascii="Cambria Math" w:eastAsiaTheme="minorEastAsia" w:hAnsi="Cambria Math"/>
                      <w:szCs w:val="26"/>
                    </w:rPr>
                  </m:ctrlPr>
                </m:sSubPr>
                <m:e>
                  <m:r>
                    <w:rPr>
                      <w:rFonts w:ascii="Cambria Math" w:eastAsiaTheme="minorEastAsia" w:hAnsi="Cambria Math"/>
                      <w:szCs w:val="26"/>
                    </w:rPr>
                    <m:t>P</m:t>
                  </m:r>
                </m:e>
                <m:sub>
                  <m:r>
                    <w:rPr>
                      <w:rFonts w:ascii="Cambria Math" w:eastAsiaTheme="minorEastAsia" w:hAnsi="Cambria Math"/>
                      <w:szCs w:val="26"/>
                    </w:rPr>
                    <m:t>i</m:t>
                  </m:r>
                </m:sub>
              </m:sSub>
              <m:r>
                <w:rPr>
                  <w:rFonts w:ascii="Cambria Math" w:eastAsiaTheme="minorEastAsia" w:hAnsi="Cambria Math"/>
                  <w:szCs w:val="26"/>
                </w:rPr>
                <m:t>=</m:t>
              </m:r>
              <m:f>
                <m:fPr>
                  <m:ctrlPr>
                    <w:rPr>
                      <w:rFonts w:ascii="Cambria Math" w:eastAsiaTheme="minorEastAsia" w:hAnsi="Cambria Math"/>
                      <w:i/>
                      <w:szCs w:val="26"/>
                    </w:rPr>
                  </m:ctrlPr>
                </m:fPr>
                <m:num>
                  <m:sSub>
                    <m:sSubPr>
                      <m:ctrlPr>
                        <w:rPr>
                          <w:rFonts w:ascii="Cambria Math" w:eastAsiaTheme="minorEastAsia" w:hAnsi="Cambria Math"/>
                          <w:i/>
                          <w:szCs w:val="26"/>
                        </w:rPr>
                      </m:ctrlPr>
                    </m:sSubPr>
                    <m:e>
                      <m:r>
                        <w:rPr>
                          <w:rFonts w:ascii="Cambria Math" w:eastAsiaTheme="minorEastAsia" w:hAnsi="Cambria Math"/>
                          <w:szCs w:val="26"/>
                        </w:rPr>
                        <m:t>C</m:t>
                      </m:r>
                    </m:e>
                    <m:sub>
                      <m:r>
                        <w:rPr>
                          <w:rFonts w:ascii="Cambria Math" w:eastAsiaTheme="minorEastAsia" w:hAnsi="Cambria Math"/>
                          <w:szCs w:val="26"/>
                        </w:rPr>
                        <m:t>i</m:t>
                      </m:r>
                    </m:sub>
                  </m:sSub>
                </m:num>
                <m:den>
                  <m:sSub>
                    <m:sSubPr>
                      <m:ctrlPr>
                        <w:rPr>
                          <w:rFonts w:ascii="Cambria Math" w:eastAsiaTheme="minorEastAsia" w:hAnsi="Cambria Math"/>
                          <w:i/>
                          <w:szCs w:val="26"/>
                        </w:rPr>
                      </m:ctrlPr>
                    </m:sSubPr>
                    <m:e>
                      <m:r>
                        <w:rPr>
                          <w:rFonts w:ascii="Cambria Math" w:eastAsiaTheme="minorEastAsia" w:hAnsi="Cambria Math"/>
                          <w:szCs w:val="26"/>
                        </w:rPr>
                        <m:t>c</m:t>
                      </m:r>
                    </m:e>
                    <m:sub>
                      <m:r>
                        <w:rPr>
                          <w:rFonts w:ascii="Cambria Math" w:eastAsiaTheme="minorEastAsia" w:hAnsi="Cambria Math"/>
                          <w:szCs w:val="26"/>
                        </w:rPr>
                        <m:t>oi</m:t>
                      </m:r>
                    </m:sub>
                  </m:sSub>
                </m:den>
              </m:f>
            </m:oMath>
            <w:r w:rsidR="00DC511B" w:rsidRPr="00D537BA">
              <w:rPr>
                <w:rFonts w:ascii="Times New Roman" w:eastAsiaTheme="minorEastAsia" w:hint="eastAsia"/>
                <w:szCs w:val="26"/>
              </w:rPr>
              <w:t xml:space="preserve">                                              </w:t>
            </w:r>
            <w:r w:rsidR="00DC511B" w:rsidRPr="00D537BA">
              <w:rPr>
                <w:rFonts w:ascii="Times New Roman" w:eastAsiaTheme="minorEastAsia" w:hint="eastAsia"/>
                <w:szCs w:val="26"/>
              </w:rPr>
              <w:t>（</w:t>
            </w:r>
            <w:r w:rsidR="00DC511B" w:rsidRPr="00D537BA">
              <w:rPr>
                <w:rFonts w:ascii="Times New Roman" w:eastAsiaTheme="minorEastAsia" w:hint="eastAsia"/>
                <w:szCs w:val="26"/>
              </w:rPr>
              <w:t>1-1</w:t>
            </w:r>
            <w:r w:rsidR="00DC511B" w:rsidRPr="00D537BA">
              <w:rPr>
                <w:rFonts w:ascii="Times New Roman" w:eastAsiaTheme="minorEastAsia" w:hint="eastAsia"/>
                <w:szCs w:val="26"/>
              </w:rPr>
              <w:t>）</w:t>
            </w:r>
          </w:p>
          <w:p w:rsidR="00DC511B" w:rsidRPr="00D537BA" w:rsidRDefault="00DC511B" w:rsidP="00DC511B">
            <w:pPr>
              <w:pStyle w:val="00"/>
              <w:ind w:firstLineChars="0" w:firstLine="0"/>
              <w:jc w:val="left"/>
              <w:rPr>
                <w:rFonts w:ascii="Times New Roman" w:eastAsiaTheme="minorEastAsia"/>
                <w:szCs w:val="26"/>
              </w:rPr>
            </w:pPr>
            <w:r w:rsidRPr="00D537BA">
              <w:rPr>
                <w:rFonts w:ascii="Times New Roman" w:eastAsiaTheme="minorEastAsia" w:hint="eastAsia"/>
                <w:szCs w:val="26"/>
              </w:rPr>
              <w:t>式中：</w:t>
            </w:r>
            <w:r w:rsidRPr="00D537BA">
              <w:rPr>
                <w:rFonts w:ascii="Times New Roman" w:eastAsiaTheme="minorEastAsia" w:hint="eastAsia"/>
                <w:szCs w:val="26"/>
              </w:rPr>
              <w:t>P</w:t>
            </w:r>
            <w:r w:rsidRPr="00515399">
              <w:rPr>
                <w:rFonts w:ascii="Times New Roman" w:eastAsiaTheme="minorEastAsia" w:hint="eastAsia"/>
                <w:szCs w:val="26"/>
                <w:vertAlign w:val="subscript"/>
              </w:rPr>
              <w:t>i</w:t>
            </w:r>
            <w:r w:rsidRPr="00D537BA">
              <w:rPr>
                <w:rFonts w:ascii="Times New Roman" w:eastAsiaTheme="minorEastAsia" w:hint="eastAsia"/>
                <w:szCs w:val="26"/>
              </w:rPr>
              <w:t>—第</w:t>
            </w:r>
            <w:r>
              <w:rPr>
                <w:rFonts w:ascii="Times New Roman" w:eastAsiaTheme="minorEastAsia" w:hint="eastAsia"/>
                <w:szCs w:val="26"/>
              </w:rPr>
              <w:t>i</w:t>
            </w:r>
            <w:r w:rsidRPr="00D537BA">
              <w:rPr>
                <w:rFonts w:ascii="Times New Roman" w:eastAsiaTheme="minorEastAsia" w:hint="eastAsia"/>
                <w:szCs w:val="26"/>
              </w:rPr>
              <w:t>个污染物的最大地面浓度占标率，</w:t>
            </w:r>
            <w:r w:rsidRPr="00D537BA">
              <w:rPr>
                <w:rFonts w:ascii="Times New Roman" w:eastAsiaTheme="minorEastAsia" w:hint="eastAsia"/>
                <w:szCs w:val="26"/>
              </w:rPr>
              <w:t>%</w:t>
            </w:r>
            <w:r w:rsidRPr="00D537BA">
              <w:rPr>
                <w:rFonts w:ascii="Times New Roman" w:eastAsiaTheme="minorEastAsia" w:hint="eastAsia"/>
                <w:szCs w:val="26"/>
              </w:rPr>
              <w:t>；</w:t>
            </w:r>
          </w:p>
          <w:p w:rsidR="00DC511B" w:rsidRPr="00D537BA" w:rsidRDefault="00DC511B" w:rsidP="00DC511B">
            <w:pPr>
              <w:pStyle w:val="00"/>
              <w:ind w:firstLine="520"/>
              <w:jc w:val="left"/>
              <w:rPr>
                <w:rFonts w:ascii="Times New Roman" w:eastAsiaTheme="minorEastAsia"/>
                <w:szCs w:val="26"/>
              </w:rPr>
            </w:pPr>
            <w:r w:rsidRPr="00D537BA">
              <w:rPr>
                <w:rFonts w:ascii="Times New Roman" w:eastAsiaTheme="minorEastAsia" w:hint="eastAsia"/>
                <w:szCs w:val="26"/>
              </w:rPr>
              <w:t>C</w:t>
            </w:r>
            <w:r w:rsidRPr="00515399">
              <w:rPr>
                <w:rFonts w:ascii="Times New Roman" w:eastAsiaTheme="minorEastAsia" w:hint="eastAsia"/>
                <w:szCs w:val="26"/>
                <w:vertAlign w:val="subscript"/>
              </w:rPr>
              <w:t>i</w:t>
            </w:r>
            <w:r w:rsidRPr="00D537BA">
              <w:rPr>
                <w:rFonts w:ascii="Times New Roman" w:eastAsiaTheme="minorEastAsia" w:hint="eastAsia"/>
                <w:szCs w:val="26"/>
              </w:rPr>
              <w:t>—采用估算模式计算出的第</w:t>
            </w:r>
            <w:r>
              <w:rPr>
                <w:rFonts w:ascii="Times New Roman" w:eastAsiaTheme="minorEastAsia" w:hint="eastAsia"/>
                <w:szCs w:val="26"/>
              </w:rPr>
              <w:t>i</w:t>
            </w:r>
            <w:r w:rsidRPr="00D537BA">
              <w:rPr>
                <w:rFonts w:ascii="Times New Roman" w:eastAsiaTheme="minorEastAsia" w:hint="eastAsia"/>
                <w:szCs w:val="26"/>
              </w:rPr>
              <w:t>个污染物的最大地面浓度，</w:t>
            </w:r>
            <w:r w:rsidRPr="00D537BA">
              <w:rPr>
                <w:rFonts w:ascii="Times New Roman" w:eastAsiaTheme="minorEastAsia" w:hint="eastAsia"/>
                <w:szCs w:val="26"/>
              </w:rPr>
              <w:t>mg/m</w:t>
            </w:r>
            <w:r w:rsidRPr="00515399">
              <w:rPr>
                <w:rFonts w:ascii="Times New Roman" w:eastAsiaTheme="minorEastAsia" w:hint="eastAsia"/>
                <w:szCs w:val="26"/>
                <w:vertAlign w:val="superscript"/>
              </w:rPr>
              <w:t>3</w:t>
            </w:r>
            <w:r w:rsidRPr="00D537BA">
              <w:rPr>
                <w:rFonts w:ascii="Times New Roman" w:eastAsiaTheme="minorEastAsia" w:hint="eastAsia"/>
                <w:szCs w:val="26"/>
              </w:rPr>
              <w:t>；</w:t>
            </w:r>
          </w:p>
          <w:p w:rsidR="00DC511B" w:rsidRPr="00D537BA" w:rsidRDefault="00DC511B" w:rsidP="00DC511B">
            <w:pPr>
              <w:pStyle w:val="00"/>
              <w:ind w:firstLine="520"/>
              <w:jc w:val="left"/>
              <w:rPr>
                <w:rFonts w:ascii="Times New Roman" w:eastAsiaTheme="minorEastAsia"/>
                <w:szCs w:val="26"/>
              </w:rPr>
            </w:pPr>
            <w:r w:rsidRPr="00D537BA">
              <w:rPr>
                <w:rFonts w:ascii="Times New Roman" w:eastAsiaTheme="minorEastAsia" w:hint="eastAsia"/>
                <w:szCs w:val="26"/>
              </w:rPr>
              <w:t>C</w:t>
            </w:r>
            <w:r w:rsidRPr="00515399">
              <w:rPr>
                <w:rFonts w:ascii="Times New Roman" w:eastAsiaTheme="minorEastAsia" w:hint="eastAsia"/>
                <w:szCs w:val="26"/>
                <w:vertAlign w:val="subscript"/>
              </w:rPr>
              <w:t>oi</w:t>
            </w:r>
            <w:r w:rsidRPr="00D537BA">
              <w:rPr>
                <w:rFonts w:ascii="Times New Roman" w:eastAsiaTheme="minorEastAsia" w:hint="eastAsia"/>
                <w:szCs w:val="26"/>
              </w:rPr>
              <w:t>—第</w:t>
            </w:r>
            <w:r>
              <w:rPr>
                <w:rFonts w:ascii="Times New Roman" w:eastAsiaTheme="minorEastAsia" w:hint="eastAsia"/>
                <w:szCs w:val="26"/>
              </w:rPr>
              <w:t>i</w:t>
            </w:r>
            <w:r w:rsidRPr="00D537BA">
              <w:rPr>
                <w:rFonts w:ascii="Times New Roman" w:eastAsiaTheme="minorEastAsia" w:hint="eastAsia"/>
                <w:szCs w:val="26"/>
              </w:rPr>
              <w:t>个污染物的环境空气质量标准，</w:t>
            </w:r>
            <w:r w:rsidRPr="00D537BA">
              <w:rPr>
                <w:rFonts w:ascii="Times New Roman" w:eastAsiaTheme="minorEastAsia" w:hint="eastAsia"/>
                <w:szCs w:val="26"/>
              </w:rPr>
              <w:t>mg/m</w:t>
            </w:r>
            <w:r w:rsidRPr="00515399">
              <w:rPr>
                <w:rFonts w:ascii="Times New Roman" w:eastAsiaTheme="minorEastAsia" w:hint="eastAsia"/>
                <w:szCs w:val="26"/>
                <w:vertAlign w:val="superscript"/>
              </w:rPr>
              <w:t>3</w:t>
            </w:r>
            <w:r w:rsidRPr="00D537BA">
              <w:rPr>
                <w:rFonts w:ascii="Times New Roman" w:eastAsiaTheme="minorEastAsia" w:hint="eastAsia"/>
                <w:szCs w:val="26"/>
              </w:rPr>
              <w:t>；</w:t>
            </w:r>
          </w:p>
          <w:p w:rsidR="00DC511B" w:rsidRPr="00D537BA" w:rsidRDefault="00DC511B" w:rsidP="00DC511B">
            <w:pPr>
              <w:pStyle w:val="00"/>
              <w:ind w:firstLine="520"/>
              <w:jc w:val="left"/>
              <w:rPr>
                <w:rFonts w:ascii="Times New Roman" w:eastAsiaTheme="minorEastAsia"/>
                <w:szCs w:val="26"/>
              </w:rPr>
            </w:pPr>
            <w:r w:rsidRPr="00D537BA">
              <w:rPr>
                <w:rFonts w:ascii="Times New Roman" w:eastAsiaTheme="minorEastAsia" w:hint="eastAsia"/>
                <w:szCs w:val="26"/>
              </w:rPr>
              <w:t>C</w:t>
            </w:r>
            <w:r w:rsidRPr="00515399">
              <w:rPr>
                <w:rFonts w:ascii="Times New Roman" w:eastAsiaTheme="minorEastAsia" w:hint="eastAsia"/>
                <w:szCs w:val="26"/>
                <w:vertAlign w:val="subscript"/>
              </w:rPr>
              <w:t>oi</w:t>
            </w:r>
            <w:r w:rsidRPr="00D537BA">
              <w:rPr>
                <w:rFonts w:ascii="Times New Roman" w:eastAsiaTheme="minorEastAsia" w:hint="eastAsia"/>
                <w:szCs w:val="26"/>
              </w:rPr>
              <w:t>一般选用《环境空气质量标准》（</w:t>
            </w:r>
            <w:r w:rsidRPr="00D537BA">
              <w:rPr>
                <w:rFonts w:ascii="Times New Roman" w:eastAsiaTheme="minorEastAsia" w:hint="eastAsia"/>
                <w:szCs w:val="26"/>
              </w:rPr>
              <w:t>GB3095-2012</w:t>
            </w:r>
            <w:r w:rsidRPr="00D537BA">
              <w:rPr>
                <w:rFonts w:ascii="Times New Roman" w:eastAsiaTheme="minorEastAsia" w:hint="eastAsia"/>
                <w:szCs w:val="26"/>
              </w:rPr>
              <w:t>）中</w:t>
            </w:r>
            <w:r>
              <w:rPr>
                <w:rFonts w:ascii="Times New Roman" w:eastAsiaTheme="minorEastAsia" w:hint="eastAsia"/>
                <w:szCs w:val="26"/>
              </w:rPr>
              <w:t>1</w:t>
            </w:r>
            <w:r w:rsidRPr="00D537BA">
              <w:rPr>
                <w:rFonts w:ascii="Times New Roman" w:eastAsiaTheme="minorEastAsia" w:hint="eastAsia"/>
                <w:szCs w:val="26"/>
              </w:rPr>
              <w:t>小时平均取样时间的二级标准的浓度限值；对仅有</w:t>
            </w:r>
            <w:r>
              <w:rPr>
                <w:rFonts w:ascii="Times New Roman" w:eastAsiaTheme="minorEastAsia" w:hint="eastAsia"/>
                <w:szCs w:val="26"/>
              </w:rPr>
              <w:t>8h</w:t>
            </w:r>
            <w:r w:rsidRPr="00D537BA">
              <w:rPr>
                <w:rFonts w:ascii="Times New Roman" w:eastAsiaTheme="minorEastAsia" w:hint="eastAsia"/>
                <w:szCs w:val="26"/>
              </w:rPr>
              <w:t>平均质量浓度限值、日平均质量浓度限值或年平均质量浓度限值的，可分别按</w:t>
            </w:r>
            <w:r>
              <w:rPr>
                <w:rFonts w:ascii="Times New Roman" w:eastAsiaTheme="minorEastAsia" w:hint="eastAsia"/>
                <w:szCs w:val="26"/>
              </w:rPr>
              <w:t>2</w:t>
            </w:r>
            <w:r w:rsidRPr="00D537BA">
              <w:rPr>
                <w:rFonts w:ascii="Times New Roman" w:eastAsiaTheme="minorEastAsia" w:hint="eastAsia"/>
                <w:szCs w:val="26"/>
              </w:rPr>
              <w:t>倍、</w:t>
            </w:r>
            <w:r>
              <w:rPr>
                <w:rFonts w:ascii="Times New Roman" w:eastAsiaTheme="minorEastAsia" w:hint="eastAsia"/>
                <w:szCs w:val="26"/>
              </w:rPr>
              <w:t>3</w:t>
            </w:r>
            <w:r w:rsidRPr="00D537BA">
              <w:rPr>
                <w:rFonts w:ascii="Times New Roman" w:eastAsiaTheme="minorEastAsia" w:hint="eastAsia"/>
                <w:szCs w:val="26"/>
              </w:rPr>
              <w:t>倍、</w:t>
            </w:r>
            <w:r w:rsidRPr="00D537BA">
              <w:rPr>
                <w:rFonts w:ascii="Times New Roman" w:eastAsiaTheme="minorEastAsia" w:hint="eastAsia"/>
                <w:szCs w:val="26"/>
              </w:rPr>
              <w:t>6</w:t>
            </w:r>
            <w:r w:rsidRPr="00D537BA">
              <w:rPr>
                <w:rFonts w:ascii="Times New Roman" w:eastAsiaTheme="minorEastAsia" w:hint="eastAsia"/>
                <w:szCs w:val="26"/>
              </w:rPr>
              <w:t>倍折算为</w:t>
            </w:r>
            <w:r>
              <w:rPr>
                <w:rFonts w:ascii="Times New Roman" w:eastAsiaTheme="minorEastAsia" w:hint="eastAsia"/>
                <w:szCs w:val="26"/>
              </w:rPr>
              <w:t>1h</w:t>
            </w:r>
            <w:r w:rsidRPr="00D537BA">
              <w:rPr>
                <w:rFonts w:ascii="Times New Roman" w:eastAsiaTheme="minorEastAsia" w:hint="eastAsia"/>
                <w:szCs w:val="26"/>
              </w:rPr>
              <w:t>平均质量浓度限值。</w:t>
            </w:r>
          </w:p>
          <w:p w:rsidR="00DC511B" w:rsidRDefault="00DC511B" w:rsidP="00DC511B">
            <w:pPr>
              <w:pStyle w:val="00"/>
              <w:ind w:firstLine="520"/>
              <w:jc w:val="left"/>
              <w:rPr>
                <w:rFonts w:ascii="Times New Roman" w:eastAsiaTheme="minorEastAsia"/>
                <w:szCs w:val="26"/>
              </w:rPr>
            </w:pPr>
            <w:r w:rsidRPr="00D537BA">
              <w:rPr>
                <w:rFonts w:ascii="Times New Roman" w:eastAsiaTheme="minorEastAsia" w:hint="eastAsia"/>
                <w:szCs w:val="26"/>
              </w:rPr>
              <w:t>本项目单个钻孔临时占地面积至少为</w:t>
            </w:r>
            <w:r>
              <w:rPr>
                <w:rFonts w:ascii="Times New Roman" w:eastAsiaTheme="minorEastAsia" w:hint="eastAsia"/>
                <w:szCs w:val="26"/>
              </w:rPr>
              <w:t>15</w:t>
            </w:r>
            <w:r w:rsidRPr="00D537BA">
              <w:rPr>
                <w:rFonts w:ascii="Times New Roman" w:eastAsiaTheme="minorEastAsia" w:hint="eastAsia"/>
                <w:szCs w:val="26"/>
              </w:rPr>
              <w:t>m</w:t>
            </w:r>
            <w:r>
              <w:rPr>
                <w:rFonts w:asciiTheme="minorEastAsia" w:eastAsiaTheme="minorEastAsia" w:hAnsiTheme="minorEastAsia" w:hint="eastAsia"/>
                <w:szCs w:val="26"/>
              </w:rPr>
              <w:t>×</w:t>
            </w:r>
            <w:r>
              <w:rPr>
                <w:rFonts w:ascii="Times New Roman" w:eastAsiaTheme="minorEastAsia" w:hint="eastAsia"/>
                <w:szCs w:val="26"/>
              </w:rPr>
              <w:t>10</w:t>
            </w:r>
            <w:r w:rsidRPr="00D537BA">
              <w:rPr>
                <w:rFonts w:ascii="Times New Roman" w:eastAsiaTheme="minorEastAsia" w:hint="eastAsia"/>
                <w:szCs w:val="26"/>
              </w:rPr>
              <w:t>m</w:t>
            </w:r>
            <w:r w:rsidRPr="00D537BA">
              <w:rPr>
                <w:rFonts w:ascii="Times New Roman" w:eastAsiaTheme="minorEastAsia" w:hint="eastAsia"/>
                <w:szCs w:val="26"/>
              </w:rPr>
              <w:t>，项目选取</w:t>
            </w:r>
            <w:r w:rsidRPr="00D537BA">
              <w:rPr>
                <w:rFonts w:ascii="Times New Roman" w:eastAsiaTheme="minorEastAsia" w:hint="eastAsia"/>
                <w:szCs w:val="26"/>
              </w:rPr>
              <w:t>SO</w:t>
            </w:r>
            <w:r w:rsidRPr="00515399">
              <w:rPr>
                <w:rFonts w:ascii="Times New Roman" w:eastAsiaTheme="minorEastAsia" w:hint="eastAsia"/>
                <w:szCs w:val="26"/>
                <w:vertAlign w:val="subscript"/>
              </w:rPr>
              <w:t>2</w:t>
            </w:r>
            <w:r w:rsidRPr="00D537BA">
              <w:rPr>
                <w:rFonts w:ascii="Times New Roman" w:eastAsiaTheme="minorEastAsia" w:hint="eastAsia"/>
                <w:szCs w:val="26"/>
              </w:rPr>
              <w:t>、颗粒物及</w:t>
            </w:r>
            <w:r>
              <w:rPr>
                <w:rFonts w:ascii="Times New Roman" w:eastAsiaTheme="minorEastAsia" w:hint="eastAsia"/>
                <w:szCs w:val="26"/>
              </w:rPr>
              <w:t>NO</w:t>
            </w:r>
            <w:r w:rsidRPr="00515399">
              <w:rPr>
                <w:rFonts w:ascii="Times New Roman" w:eastAsiaTheme="minorEastAsia" w:hint="eastAsia"/>
                <w:szCs w:val="26"/>
                <w:vertAlign w:val="subscript"/>
              </w:rPr>
              <w:t>x</w:t>
            </w:r>
            <w:r w:rsidRPr="00D537BA">
              <w:rPr>
                <w:rFonts w:ascii="Times New Roman" w:eastAsiaTheme="minorEastAsia" w:hint="eastAsia"/>
                <w:szCs w:val="26"/>
              </w:rPr>
              <w:t>作为主要污染物进行估算，判别标准见表</w:t>
            </w:r>
            <w:r w:rsidRPr="00D537BA">
              <w:rPr>
                <w:rFonts w:ascii="Times New Roman" w:eastAsiaTheme="minorEastAsia" w:hint="eastAsia"/>
                <w:szCs w:val="26"/>
              </w:rPr>
              <w:t>1-5</w:t>
            </w:r>
            <w:r w:rsidRPr="00D537BA">
              <w:rPr>
                <w:rFonts w:ascii="Times New Roman" w:eastAsiaTheme="minorEastAsia" w:hint="eastAsia"/>
                <w:szCs w:val="26"/>
              </w:rPr>
              <w:t>，评价因子和评价标准见表</w:t>
            </w:r>
            <w:r w:rsidRPr="00D537BA">
              <w:rPr>
                <w:rFonts w:ascii="Times New Roman" w:eastAsiaTheme="minorEastAsia" w:hint="eastAsia"/>
                <w:szCs w:val="26"/>
              </w:rPr>
              <w:t>1-6</w:t>
            </w:r>
            <w:r w:rsidRPr="00D537BA">
              <w:rPr>
                <w:rFonts w:ascii="Times New Roman" w:eastAsiaTheme="minorEastAsia" w:hint="eastAsia"/>
                <w:szCs w:val="26"/>
              </w:rPr>
              <w:t>，估算模型参数表见表</w:t>
            </w:r>
            <w:r w:rsidRPr="00D537BA">
              <w:rPr>
                <w:rFonts w:ascii="Times New Roman" w:eastAsiaTheme="minorEastAsia" w:hint="eastAsia"/>
                <w:szCs w:val="26"/>
              </w:rPr>
              <w:t>1-7</w:t>
            </w:r>
            <w:r w:rsidRPr="00D537BA">
              <w:rPr>
                <w:rFonts w:ascii="Times New Roman" w:eastAsiaTheme="minorEastAsia" w:hint="eastAsia"/>
                <w:szCs w:val="26"/>
              </w:rPr>
              <w:t>。</w:t>
            </w:r>
          </w:p>
          <w:p w:rsidR="00B708BF" w:rsidRPr="00B708BF" w:rsidRDefault="00B708BF" w:rsidP="00B708BF">
            <w:pPr>
              <w:pStyle w:val="00"/>
              <w:ind w:firstLine="520"/>
              <w:jc w:val="left"/>
              <w:rPr>
                <w:rFonts w:ascii="Times New Roman" w:eastAsiaTheme="minorEastAsia"/>
                <w:szCs w:val="26"/>
              </w:rPr>
            </w:pPr>
            <w:r w:rsidRPr="00B708BF">
              <w:rPr>
                <w:rFonts w:ascii="Times New Roman" w:eastAsiaTheme="minorEastAsia"/>
                <w:szCs w:val="26"/>
              </w:rPr>
              <w:t>经预测，项目正常排放的污染物的</w:t>
            </w:r>
            <w:r w:rsidRPr="00B708BF">
              <w:rPr>
                <w:rFonts w:ascii="Times New Roman" w:eastAsiaTheme="minorEastAsia"/>
                <w:szCs w:val="26"/>
              </w:rPr>
              <w:t xml:space="preserve"> Pmax </w:t>
            </w:r>
            <w:r w:rsidRPr="00B708BF">
              <w:rPr>
                <w:rFonts w:ascii="Times New Roman" w:eastAsiaTheme="minorEastAsia"/>
                <w:szCs w:val="26"/>
              </w:rPr>
              <w:t>预测结果见表</w:t>
            </w:r>
            <w:r w:rsidRPr="00B708BF">
              <w:rPr>
                <w:rFonts w:ascii="Times New Roman" w:eastAsiaTheme="minorEastAsia"/>
                <w:szCs w:val="26"/>
              </w:rPr>
              <w:t>1-8</w:t>
            </w:r>
            <w:r w:rsidRPr="00B708BF">
              <w:rPr>
                <w:rFonts w:ascii="Times New Roman" w:eastAsiaTheme="minorEastAsia"/>
                <w:szCs w:val="26"/>
              </w:rPr>
              <w:t>。</w:t>
            </w:r>
          </w:p>
          <w:p w:rsidR="00DC511B" w:rsidRPr="00B708BF" w:rsidRDefault="00DC511B" w:rsidP="00DC511B">
            <w:pPr>
              <w:spacing w:line="259" w:lineRule="auto"/>
              <w:ind w:left="420" w:right="21"/>
              <w:jc w:val="center"/>
              <w:rPr>
                <w:b/>
                <w:sz w:val="21"/>
                <w:szCs w:val="21"/>
              </w:rPr>
            </w:pPr>
            <w:r w:rsidRPr="00B708BF">
              <w:rPr>
                <w:b/>
                <w:sz w:val="21"/>
                <w:szCs w:val="21"/>
              </w:rPr>
              <w:t>表</w:t>
            </w:r>
            <w:r w:rsidRPr="00B708BF">
              <w:rPr>
                <w:rFonts w:ascii="Times New Roman" w:eastAsia="Times New Roman" w:hAnsi="Times New Roman" w:cs="Times New Roman"/>
                <w:b/>
                <w:sz w:val="21"/>
                <w:szCs w:val="21"/>
              </w:rPr>
              <w:t>1-5</w:t>
            </w:r>
            <w:r w:rsidR="006D1B9B">
              <w:rPr>
                <w:rFonts w:ascii="Times New Roman" w:eastAsiaTheme="minorEastAsia" w:hAnsi="Times New Roman" w:cs="Times New Roman" w:hint="eastAsia"/>
                <w:b/>
                <w:sz w:val="21"/>
                <w:szCs w:val="21"/>
              </w:rPr>
              <w:t xml:space="preserve">  </w:t>
            </w:r>
            <w:r w:rsidRPr="00B708BF">
              <w:rPr>
                <w:b/>
                <w:sz w:val="21"/>
                <w:szCs w:val="21"/>
              </w:rPr>
              <w:t>项目大气环境影响评价工作级别判据表</w:t>
            </w:r>
            <w:r w:rsidRPr="00B708BF">
              <w:rPr>
                <w:rFonts w:ascii="Times New Roman" w:eastAsia="Times New Roman" w:hAnsi="Times New Roman" w:cs="Times New Roman"/>
                <w:b/>
                <w:sz w:val="21"/>
                <w:szCs w:val="21"/>
              </w:rPr>
              <w:t xml:space="preserve"> </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5" w:type="dxa"/>
                <w:left w:w="115" w:type="dxa"/>
                <w:right w:w="115" w:type="dxa"/>
              </w:tblCellMar>
              <w:tblLook w:val="04A0" w:firstRow="1" w:lastRow="0" w:firstColumn="1" w:lastColumn="0" w:noHBand="0" w:noVBand="1"/>
            </w:tblPr>
            <w:tblGrid>
              <w:gridCol w:w="2304"/>
              <w:gridCol w:w="6417"/>
            </w:tblGrid>
            <w:tr w:rsidR="00DC511B" w:rsidTr="006D1B9B">
              <w:trPr>
                <w:trHeight w:val="397"/>
              </w:trPr>
              <w:tc>
                <w:tcPr>
                  <w:tcW w:w="1321" w:type="pct"/>
                </w:tcPr>
                <w:p w:rsidR="00DC511B" w:rsidRDefault="00DC511B" w:rsidP="00353925">
                  <w:pPr>
                    <w:spacing w:line="259" w:lineRule="auto"/>
                    <w:ind w:right="3"/>
                    <w:jc w:val="center"/>
                  </w:pPr>
                  <w:r>
                    <w:t>评价工作等级</w:t>
                  </w:r>
                  <w:r>
                    <w:rPr>
                      <w:rFonts w:ascii="Times New Roman" w:eastAsia="Times New Roman" w:hAnsi="Times New Roman" w:cs="Times New Roman"/>
                    </w:rPr>
                    <w:t xml:space="preserve"> </w:t>
                  </w:r>
                </w:p>
              </w:tc>
              <w:tc>
                <w:tcPr>
                  <w:tcW w:w="3679" w:type="pct"/>
                </w:tcPr>
                <w:p w:rsidR="00DC511B" w:rsidRDefault="00DC511B" w:rsidP="00353925">
                  <w:pPr>
                    <w:spacing w:line="259" w:lineRule="auto"/>
                    <w:ind w:right="2"/>
                    <w:jc w:val="center"/>
                  </w:pPr>
                  <w:r>
                    <w:t>分级判据</w:t>
                  </w:r>
                  <w:r>
                    <w:rPr>
                      <w:rFonts w:ascii="Times New Roman" w:eastAsia="Times New Roman" w:hAnsi="Times New Roman" w:cs="Times New Roman"/>
                    </w:rPr>
                    <w:t xml:space="preserve"> </w:t>
                  </w:r>
                </w:p>
              </w:tc>
            </w:tr>
            <w:tr w:rsidR="00DC511B" w:rsidTr="006D1B9B">
              <w:trPr>
                <w:trHeight w:val="397"/>
              </w:trPr>
              <w:tc>
                <w:tcPr>
                  <w:tcW w:w="1321" w:type="pct"/>
                </w:tcPr>
                <w:p w:rsidR="00DC511B" w:rsidRDefault="00DC511B" w:rsidP="00353925">
                  <w:pPr>
                    <w:spacing w:line="259" w:lineRule="auto"/>
                    <w:ind w:right="3"/>
                    <w:jc w:val="center"/>
                  </w:pPr>
                  <w:r>
                    <w:t>一级</w:t>
                  </w:r>
                  <w:r>
                    <w:rPr>
                      <w:rFonts w:ascii="Times New Roman" w:eastAsia="Times New Roman" w:hAnsi="Times New Roman" w:cs="Times New Roman"/>
                    </w:rPr>
                    <w:t xml:space="preserve"> </w:t>
                  </w:r>
                </w:p>
              </w:tc>
              <w:tc>
                <w:tcPr>
                  <w:tcW w:w="3679" w:type="pct"/>
                </w:tcPr>
                <w:p w:rsidR="00DC511B" w:rsidRDefault="00DC511B" w:rsidP="00353925">
                  <w:pPr>
                    <w:spacing w:line="259" w:lineRule="auto"/>
                    <w:ind w:right="1"/>
                    <w:jc w:val="center"/>
                  </w:pPr>
                  <w:r>
                    <w:rPr>
                      <w:rFonts w:ascii="Times New Roman" w:eastAsia="Times New Roman" w:hAnsi="Times New Roman" w:cs="Times New Roman"/>
                    </w:rPr>
                    <w:t>Pmax</w:t>
                  </w:r>
                  <w:r w:rsidRPr="00B708BF">
                    <w:rPr>
                      <w:rFonts w:asciiTheme="minorEastAsia" w:eastAsiaTheme="minorEastAsia" w:hAnsiTheme="minorEastAsia" w:cs="Times New Roman"/>
                    </w:rPr>
                    <w:t>≥</w:t>
                  </w:r>
                  <w:r>
                    <w:rPr>
                      <w:rFonts w:ascii="Times New Roman" w:eastAsia="Times New Roman" w:hAnsi="Times New Roman" w:cs="Times New Roman"/>
                    </w:rPr>
                    <w:t xml:space="preserve">10% </w:t>
                  </w:r>
                </w:p>
              </w:tc>
            </w:tr>
            <w:tr w:rsidR="00DC511B" w:rsidTr="006D1B9B">
              <w:trPr>
                <w:trHeight w:val="397"/>
              </w:trPr>
              <w:tc>
                <w:tcPr>
                  <w:tcW w:w="1321" w:type="pct"/>
                </w:tcPr>
                <w:p w:rsidR="00DC511B" w:rsidRDefault="00DC511B" w:rsidP="00353925">
                  <w:pPr>
                    <w:spacing w:line="259" w:lineRule="auto"/>
                    <w:ind w:right="3"/>
                    <w:jc w:val="center"/>
                  </w:pPr>
                  <w:r>
                    <w:t>二级</w:t>
                  </w:r>
                  <w:r>
                    <w:rPr>
                      <w:rFonts w:ascii="Times New Roman" w:eastAsia="Times New Roman" w:hAnsi="Times New Roman" w:cs="Times New Roman"/>
                    </w:rPr>
                    <w:t xml:space="preserve"> </w:t>
                  </w:r>
                </w:p>
              </w:tc>
              <w:tc>
                <w:tcPr>
                  <w:tcW w:w="3679" w:type="pct"/>
                </w:tcPr>
                <w:p w:rsidR="00DC511B" w:rsidRDefault="00DC511B" w:rsidP="00353925">
                  <w:pPr>
                    <w:spacing w:line="259" w:lineRule="auto"/>
                    <w:jc w:val="center"/>
                  </w:pPr>
                  <w:r>
                    <w:rPr>
                      <w:rFonts w:ascii="Times New Roman" w:eastAsia="Times New Roman" w:hAnsi="Times New Roman" w:cs="Times New Roman"/>
                    </w:rPr>
                    <w:t>1%</w:t>
                  </w:r>
                  <w:r w:rsidRPr="00B708BF">
                    <w:rPr>
                      <w:rFonts w:asciiTheme="minorEastAsia" w:eastAsiaTheme="minorEastAsia" w:hAnsiTheme="minorEastAsia" w:cs="Times New Roman"/>
                    </w:rPr>
                    <w:t>≤</w:t>
                  </w:r>
                  <w:r>
                    <w:rPr>
                      <w:rFonts w:ascii="Times New Roman" w:eastAsia="Times New Roman" w:hAnsi="Times New Roman" w:cs="Times New Roman"/>
                    </w:rPr>
                    <w:t>Pmax</w:t>
                  </w:r>
                  <w:r>
                    <w:t>＜</w:t>
                  </w:r>
                  <w:r>
                    <w:rPr>
                      <w:rFonts w:ascii="Times New Roman" w:eastAsia="Times New Roman" w:hAnsi="Times New Roman" w:cs="Times New Roman"/>
                    </w:rPr>
                    <w:t xml:space="preserve">10% </w:t>
                  </w:r>
                </w:p>
              </w:tc>
            </w:tr>
            <w:tr w:rsidR="00DC511B" w:rsidTr="006D1B9B">
              <w:trPr>
                <w:trHeight w:val="397"/>
              </w:trPr>
              <w:tc>
                <w:tcPr>
                  <w:tcW w:w="1321" w:type="pct"/>
                </w:tcPr>
                <w:p w:rsidR="00DC511B" w:rsidRDefault="00DC511B" w:rsidP="00353925">
                  <w:pPr>
                    <w:spacing w:line="259" w:lineRule="auto"/>
                    <w:ind w:right="3"/>
                    <w:jc w:val="center"/>
                  </w:pPr>
                  <w:r>
                    <w:t>三级</w:t>
                  </w:r>
                  <w:r>
                    <w:rPr>
                      <w:rFonts w:ascii="Times New Roman" w:eastAsia="Times New Roman" w:hAnsi="Times New Roman" w:cs="Times New Roman"/>
                    </w:rPr>
                    <w:t xml:space="preserve"> </w:t>
                  </w:r>
                </w:p>
              </w:tc>
              <w:tc>
                <w:tcPr>
                  <w:tcW w:w="3679" w:type="pct"/>
                </w:tcPr>
                <w:p w:rsidR="00DC511B" w:rsidRDefault="00DC511B" w:rsidP="00353925">
                  <w:pPr>
                    <w:spacing w:line="259" w:lineRule="auto"/>
                    <w:ind w:right="1"/>
                    <w:jc w:val="center"/>
                  </w:pPr>
                  <w:r>
                    <w:rPr>
                      <w:rFonts w:ascii="Times New Roman" w:eastAsia="Times New Roman" w:hAnsi="Times New Roman" w:cs="Times New Roman"/>
                    </w:rPr>
                    <w:t>Pmax</w:t>
                  </w:r>
                  <w:r>
                    <w:t>＜</w:t>
                  </w:r>
                  <w:r>
                    <w:rPr>
                      <w:rFonts w:ascii="Times New Roman" w:eastAsia="Times New Roman" w:hAnsi="Times New Roman" w:cs="Times New Roman"/>
                    </w:rPr>
                    <w:t xml:space="preserve">1% </w:t>
                  </w:r>
                </w:p>
              </w:tc>
            </w:tr>
          </w:tbl>
          <w:p w:rsidR="00DC511B" w:rsidRPr="00B708BF" w:rsidRDefault="00DC511B" w:rsidP="00B708BF">
            <w:pPr>
              <w:spacing w:beforeLines="50" w:before="156" w:line="259" w:lineRule="auto"/>
              <w:ind w:left="420" w:right="23"/>
              <w:jc w:val="center"/>
              <w:rPr>
                <w:rFonts w:ascii="Times New Roman" w:hAnsi="Times New Roman" w:cs="Times New Roman"/>
                <w:sz w:val="21"/>
                <w:szCs w:val="21"/>
              </w:rPr>
            </w:pPr>
            <w:r w:rsidRPr="00B708BF">
              <w:rPr>
                <w:rFonts w:ascii="Times New Roman" w:hAnsi="Times New Roman" w:cs="Times New Roman"/>
                <w:b/>
                <w:sz w:val="21"/>
                <w:szCs w:val="21"/>
              </w:rPr>
              <w:t>表</w:t>
            </w:r>
            <w:r w:rsidRPr="00B708BF">
              <w:rPr>
                <w:rFonts w:ascii="Times New Roman" w:hAnsi="Times New Roman" w:cs="Times New Roman"/>
                <w:b/>
                <w:sz w:val="21"/>
                <w:szCs w:val="21"/>
              </w:rPr>
              <w:t xml:space="preserve"> 1-6</w:t>
            </w:r>
            <w:r w:rsidR="006D1B9B">
              <w:rPr>
                <w:rFonts w:ascii="Times New Roman" w:hAnsi="Times New Roman" w:cs="Times New Roman" w:hint="eastAsia"/>
                <w:b/>
                <w:sz w:val="21"/>
                <w:szCs w:val="21"/>
              </w:rPr>
              <w:t xml:space="preserve">  </w:t>
            </w:r>
            <w:r w:rsidRPr="00B708BF">
              <w:rPr>
                <w:rFonts w:ascii="Times New Roman" w:hAnsi="Times New Roman" w:cs="Times New Roman"/>
                <w:b/>
                <w:sz w:val="21"/>
                <w:szCs w:val="21"/>
              </w:rPr>
              <w:t>项目评价因子和评价标准表</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5" w:type="dxa"/>
                <w:left w:w="115" w:type="dxa"/>
                <w:right w:w="115" w:type="dxa"/>
              </w:tblCellMar>
              <w:tblLook w:val="04A0" w:firstRow="1" w:lastRow="0" w:firstColumn="1" w:lastColumn="0" w:noHBand="0" w:noVBand="1"/>
            </w:tblPr>
            <w:tblGrid>
              <w:gridCol w:w="1179"/>
              <w:gridCol w:w="1345"/>
              <w:gridCol w:w="1941"/>
              <w:gridCol w:w="4256"/>
            </w:tblGrid>
            <w:tr w:rsidR="00DC511B" w:rsidTr="006D1B9B">
              <w:trPr>
                <w:trHeight w:val="340"/>
              </w:trPr>
              <w:tc>
                <w:tcPr>
                  <w:tcW w:w="676" w:type="pct"/>
                </w:tcPr>
                <w:p w:rsidR="00DC511B" w:rsidRPr="00B708BF" w:rsidRDefault="00DC511B" w:rsidP="00B708BF">
                  <w:pPr>
                    <w:spacing w:line="259" w:lineRule="auto"/>
                    <w:ind w:leftChars="-50" w:left="-120" w:right="-57"/>
                    <w:jc w:val="center"/>
                    <w:rPr>
                      <w:sz w:val="21"/>
                      <w:szCs w:val="21"/>
                    </w:rPr>
                  </w:pPr>
                  <w:r w:rsidRPr="00B708BF">
                    <w:rPr>
                      <w:sz w:val="21"/>
                      <w:szCs w:val="21"/>
                    </w:rPr>
                    <w:t>评价</w:t>
                  </w:r>
                  <w:r w:rsidRPr="00B708BF">
                    <w:rPr>
                      <w:rFonts w:hint="eastAsia"/>
                      <w:sz w:val="21"/>
                      <w:szCs w:val="21"/>
                    </w:rPr>
                    <w:t>因子</w:t>
                  </w:r>
                </w:p>
              </w:tc>
              <w:tc>
                <w:tcPr>
                  <w:tcW w:w="771" w:type="pct"/>
                </w:tcPr>
                <w:p w:rsidR="00DC511B" w:rsidRPr="00B708BF" w:rsidRDefault="00DC511B" w:rsidP="00353925">
                  <w:pPr>
                    <w:spacing w:line="259" w:lineRule="auto"/>
                    <w:ind w:right="2"/>
                    <w:jc w:val="center"/>
                    <w:rPr>
                      <w:sz w:val="21"/>
                      <w:szCs w:val="21"/>
                    </w:rPr>
                  </w:pPr>
                  <w:r w:rsidRPr="00B708BF">
                    <w:rPr>
                      <w:rFonts w:hint="eastAsia"/>
                      <w:sz w:val="21"/>
                      <w:szCs w:val="21"/>
                    </w:rPr>
                    <w:t>平均时段</w:t>
                  </w:r>
                </w:p>
              </w:tc>
              <w:tc>
                <w:tcPr>
                  <w:tcW w:w="1113" w:type="pct"/>
                </w:tcPr>
                <w:p w:rsidR="00DC511B" w:rsidRPr="00B708BF" w:rsidRDefault="00DC511B" w:rsidP="00353925">
                  <w:pPr>
                    <w:spacing w:line="259" w:lineRule="auto"/>
                    <w:ind w:right="2"/>
                    <w:jc w:val="center"/>
                    <w:rPr>
                      <w:sz w:val="21"/>
                      <w:szCs w:val="21"/>
                    </w:rPr>
                  </w:pPr>
                  <w:r w:rsidRPr="00B708BF">
                    <w:rPr>
                      <w:rFonts w:hint="eastAsia"/>
                      <w:sz w:val="21"/>
                      <w:szCs w:val="21"/>
                    </w:rPr>
                    <w:t>标准值（</w:t>
                  </w:r>
                  <w:r w:rsidRPr="00B708BF">
                    <w:rPr>
                      <w:rFonts w:ascii="Times New Roman" w:hAnsi="Times New Roman" w:cs="Times New Roman"/>
                      <w:sz w:val="21"/>
                      <w:szCs w:val="21"/>
                    </w:rPr>
                    <w:t>μg/m</w:t>
                  </w:r>
                  <w:r w:rsidRPr="00B708BF">
                    <w:rPr>
                      <w:rFonts w:ascii="Times New Roman" w:hAnsi="Times New Roman" w:cs="Times New Roman"/>
                      <w:sz w:val="21"/>
                      <w:szCs w:val="21"/>
                      <w:vertAlign w:val="superscript"/>
                    </w:rPr>
                    <w:t>3</w:t>
                  </w:r>
                  <w:r w:rsidRPr="00B708BF">
                    <w:rPr>
                      <w:rFonts w:hint="eastAsia"/>
                      <w:sz w:val="21"/>
                      <w:szCs w:val="21"/>
                    </w:rPr>
                    <w:t>）</w:t>
                  </w:r>
                </w:p>
              </w:tc>
              <w:tc>
                <w:tcPr>
                  <w:tcW w:w="2440" w:type="pct"/>
                </w:tcPr>
                <w:p w:rsidR="00DC511B" w:rsidRPr="00B708BF" w:rsidRDefault="00DC511B" w:rsidP="00353925">
                  <w:pPr>
                    <w:spacing w:line="259" w:lineRule="auto"/>
                    <w:ind w:right="2"/>
                    <w:jc w:val="center"/>
                    <w:rPr>
                      <w:sz w:val="21"/>
                      <w:szCs w:val="21"/>
                    </w:rPr>
                  </w:pPr>
                  <w:r w:rsidRPr="00B708BF">
                    <w:rPr>
                      <w:rFonts w:hint="eastAsia"/>
                      <w:sz w:val="21"/>
                      <w:szCs w:val="21"/>
                    </w:rPr>
                    <w:t>标准来源</w:t>
                  </w:r>
                </w:p>
              </w:tc>
            </w:tr>
            <w:tr w:rsidR="00DC511B" w:rsidTr="006D1B9B">
              <w:trPr>
                <w:trHeight w:val="340"/>
              </w:trPr>
              <w:tc>
                <w:tcPr>
                  <w:tcW w:w="676" w:type="pct"/>
                </w:tcPr>
                <w:p w:rsidR="00DC511B" w:rsidRPr="00B708BF" w:rsidRDefault="00DC511B" w:rsidP="00353925">
                  <w:pPr>
                    <w:spacing w:line="259" w:lineRule="auto"/>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SiO</w:t>
                  </w:r>
                  <w:r w:rsidRPr="00B708BF">
                    <w:rPr>
                      <w:rFonts w:ascii="Times New Roman" w:hAnsi="Times New Roman" w:cs="Times New Roman"/>
                      <w:sz w:val="21"/>
                      <w:szCs w:val="21"/>
                      <w:vertAlign w:val="subscript"/>
                    </w:rPr>
                    <w:t>2</w:t>
                  </w:r>
                </w:p>
              </w:tc>
              <w:tc>
                <w:tcPr>
                  <w:tcW w:w="771" w:type="pct"/>
                </w:tcPr>
                <w:p w:rsidR="00DC511B" w:rsidRPr="00B708BF" w:rsidRDefault="00DC511B" w:rsidP="00353925">
                  <w:pPr>
                    <w:spacing w:line="259" w:lineRule="auto"/>
                    <w:ind w:right="1"/>
                    <w:jc w:val="center"/>
                    <w:rPr>
                      <w:rFonts w:ascii="Times New Roman" w:hAnsi="Times New Roman" w:cs="Times New Roman"/>
                      <w:sz w:val="21"/>
                      <w:szCs w:val="21"/>
                    </w:rPr>
                  </w:pPr>
                  <w:r w:rsidRPr="00B708BF">
                    <w:rPr>
                      <w:rFonts w:ascii="Times New Roman" w:hAnsi="Times New Roman" w:cs="Times New Roman" w:hint="eastAsia"/>
                      <w:sz w:val="21"/>
                      <w:szCs w:val="21"/>
                    </w:rPr>
                    <w:t>1</w:t>
                  </w:r>
                  <w:r w:rsidRPr="00B708BF">
                    <w:rPr>
                      <w:rFonts w:ascii="Times New Roman" w:hAnsi="Times New Roman" w:cs="Times New Roman" w:hint="eastAsia"/>
                      <w:sz w:val="21"/>
                      <w:szCs w:val="21"/>
                    </w:rPr>
                    <w:t>小时</w:t>
                  </w:r>
                </w:p>
              </w:tc>
              <w:tc>
                <w:tcPr>
                  <w:tcW w:w="1113" w:type="pct"/>
                </w:tcPr>
                <w:p w:rsidR="00DC511B" w:rsidRPr="00B708BF" w:rsidRDefault="00DC511B" w:rsidP="00353925">
                  <w:pPr>
                    <w:spacing w:line="259" w:lineRule="auto"/>
                    <w:ind w:right="1"/>
                    <w:jc w:val="center"/>
                    <w:rPr>
                      <w:rFonts w:ascii="Times New Roman" w:hAnsi="Times New Roman" w:cs="Times New Roman"/>
                      <w:sz w:val="21"/>
                      <w:szCs w:val="21"/>
                    </w:rPr>
                  </w:pPr>
                  <w:r w:rsidRPr="00B708BF">
                    <w:rPr>
                      <w:rFonts w:ascii="Times New Roman" w:hAnsi="Times New Roman" w:cs="Times New Roman" w:hint="eastAsia"/>
                      <w:sz w:val="21"/>
                      <w:szCs w:val="21"/>
                    </w:rPr>
                    <w:t>5</w:t>
                  </w:r>
                  <w:r w:rsidRPr="00B708BF">
                    <w:rPr>
                      <w:rFonts w:ascii="Times New Roman" w:hAnsi="Times New Roman" w:cs="Times New Roman"/>
                      <w:sz w:val="21"/>
                      <w:szCs w:val="21"/>
                    </w:rPr>
                    <w:t>00</w:t>
                  </w:r>
                </w:p>
              </w:tc>
              <w:tc>
                <w:tcPr>
                  <w:tcW w:w="2440" w:type="pct"/>
                </w:tcPr>
                <w:p w:rsidR="00DC511B" w:rsidRPr="00B708BF" w:rsidRDefault="00DC511B" w:rsidP="00353925">
                  <w:pPr>
                    <w:spacing w:line="259" w:lineRule="auto"/>
                    <w:ind w:right="1"/>
                    <w:jc w:val="center"/>
                    <w:rPr>
                      <w:rFonts w:ascii="Times New Roman" w:hAnsi="Times New Roman" w:cs="Times New Roman"/>
                      <w:sz w:val="21"/>
                      <w:szCs w:val="21"/>
                    </w:rPr>
                  </w:pPr>
                  <w:r w:rsidRPr="00B708BF">
                    <w:rPr>
                      <w:rFonts w:ascii="Times New Roman" w:hAnsi="Times New Roman" w:cs="Times New Roman"/>
                      <w:sz w:val="21"/>
                      <w:szCs w:val="21"/>
                    </w:rPr>
                    <w:t>《环境空气质量标准》（</w:t>
                  </w:r>
                  <w:r w:rsidRPr="00B708BF">
                    <w:rPr>
                      <w:rFonts w:ascii="Times New Roman" w:hAnsi="Times New Roman" w:cs="Times New Roman"/>
                      <w:sz w:val="21"/>
                      <w:szCs w:val="21"/>
                    </w:rPr>
                    <w:t>GB3095-2012</w:t>
                  </w:r>
                  <w:r w:rsidRPr="00B708BF">
                    <w:rPr>
                      <w:rFonts w:ascii="Times New Roman" w:hAnsi="Times New Roman" w:cs="Times New Roman"/>
                      <w:sz w:val="21"/>
                      <w:szCs w:val="21"/>
                    </w:rPr>
                    <w:t>）</w:t>
                  </w:r>
                </w:p>
              </w:tc>
            </w:tr>
            <w:tr w:rsidR="00DC511B" w:rsidTr="006D1B9B">
              <w:trPr>
                <w:trHeight w:val="340"/>
              </w:trPr>
              <w:tc>
                <w:tcPr>
                  <w:tcW w:w="676" w:type="pct"/>
                </w:tcPr>
                <w:p w:rsidR="00DC511B" w:rsidRPr="00B708BF" w:rsidRDefault="00DC511B" w:rsidP="00353925">
                  <w:pPr>
                    <w:spacing w:line="259" w:lineRule="auto"/>
                    <w:ind w:right="3"/>
                    <w:jc w:val="center"/>
                    <w:rPr>
                      <w:sz w:val="21"/>
                      <w:szCs w:val="21"/>
                    </w:rPr>
                  </w:pPr>
                  <w:r w:rsidRPr="00B708BF">
                    <w:rPr>
                      <w:rFonts w:hint="eastAsia"/>
                      <w:sz w:val="21"/>
                      <w:szCs w:val="21"/>
                    </w:rPr>
                    <w:t>颗粒物</w:t>
                  </w:r>
                </w:p>
              </w:tc>
              <w:tc>
                <w:tcPr>
                  <w:tcW w:w="771" w:type="pct"/>
                </w:tcPr>
                <w:p w:rsidR="00DC511B" w:rsidRPr="00B708BF" w:rsidRDefault="00DC511B" w:rsidP="00353925">
                  <w:pPr>
                    <w:spacing w:line="259" w:lineRule="auto"/>
                    <w:jc w:val="center"/>
                    <w:rPr>
                      <w:rFonts w:ascii="Times New Roman" w:hAnsi="Times New Roman" w:cs="Times New Roman"/>
                      <w:sz w:val="21"/>
                      <w:szCs w:val="21"/>
                    </w:rPr>
                  </w:pPr>
                  <w:r w:rsidRPr="00B708BF">
                    <w:rPr>
                      <w:rFonts w:ascii="Times New Roman" w:hAnsi="Times New Roman" w:cs="Times New Roman"/>
                      <w:sz w:val="21"/>
                      <w:szCs w:val="21"/>
                    </w:rPr>
                    <w:t>24</w:t>
                  </w:r>
                  <w:r w:rsidRPr="00B708BF">
                    <w:rPr>
                      <w:rFonts w:ascii="Times New Roman" w:hAnsi="Times New Roman" w:cs="Times New Roman" w:hint="eastAsia"/>
                      <w:sz w:val="21"/>
                      <w:szCs w:val="21"/>
                    </w:rPr>
                    <w:t>小时</w:t>
                  </w:r>
                </w:p>
              </w:tc>
              <w:tc>
                <w:tcPr>
                  <w:tcW w:w="1113" w:type="pct"/>
                </w:tcPr>
                <w:p w:rsidR="00DC511B" w:rsidRPr="00B708BF" w:rsidRDefault="00DC511B" w:rsidP="00353925">
                  <w:pPr>
                    <w:spacing w:line="259" w:lineRule="auto"/>
                    <w:jc w:val="center"/>
                    <w:rPr>
                      <w:rFonts w:ascii="Times New Roman" w:hAnsi="Times New Roman" w:cs="Times New Roman"/>
                      <w:sz w:val="21"/>
                      <w:szCs w:val="21"/>
                    </w:rPr>
                  </w:pPr>
                  <w:r w:rsidRPr="00B708BF">
                    <w:rPr>
                      <w:rFonts w:ascii="Times New Roman" w:hAnsi="Times New Roman" w:cs="Times New Roman" w:hint="eastAsia"/>
                      <w:sz w:val="21"/>
                      <w:szCs w:val="21"/>
                    </w:rPr>
                    <w:t>3</w:t>
                  </w:r>
                  <w:r w:rsidRPr="00B708BF">
                    <w:rPr>
                      <w:rFonts w:ascii="Times New Roman" w:hAnsi="Times New Roman" w:cs="Times New Roman"/>
                      <w:sz w:val="21"/>
                      <w:szCs w:val="21"/>
                    </w:rPr>
                    <w:t>00</w:t>
                  </w:r>
                </w:p>
              </w:tc>
              <w:tc>
                <w:tcPr>
                  <w:tcW w:w="2440" w:type="pct"/>
                </w:tcPr>
                <w:p w:rsidR="00DC511B" w:rsidRPr="00B708BF" w:rsidRDefault="00DC511B" w:rsidP="00353925">
                  <w:pPr>
                    <w:jc w:val="center"/>
                    <w:rPr>
                      <w:sz w:val="21"/>
                      <w:szCs w:val="21"/>
                    </w:rPr>
                  </w:pPr>
                  <w:r w:rsidRPr="00B708BF">
                    <w:rPr>
                      <w:rFonts w:ascii="Times New Roman" w:hAnsi="Times New Roman" w:cs="Times New Roman"/>
                      <w:sz w:val="21"/>
                      <w:szCs w:val="21"/>
                    </w:rPr>
                    <w:t>《环境空气质量标准》（</w:t>
                  </w:r>
                  <w:r w:rsidRPr="00B708BF">
                    <w:rPr>
                      <w:rFonts w:ascii="Times New Roman" w:hAnsi="Times New Roman" w:cs="Times New Roman"/>
                      <w:sz w:val="21"/>
                      <w:szCs w:val="21"/>
                    </w:rPr>
                    <w:t>GB3095-2012</w:t>
                  </w:r>
                  <w:r w:rsidRPr="00B708BF">
                    <w:rPr>
                      <w:rFonts w:ascii="Times New Roman" w:hAnsi="Times New Roman" w:cs="Times New Roman"/>
                      <w:sz w:val="21"/>
                      <w:szCs w:val="21"/>
                    </w:rPr>
                    <w:t>）</w:t>
                  </w:r>
                </w:p>
              </w:tc>
            </w:tr>
            <w:tr w:rsidR="00DC511B" w:rsidTr="006D1B9B">
              <w:trPr>
                <w:trHeight w:val="340"/>
              </w:trPr>
              <w:tc>
                <w:tcPr>
                  <w:tcW w:w="676" w:type="pct"/>
                </w:tcPr>
                <w:p w:rsidR="00DC511B" w:rsidRPr="00B708BF" w:rsidRDefault="00DC511B" w:rsidP="00353925">
                  <w:pPr>
                    <w:spacing w:line="259" w:lineRule="auto"/>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NO</w:t>
                  </w:r>
                  <w:r w:rsidRPr="00B708BF">
                    <w:rPr>
                      <w:rFonts w:ascii="Times New Roman" w:hAnsi="Times New Roman" w:cs="Times New Roman"/>
                      <w:sz w:val="21"/>
                      <w:szCs w:val="21"/>
                      <w:vertAlign w:val="subscript"/>
                    </w:rPr>
                    <w:t>x</w:t>
                  </w:r>
                </w:p>
              </w:tc>
              <w:tc>
                <w:tcPr>
                  <w:tcW w:w="771" w:type="pct"/>
                </w:tcPr>
                <w:p w:rsidR="00DC511B" w:rsidRPr="00B708BF" w:rsidRDefault="00DC511B" w:rsidP="00353925">
                  <w:pPr>
                    <w:spacing w:line="259" w:lineRule="auto"/>
                    <w:ind w:right="1"/>
                    <w:jc w:val="center"/>
                    <w:rPr>
                      <w:rFonts w:ascii="Times New Roman" w:hAnsi="Times New Roman" w:cs="Times New Roman"/>
                      <w:sz w:val="21"/>
                      <w:szCs w:val="21"/>
                    </w:rPr>
                  </w:pPr>
                  <w:r w:rsidRPr="00B708BF">
                    <w:rPr>
                      <w:rFonts w:ascii="Times New Roman" w:hAnsi="Times New Roman" w:cs="Times New Roman" w:hint="eastAsia"/>
                      <w:sz w:val="21"/>
                      <w:szCs w:val="21"/>
                    </w:rPr>
                    <w:t>1</w:t>
                  </w:r>
                  <w:r w:rsidRPr="00B708BF">
                    <w:rPr>
                      <w:rFonts w:ascii="Times New Roman" w:hAnsi="Times New Roman" w:cs="Times New Roman" w:hint="eastAsia"/>
                      <w:sz w:val="21"/>
                      <w:szCs w:val="21"/>
                    </w:rPr>
                    <w:t>小时</w:t>
                  </w:r>
                </w:p>
              </w:tc>
              <w:tc>
                <w:tcPr>
                  <w:tcW w:w="1113" w:type="pct"/>
                </w:tcPr>
                <w:p w:rsidR="00DC511B" w:rsidRPr="00B708BF" w:rsidRDefault="00DC511B" w:rsidP="00353925">
                  <w:pPr>
                    <w:spacing w:line="259" w:lineRule="auto"/>
                    <w:ind w:right="1"/>
                    <w:jc w:val="center"/>
                    <w:rPr>
                      <w:rFonts w:ascii="Times New Roman" w:hAnsi="Times New Roman" w:cs="Times New Roman"/>
                      <w:sz w:val="21"/>
                      <w:szCs w:val="21"/>
                    </w:rPr>
                  </w:pPr>
                  <w:r w:rsidRPr="00B708BF">
                    <w:rPr>
                      <w:rFonts w:ascii="Times New Roman" w:hAnsi="Times New Roman" w:cs="Times New Roman" w:hint="eastAsia"/>
                      <w:sz w:val="21"/>
                      <w:szCs w:val="21"/>
                    </w:rPr>
                    <w:t>2</w:t>
                  </w:r>
                  <w:r w:rsidRPr="00B708BF">
                    <w:rPr>
                      <w:rFonts w:ascii="Times New Roman" w:hAnsi="Times New Roman" w:cs="Times New Roman"/>
                      <w:sz w:val="21"/>
                      <w:szCs w:val="21"/>
                    </w:rPr>
                    <w:t>50</w:t>
                  </w:r>
                </w:p>
              </w:tc>
              <w:tc>
                <w:tcPr>
                  <w:tcW w:w="2440" w:type="pct"/>
                </w:tcPr>
                <w:p w:rsidR="00DC511B" w:rsidRPr="00B708BF" w:rsidRDefault="00DC511B" w:rsidP="00353925">
                  <w:pPr>
                    <w:jc w:val="center"/>
                    <w:rPr>
                      <w:sz w:val="21"/>
                      <w:szCs w:val="21"/>
                    </w:rPr>
                  </w:pPr>
                  <w:r w:rsidRPr="00B708BF">
                    <w:rPr>
                      <w:rFonts w:ascii="Times New Roman" w:hAnsi="Times New Roman" w:cs="Times New Roman"/>
                      <w:sz w:val="21"/>
                      <w:szCs w:val="21"/>
                    </w:rPr>
                    <w:t>《环境空气质量标准》（</w:t>
                  </w:r>
                  <w:r w:rsidRPr="00B708BF">
                    <w:rPr>
                      <w:rFonts w:ascii="Times New Roman" w:hAnsi="Times New Roman" w:cs="Times New Roman"/>
                      <w:sz w:val="21"/>
                      <w:szCs w:val="21"/>
                    </w:rPr>
                    <w:t>GB3095-2012</w:t>
                  </w:r>
                  <w:r w:rsidRPr="00B708BF">
                    <w:rPr>
                      <w:rFonts w:ascii="Times New Roman" w:hAnsi="Times New Roman" w:cs="Times New Roman"/>
                      <w:sz w:val="21"/>
                      <w:szCs w:val="21"/>
                    </w:rPr>
                    <w:t>）</w:t>
                  </w:r>
                </w:p>
              </w:tc>
            </w:tr>
          </w:tbl>
          <w:p w:rsidR="00DC511B" w:rsidRPr="00B708BF" w:rsidRDefault="00DC511B" w:rsidP="00B708BF">
            <w:pPr>
              <w:spacing w:beforeLines="50" w:before="156" w:line="259" w:lineRule="auto"/>
              <w:ind w:left="420" w:right="23"/>
              <w:jc w:val="center"/>
              <w:rPr>
                <w:rFonts w:ascii="Times New Roman" w:hAnsi="Times New Roman" w:cs="Times New Roman"/>
                <w:b/>
                <w:sz w:val="21"/>
                <w:szCs w:val="21"/>
              </w:rPr>
            </w:pPr>
            <w:r w:rsidRPr="00B708BF">
              <w:rPr>
                <w:rFonts w:ascii="Times New Roman" w:hAnsi="Times New Roman" w:cs="Times New Roman"/>
                <w:b/>
                <w:sz w:val="21"/>
                <w:szCs w:val="21"/>
              </w:rPr>
              <w:t>表</w:t>
            </w:r>
            <w:r w:rsidRPr="00B708BF">
              <w:rPr>
                <w:rFonts w:ascii="Times New Roman" w:hAnsi="Times New Roman" w:cs="Times New Roman"/>
                <w:b/>
                <w:sz w:val="21"/>
                <w:szCs w:val="21"/>
              </w:rPr>
              <w:t xml:space="preserve"> 1-7</w:t>
            </w:r>
            <w:r w:rsidR="006D1B9B">
              <w:rPr>
                <w:rFonts w:ascii="Times New Roman" w:hAnsi="Times New Roman" w:cs="Times New Roman" w:hint="eastAsia"/>
                <w:b/>
                <w:sz w:val="21"/>
                <w:szCs w:val="21"/>
              </w:rPr>
              <w:t xml:space="preserve">  </w:t>
            </w:r>
            <w:r w:rsidRPr="00B708BF">
              <w:rPr>
                <w:rFonts w:ascii="Times New Roman" w:hAnsi="Times New Roman" w:cs="Times New Roman"/>
                <w:b/>
                <w:sz w:val="21"/>
                <w:szCs w:val="21"/>
              </w:rPr>
              <w:t>项目大气估算模式参数</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5" w:type="dxa"/>
                <w:left w:w="115" w:type="dxa"/>
                <w:right w:w="115" w:type="dxa"/>
              </w:tblCellMar>
              <w:tblLook w:val="04A0" w:firstRow="1" w:lastRow="0" w:firstColumn="1" w:lastColumn="0" w:noHBand="0" w:noVBand="1"/>
            </w:tblPr>
            <w:tblGrid>
              <w:gridCol w:w="1153"/>
              <w:gridCol w:w="1106"/>
              <w:gridCol w:w="1278"/>
              <w:gridCol w:w="1422"/>
              <w:gridCol w:w="1563"/>
              <w:gridCol w:w="1327"/>
              <w:gridCol w:w="872"/>
            </w:tblGrid>
            <w:tr w:rsidR="00DC511B" w:rsidRPr="00B708BF" w:rsidTr="006D1B9B">
              <w:trPr>
                <w:trHeight w:val="340"/>
              </w:trPr>
              <w:tc>
                <w:tcPr>
                  <w:tcW w:w="661" w:type="pct"/>
                  <w:vMerge w:val="restart"/>
                  <w:vAlign w:val="center"/>
                </w:tcPr>
                <w:p w:rsidR="00B708BF" w:rsidRPr="00B708BF" w:rsidRDefault="00DC511B" w:rsidP="00DC511B">
                  <w:pPr>
                    <w:spacing w:line="259" w:lineRule="auto"/>
                    <w:ind w:leftChars="-50" w:left="-120" w:rightChars="-50" w:right="-120"/>
                    <w:jc w:val="center"/>
                    <w:rPr>
                      <w:sz w:val="21"/>
                      <w:szCs w:val="21"/>
                    </w:rPr>
                  </w:pPr>
                  <w:r w:rsidRPr="00B708BF">
                    <w:rPr>
                      <w:rFonts w:hint="eastAsia"/>
                      <w:sz w:val="21"/>
                      <w:szCs w:val="21"/>
                    </w:rPr>
                    <w:t>污染物</w:t>
                  </w:r>
                </w:p>
                <w:p w:rsidR="00DC511B" w:rsidRPr="00B708BF" w:rsidRDefault="00DC511B" w:rsidP="00DC511B">
                  <w:pPr>
                    <w:spacing w:line="259" w:lineRule="auto"/>
                    <w:ind w:leftChars="-50" w:left="-120" w:rightChars="-50" w:right="-120"/>
                    <w:jc w:val="center"/>
                    <w:rPr>
                      <w:sz w:val="21"/>
                      <w:szCs w:val="21"/>
                    </w:rPr>
                  </w:pPr>
                  <w:r w:rsidRPr="00B708BF">
                    <w:rPr>
                      <w:rFonts w:hint="eastAsia"/>
                      <w:sz w:val="21"/>
                      <w:szCs w:val="21"/>
                    </w:rPr>
                    <w:t>名称</w:t>
                  </w:r>
                </w:p>
              </w:tc>
              <w:tc>
                <w:tcPr>
                  <w:tcW w:w="634" w:type="pct"/>
                  <w:vAlign w:val="center"/>
                </w:tcPr>
                <w:p w:rsidR="00DC511B" w:rsidRPr="00B708BF" w:rsidRDefault="00DC511B" w:rsidP="00353925">
                  <w:pPr>
                    <w:spacing w:line="259" w:lineRule="auto"/>
                    <w:ind w:right="2"/>
                    <w:jc w:val="center"/>
                    <w:rPr>
                      <w:sz w:val="21"/>
                      <w:szCs w:val="21"/>
                    </w:rPr>
                  </w:pPr>
                  <w:r w:rsidRPr="00B708BF">
                    <w:rPr>
                      <w:rFonts w:hint="eastAsia"/>
                      <w:sz w:val="21"/>
                      <w:szCs w:val="21"/>
                    </w:rPr>
                    <w:t>排放高度</w:t>
                  </w:r>
                </w:p>
              </w:tc>
              <w:tc>
                <w:tcPr>
                  <w:tcW w:w="733" w:type="pct"/>
                  <w:vAlign w:val="center"/>
                </w:tcPr>
                <w:p w:rsidR="00DC511B" w:rsidRPr="00B708BF" w:rsidRDefault="00DC511B" w:rsidP="00DC511B">
                  <w:pPr>
                    <w:spacing w:line="259" w:lineRule="auto"/>
                    <w:ind w:leftChars="-50" w:left="-120" w:right="-57"/>
                    <w:jc w:val="center"/>
                    <w:rPr>
                      <w:sz w:val="21"/>
                      <w:szCs w:val="21"/>
                    </w:rPr>
                  </w:pPr>
                  <w:r w:rsidRPr="00B708BF">
                    <w:rPr>
                      <w:rFonts w:hint="eastAsia"/>
                      <w:sz w:val="21"/>
                      <w:szCs w:val="21"/>
                    </w:rPr>
                    <w:t>排气筒内径</w:t>
                  </w:r>
                </w:p>
              </w:tc>
              <w:tc>
                <w:tcPr>
                  <w:tcW w:w="815" w:type="pct"/>
                  <w:vAlign w:val="center"/>
                </w:tcPr>
                <w:p w:rsidR="00DC511B" w:rsidRPr="00B708BF" w:rsidRDefault="00DC511B" w:rsidP="00DC511B">
                  <w:pPr>
                    <w:spacing w:line="259" w:lineRule="auto"/>
                    <w:ind w:leftChars="-50" w:left="-120" w:right="-57"/>
                    <w:jc w:val="center"/>
                    <w:rPr>
                      <w:sz w:val="21"/>
                      <w:szCs w:val="21"/>
                    </w:rPr>
                  </w:pPr>
                  <w:r w:rsidRPr="00B708BF">
                    <w:rPr>
                      <w:rFonts w:hint="eastAsia"/>
                      <w:sz w:val="21"/>
                      <w:szCs w:val="21"/>
                    </w:rPr>
                    <w:t>烟气出口流量</w:t>
                  </w:r>
                </w:p>
              </w:tc>
              <w:tc>
                <w:tcPr>
                  <w:tcW w:w="896" w:type="pct"/>
                  <w:vAlign w:val="center"/>
                </w:tcPr>
                <w:p w:rsidR="00DC511B" w:rsidRPr="00B708BF" w:rsidRDefault="00DC511B" w:rsidP="00DC511B">
                  <w:pPr>
                    <w:spacing w:line="259" w:lineRule="auto"/>
                    <w:ind w:leftChars="-50" w:left="-120" w:right="-57"/>
                    <w:jc w:val="center"/>
                    <w:rPr>
                      <w:sz w:val="21"/>
                      <w:szCs w:val="21"/>
                    </w:rPr>
                  </w:pPr>
                  <w:r w:rsidRPr="00B708BF">
                    <w:rPr>
                      <w:rFonts w:hint="eastAsia"/>
                      <w:sz w:val="21"/>
                      <w:szCs w:val="21"/>
                    </w:rPr>
                    <w:t>烟气出口温度</w:t>
                  </w:r>
                </w:p>
              </w:tc>
              <w:tc>
                <w:tcPr>
                  <w:tcW w:w="761" w:type="pct"/>
                  <w:vAlign w:val="center"/>
                </w:tcPr>
                <w:p w:rsidR="00DC511B" w:rsidRPr="00B708BF" w:rsidRDefault="00DC511B" w:rsidP="00DC511B">
                  <w:pPr>
                    <w:spacing w:line="259" w:lineRule="auto"/>
                    <w:ind w:leftChars="-50" w:left="-120" w:right="-57"/>
                    <w:jc w:val="center"/>
                    <w:rPr>
                      <w:sz w:val="21"/>
                      <w:szCs w:val="21"/>
                    </w:rPr>
                  </w:pPr>
                  <w:r w:rsidRPr="00B708BF">
                    <w:rPr>
                      <w:rFonts w:hint="eastAsia"/>
                      <w:sz w:val="21"/>
                      <w:szCs w:val="21"/>
                    </w:rPr>
                    <w:t>评价因子源强</w:t>
                  </w:r>
                </w:p>
              </w:tc>
              <w:tc>
                <w:tcPr>
                  <w:tcW w:w="500" w:type="pct"/>
                  <w:vMerge w:val="restart"/>
                  <w:vAlign w:val="center"/>
                </w:tcPr>
                <w:p w:rsidR="00B708BF" w:rsidRDefault="00DC511B" w:rsidP="00353925">
                  <w:pPr>
                    <w:spacing w:line="259" w:lineRule="auto"/>
                    <w:ind w:right="2"/>
                    <w:jc w:val="center"/>
                    <w:rPr>
                      <w:sz w:val="21"/>
                      <w:szCs w:val="21"/>
                    </w:rPr>
                  </w:pPr>
                  <w:r w:rsidRPr="00B708BF">
                    <w:rPr>
                      <w:rFonts w:hint="eastAsia"/>
                      <w:sz w:val="21"/>
                      <w:szCs w:val="21"/>
                    </w:rPr>
                    <w:t>排放</w:t>
                  </w:r>
                </w:p>
                <w:p w:rsidR="00DC511B" w:rsidRPr="00B708BF" w:rsidRDefault="00DC511B" w:rsidP="00353925">
                  <w:pPr>
                    <w:spacing w:line="259" w:lineRule="auto"/>
                    <w:ind w:right="2"/>
                    <w:jc w:val="center"/>
                    <w:rPr>
                      <w:sz w:val="21"/>
                      <w:szCs w:val="21"/>
                    </w:rPr>
                  </w:pPr>
                  <w:r w:rsidRPr="00B708BF">
                    <w:rPr>
                      <w:rFonts w:hint="eastAsia"/>
                      <w:sz w:val="21"/>
                      <w:szCs w:val="21"/>
                    </w:rPr>
                    <w:t>工况</w:t>
                  </w:r>
                </w:p>
              </w:tc>
            </w:tr>
            <w:tr w:rsidR="00DC511B" w:rsidRPr="00B708BF" w:rsidTr="006D1B9B">
              <w:trPr>
                <w:trHeight w:val="340"/>
              </w:trPr>
              <w:tc>
                <w:tcPr>
                  <w:tcW w:w="661" w:type="pct"/>
                  <w:vMerge/>
                  <w:vAlign w:val="center"/>
                </w:tcPr>
                <w:p w:rsidR="00DC511B" w:rsidRPr="00B708BF" w:rsidRDefault="00DC511B" w:rsidP="00353925">
                  <w:pPr>
                    <w:spacing w:line="259" w:lineRule="auto"/>
                    <w:ind w:right="3"/>
                    <w:jc w:val="center"/>
                    <w:rPr>
                      <w:sz w:val="21"/>
                      <w:szCs w:val="21"/>
                    </w:rPr>
                  </w:pPr>
                </w:p>
              </w:tc>
              <w:tc>
                <w:tcPr>
                  <w:tcW w:w="634" w:type="pct"/>
                  <w:vAlign w:val="center"/>
                </w:tcPr>
                <w:p w:rsidR="00DC511B" w:rsidRPr="00B708BF" w:rsidRDefault="00DC511B" w:rsidP="00353925">
                  <w:pPr>
                    <w:spacing w:line="259" w:lineRule="auto"/>
                    <w:ind w:right="2"/>
                    <w:jc w:val="center"/>
                    <w:rPr>
                      <w:rFonts w:ascii="Times New Roman" w:hAnsi="Times New Roman" w:cs="Times New Roman"/>
                      <w:sz w:val="21"/>
                      <w:szCs w:val="21"/>
                    </w:rPr>
                  </w:pPr>
                  <w:r w:rsidRPr="00B708BF">
                    <w:rPr>
                      <w:rFonts w:ascii="Times New Roman" w:hAnsi="Times New Roman" w:cs="Times New Roman"/>
                      <w:sz w:val="21"/>
                      <w:szCs w:val="21"/>
                    </w:rPr>
                    <w:t>m</w:t>
                  </w:r>
                </w:p>
              </w:tc>
              <w:tc>
                <w:tcPr>
                  <w:tcW w:w="733" w:type="pct"/>
                  <w:vAlign w:val="center"/>
                </w:tcPr>
                <w:p w:rsidR="00DC511B" w:rsidRPr="00B708BF" w:rsidRDefault="00DC511B" w:rsidP="00353925">
                  <w:pPr>
                    <w:spacing w:line="259" w:lineRule="auto"/>
                    <w:ind w:right="2"/>
                    <w:jc w:val="center"/>
                    <w:rPr>
                      <w:rFonts w:ascii="Times New Roman" w:hAnsi="Times New Roman" w:cs="Times New Roman"/>
                      <w:sz w:val="21"/>
                      <w:szCs w:val="21"/>
                    </w:rPr>
                  </w:pPr>
                  <w:r w:rsidRPr="00B708BF">
                    <w:rPr>
                      <w:rFonts w:ascii="Times New Roman" w:hAnsi="Times New Roman" w:cs="Times New Roman"/>
                      <w:sz w:val="21"/>
                      <w:szCs w:val="21"/>
                    </w:rPr>
                    <w:t>m</w:t>
                  </w:r>
                </w:p>
              </w:tc>
              <w:tc>
                <w:tcPr>
                  <w:tcW w:w="815" w:type="pct"/>
                  <w:vAlign w:val="center"/>
                </w:tcPr>
                <w:p w:rsidR="00DC511B" w:rsidRPr="00B708BF" w:rsidRDefault="00DC511B" w:rsidP="00353925">
                  <w:pPr>
                    <w:spacing w:line="259" w:lineRule="auto"/>
                    <w:ind w:right="2"/>
                    <w:jc w:val="center"/>
                    <w:rPr>
                      <w:rFonts w:ascii="Times New Roman" w:hAnsi="Times New Roman" w:cs="Times New Roman"/>
                      <w:sz w:val="21"/>
                      <w:szCs w:val="21"/>
                    </w:rPr>
                  </w:pPr>
                  <w:r w:rsidRPr="00B708BF">
                    <w:rPr>
                      <w:rFonts w:ascii="Times New Roman" w:hAnsi="Times New Roman" w:cs="Times New Roman" w:hint="eastAsia"/>
                      <w:sz w:val="21"/>
                      <w:szCs w:val="21"/>
                    </w:rPr>
                    <w:t>m</w:t>
                  </w:r>
                  <w:r w:rsidRPr="00B708BF">
                    <w:rPr>
                      <w:rFonts w:ascii="Times New Roman" w:hAnsi="Times New Roman" w:cs="Times New Roman"/>
                      <w:sz w:val="21"/>
                      <w:szCs w:val="21"/>
                      <w:vertAlign w:val="superscript"/>
                    </w:rPr>
                    <w:t>3</w:t>
                  </w:r>
                  <w:r w:rsidRPr="00B708BF">
                    <w:rPr>
                      <w:rFonts w:ascii="Times New Roman" w:hAnsi="Times New Roman" w:cs="Times New Roman"/>
                      <w:sz w:val="21"/>
                      <w:szCs w:val="21"/>
                    </w:rPr>
                    <w:t>/h</w:t>
                  </w:r>
                </w:p>
              </w:tc>
              <w:tc>
                <w:tcPr>
                  <w:tcW w:w="896" w:type="pct"/>
                  <w:vAlign w:val="center"/>
                </w:tcPr>
                <w:p w:rsidR="00DC511B" w:rsidRPr="00B708BF" w:rsidRDefault="00DC511B" w:rsidP="00353925">
                  <w:pPr>
                    <w:spacing w:line="259" w:lineRule="auto"/>
                    <w:ind w:right="2"/>
                    <w:jc w:val="center"/>
                    <w:rPr>
                      <w:rFonts w:ascii="Times New Roman" w:hAnsi="Times New Roman" w:cs="Times New Roman"/>
                      <w:sz w:val="21"/>
                      <w:szCs w:val="21"/>
                    </w:rPr>
                  </w:pPr>
                  <w:r w:rsidRPr="00B708BF">
                    <w:rPr>
                      <w:rFonts w:ascii="Times New Roman" w:hAnsi="Times New Roman" w:cs="Times New Roman"/>
                      <w:sz w:val="21"/>
                      <w:szCs w:val="21"/>
                    </w:rPr>
                    <w:t>℃</w:t>
                  </w:r>
                </w:p>
              </w:tc>
              <w:tc>
                <w:tcPr>
                  <w:tcW w:w="761" w:type="pct"/>
                  <w:vAlign w:val="center"/>
                </w:tcPr>
                <w:p w:rsidR="00DC511B" w:rsidRPr="00B708BF" w:rsidRDefault="00DC511B" w:rsidP="00353925">
                  <w:pPr>
                    <w:spacing w:line="259" w:lineRule="auto"/>
                    <w:ind w:right="2"/>
                    <w:jc w:val="center"/>
                    <w:rPr>
                      <w:rFonts w:ascii="Times New Roman" w:hAnsi="Times New Roman" w:cs="Times New Roman"/>
                      <w:sz w:val="21"/>
                      <w:szCs w:val="21"/>
                    </w:rPr>
                  </w:pPr>
                  <w:r w:rsidRPr="00B708BF">
                    <w:rPr>
                      <w:rFonts w:ascii="Times New Roman" w:hAnsi="Times New Roman" w:cs="Times New Roman"/>
                      <w:sz w:val="21"/>
                      <w:szCs w:val="21"/>
                    </w:rPr>
                    <w:t>Kg/h</w:t>
                  </w:r>
                </w:p>
              </w:tc>
              <w:tc>
                <w:tcPr>
                  <w:tcW w:w="500" w:type="pct"/>
                  <w:vMerge/>
                  <w:vAlign w:val="center"/>
                </w:tcPr>
                <w:p w:rsidR="00DC511B" w:rsidRPr="00B708BF" w:rsidRDefault="00DC511B" w:rsidP="00353925">
                  <w:pPr>
                    <w:spacing w:line="259" w:lineRule="auto"/>
                    <w:ind w:right="2"/>
                    <w:jc w:val="center"/>
                    <w:rPr>
                      <w:sz w:val="21"/>
                      <w:szCs w:val="21"/>
                    </w:rPr>
                  </w:pPr>
                </w:p>
              </w:tc>
            </w:tr>
            <w:tr w:rsidR="00DC511B" w:rsidRPr="00B708BF" w:rsidTr="006D1B9B">
              <w:trPr>
                <w:trHeight w:val="340"/>
              </w:trPr>
              <w:tc>
                <w:tcPr>
                  <w:tcW w:w="661" w:type="pct"/>
                  <w:vAlign w:val="center"/>
                </w:tcPr>
                <w:p w:rsidR="00DC511B" w:rsidRPr="00B708BF" w:rsidRDefault="00DC511B" w:rsidP="00353925">
                  <w:pPr>
                    <w:spacing w:line="259" w:lineRule="auto"/>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SiO</w:t>
                  </w:r>
                  <w:r w:rsidRPr="00B708BF">
                    <w:rPr>
                      <w:rFonts w:ascii="Times New Roman" w:hAnsi="Times New Roman" w:cs="Times New Roman"/>
                      <w:sz w:val="21"/>
                      <w:szCs w:val="21"/>
                      <w:vertAlign w:val="subscript"/>
                    </w:rPr>
                    <w:t>2</w:t>
                  </w:r>
                </w:p>
              </w:tc>
              <w:tc>
                <w:tcPr>
                  <w:tcW w:w="634"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2.5</w:t>
                  </w:r>
                </w:p>
              </w:tc>
              <w:tc>
                <w:tcPr>
                  <w:tcW w:w="733"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0.05</w:t>
                  </w:r>
                </w:p>
              </w:tc>
              <w:tc>
                <w:tcPr>
                  <w:tcW w:w="815" w:type="pct"/>
                  <w:vAlign w:val="center"/>
                </w:tcPr>
                <w:p w:rsidR="00DC511B" w:rsidRPr="00B708BF" w:rsidRDefault="00DC511B" w:rsidP="00353925">
                  <w:pPr>
                    <w:spacing w:line="259" w:lineRule="auto"/>
                    <w:ind w:left="420" w:right="2"/>
                    <w:rPr>
                      <w:sz w:val="21"/>
                      <w:szCs w:val="21"/>
                    </w:rPr>
                  </w:pPr>
                  <w:r w:rsidRPr="00B708BF">
                    <w:rPr>
                      <w:rFonts w:ascii="Times New Roman" w:eastAsia="Times New Roman" w:hAnsi="Times New Roman" w:cs="Times New Roman"/>
                      <w:sz w:val="21"/>
                      <w:szCs w:val="21"/>
                    </w:rPr>
                    <w:t>230</w:t>
                  </w:r>
                </w:p>
              </w:tc>
              <w:tc>
                <w:tcPr>
                  <w:tcW w:w="896" w:type="pct"/>
                  <w:vAlign w:val="center"/>
                </w:tcPr>
                <w:p w:rsidR="00DC511B" w:rsidRPr="00B708BF" w:rsidRDefault="00DC511B" w:rsidP="00353925">
                  <w:pPr>
                    <w:spacing w:line="259" w:lineRule="auto"/>
                    <w:ind w:right="19"/>
                    <w:jc w:val="center"/>
                    <w:rPr>
                      <w:sz w:val="21"/>
                      <w:szCs w:val="21"/>
                    </w:rPr>
                  </w:pPr>
                  <w:r w:rsidRPr="00B708BF">
                    <w:rPr>
                      <w:rFonts w:ascii="Times New Roman" w:eastAsia="Times New Roman" w:hAnsi="Times New Roman" w:cs="Times New Roman"/>
                      <w:sz w:val="21"/>
                      <w:szCs w:val="21"/>
                    </w:rPr>
                    <w:t>180</w:t>
                  </w:r>
                </w:p>
              </w:tc>
              <w:tc>
                <w:tcPr>
                  <w:tcW w:w="761" w:type="pct"/>
                  <w:vAlign w:val="center"/>
                </w:tcPr>
                <w:p w:rsidR="00DC511B" w:rsidRPr="00B708BF" w:rsidRDefault="00DC511B" w:rsidP="00353925">
                  <w:pPr>
                    <w:spacing w:line="259" w:lineRule="auto"/>
                    <w:ind w:right="18"/>
                    <w:jc w:val="center"/>
                    <w:rPr>
                      <w:sz w:val="21"/>
                      <w:szCs w:val="21"/>
                    </w:rPr>
                  </w:pPr>
                  <w:r w:rsidRPr="00B708BF">
                    <w:rPr>
                      <w:rFonts w:ascii="Times New Roman" w:eastAsia="Times New Roman" w:hAnsi="Times New Roman" w:cs="Times New Roman"/>
                      <w:sz w:val="21"/>
                      <w:szCs w:val="21"/>
                    </w:rPr>
                    <w:t>0.0707</w:t>
                  </w:r>
                </w:p>
              </w:tc>
              <w:tc>
                <w:tcPr>
                  <w:tcW w:w="500" w:type="pct"/>
                  <w:vAlign w:val="center"/>
                </w:tcPr>
                <w:p w:rsidR="00DC511B" w:rsidRPr="00B708BF" w:rsidRDefault="00DC511B" w:rsidP="00353925">
                  <w:pPr>
                    <w:spacing w:line="259" w:lineRule="auto"/>
                    <w:jc w:val="center"/>
                    <w:rPr>
                      <w:sz w:val="21"/>
                      <w:szCs w:val="21"/>
                    </w:rPr>
                  </w:pPr>
                  <w:r w:rsidRPr="00B708BF">
                    <w:rPr>
                      <w:sz w:val="21"/>
                      <w:szCs w:val="21"/>
                    </w:rPr>
                    <w:t>正常</w:t>
                  </w:r>
                </w:p>
              </w:tc>
            </w:tr>
            <w:tr w:rsidR="00DC511B" w:rsidRPr="00B708BF" w:rsidTr="006D1B9B">
              <w:trPr>
                <w:trHeight w:val="340"/>
              </w:trPr>
              <w:tc>
                <w:tcPr>
                  <w:tcW w:w="661" w:type="pct"/>
                  <w:vAlign w:val="center"/>
                </w:tcPr>
                <w:p w:rsidR="00DC511B" w:rsidRPr="00B708BF" w:rsidRDefault="00DC511B" w:rsidP="00353925">
                  <w:pPr>
                    <w:spacing w:line="259" w:lineRule="auto"/>
                    <w:ind w:right="3"/>
                    <w:jc w:val="center"/>
                    <w:rPr>
                      <w:sz w:val="21"/>
                      <w:szCs w:val="21"/>
                    </w:rPr>
                  </w:pPr>
                  <w:r w:rsidRPr="00B708BF">
                    <w:rPr>
                      <w:rFonts w:hint="eastAsia"/>
                      <w:sz w:val="21"/>
                      <w:szCs w:val="21"/>
                    </w:rPr>
                    <w:t>颗粒物</w:t>
                  </w:r>
                </w:p>
              </w:tc>
              <w:tc>
                <w:tcPr>
                  <w:tcW w:w="634"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2.5</w:t>
                  </w:r>
                </w:p>
              </w:tc>
              <w:tc>
                <w:tcPr>
                  <w:tcW w:w="733"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0.05</w:t>
                  </w:r>
                </w:p>
              </w:tc>
              <w:tc>
                <w:tcPr>
                  <w:tcW w:w="815" w:type="pct"/>
                  <w:vAlign w:val="center"/>
                </w:tcPr>
                <w:p w:rsidR="00DC511B" w:rsidRPr="00B708BF" w:rsidRDefault="00DC511B" w:rsidP="00353925">
                  <w:pPr>
                    <w:spacing w:line="259" w:lineRule="auto"/>
                    <w:ind w:left="420" w:right="2"/>
                    <w:rPr>
                      <w:sz w:val="21"/>
                      <w:szCs w:val="21"/>
                    </w:rPr>
                  </w:pPr>
                  <w:r w:rsidRPr="00B708BF">
                    <w:rPr>
                      <w:rFonts w:ascii="Times New Roman" w:eastAsia="Times New Roman" w:hAnsi="Times New Roman" w:cs="Times New Roman"/>
                      <w:sz w:val="21"/>
                      <w:szCs w:val="21"/>
                    </w:rPr>
                    <w:t>230</w:t>
                  </w:r>
                </w:p>
              </w:tc>
              <w:tc>
                <w:tcPr>
                  <w:tcW w:w="896" w:type="pct"/>
                  <w:vAlign w:val="center"/>
                </w:tcPr>
                <w:p w:rsidR="00DC511B" w:rsidRPr="00B708BF" w:rsidRDefault="00DC511B" w:rsidP="00353925">
                  <w:pPr>
                    <w:spacing w:line="259" w:lineRule="auto"/>
                    <w:ind w:right="20"/>
                    <w:jc w:val="center"/>
                    <w:rPr>
                      <w:sz w:val="21"/>
                      <w:szCs w:val="21"/>
                    </w:rPr>
                  </w:pPr>
                  <w:r w:rsidRPr="00B708BF">
                    <w:rPr>
                      <w:rFonts w:ascii="Times New Roman" w:eastAsia="Times New Roman" w:hAnsi="Times New Roman" w:cs="Times New Roman"/>
                      <w:sz w:val="21"/>
                      <w:szCs w:val="21"/>
                    </w:rPr>
                    <w:t>180</w:t>
                  </w:r>
                </w:p>
              </w:tc>
              <w:tc>
                <w:tcPr>
                  <w:tcW w:w="761" w:type="pct"/>
                  <w:vAlign w:val="center"/>
                </w:tcPr>
                <w:p w:rsidR="00DC511B" w:rsidRPr="00B708BF" w:rsidRDefault="00DC511B" w:rsidP="00353925">
                  <w:pPr>
                    <w:spacing w:line="259" w:lineRule="auto"/>
                    <w:ind w:right="17"/>
                    <w:jc w:val="center"/>
                    <w:rPr>
                      <w:sz w:val="21"/>
                      <w:szCs w:val="21"/>
                    </w:rPr>
                  </w:pPr>
                  <w:r w:rsidRPr="00B708BF">
                    <w:rPr>
                      <w:rFonts w:ascii="Times New Roman" w:eastAsia="Times New Roman" w:hAnsi="Times New Roman" w:cs="Times New Roman"/>
                      <w:sz w:val="21"/>
                      <w:szCs w:val="21"/>
                    </w:rPr>
                    <w:t>0.0293</w:t>
                  </w:r>
                </w:p>
              </w:tc>
              <w:tc>
                <w:tcPr>
                  <w:tcW w:w="500" w:type="pct"/>
                  <w:vAlign w:val="center"/>
                </w:tcPr>
                <w:p w:rsidR="00DC511B" w:rsidRPr="00B708BF" w:rsidRDefault="00DC511B" w:rsidP="00353925">
                  <w:pPr>
                    <w:spacing w:line="259" w:lineRule="auto"/>
                    <w:jc w:val="center"/>
                    <w:rPr>
                      <w:sz w:val="21"/>
                      <w:szCs w:val="21"/>
                    </w:rPr>
                  </w:pPr>
                  <w:r w:rsidRPr="00B708BF">
                    <w:rPr>
                      <w:sz w:val="21"/>
                      <w:szCs w:val="21"/>
                    </w:rPr>
                    <w:t>正常</w:t>
                  </w:r>
                </w:p>
              </w:tc>
            </w:tr>
            <w:tr w:rsidR="00DC511B" w:rsidRPr="00B708BF" w:rsidTr="006D1B9B">
              <w:trPr>
                <w:trHeight w:val="340"/>
              </w:trPr>
              <w:tc>
                <w:tcPr>
                  <w:tcW w:w="661" w:type="pct"/>
                  <w:vAlign w:val="center"/>
                </w:tcPr>
                <w:p w:rsidR="00DC511B" w:rsidRPr="00B708BF" w:rsidRDefault="00DC511B" w:rsidP="00353925">
                  <w:pPr>
                    <w:spacing w:line="259" w:lineRule="auto"/>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NO</w:t>
                  </w:r>
                  <w:r w:rsidRPr="00B708BF">
                    <w:rPr>
                      <w:rFonts w:ascii="Times New Roman" w:hAnsi="Times New Roman" w:cs="Times New Roman"/>
                      <w:sz w:val="21"/>
                      <w:szCs w:val="21"/>
                      <w:vertAlign w:val="subscript"/>
                    </w:rPr>
                    <w:t>x</w:t>
                  </w:r>
                </w:p>
              </w:tc>
              <w:tc>
                <w:tcPr>
                  <w:tcW w:w="634"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2.5</w:t>
                  </w:r>
                </w:p>
              </w:tc>
              <w:tc>
                <w:tcPr>
                  <w:tcW w:w="733" w:type="pct"/>
                  <w:vAlign w:val="center"/>
                </w:tcPr>
                <w:p w:rsidR="00DC511B" w:rsidRPr="00B708BF" w:rsidRDefault="00DC511B" w:rsidP="00353925">
                  <w:pPr>
                    <w:spacing w:line="259" w:lineRule="auto"/>
                    <w:ind w:left="420" w:right="36"/>
                    <w:rPr>
                      <w:sz w:val="21"/>
                      <w:szCs w:val="21"/>
                    </w:rPr>
                  </w:pPr>
                  <w:r w:rsidRPr="00B708BF">
                    <w:rPr>
                      <w:rFonts w:ascii="Times New Roman" w:eastAsia="Times New Roman" w:hAnsi="Times New Roman" w:cs="Times New Roman"/>
                      <w:sz w:val="21"/>
                      <w:szCs w:val="21"/>
                    </w:rPr>
                    <w:t>0.05</w:t>
                  </w:r>
                </w:p>
              </w:tc>
              <w:tc>
                <w:tcPr>
                  <w:tcW w:w="815" w:type="pct"/>
                  <w:vAlign w:val="center"/>
                </w:tcPr>
                <w:p w:rsidR="00DC511B" w:rsidRPr="00B708BF" w:rsidRDefault="00DC511B" w:rsidP="00353925">
                  <w:pPr>
                    <w:spacing w:line="259" w:lineRule="auto"/>
                    <w:ind w:left="420" w:right="2"/>
                    <w:rPr>
                      <w:sz w:val="21"/>
                      <w:szCs w:val="21"/>
                    </w:rPr>
                  </w:pPr>
                  <w:r w:rsidRPr="00B708BF">
                    <w:rPr>
                      <w:rFonts w:ascii="Times New Roman" w:eastAsia="Times New Roman" w:hAnsi="Times New Roman" w:cs="Times New Roman"/>
                      <w:sz w:val="21"/>
                      <w:szCs w:val="21"/>
                    </w:rPr>
                    <w:t>230</w:t>
                  </w:r>
                </w:p>
              </w:tc>
              <w:tc>
                <w:tcPr>
                  <w:tcW w:w="896" w:type="pct"/>
                  <w:vAlign w:val="center"/>
                </w:tcPr>
                <w:p w:rsidR="00DC511B" w:rsidRPr="00B708BF" w:rsidRDefault="00DC511B" w:rsidP="00353925">
                  <w:pPr>
                    <w:spacing w:line="259" w:lineRule="auto"/>
                    <w:ind w:right="19"/>
                    <w:jc w:val="center"/>
                    <w:rPr>
                      <w:sz w:val="21"/>
                      <w:szCs w:val="21"/>
                    </w:rPr>
                  </w:pPr>
                  <w:r w:rsidRPr="00B708BF">
                    <w:rPr>
                      <w:rFonts w:ascii="Times New Roman" w:eastAsia="Times New Roman" w:hAnsi="Times New Roman" w:cs="Times New Roman"/>
                      <w:sz w:val="21"/>
                      <w:szCs w:val="21"/>
                    </w:rPr>
                    <w:t>180</w:t>
                  </w:r>
                </w:p>
              </w:tc>
              <w:tc>
                <w:tcPr>
                  <w:tcW w:w="761" w:type="pct"/>
                  <w:vAlign w:val="center"/>
                </w:tcPr>
                <w:p w:rsidR="00DC511B" w:rsidRPr="00B708BF" w:rsidRDefault="00DC511B" w:rsidP="00353925">
                  <w:pPr>
                    <w:spacing w:line="259" w:lineRule="auto"/>
                    <w:ind w:right="18"/>
                    <w:jc w:val="center"/>
                    <w:rPr>
                      <w:sz w:val="21"/>
                      <w:szCs w:val="21"/>
                    </w:rPr>
                  </w:pPr>
                  <w:r w:rsidRPr="00B708BF">
                    <w:rPr>
                      <w:rFonts w:ascii="Times New Roman" w:eastAsia="Times New Roman" w:hAnsi="Times New Roman" w:cs="Times New Roman"/>
                      <w:sz w:val="21"/>
                      <w:szCs w:val="21"/>
                    </w:rPr>
                    <w:t>0.0177</w:t>
                  </w:r>
                </w:p>
              </w:tc>
              <w:tc>
                <w:tcPr>
                  <w:tcW w:w="500" w:type="pct"/>
                  <w:vAlign w:val="center"/>
                </w:tcPr>
                <w:p w:rsidR="00DC511B" w:rsidRPr="00B708BF" w:rsidRDefault="00DC511B" w:rsidP="00353925">
                  <w:pPr>
                    <w:spacing w:line="259" w:lineRule="auto"/>
                    <w:jc w:val="center"/>
                    <w:rPr>
                      <w:sz w:val="21"/>
                      <w:szCs w:val="21"/>
                    </w:rPr>
                  </w:pPr>
                  <w:r w:rsidRPr="00B708BF">
                    <w:rPr>
                      <w:sz w:val="21"/>
                      <w:szCs w:val="21"/>
                    </w:rPr>
                    <w:t>正常</w:t>
                  </w:r>
                </w:p>
              </w:tc>
            </w:tr>
          </w:tbl>
          <w:p w:rsidR="00DC511B" w:rsidRDefault="00DC511B" w:rsidP="00DC511B">
            <w:pPr>
              <w:spacing w:line="259" w:lineRule="auto"/>
              <w:ind w:left="420" w:right="21"/>
              <w:jc w:val="center"/>
              <w:rPr>
                <w:rFonts w:ascii="Times New Roman" w:hAnsi="Times New Roman" w:cs="Times New Roman"/>
                <w:b/>
              </w:rPr>
            </w:pPr>
          </w:p>
          <w:p w:rsidR="00DC511B" w:rsidRPr="003724AF" w:rsidRDefault="00DC511B" w:rsidP="00DC511B">
            <w:pPr>
              <w:spacing w:line="259" w:lineRule="auto"/>
              <w:ind w:left="420" w:right="21"/>
              <w:jc w:val="center"/>
              <w:rPr>
                <w:rFonts w:ascii="Times New Roman" w:hAnsi="Times New Roman" w:cs="Times New Roman"/>
                <w:b/>
              </w:rPr>
            </w:pPr>
            <w:r w:rsidRPr="003724AF">
              <w:rPr>
                <w:rFonts w:ascii="Times New Roman" w:hAnsi="Times New Roman" w:cs="Times New Roman"/>
                <w:b/>
              </w:rPr>
              <w:lastRenderedPageBreak/>
              <w:t>表</w:t>
            </w:r>
            <w:r w:rsidRPr="003724AF">
              <w:rPr>
                <w:rFonts w:ascii="Times New Roman" w:hAnsi="Times New Roman" w:cs="Times New Roman"/>
                <w:b/>
              </w:rPr>
              <w:t xml:space="preserve">1-8  </w:t>
            </w:r>
            <w:r w:rsidRPr="003724AF">
              <w:rPr>
                <w:rFonts w:ascii="Times New Roman" w:hAnsi="Times New Roman" w:cs="Times New Roman"/>
                <w:b/>
              </w:rPr>
              <w:t>项目</w:t>
            </w:r>
            <w:r w:rsidRPr="003724AF">
              <w:rPr>
                <w:rFonts w:ascii="Times New Roman" w:hAnsi="Times New Roman" w:cs="Times New Roman"/>
                <w:b/>
              </w:rPr>
              <w:t xml:space="preserve"> Pmax </w:t>
            </w:r>
            <w:r w:rsidRPr="003724AF">
              <w:rPr>
                <w:rFonts w:ascii="Times New Roman" w:hAnsi="Times New Roman" w:cs="Times New Roman"/>
                <w:b/>
              </w:rPr>
              <w:t>预测结果一览表</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5" w:type="dxa"/>
                <w:left w:w="115" w:type="dxa"/>
                <w:right w:w="115" w:type="dxa"/>
              </w:tblCellMar>
              <w:tblLook w:val="04A0" w:firstRow="1" w:lastRow="0" w:firstColumn="1" w:lastColumn="0" w:noHBand="0" w:noVBand="1"/>
            </w:tblPr>
            <w:tblGrid>
              <w:gridCol w:w="1179"/>
              <w:gridCol w:w="1345"/>
              <w:gridCol w:w="1941"/>
              <w:gridCol w:w="4256"/>
            </w:tblGrid>
            <w:tr w:rsidR="00DC511B" w:rsidTr="00C12FF3">
              <w:trPr>
                <w:trHeight w:val="283"/>
              </w:trPr>
              <w:tc>
                <w:tcPr>
                  <w:tcW w:w="676" w:type="pct"/>
                  <w:vMerge w:val="restart"/>
                  <w:vAlign w:val="center"/>
                </w:tcPr>
                <w:p w:rsidR="00DC511B" w:rsidRPr="00B708BF" w:rsidRDefault="00DC511B" w:rsidP="00B708BF">
                  <w:pPr>
                    <w:spacing w:line="240" w:lineRule="exact"/>
                    <w:ind w:right="3"/>
                    <w:jc w:val="center"/>
                    <w:rPr>
                      <w:sz w:val="21"/>
                      <w:szCs w:val="21"/>
                    </w:rPr>
                  </w:pPr>
                  <w:r w:rsidRPr="00B708BF">
                    <w:rPr>
                      <w:sz w:val="21"/>
                      <w:szCs w:val="21"/>
                    </w:rPr>
                    <w:t>评价</w:t>
                  </w:r>
                  <w:r w:rsidRPr="00B708BF">
                    <w:rPr>
                      <w:rFonts w:hint="eastAsia"/>
                      <w:sz w:val="21"/>
                      <w:szCs w:val="21"/>
                    </w:rPr>
                    <w:t>因子</w:t>
                  </w:r>
                </w:p>
              </w:tc>
              <w:tc>
                <w:tcPr>
                  <w:tcW w:w="771" w:type="pct"/>
                  <w:vAlign w:val="center"/>
                </w:tcPr>
                <w:p w:rsidR="00DC511B" w:rsidRPr="00B708BF" w:rsidRDefault="00DC511B" w:rsidP="00B708BF">
                  <w:pPr>
                    <w:spacing w:line="240" w:lineRule="exact"/>
                    <w:ind w:right="2"/>
                    <w:jc w:val="center"/>
                    <w:rPr>
                      <w:sz w:val="21"/>
                      <w:szCs w:val="21"/>
                    </w:rPr>
                  </w:pPr>
                  <w:r w:rsidRPr="00B708BF">
                    <w:rPr>
                      <w:rFonts w:hint="eastAsia"/>
                      <w:sz w:val="21"/>
                      <w:szCs w:val="21"/>
                    </w:rPr>
                    <w:t>评价标准</w:t>
                  </w:r>
                </w:p>
              </w:tc>
              <w:tc>
                <w:tcPr>
                  <w:tcW w:w="1113" w:type="pct"/>
                  <w:vAlign w:val="center"/>
                </w:tcPr>
                <w:p w:rsidR="00DC511B" w:rsidRPr="00B708BF" w:rsidRDefault="00DC511B" w:rsidP="00B708BF">
                  <w:pPr>
                    <w:spacing w:line="240" w:lineRule="exact"/>
                    <w:ind w:right="2"/>
                    <w:jc w:val="center"/>
                    <w:rPr>
                      <w:sz w:val="21"/>
                      <w:szCs w:val="21"/>
                    </w:rPr>
                  </w:pPr>
                  <w:r w:rsidRPr="00B708BF">
                    <w:rPr>
                      <w:rFonts w:hint="eastAsia"/>
                      <w:sz w:val="21"/>
                      <w:szCs w:val="21"/>
                    </w:rPr>
                    <w:t>最大落地浓度</w:t>
                  </w:r>
                  <w:r w:rsidRPr="00B708BF">
                    <w:rPr>
                      <w:rFonts w:ascii="Times New Roman" w:hAnsi="Times New Roman" w:cs="Times New Roman"/>
                      <w:sz w:val="21"/>
                      <w:szCs w:val="21"/>
                    </w:rPr>
                    <w:t>Cmax</w:t>
                  </w:r>
                </w:p>
              </w:tc>
              <w:tc>
                <w:tcPr>
                  <w:tcW w:w="2440" w:type="pct"/>
                  <w:vAlign w:val="center"/>
                </w:tcPr>
                <w:p w:rsidR="00DC511B" w:rsidRPr="00B708BF" w:rsidRDefault="00DC511B" w:rsidP="00B708BF">
                  <w:pPr>
                    <w:spacing w:line="240" w:lineRule="exact"/>
                    <w:ind w:right="2"/>
                    <w:jc w:val="center"/>
                    <w:rPr>
                      <w:sz w:val="21"/>
                      <w:szCs w:val="21"/>
                    </w:rPr>
                  </w:pPr>
                  <w:r w:rsidRPr="00B708BF">
                    <w:rPr>
                      <w:rFonts w:hint="eastAsia"/>
                      <w:sz w:val="21"/>
                      <w:szCs w:val="21"/>
                    </w:rPr>
                    <w:t>最大占标率</w:t>
                  </w:r>
                  <w:r w:rsidRPr="00B708BF">
                    <w:rPr>
                      <w:rFonts w:ascii="Times New Roman" w:hAnsi="Times New Roman" w:cs="Times New Roman"/>
                      <w:sz w:val="21"/>
                      <w:szCs w:val="21"/>
                    </w:rPr>
                    <w:t>Pmax</w:t>
                  </w:r>
                </w:p>
              </w:tc>
            </w:tr>
            <w:tr w:rsidR="00DC511B" w:rsidTr="00C12FF3">
              <w:trPr>
                <w:trHeight w:val="283"/>
              </w:trPr>
              <w:tc>
                <w:tcPr>
                  <w:tcW w:w="676" w:type="pct"/>
                  <w:vMerge/>
                </w:tcPr>
                <w:p w:rsidR="00DC511B" w:rsidRPr="00B708BF" w:rsidRDefault="00DC511B" w:rsidP="00B708BF">
                  <w:pPr>
                    <w:spacing w:line="240" w:lineRule="exact"/>
                    <w:ind w:right="3"/>
                    <w:jc w:val="center"/>
                    <w:rPr>
                      <w:sz w:val="21"/>
                      <w:szCs w:val="21"/>
                    </w:rPr>
                  </w:pPr>
                </w:p>
              </w:tc>
              <w:tc>
                <w:tcPr>
                  <w:tcW w:w="771" w:type="pct"/>
                  <w:vAlign w:val="center"/>
                </w:tcPr>
                <w:p w:rsidR="00DC511B" w:rsidRPr="00B708BF" w:rsidRDefault="00DC511B" w:rsidP="00B708BF">
                  <w:pPr>
                    <w:spacing w:line="240" w:lineRule="exact"/>
                    <w:ind w:right="2"/>
                    <w:jc w:val="center"/>
                    <w:rPr>
                      <w:rFonts w:ascii="Times New Roman" w:hAnsi="Times New Roman" w:cs="Times New Roman"/>
                      <w:sz w:val="21"/>
                      <w:szCs w:val="21"/>
                      <w:vertAlign w:val="superscript"/>
                    </w:rPr>
                  </w:pPr>
                  <w:r w:rsidRPr="00B708BF">
                    <w:rPr>
                      <w:rFonts w:ascii="Times New Roman" w:hAnsi="Times New Roman" w:cs="Times New Roman"/>
                      <w:sz w:val="21"/>
                      <w:szCs w:val="21"/>
                    </w:rPr>
                    <w:t>μg/m</w:t>
                  </w:r>
                  <w:r w:rsidRPr="00B708BF">
                    <w:rPr>
                      <w:rFonts w:ascii="Times New Roman" w:hAnsi="Times New Roman" w:cs="Times New Roman"/>
                      <w:sz w:val="21"/>
                      <w:szCs w:val="21"/>
                      <w:vertAlign w:val="superscript"/>
                    </w:rPr>
                    <w:t>3</w:t>
                  </w:r>
                </w:p>
              </w:tc>
              <w:tc>
                <w:tcPr>
                  <w:tcW w:w="1113" w:type="pct"/>
                  <w:vAlign w:val="center"/>
                </w:tcPr>
                <w:p w:rsidR="00DC511B" w:rsidRPr="00B708BF" w:rsidRDefault="00DC511B" w:rsidP="00B708BF">
                  <w:pPr>
                    <w:spacing w:line="240" w:lineRule="exact"/>
                    <w:ind w:right="2"/>
                    <w:jc w:val="center"/>
                    <w:rPr>
                      <w:sz w:val="21"/>
                      <w:szCs w:val="21"/>
                    </w:rPr>
                  </w:pPr>
                  <w:r w:rsidRPr="00B708BF">
                    <w:rPr>
                      <w:rFonts w:ascii="Times New Roman" w:hAnsi="Times New Roman" w:cs="Times New Roman"/>
                      <w:sz w:val="21"/>
                      <w:szCs w:val="21"/>
                    </w:rPr>
                    <w:t>μg/m</w:t>
                  </w:r>
                  <w:r w:rsidRPr="00B708BF">
                    <w:rPr>
                      <w:rFonts w:ascii="Times New Roman" w:hAnsi="Times New Roman" w:cs="Times New Roman"/>
                      <w:sz w:val="21"/>
                      <w:szCs w:val="21"/>
                      <w:vertAlign w:val="superscript"/>
                    </w:rPr>
                    <w:t>3</w:t>
                  </w:r>
                </w:p>
              </w:tc>
              <w:tc>
                <w:tcPr>
                  <w:tcW w:w="2440" w:type="pct"/>
                  <w:vAlign w:val="center"/>
                </w:tcPr>
                <w:p w:rsidR="00DC511B" w:rsidRPr="00B708BF" w:rsidRDefault="00DC511B" w:rsidP="00B708BF">
                  <w:pPr>
                    <w:spacing w:line="240" w:lineRule="exact"/>
                    <w:ind w:right="9"/>
                    <w:jc w:val="center"/>
                    <w:rPr>
                      <w:rFonts w:ascii="Times New Roman" w:eastAsia="Times New Roman" w:hAnsi="Times New Roman" w:cs="Times New Roman"/>
                      <w:sz w:val="21"/>
                      <w:szCs w:val="21"/>
                    </w:rPr>
                  </w:pPr>
                  <w:r w:rsidRPr="00B708BF">
                    <w:rPr>
                      <w:rFonts w:ascii="Times New Roman" w:eastAsia="Times New Roman" w:hAnsi="Times New Roman" w:cs="Times New Roman" w:hint="eastAsia"/>
                      <w:sz w:val="21"/>
                      <w:szCs w:val="21"/>
                    </w:rPr>
                    <w:t>%</w:t>
                  </w:r>
                </w:p>
              </w:tc>
            </w:tr>
            <w:tr w:rsidR="00DC511B" w:rsidRPr="004F1926" w:rsidTr="00C12FF3">
              <w:trPr>
                <w:trHeight w:val="283"/>
              </w:trPr>
              <w:tc>
                <w:tcPr>
                  <w:tcW w:w="676" w:type="pct"/>
                </w:tcPr>
                <w:p w:rsidR="00DC511B" w:rsidRPr="00B708BF" w:rsidRDefault="00DC511B" w:rsidP="00B708BF">
                  <w:pPr>
                    <w:spacing w:line="240" w:lineRule="exact"/>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SiO</w:t>
                  </w:r>
                  <w:r w:rsidRPr="00B708BF">
                    <w:rPr>
                      <w:rFonts w:ascii="Times New Roman" w:hAnsi="Times New Roman" w:cs="Times New Roman"/>
                      <w:sz w:val="21"/>
                      <w:szCs w:val="21"/>
                      <w:vertAlign w:val="subscript"/>
                    </w:rPr>
                    <w:t>2</w:t>
                  </w:r>
                </w:p>
              </w:tc>
              <w:tc>
                <w:tcPr>
                  <w:tcW w:w="771" w:type="pct"/>
                  <w:vAlign w:val="center"/>
                </w:tcPr>
                <w:p w:rsidR="00DC511B" w:rsidRPr="00B708BF" w:rsidRDefault="00DC511B" w:rsidP="00B708BF">
                  <w:pPr>
                    <w:spacing w:line="240" w:lineRule="exact"/>
                    <w:ind w:right="9"/>
                    <w:jc w:val="center"/>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500</w:t>
                  </w:r>
                </w:p>
              </w:tc>
              <w:tc>
                <w:tcPr>
                  <w:tcW w:w="1113" w:type="pct"/>
                  <w:vAlign w:val="center"/>
                </w:tcPr>
                <w:p w:rsidR="00DC511B" w:rsidRPr="00B708BF" w:rsidRDefault="00DC511B" w:rsidP="00B708BF">
                  <w:pPr>
                    <w:spacing w:line="240" w:lineRule="exact"/>
                    <w:ind w:left="420" w:right="9"/>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4.72E+01</w:t>
                  </w:r>
                </w:p>
              </w:tc>
              <w:tc>
                <w:tcPr>
                  <w:tcW w:w="2440" w:type="pct"/>
                  <w:vAlign w:val="center"/>
                </w:tcPr>
                <w:p w:rsidR="00DC511B" w:rsidRPr="00B708BF" w:rsidRDefault="00DC511B" w:rsidP="00B708BF">
                  <w:pPr>
                    <w:spacing w:line="240" w:lineRule="exact"/>
                    <w:ind w:right="9"/>
                    <w:jc w:val="center"/>
                    <w:rPr>
                      <w:sz w:val="21"/>
                      <w:szCs w:val="21"/>
                    </w:rPr>
                  </w:pPr>
                  <w:r w:rsidRPr="00B708BF">
                    <w:rPr>
                      <w:rFonts w:ascii="Times New Roman" w:eastAsia="Times New Roman" w:hAnsi="Times New Roman" w:cs="Times New Roman"/>
                      <w:sz w:val="21"/>
                      <w:szCs w:val="21"/>
                    </w:rPr>
                    <w:t>9.4</w:t>
                  </w:r>
                  <w:r w:rsidRPr="00B708BF">
                    <w:rPr>
                      <w:rFonts w:ascii="Times New Roman" w:hAnsi="Times New Roman" w:cs="Times New Roman" w:hint="eastAsia"/>
                      <w:sz w:val="21"/>
                      <w:szCs w:val="21"/>
                    </w:rPr>
                    <w:t>5</w:t>
                  </w:r>
                </w:p>
              </w:tc>
            </w:tr>
            <w:tr w:rsidR="00DC511B" w:rsidTr="00C12FF3">
              <w:trPr>
                <w:trHeight w:val="283"/>
              </w:trPr>
              <w:tc>
                <w:tcPr>
                  <w:tcW w:w="676" w:type="pct"/>
                </w:tcPr>
                <w:p w:rsidR="00DC511B" w:rsidRPr="00B708BF" w:rsidRDefault="00DC511B" w:rsidP="00B708BF">
                  <w:pPr>
                    <w:spacing w:line="240" w:lineRule="exact"/>
                    <w:ind w:right="3"/>
                    <w:jc w:val="center"/>
                    <w:rPr>
                      <w:sz w:val="21"/>
                      <w:szCs w:val="21"/>
                    </w:rPr>
                  </w:pPr>
                  <w:r w:rsidRPr="00B708BF">
                    <w:rPr>
                      <w:rFonts w:hint="eastAsia"/>
                      <w:sz w:val="21"/>
                      <w:szCs w:val="21"/>
                    </w:rPr>
                    <w:t>颗粒物</w:t>
                  </w:r>
                </w:p>
              </w:tc>
              <w:tc>
                <w:tcPr>
                  <w:tcW w:w="771" w:type="pct"/>
                  <w:vAlign w:val="center"/>
                </w:tcPr>
                <w:p w:rsidR="00DC511B" w:rsidRPr="00B708BF" w:rsidRDefault="00DC511B" w:rsidP="00B708BF">
                  <w:pPr>
                    <w:spacing w:line="240" w:lineRule="exact"/>
                    <w:ind w:right="9"/>
                    <w:jc w:val="center"/>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900</w:t>
                  </w:r>
                </w:p>
              </w:tc>
              <w:tc>
                <w:tcPr>
                  <w:tcW w:w="1113" w:type="pct"/>
                  <w:vAlign w:val="center"/>
                </w:tcPr>
                <w:p w:rsidR="00DC511B" w:rsidRPr="00B708BF" w:rsidRDefault="00DC511B" w:rsidP="00B708BF">
                  <w:pPr>
                    <w:spacing w:line="240" w:lineRule="exact"/>
                    <w:ind w:left="420" w:right="9"/>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1.44E+01</w:t>
                  </w:r>
                </w:p>
              </w:tc>
              <w:tc>
                <w:tcPr>
                  <w:tcW w:w="2440" w:type="pct"/>
                  <w:vAlign w:val="center"/>
                </w:tcPr>
                <w:p w:rsidR="00DC511B" w:rsidRPr="00B708BF" w:rsidRDefault="00DC511B" w:rsidP="00B708BF">
                  <w:pPr>
                    <w:spacing w:line="240" w:lineRule="exact"/>
                    <w:ind w:right="9"/>
                    <w:jc w:val="center"/>
                    <w:rPr>
                      <w:sz w:val="21"/>
                      <w:szCs w:val="21"/>
                    </w:rPr>
                  </w:pPr>
                  <w:r w:rsidRPr="00B708BF">
                    <w:rPr>
                      <w:rFonts w:ascii="Times New Roman" w:eastAsia="Times New Roman" w:hAnsi="Times New Roman" w:cs="Times New Roman"/>
                      <w:sz w:val="21"/>
                      <w:szCs w:val="21"/>
                    </w:rPr>
                    <w:t>1.</w:t>
                  </w:r>
                  <w:r w:rsidRPr="00B708BF">
                    <w:rPr>
                      <w:rFonts w:ascii="Times New Roman" w:hAnsi="Times New Roman" w:cs="Times New Roman" w:hint="eastAsia"/>
                      <w:sz w:val="21"/>
                      <w:szCs w:val="21"/>
                    </w:rPr>
                    <w:t>58</w:t>
                  </w:r>
                </w:p>
              </w:tc>
            </w:tr>
            <w:tr w:rsidR="00DC511B" w:rsidTr="00C12FF3">
              <w:trPr>
                <w:trHeight w:val="283"/>
              </w:trPr>
              <w:tc>
                <w:tcPr>
                  <w:tcW w:w="676" w:type="pct"/>
                </w:tcPr>
                <w:p w:rsidR="00DC511B" w:rsidRPr="00B708BF" w:rsidRDefault="00DC511B" w:rsidP="00B708BF">
                  <w:pPr>
                    <w:spacing w:line="240" w:lineRule="exact"/>
                    <w:ind w:right="3"/>
                    <w:jc w:val="center"/>
                    <w:rPr>
                      <w:rFonts w:ascii="Times New Roman" w:hAnsi="Times New Roman" w:cs="Times New Roman"/>
                      <w:sz w:val="21"/>
                      <w:szCs w:val="21"/>
                      <w:vertAlign w:val="subscript"/>
                    </w:rPr>
                  </w:pPr>
                  <w:r w:rsidRPr="00B708BF">
                    <w:rPr>
                      <w:rFonts w:ascii="Times New Roman" w:hAnsi="Times New Roman" w:cs="Times New Roman"/>
                      <w:sz w:val="21"/>
                      <w:szCs w:val="21"/>
                    </w:rPr>
                    <w:t>NO</w:t>
                  </w:r>
                  <w:r w:rsidRPr="00B708BF">
                    <w:rPr>
                      <w:rFonts w:ascii="Times New Roman" w:hAnsi="Times New Roman" w:cs="Times New Roman"/>
                      <w:sz w:val="21"/>
                      <w:szCs w:val="21"/>
                      <w:vertAlign w:val="subscript"/>
                    </w:rPr>
                    <w:t>x</w:t>
                  </w:r>
                </w:p>
              </w:tc>
              <w:tc>
                <w:tcPr>
                  <w:tcW w:w="771" w:type="pct"/>
                  <w:vAlign w:val="center"/>
                </w:tcPr>
                <w:p w:rsidR="00DC511B" w:rsidRPr="00B708BF" w:rsidRDefault="00DC511B" w:rsidP="00B708BF">
                  <w:pPr>
                    <w:spacing w:line="240" w:lineRule="exact"/>
                    <w:ind w:right="9"/>
                    <w:jc w:val="center"/>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250</w:t>
                  </w:r>
                </w:p>
              </w:tc>
              <w:tc>
                <w:tcPr>
                  <w:tcW w:w="1113" w:type="pct"/>
                  <w:vAlign w:val="center"/>
                </w:tcPr>
                <w:p w:rsidR="00DC511B" w:rsidRPr="00B708BF" w:rsidRDefault="00DC511B" w:rsidP="00B708BF">
                  <w:pPr>
                    <w:spacing w:line="240" w:lineRule="exact"/>
                    <w:ind w:left="420" w:right="9"/>
                    <w:rPr>
                      <w:rFonts w:ascii="Times New Roman" w:eastAsia="Times New Roman" w:hAnsi="Times New Roman" w:cs="Times New Roman"/>
                      <w:sz w:val="21"/>
                      <w:szCs w:val="21"/>
                    </w:rPr>
                  </w:pPr>
                  <w:r w:rsidRPr="00B708BF">
                    <w:rPr>
                      <w:rFonts w:ascii="Times New Roman" w:eastAsia="Times New Roman" w:hAnsi="Times New Roman" w:cs="Times New Roman"/>
                      <w:sz w:val="21"/>
                      <w:szCs w:val="21"/>
                    </w:rPr>
                    <w:t>2.38E+01</w:t>
                  </w:r>
                </w:p>
              </w:tc>
              <w:tc>
                <w:tcPr>
                  <w:tcW w:w="2440" w:type="pct"/>
                  <w:vAlign w:val="center"/>
                </w:tcPr>
                <w:p w:rsidR="00DC511B" w:rsidRPr="00B708BF" w:rsidRDefault="00DC511B" w:rsidP="00B708BF">
                  <w:pPr>
                    <w:spacing w:line="240" w:lineRule="exact"/>
                    <w:ind w:right="9"/>
                    <w:jc w:val="center"/>
                    <w:rPr>
                      <w:sz w:val="21"/>
                      <w:szCs w:val="21"/>
                    </w:rPr>
                  </w:pPr>
                  <w:r w:rsidRPr="00B708BF">
                    <w:rPr>
                      <w:rFonts w:ascii="Times New Roman" w:eastAsia="Times New Roman" w:hAnsi="Times New Roman" w:cs="Times New Roman"/>
                      <w:sz w:val="21"/>
                      <w:szCs w:val="21"/>
                    </w:rPr>
                    <w:t>9.5</w:t>
                  </w:r>
                  <w:r w:rsidRPr="00B708BF">
                    <w:rPr>
                      <w:rFonts w:ascii="Times New Roman" w:hAnsi="Times New Roman" w:cs="Times New Roman" w:hint="eastAsia"/>
                      <w:sz w:val="21"/>
                      <w:szCs w:val="21"/>
                    </w:rPr>
                    <w:t>4</w:t>
                  </w:r>
                </w:p>
              </w:tc>
            </w:tr>
          </w:tbl>
          <w:p w:rsidR="00DC511B" w:rsidRPr="00710B98" w:rsidRDefault="00DC511B" w:rsidP="00B708BF">
            <w:pPr>
              <w:pStyle w:val="00"/>
              <w:spacing w:beforeLines="50" w:before="156"/>
              <w:ind w:firstLine="520"/>
              <w:jc w:val="left"/>
              <w:rPr>
                <w:rFonts w:ascii="Times New Roman" w:eastAsiaTheme="minorEastAsia"/>
                <w:szCs w:val="26"/>
              </w:rPr>
            </w:pPr>
            <w:r w:rsidRPr="00710B98">
              <w:rPr>
                <w:rFonts w:ascii="Times New Roman" w:eastAsiaTheme="minorEastAsia" w:hint="eastAsia"/>
                <w:szCs w:val="26"/>
              </w:rPr>
              <w:t>由上表可知，</w:t>
            </w:r>
            <w:r w:rsidRPr="00710B98">
              <w:rPr>
                <w:rFonts w:ascii="Times New Roman" w:eastAsiaTheme="minorEastAsia" w:hint="eastAsia"/>
                <w:szCs w:val="26"/>
              </w:rPr>
              <w:t>SO</w:t>
            </w:r>
            <w:r w:rsidRPr="00710B98">
              <w:rPr>
                <w:rFonts w:ascii="Times New Roman" w:eastAsiaTheme="minorEastAsia" w:hint="eastAsia"/>
                <w:szCs w:val="26"/>
                <w:vertAlign w:val="subscript"/>
              </w:rPr>
              <w:t>2</w:t>
            </w:r>
            <w:r w:rsidRPr="00710B98">
              <w:rPr>
                <w:rFonts w:ascii="Times New Roman" w:eastAsiaTheme="minorEastAsia" w:hint="eastAsia"/>
                <w:szCs w:val="26"/>
              </w:rPr>
              <w:t>、</w:t>
            </w:r>
            <w:r w:rsidRPr="00710B98">
              <w:rPr>
                <w:rFonts w:ascii="Times New Roman" w:eastAsiaTheme="minorEastAsia" w:hint="eastAsia"/>
                <w:szCs w:val="26"/>
              </w:rPr>
              <w:t>NO</w:t>
            </w:r>
            <w:r w:rsidRPr="00710B98">
              <w:rPr>
                <w:rFonts w:ascii="Times New Roman" w:eastAsiaTheme="minorEastAsia" w:hint="eastAsia"/>
                <w:szCs w:val="26"/>
                <w:vertAlign w:val="subscript"/>
              </w:rPr>
              <w:t>x</w:t>
            </w:r>
            <w:r w:rsidRPr="00710B98">
              <w:rPr>
                <w:rFonts w:ascii="Times New Roman" w:eastAsiaTheme="minorEastAsia" w:hint="eastAsia"/>
                <w:szCs w:val="26"/>
              </w:rPr>
              <w:t>和烟尘（颗粒物）的</w:t>
            </w:r>
            <w:r w:rsidRPr="00710B98">
              <w:rPr>
                <w:rFonts w:ascii="Times New Roman" w:eastAsiaTheme="minorEastAsia" w:hint="eastAsia"/>
                <w:szCs w:val="26"/>
              </w:rPr>
              <w:t>P</w:t>
            </w:r>
            <w:r w:rsidRPr="00710B98">
              <w:rPr>
                <w:rFonts w:ascii="Times New Roman" w:eastAsiaTheme="minorEastAsia" w:hint="eastAsia"/>
                <w:szCs w:val="26"/>
                <w:vertAlign w:val="subscript"/>
              </w:rPr>
              <w:t>imax</w:t>
            </w:r>
            <w:r w:rsidRPr="00710B98">
              <w:rPr>
                <w:rFonts w:ascii="Times New Roman" w:eastAsiaTheme="minorEastAsia" w:hint="eastAsia"/>
                <w:szCs w:val="26"/>
              </w:rPr>
              <w:t>均小于</w:t>
            </w:r>
            <w:r w:rsidRPr="00710B98">
              <w:rPr>
                <w:rFonts w:ascii="Times New Roman" w:eastAsiaTheme="minorEastAsia" w:hint="eastAsia"/>
                <w:szCs w:val="26"/>
              </w:rPr>
              <w:t>10%</w:t>
            </w:r>
            <w:r w:rsidRPr="00710B98">
              <w:rPr>
                <w:rFonts w:ascii="Times New Roman" w:eastAsiaTheme="minorEastAsia" w:hint="eastAsia"/>
                <w:szCs w:val="26"/>
              </w:rPr>
              <w:t>，按</w:t>
            </w:r>
            <w:r w:rsidRPr="00710B98">
              <w:rPr>
                <w:rFonts w:ascii="Times New Roman" w:eastAsiaTheme="minorEastAsia" w:hint="eastAsia"/>
                <w:szCs w:val="26"/>
              </w:rPr>
              <w:t>HJ2.2-2018</w:t>
            </w:r>
            <w:r w:rsidRPr="00710B98">
              <w:rPr>
                <w:rFonts w:ascii="Times New Roman" w:eastAsiaTheme="minorEastAsia" w:hint="eastAsia"/>
                <w:szCs w:val="26"/>
              </w:rPr>
              <w:t>表</w:t>
            </w:r>
            <w:r>
              <w:rPr>
                <w:rFonts w:ascii="Times New Roman" w:eastAsiaTheme="minorEastAsia" w:hint="eastAsia"/>
                <w:szCs w:val="26"/>
              </w:rPr>
              <w:t>2</w:t>
            </w:r>
            <w:r w:rsidRPr="00710B98">
              <w:rPr>
                <w:rFonts w:ascii="Times New Roman" w:eastAsiaTheme="minorEastAsia" w:hint="eastAsia"/>
                <w:szCs w:val="26"/>
              </w:rPr>
              <w:t>中评价工作分级的规定，本次大气环境影响评价等级为二级，根据导则要求，二级评价项目不进行进一步预测与评价，只对污染物排放量进行核算。</w:t>
            </w:r>
          </w:p>
          <w:p w:rsidR="00DC511B" w:rsidRPr="00A214C3" w:rsidRDefault="00DC511B" w:rsidP="00DC511B">
            <w:pPr>
              <w:pStyle w:val="00"/>
              <w:ind w:firstLine="520"/>
              <w:jc w:val="left"/>
              <w:rPr>
                <w:rFonts w:ascii="Times New Roman" w:eastAsiaTheme="minorEastAsia"/>
                <w:szCs w:val="26"/>
              </w:rPr>
            </w:pPr>
            <w:r w:rsidRPr="00710B98">
              <w:rPr>
                <w:rFonts w:ascii="Times New Roman" w:eastAsiaTheme="minorEastAsia" w:hint="eastAsia"/>
                <w:szCs w:val="26"/>
              </w:rPr>
              <w:t>评价范围为：以钻井场地为中心，形成的边长</w:t>
            </w:r>
            <w:r>
              <w:rPr>
                <w:rFonts w:ascii="Times New Roman" w:eastAsiaTheme="minorEastAsia" w:hint="eastAsia"/>
                <w:szCs w:val="26"/>
              </w:rPr>
              <w:t>5km</w:t>
            </w:r>
            <w:r w:rsidRPr="00710B98">
              <w:rPr>
                <w:rFonts w:ascii="Times New Roman" w:eastAsiaTheme="minorEastAsia" w:hint="eastAsia"/>
                <w:szCs w:val="26"/>
              </w:rPr>
              <w:t>的矩形区域为环境空气影响评价的范围。</w:t>
            </w:r>
          </w:p>
          <w:p w:rsidR="00DC511B" w:rsidRPr="00FB6A77" w:rsidRDefault="00DC511B" w:rsidP="00DC511B">
            <w:pPr>
              <w:tabs>
                <w:tab w:val="left" w:pos="5155"/>
              </w:tabs>
              <w:overflowPunct w:val="0"/>
              <w:autoSpaceDE w:val="0"/>
              <w:adjustRightInd w:val="0"/>
              <w:snapToGrid w:val="0"/>
              <w:spacing w:line="480" w:lineRule="exact"/>
              <w:ind w:firstLineChars="200" w:firstLine="522"/>
              <w:rPr>
                <w:rFonts w:ascii="Times New Roman" w:hAnsi="Times New Roman" w:cs="Times New Roman"/>
                <w:sz w:val="26"/>
                <w:szCs w:val="26"/>
              </w:rPr>
            </w:pPr>
            <w:r w:rsidRPr="00FB6A77">
              <w:rPr>
                <w:rFonts w:ascii="Times New Roman" w:hAnsi="Times New Roman" w:cs="Times New Roman"/>
                <w:b/>
                <w:sz w:val="26"/>
                <w:szCs w:val="26"/>
              </w:rPr>
              <w:t>5.1.</w:t>
            </w:r>
            <w:r w:rsidRPr="00FB6A77">
              <w:rPr>
                <w:rFonts w:ascii="Times New Roman" w:hAnsi="Times New Roman" w:cs="Times New Roman" w:hint="eastAsia"/>
                <w:b/>
                <w:sz w:val="26"/>
                <w:szCs w:val="26"/>
              </w:rPr>
              <w:t>3</w:t>
            </w:r>
            <w:r w:rsidRPr="00FB6A77">
              <w:rPr>
                <w:rFonts w:ascii="Times New Roman" w:hAnsi="Times New Roman" w:cs="Times New Roman" w:hint="eastAsia"/>
                <w:b/>
                <w:sz w:val="26"/>
                <w:szCs w:val="26"/>
              </w:rPr>
              <w:t>地表水</w:t>
            </w:r>
          </w:p>
          <w:p w:rsidR="00C12FF3" w:rsidRDefault="000043DB" w:rsidP="00C12FF3">
            <w:pPr>
              <w:pStyle w:val="00"/>
              <w:spacing w:line="240" w:lineRule="auto"/>
              <w:ind w:firstLine="520"/>
              <w:jc w:val="left"/>
              <w:rPr>
                <w:rFonts w:ascii="Times New Roman" w:eastAsiaTheme="minorEastAsia"/>
                <w:szCs w:val="26"/>
              </w:rPr>
            </w:pPr>
            <w:r w:rsidRPr="00DE68CB">
              <w:rPr>
                <w:rFonts w:ascii="Times New Roman" w:eastAsiaTheme="minorEastAsia"/>
                <w:szCs w:val="26"/>
              </w:rPr>
              <w:t>本项目的地表水环境影响评价为水污染影响型。根据《环境影响评价技术导则</w:t>
            </w:r>
            <w:r w:rsidRPr="00DE68CB">
              <w:rPr>
                <w:rFonts w:ascii="Times New Roman" w:eastAsiaTheme="minorEastAsia"/>
                <w:szCs w:val="26"/>
              </w:rPr>
              <w:t>—</w:t>
            </w:r>
            <w:r w:rsidRPr="00DE68CB">
              <w:rPr>
                <w:rFonts w:ascii="Times New Roman" w:eastAsiaTheme="minorEastAsia"/>
                <w:szCs w:val="26"/>
              </w:rPr>
              <w:t>地表水环境》（</w:t>
            </w:r>
            <w:r w:rsidRPr="00DE68CB">
              <w:rPr>
                <w:rFonts w:ascii="Times New Roman" w:eastAsiaTheme="minorEastAsia"/>
                <w:szCs w:val="26"/>
              </w:rPr>
              <w:t>HJ2.3-2018</w:t>
            </w:r>
            <w:r w:rsidRPr="00DE68CB">
              <w:rPr>
                <w:rFonts w:ascii="Times New Roman" w:eastAsiaTheme="minorEastAsia"/>
                <w:szCs w:val="26"/>
              </w:rPr>
              <w:t>）的要求，对项目的地表水环境评价工作进行分级（见表</w:t>
            </w:r>
            <w:r w:rsidRPr="00DE68CB">
              <w:rPr>
                <w:rFonts w:ascii="Times New Roman" w:eastAsiaTheme="minorEastAsia"/>
                <w:szCs w:val="26"/>
              </w:rPr>
              <w:t>1-9</w:t>
            </w:r>
            <w:r w:rsidRPr="00DE68CB">
              <w:rPr>
                <w:rFonts w:ascii="Times New Roman" w:eastAsiaTheme="minorEastAsia"/>
                <w:szCs w:val="26"/>
              </w:rPr>
              <w:t>）。</w:t>
            </w:r>
          </w:p>
          <w:p w:rsidR="00C12FF3" w:rsidRDefault="00C12FF3" w:rsidP="00C12FF3">
            <w:pPr>
              <w:pStyle w:val="00"/>
              <w:spacing w:line="240" w:lineRule="auto"/>
              <w:ind w:firstLine="520"/>
              <w:jc w:val="left"/>
            </w:pPr>
            <w:r>
              <w:t>本项目产生的废水不外排，故判定本项目地表水评价等级为三级</w:t>
            </w:r>
            <w:r>
              <w:rPr>
                <w:rFonts w:ascii="Times New Roman" w:eastAsia="Times New Roman" w:hAnsi="Times New Roman"/>
              </w:rPr>
              <w:t>B</w:t>
            </w:r>
            <w:r>
              <w:t>。</w:t>
            </w:r>
          </w:p>
          <w:p w:rsidR="000043DB" w:rsidRPr="003724AF" w:rsidRDefault="000043DB" w:rsidP="000043DB">
            <w:pPr>
              <w:pStyle w:val="00"/>
              <w:spacing w:line="560" w:lineRule="exact"/>
              <w:ind w:firstLine="422"/>
              <w:jc w:val="center"/>
              <w:rPr>
                <w:rFonts w:ascii="Times New Roman" w:hAnsi="Times New Roman"/>
                <w:b/>
                <w:sz w:val="21"/>
                <w:szCs w:val="21"/>
              </w:rPr>
            </w:pPr>
            <w:r w:rsidRPr="003724AF">
              <w:rPr>
                <w:rFonts w:ascii="Times New Roman" w:hAnsi="Times New Roman"/>
                <w:b/>
                <w:sz w:val="21"/>
                <w:szCs w:val="21"/>
              </w:rPr>
              <w:t>表</w:t>
            </w:r>
            <w:r>
              <w:rPr>
                <w:rFonts w:ascii="Times New Roman" w:hAnsi="Times New Roman"/>
                <w:b/>
                <w:sz w:val="21"/>
                <w:szCs w:val="21"/>
              </w:rPr>
              <w:t xml:space="preserve">1-9 </w:t>
            </w:r>
            <w:r>
              <w:rPr>
                <w:rFonts w:ascii="Times New Roman" w:hAnsi="Times New Roman" w:hint="eastAsia"/>
                <w:b/>
                <w:sz w:val="21"/>
                <w:szCs w:val="21"/>
              </w:rPr>
              <w:t xml:space="preserve"> </w:t>
            </w:r>
            <w:r w:rsidRPr="003724AF">
              <w:rPr>
                <w:rFonts w:ascii="Times New Roman" w:hAnsi="Times New Roman"/>
                <w:b/>
                <w:sz w:val="21"/>
                <w:szCs w:val="21"/>
              </w:rPr>
              <w:t>项目水污染影响型建设项目评价等级判定表</w:t>
            </w:r>
          </w:p>
          <w:tbl>
            <w:tblPr>
              <w:tblStyle w:val="TableGrid"/>
              <w:tblW w:w="872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2" w:type="dxa"/>
                <w:left w:w="115" w:type="dxa"/>
                <w:right w:w="115" w:type="dxa"/>
              </w:tblCellMar>
              <w:tblLook w:val="04A0" w:firstRow="1" w:lastRow="0" w:firstColumn="1" w:lastColumn="0" w:noHBand="0" w:noVBand="1"/>
            </w:tblPr>
            <w:tblGrid>
              <w:gridCol w:w="1501"/>
              <w:gridCol w:w="1415"/>
              <w:gridCol w:w="5805"/>
            </w:tblGrid>
            <w:tr w:rsidR="000043DB" w:rsidTr="00C12FF3">
              <w:trPr>
                <w:trHeight w:val="283"/>
              </w:trPr>
              <w:tc>
                <w:tcPr>
                  <w:tcW w:w="1501" w:type="dxa"/>
                  <w:vMerge w:val="restart"/>
                  <w:vAlign w:val="center"/>
                </w:tcPr>
                <w:p w:rsidR="000043DB" w:rsidRPr="00C12FF3" w:rsidRDefault="000043DB" w:rsidP="00353925">
                  <w:pPr>
                    <w:spacing w:line="259" w:lineRule="auto"/>
                    <w:ind w:left="-284" w:right="-284"/>
                    <w:jc w:val="center"/>
                    <w:rPr>
                      <w:sz w:val="21"/>
                      <w:szCs w:val="21"/>
                    </w:rPr>
                  </w:pPr>
                  <w:r w:rsidRPr="00C12FF3">
                    <w:rPr>
                      <w:sz w:val="21"/>
                      <w:szCs w:val="21"/>
                    </w:rPr>
                    <w:t xml:space="preserve">评价等级 </w:t>
                  </w:r>
                </w:p>
              </w:tc>
              <w:tc>
                <w:tcPr>
                  <w:tcW w:w="7220" w:type="dxa"/>
                  <w:gridSpan w:val="2"/>
                </w:tcPr>
                <w:p w:rsidR="000043DB" w:rsidRPr="00C12FF3" w:rsidRDefault="000043DB" w:rsidP="00353925">
                  <w:pPr>
                    <w:spacing w:line="259" w:lineRule="auto"/>
                    <w:ind w:left="420" w:right="3"/>
                    <w:jc w:val="center"/>
                    <w:rPr>
                      <w:sz w:val="21"/>
                      <w:szCs w:val="21"/>
                    </w:rPr>
                  </w:pPr>
                  <w:r w:rsidRPr="00C12FF3">
                    <w:rPr>
                      <w:sz w:val="21"/>
                      <w:szCs w:val="21"/>
                    </w:rPr>
                    <w:t>判定依据</w:t>
                  </w:r>
                  <w:r w:rsidRPr="00C12FF3">
                    <w:rPr>
                      <w:rFonts w:ascii="Times New Roman" w:eastAsia="Times New Roman" w:hAnsi="Times New Roman" w:cs="Times New Roman"/>
                      <w:sz w:val="21"/>
                      <w:szCs w:val="21"/>
                    </w:rPr>
                    <w:t xml:space="preserve"> </w:t>
                  </w:r>
                </w:p>
              </w:tc>
            </w:tr>
            <w:tr w:rsidR="000043DB" w:rsidTr="00C12FF3">
              <w:trPr>
                <w:trHeight w:val="283"/>
              </w:trPr>
              <w:tc>
                <w:tcPr>
                  <w:tcW w:w="1501" w:type="dxa"/>
                  <w:vMerge/>
                </w:tcPr>
                <w:p w:rsidR="000043DB" w:rsidRPr="00C12FF3" w:rsidRDefault="000043DB" w:rsidP="00353925">
                  <w:pPr>
                    <w:spacing w:after="160" w:line="259" w:lineRule="auto"/>
                    <w:ind w:left="420"/>
                    <w:rPr>
                      <w:sz w:val="21"/>
                      <w:szCs w:val="21"/>
                    </w:rPr>
                  </w:pPr>
                </w:p>
              </w:tc>
              <w:tc>
                <w:tcPr>
                  <w:tcW w:w="1415" w:type="dxa"/>
                </w:tcPr>
                <w:p w:rsidR="000043DB" w:rsidRPr="00C12FF3" w:rsidRDefault="000043DB" w:rsidP="00353925">
                  <w:pPr>
                    <w:spacing w:line="259" w:lineRule="auto"/>
                    <w:ind w:left="-284" w:right="-284"/>
                    <w:jc w:val="center"/>
                    <w:rPr>
                      <w:sz w:val="21"/>
                      <w:szCs w:val="21"/>
                    </w:rPr>
                  </w:pPr>
                  <w:r w:rsidRPr="00C12FF3">
                    <w:rPr>
                      <w:sz w:val="21"/>
                      <w:szCs w:val="21"/>
                    </w:rPr>
                    <w:t>排放方式</w:t>
                  </w:r>
                </w:p>
              </w:tc>
              <w:tc>
                <w:tcPr>
                  <w:tcW w:w="5805" w:type="dxa"/>
                </w:tcPr>
                <w:p w:rsidR="000043DB" w:rsidRPr="00C12FF3" w:rsidRDefault="000043DB" w:rsidP="00353925">
                  <w:pPr>
                    <w:spacing w:line="259" w:lineRule="auto"/>
                    <w:ind w:left="-284" w:right="-284"/>
                    <w:jc w:val="center"/>
                    <w:rPr>
                      <w:sz w:val="21"/>
                      <w:szCs w:val="21"/>
                    </w:rPr>
                  </w:pPr>
                  <w:r w:rsidRPr="00C12FF3">
                    <w:rPr>
                      <w:sz w:val="21"/>
                      <w:szCs w:val="21"/>
                    </w:rPr>
                    <w:t>废水排放量</w:t>
                  </w:r>
                  <w:r w:rsidRPr="00C12FF3">
                    <w:rPr>
                      <w:rFonts w:ascii="Times New Roman" w:eastAsia="Times New Roman" w:hAnsi="Times New Roman" w:cs="Times New Roman"/>
                      <w:sz w:val="21"/>
                      <w:szCs w:val="21"/>
                    </w:rPr>
                    <w:t>Q/</w:t>
                  </w:r>
                  <w:r w:rsidRPr="00C12FF3">
                    <w:rPr>
                      <w:sz w:val="21"/>
                      <w:szCs w:val="21"/>
                    </w:rPr>
                    <w:t>（</w:t>
                  </w:r>
                  <w:r w:rsidRPr="00C12FF3">
                    <w:rPr>
                      <w:rFonts w:ascii="Times New Roman" w:eastAsia="Times New Roman" w:hAnsi="Times New Roman" w:cs="Times New Roman"/>
                      <w:sz w:val="21"/>
                      <w:szCs w:val="21"/>
                    </w:rPr>
                    <w:t>m</w:t>
                  </w:r>
                  <w:r w:rsidRPr="00C12FF3">
                    <w:rPr>
                      <w:rFonts w:ascii="Times New Roman" w:eastAsia="Times New Roman" w:hAnsi="Times New Roman" w:cs="Times New Roman"/>
                      <w:sz w:val="21"/>
                      <w:szCs w:val="21"/>
                      <w:vertAlign w:val="superscript"/>
                    </w:rPr>
                    <w:t>3</w:t>
                  </w:r>
                  <w:r w:rsidRPr="00C12FF3">
                    <w:rPr>
                      <w:rFonts w:ascii="Times New Roman" w:eastAsia="Times New Roman" w:hAnsi="Times New Roman" w:cs="Times New Roman"/>
                      <w:sz w:val="21"/>
                      <w:szCs w:val="21"/>
                    </w:rPr>
                    <w:t>/d</w:t>
                  </w:r>
                  <w:r w:rsidRPr="00C12FF3">
                    <w:rPr>
                      <w:sz w:val="21"/>
                      <w:szCs w:val="21"/>
                    </w:rPr>
                    <w:t>）；水污染物当量数</w:t>
                  </w:r>
                  <w:r w:rsidRPr="00C12FF3">
                    <w:rPr>
                      <w:rFonts w:ascii="Times New Roman" w:eastAsia="Times New Roman" w:hAnsi="Times New Roman" w:cs="Times New Roman"/>
                      <w:sz w:val="21"/>
                      <w:szCs w:val="21"/>
                    </w:rPr>
                    <w:t>W/</w:t>
                  </w:r>
                  <w:r w:rsidRPr="00C12FF3">
                    <w:rPr>
                      <w:sz w:val="21"/>
                      <w:szCs w:val="21"/>
                    </w:rPr>
                    <w:t>（无量纲）</w:t>
                  </w:r>
                </w:p>
              </w:tc>
            </w:tr>
            <w:tr w:rsidR="000043DB" w:rsidTr="00C12FF3">
              <w:trPr>
                <w:trHeight w:val="283"/>
              </w:trPr>
              <w:tc>
                <w:tcPr>
                  <w:tcW w:w="1501" w:type="dxa"/>
                </w:tcPr>
                <w:p w:rsidR="000043DB" w:rsidRPr="00C12FF3" w:rsidRDefault="000043DB" w:rsidP="00353925">
                  <w:pPr>
                    <w:spacing w:line="259" w:lineRule="auto"/>
                    <w:ind w:left="420" w:right="20"/>
                    <w:rPr>
                      <w:sz w:val="21"/>
                      <w:szCs w:val="21"/>
                    </w:rPr>
                  </w:pPr>
                  <w:r w:rsidRPr="00C12FF3">
                    <w:rPr>
                      <w:sz w:val="21"/>
                      <w:szCs w:val="21"/>
                    </w:rPr>
                    <w:t>一级</w:t>
                  </w:r>
                  <w:r w:rsidRPr="00C12FF3">
                    <w:rPr>
                      <w:rFonts w:ascii="Times New Roman" w:eastAsia="Times New Roman" w:hAnsi="Times New Roman" w:cs="Times New Roman"/>
                      <w:sz w:val="21"/>
                      <w:szCs w:val="21"/>
                    </w:rPr>
                    <w:t xml:space="preserve"> </w:t>
                  </w:r>
                </w:p>
              </w:tc>
              <w:tc>
                <w:tcPr>
                  <w:tcW w:w="1415" w:type="dxa"/>
                </w:tcPr>
                <w:p w:rsidR="000043DB" w:rsidRPr="00C12FF3" w:rsidRDefault="000043DB" w:rsidP="00353925">
                  <w:pPr>
                    <w:spacing w:line="259" w:lineRule="auto"/>
                    <w:ind w:left="-284" w:right="-284"/>
                    <w:jc w:val="center"/>
                    <w:rPr>
                      <w:sz w:val="21"/>
                      <w:szCs w:val="21"/>
                    </w:rPr>
                  </w:pPr>
                  <w:r w:rsidRPr="00C12FF3">
                    <w:rPr>
                      <w:sz w:val="21"/>
                      <w:szCs w:val="21"/>
                    </w:rPr>
                    <w:t>直接排放</w:t>
                  </w:r>
                </w:p>
              </w:tc>
              <w:tc>
                <w:tcPr>
                  <w:tcW w:w="5805" w:type="dxa"/>
                </w:tcPr>
                <w:p w:rsidR="000043DB" w:rsidRPr="00C12FF3" w:rsidRDefault="000043DB" w:rsidP="00353925">
                  <w:pPr>
                    <w:spacing w:line="259" w:lineRule="auto"/>
                    <w:ind w:left="420" w:right="2"/>
                    <w:jc w:val="center"/>
                    <w:rPr>
                      <w:sz w:val="21"/>
                      <w:szCs w:val="21"/>
                    </w:rPr>
                  </w:pPr>
                  <w:r w:rsidRPr="00C12FF3">
                    <w:rPr>
                      <w:rFonts w:ascii="Times New Roman" w:eastAsia="Times New Roman" w:hAnsi="Times New Roman" w:cs="Times New Roman"/>
                      <w:sz w:val="21"/>
                      <w:szCs w:val="21"/>
                    </w:rPr>
                    <w:t>Q</w:t>
                  </w:r>
                  <w:r w:rsidRPr="00C12FF3">
                    <w:rPr>
                      <w:rFonts w:asciiTheme="minorEastAsia" w:hAnsiTheme="minorEastAsia" w:cs="Times New Roman" w:hint="eastAsia"/>
                      <w:sz w:val="21"/>
                      <w:szCs w:val="21"/>
                    </w:rPr>
                    <w:t>≥</w:t>
                  </w:r>
                  <w:r w:rsidRPr="00C12FF3">
                    <w:rPr>
                      <w:rFonts w:ascii="Times New Roman" w:eastAsia="Times New Roman" w:hAnsi="Times New Roman" w:cs="Times New Roman"/>
                      <w:sz w:val="21"/>
                      <w:szCs w:val="21"/>
                    </w:rPr>
                    <w:t>20000</w:t>
                  </w:r>
                  <w:r w:rsidRPr="00C12FF3">
                    <w:rPr>
                      <w:sz w:val="21"/>
                      <w:szCs w:val="21"/>
                    </w:rPr>
                    <w:t>或</w:t>
                  </w:r>
                  <w:r w:rsidRPr="00C12FF3">
                    <w:rPr>
                      <w:rFonts w:ascii="Times New Roman" w:eastAsia="Times New Roman" w:hAnsi="Times New Roman" w:cs="Times New Roman"/>
                      <w:sz w:val="21"/>
                      <w:szCs w:val="21"/>
                    </w:rPr>
                    <w:t>W</w:t>
                  </w:r>
                  <w:r w:rsidRPr="00C12FF3">
                    <w:rPr>
                      <w:rFonts w:asciiTheme="minorEastAsia" w:hAnsiTheme="minorEastAsia" w:cs="Times New Roman" w:hint="eastAsia"/>
                      <w:sz w:val="21"/>
                      <w:szCs w:val="21"/>
                    </w:rPr>
                    <w:t>≥</w:t>
                  </w:r>
                  <w:r w:rsidRPr="00C12FF3">
                    <w:rPr>
                      <w:rFonts w:ascii="Times New Roman" w:eastAsia="Times New Roman" w:hAnsi="Times New Roman" w:cs="Times New Roman"/>
                      <w:sz w:val="21"/>
                      <w:szCs w:val="21"/>
                    </w:rPr>
                    <w:t>600000</w:t>
                  </w:r>
                </w:p>
              </w:tc>
            </w:tr>
            <w:tr w:rsidR="000043DB" w:rsidTr="00C12FF3">
              <w:trPr>
                <w:trHeight w:val="283"/>
              </w:trPr>
              <w:tc>
                <w:tcPr>
                  <w:tcW w:w="1501" w:type="dxa"/>
                </w:tcPr>
                <w:p w:rsidR="000043DB" w:rsidRPr="00C12FF3" w:rsidRDefault="000043DB" w:rsidP="00353925">
                  <w:pPr>
                    <w:spacing w:line="259" w:lineRule="auto"/>
                    <w:ind w:left="420" w:right="20"/>
                    <w:rPr>
                      <w:sz w:val="21"/>
                      <w:szCs w:val="21"/>
                    </w:rPr>
                  </w:pPr>
                  <w:r w:rsidRPr="00C12FF3">
                    <w:rPr>
                      <w:sz w:val="21"/>
                      <w:szCs w:val="21"/>
                    </w:rPr>
                    <w:t>二级</w:t>
                  </w:r>
                  <w:r w:rsidRPr="00C12FF3">
                    <w:rPr>
                      <w:rFonts w:ascii="Times New Roman" w:eastAsia="Times New Roman" w:hAnsi="Times New Roman" w:cs="Times New Roman"/>
                      <w:sz w:val="21"/>
                      <w:szCs w:val="21"/>
                    </w:rPr>
                    <w:t xml:space="preserve"> </w:t>
                  </w:r>
                </w:p>
              </w:tc>
              <w:tc>
                <w:tcPr>
                  <w:tcW w:w="1415" w:type="dxa"/>
                </w:tcPr>
                <w:p w:rsidR="000043DB" w:rsidRPr="00C12FF3" w:rsidRDefault="000043DB" w:rsidP="00353925">
                  <w:pPr>
                    <w:spacing w:line="259" w:lineRule="auto"/>
                    <w:ind w:left="-284" w:right="-284"/>
                    <w:jc w:val="center"/>
                    <w:rPr>
                      <w:sz w:val="21"/>
                      <w:szCs w:val="21"/>
                    </w:rPr>
                  </w:pPr>
                  <w:r w:rsidRPr="00C12FF3">
                    <w:rPr>
                      <w:sz w:val="21"/>
                      <w:szCs w:val="21"/>
                    </w:rPr>
                    <w:t>直接排放</w:t>
                  </w:r>
                </w:p>
              </w:tc>
              <w:tc>
                <w:tcPr>
                  <w:tcW w:w="5805" w:type="dxa"/>
                </w:tcPr>
                <w:p w:rsidR="000043DB" w:rsidRPr="00C12FF3" w:rsidRDefault="000043DB" w:rsidP="00353925">
                  <w:pPr>
                    <w:spacing w:line="259" w:lineRule="auto"/>
                    <w:ind w:left="420" w:right="2"/>
                    <w:jc w:val="center"/>
                    <w:rPr>
                      <w:sz w:val="21"/>
                      <w:szCs w:val="21"/>
                    </w:rPr>
                  </w:pPr>
                  <w:r w:rsidRPr="00C12FF3">
                    <w:rPr>
                      <w:sz w:val="21"/>
                      <w:szCs w:val="21"/>
                    </w:rPr>
                    <w:t>其他</w:t>
                  </w:r>
                </w:p>
              </w:tc>
            </w:tr>
            <w:tr w:rsidR="000043DB" w:rsidTr="00C12FF3">
              <w:trPr>
                <w:trHeight w:val="283"/>
              </w:trPr>
              <w:tc>
                <w:tcPr>
                  <w:tcW w:w="1501" w:type="dxa"/>
                </w:tcPr>
                <w:p w:rsidR="000043DB" w:rsidRPr="00C12FF3" w:rsidRDefault="000043DB" w:rsidP="00353925">
                  <w:pPr>
                    <w:spacing w:line="259" w:lineRule="auto"/>
                    <w:ind w:left="420" w:right="19"/>
                    <w:rPr>
                      <w:sz w:val="21"/>
                      <w:szCs w:val="21"/>
                    </w:rPr>
                  </w:pPr>
                  <w:r w:rsidRPr="00C12FF3">
                    <w:rPr>
                      <w:sz w:val="21"/>
                      <w:szCs w:val="21"/>
                    </w:rPr>
                    <w:t>三级</w:t>
                  </w:r>
                  <w:r w:rsidRPr="00C12FF3">
                    <w:rPr>
                      <w:rFonts w:ascii="Times New Roman" w:eastAsia="Times New Roman" w:hAnsi="Times New Roman" w:cs="Times New Roman"/>
                      <w:sz w:val="21"/>
                      <w:szCs w:val="21"/>
                    </w:rPr>
                    <w:t>A</w:t>
                  </w:r>
                </w:p>
              </w:tc>
              <w:tc>
                <w:tcPr>
                  <w:tcW w:w="1415" w:type="dxa"/>
                </w:tcPr>
                <w:p w:rsidR="000043DB" w:rsidRPr="00C12FF3" w:rsidRDefault="000043DB" w:rsidP="00353925">
                  <w:pPr>
                    <w:spacing w:line="259" w:lineRule="auto"/>
                    <w:ind w:left="-284" w:right="-284"/>
                    <w:jc w:val="center"/>
                    <w:rPr>
                      <w:sz w:val="21"/>
                      <w:szCs w:val="21"/>
                    </w:rPr>
                  </w:pPr>
                  <w:r w:rsidRPr="00C12FF3">
                    <w:rPr>
                      <w:sz w:val="21"/>
                      <w:szCs w:val="21"/>
                    </w:rPr>
                    <w:t>直接排放</w:t>
                  </w:r>
                </w:p>
              </w:tc>
              <w:tc>
                <w:tcPr>
                  <w:tcW w:w="5805" w:type="dxa"/>
                </w:tcPr>
                <w:p w:rsidR="000043DB" w:rsidRPr="00C12FF3" w:rsidRDefault="000043DB" w:rsidP="00353925">
                  <w:pPr>
                    <w:spacing w:line="259" w:lineRule="auto"/>
                    <w:ind w:left="420" w:right="3"/>
                    <w:jc w:val="center"/>
                    <w:rPr>
                      <w:sz w:val="21"/>
                      <w:szCs w:val="21"/>
                    </w:rPr>
                  </w:pPr>
                  <w:r w:rsidRPr="00C12FF3">
                    <w:rPr>
                      <w:rFonts w:ascii="Times New Roman" w:eastAsia="Times New Roman" w:hAnsi="Times New Roman" w:cs="Times New Roman"/>
                      <w:sz w:val="21"/>
                      <w:szCs w:val="21"/>
                    </w:rPr>
                    <w:t>Q</w:t>
                  </w:r>
                  <w:r w:rsidRPr="00C12FF3">
                    <w:rPr>
                      <w:rFonts w:hint="eastAsia"/>
                      <w:sz w:val="21"/>
                      <w:szCs w:val="21"/>
                    </w:rPr>
                    <w:t>＜</w:t>
                  </w:r>
                  <w:r w:rsidRPr="00C12FF3">
                    <w:rPr>
                      <w:rFonts w:ascii="Times New Roman" w:eastAsia="Times New Roman" w:hAnsi="Times New Roman" w:cs="Times New Roman"/>
                      <w:sz w:val="21"/>
                      <w:szCs w:val="21"/>
                    </w:rPr>
                    <w:t>200</w:t>
                  </w:r>
                  <w:r w:rsidRPr="00C12FF3">
                    <w:rPr>
                      <w:sz w:val="21"/>
                      <w:szCs w:val="21"/>
                    </w:rPr>
                    <w:t>且</w:t>
                  </w:r>
                  <w:r w:rsidRPr="00C12FF3">
                    <w:rPr>
                      <w:rFonts w:ascii="Times New Roman" w:eastAsia="Times New Roman" w:hAnsi="Times New Roman" w:cs="Times New Roman"/>
                      <w:sz w:val="21"/>
                      <w:szCs w:val="21"/>
                    </w:rPr>
                    <w:t>W</w:t>
                  </w:r>
                  <w:r w:rsidRPr="00C12FF3">
                    <w:rPr>
                      <w:rFonts w:hint="eastAsia"/>
                      <w:sz w:val="21"/>
                      <w:szCs w:val="21"/>
                    </w:rPr>
                    <w:t>＜</w:t>
                  </w:r>
                  <w:r w:rsidRPr="00C12FF3">
                    <w:rPr>
                      <w:rFonts w:ascii="Times New Roman" w:eastAsia="Times New Roman" w:hAnsi="Times New Roman" w:cs="Times New Roman"/>
                      <w:sz w:val="21"/>
                      <w:szCs w:val="21"/>
                    </w:rPr>
                    <w:t>6000</w:t>
                  </w:r>
                </w:p>
              </w:tc>
            </w:tr>
            <w:tr w:rsidR="000043DB" w:rsidTr="00C12FF3">
              <w:trPr>
                <w:trHeight w:val="283"/>
              </w:trPr>
              <w:tc>
                <w:tcPr>
                  <w:tcW w:w="1501" w:type="dxa"/>
                </w:tcPr>
                <w:p w:rsidR="000043DB" w:rsidRPr="00C12FF3" w:rsidRDefault="000043DB" w:rsidP="00353925">
                  <w:pPr>
                    <w:spacing w:line="259" w:lineRule="auto"/>
                    <w:ind w:left="420" w:right="19"/>
                    <w:rPr>
                      <w:sz w:val="21"/>
                      <w:szCs w:val="21"/>
                    </w:rPr>
                  </w:pPr>
                  <w:r w:rsidRPr="00C12FF3">
                    <w:rPr>
                      <w:sz w:val="21"/>
                      <w:szCs w:val="21"/>
                    </w:rPr>
                    <w:t>三级</w:t>
                  </w:r>
                  <w:r w:rsidRPr="00C12FF3">
                    <w:rPr>
                      <w:rFonts w:ascii="Times New Roman" w:eastAsia="Times New Roman" w:hAnsi="Times New Roman" w:cs="Times New Roman"/>
                      <w:sz w:val="21"/>
                      <w:szCs w:val="21"/>
                    </w:rPr>
                    <w:t>B</w:t>
                  </w:r>
                </w:p>
              </w:tc>
              <w:tc>
                <w:tcPr>
                  <w:tcW w:w="1415" w:type="dxa"/>
                </w:tcPr>
                <w:p w:rsidR="000043DB" w:rsidRPr="00C12FF3" w:rsidRDefault="000043DB" w:rsidP="00353925">
                  <w:pPr>
                    <w:spacing w:line="259" w:lineRule="auto"/>
                    <w:ind w:left="-284" w:right="-284"/>
                    <w:jc w:val="center"/>
                    <w:rPr>
                      <w:sz w:val="21"/>
                      <w:szCs w:val="21"/>
                    </w:rPr>
                  </w:pPr>
                  <w:r w:rsidRPr="00C12FF3">
                    <w:rPr>
                      <w:sz w:val="21"/>
                      <w:szCs w:val="21"/>
                    </w:rPr>
                    <w:t>间接排</w:t>
                  </w:r>
                </w:p>
              </w:tc>
              <w:tc>
                <w:tcPr>
                  <w:tcW w:w="5805" w:type="dxa"/>
                </w:tcPr>
                <w:p w:rsidR="000043DB" w:rsidRPr="00C12FF3" w:rsidRDefault="000043DB" w:rsidP="00353925">
                  <w:pPr>
                    <w:spacing w:line="259" w:lineRule="auto"/>
                    <w:ind w:left="420" w:right="3"/>
                    <w:jc w:val="center"/>
                    <w:rPr>
                      <w:sz w:val="21"/>
                      <w:szCs w:val="21"/>
                    </w:rPr>
                  </w:pPr>
                  <w:r w:rsidRPr="00C12FF3">
                    <w:rPr>
                      <w:rFonts w:ascii="Times New Roman" w:eastAsia="Times New Roman" w:hAnsi="Times New Roman" w:cs="Times New Roman"/>
                      <w:sz w:val="21"/>
                      <w:szCs w:val="21"/>
                    </w:rPr>
                    <w:t>/</w:t>
                  </w:r>
                </w:p>
              </w:tc>
            </w:tr>
          </w:tbl>
          <w:p w:rsidR="00C12FF3" w:rsidRDefault="00C12FF3" w:rsidP="00C12FF3">
            <w:pPr>
              <w:pStyle w:val="00"/>
              <w:spacing w:line="240" w:lineRule="auto"/>
              <w:ind w:firstLine="360"/>
              <w:jc w:val="left"/>
              <w:rPr>
                <w:sz w:val="18"/>
                <w:szCs w:val="18"/>
              </w:rPr>
            </w:pPr>
            <w:r w:rsidRPr="00C12FF3">
              <w:rPr>
                <w:sz w:val="18"/>
                <w:szCs w:val="18"/>
              </w:rPr>
              <w:t>注：建设项目生产工艺中有废水产生，但作为回水利用，不排放到外环境的，按三级</w:t>
            </w:r>
            <w:r w:rsidRPr="00C12FF3">
              <w:rPr>
                <w:rFonts w:ascii="Times New Roman" w:eastAsia="Times New Roman" w:hAnsi="Times New Roman"/>
                <w:sz w:val="18"/>
                <w:szCs w:val="18"/>
              </w:rPr>
              <w:t>B</w:t>
            </w:r>
            <w:r w:rsidRPr="00C12FF3">
              <w:rPr>
                <w:sz w:val="18"/>
                <w:szCs w:val="18"/>
              </w:rPr>
              <w:t>评价</w:t>
            </w:r>
          </w:p>
          <w:p w:rsidR="000043DB" w:rsidRDefault="000043DB" w:rsidP="000043DB">
            <w:pPr>
              <w:pStyle w:val="00"/>
              <w:ind w:firstLine="522"/>
              <w:jc w:val="left"/>
            </w:pPr>
            <w:r>
              <w:rPr>
                <w:rFonts w:ascii="Times New Roman" w:hAnsi="Times New Roman" w:hint="eastAsia"/>
                <w:b/>
              </w:rPr>
              <w:t>3</w:t>
            </w:r>
            <w:r>
              <w:rPr>
                <w:rFonts w:ascii="Times New Roman" w:hAnsi="Times New Roman" w:hint="eastAsia"/>
                <w:b/>
              </w:rPr>
              <w:t>）</w:t>
            </w:r>
            <w:r w:rsidRPr="00DE68CB">
              <w:rPr>
                <w:rFonts w:ascii="Times New Roman" w:hAnsi="Times New Roman"/>
                <w:b/>
              </w:rPr>
              <w:t>地下水</w:t>
            </w:r>
          </w:p>
          <w:p w:rsidR="000043DB" w:rsidRDefault="000043DB" w:rsidP="000043DB">
            <w:pPr>
              <w:pStyle w:val="00"/>
              <w:ind w:firstLine="520"/>
              <w:jc w:val="left"/>
            </w:pPr>
            <w:r>
              <w:t>根据《环境影响评价技术导则</w:t>
            </w:r>
            <w:r>
              <w:rPr>
                <w:rFonts w:ascii="Times New Roman" w:eastAsia="Times New Roman" w:hAnsi="Times New Roman"/>
              </w:rPr>
              <w:t xml:space="preserve"> </w:t>
            </w:r>
            <w:r>
              <w:t>地下水环境》（</w:t>
            </w:r>
            <w:r>
              <w:rPr>
                <w:rFonts w:ascii="Times New Roman" w:eastAsia="Times New Roman" w:hAnsi="Times New Roman"/>
              </w:rPr>
              <w:t>HJ 610-2016</w:t>
            </w:r>
            <w:r>
              <w:t>），附录</w:t>
            </w:r>
            <w:r>
              <w:rPr>
                <w:rFonts w:ascii="Times New Roman" w:eastAsia="Times New Roman" w:hAnsi="Times New Roman"/>
              </w:rPr>
              <w:t>A</w:t>
            </w:r>
            <w:r>
              <w:t>地下水环境影响评价项目类别，本项目属于地下水环境影响评价行业分类中</w:t>
            </w:r>
            <w:r>
              <w:rPr>
                <w:rFonts w:ascii="Times New Roman" w:eastAsia="Times New Roman" w:hAnsi="Times New Roman"/>
              </w:rPr>
              <w:t>C</w:t>
            </w:r>
            <w:r>
              <w:t>地质勘查</w:t>
            </w:r>
            <w:r>
              <w:rPr>
                <w:rFonts w:ascii="Times New Roman" w:eastAsia="Times New Roman" w:hAnsi="Times New Roman"/>
              </w:rPr>
              <w:t>24</w:t>
            </w:r>
            <w:r>
              <w:t>矿产资源地质勘查（包括勘探活动）编制报告表类项目，故项目地</w:t>
            </w:r>
            <w:r>
              <w:lastRenderedPageBreak/>
              <w:t>下水环境影响评价项目类别为</w:t>
            </w:r>
            <w:r>
              <w:rPr>
                <w:rFonts w:ascii="Times New Roman" w:eastAsia="Times New Roman" w:hAnsi="Times New Roman"/>
              </w:rPr>
              <w:t>IV</w:t>
            </w:r>
            <w:r>
              <w:t>类。</w:t>
            </w:r>
          </w:p>
          <w:p w:rsidR="000043DB" w:rsidRDefault="000043DB" w:rsidP="000043DB">
            <w:pPr>
              <w:pStyle w:val="00"/>
              <w:ind w:firstLine="520"/>
              <w:jc w:val="left"/>
              <w:rPr>
                <w:rFonts w:ascii="Times New Roman" w:eastAsiaTheme="minorEastAsia"/>
                <w:szCs w:val="26"/>
              </w:rPr>
            </w:pPr>
            <w:r w:rsidRPr="00DE68CB">
              <w:rPr>
                <w:rFonts w:ascii="Times New Roman" w:eastAsiaTheme="minorEastAsia" w:hint="eastAsia"/>
                <w:szCs w:val="26"/>
              </w:rPr>
              <w:t>根据《环境影响评价技术导则</w:t>
            </w:r>
            <w:r w:rsidRPr="00DE68CB">
              <w:rPr>
                <w:rFonts w:ascii="Times New Roman" w:eastAsiaTheme="minorEastAsia" w:hint="eastAsia"/>
                <w:szCs w:val="26"/>
              </w:rPr>
              <w:t xml:space="preserve"> </w:t>
            </w:r>
            <w:r w:rsidRPr="00DE68CB">
              <w:rPr>
                <w:rFonts w:ascii="Times New Roman" w:eastAsiaTheme="minorEastAsia" w:hint="eastAsia"/>
                <w:szCs w:val="26"/>
              </w:rPr>
              <w:t>地下水环境》（</w:t>
            </w:r>
            <w:r w:rsidRPr="00DE68CB">
              <w:rPr>
                <w:rFonts w:ascii="Times New Roman" w:eastAsiaTheme="minorEastAsia" w:hint="eastAsia"/>
                <w:szCs w:val="26"/>
              </w:rPr>
              <w:t>HJ 610-2016</w:t>
            </w:r>
            <w:r w:rsidRPr="00DE68CB">
              <w:rPr>
                <w:rFonts w:ascii="Times New Roman" w:eastAsiaTheme="minorEastAsia" w:hint="eastAsia"/>
                <w:szCs w:val="26"/>
              </w:rPr>
              <w:t>）总则</w:t>
            </w:r>
            <w:r>
              <w:rPr>
                <w:rFonts w:ascii="Times New Roman" w:eastAsiaTheme="minorEastAsia" w:hint="eastAsia"/>
                <w:szCs w:val="26"/>
              </w:rPr>
              <w:t>4.1</w:t>
            </w:r>
            <w:r w:rsidRPr="00DE68CB">
              <w:rPr>
                <w:rFonts w:ascii="Times New Roman" w:eastAsiaTheme="minorEastAsia" w:hint="eastAsia"/>
                <w:szCs w:val="26"/>
              </w:rPr>
              <w:t>一般性原则：</w:t>
            </w:r>
            <w:r>
              <w:rPr>
                <w:rFonts w:ascii="Times New Roman" w:eastAsiaTheme="minorEastAsia" w:hint="eastAsia"/>
                <w:szCs w:val="26"/>
              </w:rPr>
              <w:t>IV</w:t>
            </w:r>
            <w:r w:rsidRPr="00DE68CB">
              <w:rPr>
                <w:rFonts w:ascii="Times New Roman" w:eastAsiaTheme="minorEastAsia" w:hint="eastAsia"/>
                <w:szCs w:val="26"/>
              </w:rPr>
              <w:t>类建设项目不开展地下水环境影响评价，因此项目仅地下水环境影响评价进行简单分析。</w:t>
            </w:r>
          </w:p>
          <w:p w:rsidR="000043DB" w:rsidRPr="00240658" w:rsidRDefault="000043DB" w:rsidP="000043DB">
            <w:pPr>
              <w:pStyle w:val="00"/>
              <w:ind w:firstLine="522"/>
              <w:jc w:val="left"/>
              <w:rPr>
                <w:rFonts w:ascii="Times New Roman" w:eastAsiaTheme="minorEastAsia"/>
                <w:szCs w:val="26"/>
              </w:rPr>
            </w:pPr>
            <w:r w:rsidRPr="00240658">
              <w:rPr>
                <w:rFonts w:ascii="Times New Roman" w:hAnsi="Times New Roman" w:hint="eastAsia"/>
                <w:b/>
              </w:rPr>
              <w:t>4</w:t>
            </w:r>
            <w:r w:rsidRPr="00240658">
              <w:rPr>
                <w:rFonts w:ascii="Times New Roman" w:hAnsi="Times New Roman" w:hint="eastAsia"/>
                <w:b/>
              </w:rPr>
              <w:t>）噪声</w:t>
            </w:r>
          </w:p>
          <w:p w:rsidR="000043DB" w:rsidRDefault="000043DB" w:rsidP="000043DB">
            <w:pPr>
              <w:pStyle w:val="00"/>
              <w:ind w:firstLine="520"/>
              <w:jc w:val="left"/>
              <w:rPr>
                <w:rFonts w:ascii="Times New Roman" w:eastAsiaTheme="minorEastAsia"/>
                <w:szCs w:val="26"/>
              </w:rPr>
            </w:pPr>
            <w:r w:rsidRPr="00240658">
              <w:rPr>
                <w:rFonts w:ascii="Times New Roman" w:eastAsiaTheme="minorEastAsia" w:hint="eastAsia"/>
                <w:szCs w:val="26"/>
              </w:rPr>
              <w:t>本项目噪声源主要来自项目钻探工作人员活动产生的活动噪声，钻探时间较短，伴随施工结束噪声影响消失。根据《环境影响评价技术导则</w:t>
            </w:r>
            <w:r w:rsidRPr="00240658">
              <w:rPr>
                <w:rFonts w:ascii="Times New Roman" w:eastAsiaTheme="minorEastAsia" w:hint="eastAsia"/>
                <w:szCs w:val="26"/>
              </w:rPr>
              <w:t xml:space="preserve"> </w:t>
            </w:r>
            <w:r w:rsidRPr="00240658">
              <w:rPr>
                <w:rFonts w:ascii="Times New Roman" w:eastAsiaTheme="minorEastAsia" w:hint="eastAsia"/>
                <w:szCs w:val="26"/>
              </w:rPr>
              <w:t>声环境》（</w:t>
            </w:r>
            <w:r w:rsidRPr="00240658">
              <w:rPr>
                <w:rFonts w:ascii="Times New Roman" w:eastAsiaTheme="minorEastAsia" w:hint="eastAsia"/>
                <w:szCs w:val="26"/>
              </w:rPr>
              <w:t>HJ2.4-2009</w:t>
            </w:r>
            <w:r w:rsidRPr="00240658">
              <w:rPr>
                <w:rFonts w:ascii="Times New Roman" w:eastAsiaTheme="minorEastAsia" w:hint="eastAsia"/>
                <w:szCs w:val="26"/>
              </w:rPr>
              <w:t>）评价工作等级划分依据，项目工作区声环境功能区为《声环境质量标准》（</w:t>
            </w:r>
            <w:r w:rsidRPr="00240658">
              <w:rPr>
                <w:rFonts w:ascii="Times New Roman" w:eastAsiaTheme="minorEastAsia" w:hint="eastAsia"/>
                <w:szCs w:val="26"/>
              </w:rPr>
              <w:t>GB3096-2008</w:t>
            </w:r>
            <w:r w:rsidRPr="00240658">
              <w:rPr>
                <w:rFonts w:ascii="Times New Roman" w:eastAsiaTheme="minorEastAsia" w:hint="eastAsia"/>
                <w:szCs w:val="26"/>
              </w:rPr>
              <w:t>）</w:t>
            </w:r>
            <w:r>
              <w:rPr>
                <w:rFonts w:ascii="Times New Roman" w:eastAsiaTheme="minorEastAsia" w:hint="eastAsia"/>
                <w:szCs w:val="26"/>
              </w:rPr>
              <w:t>1</w:t>
            </w:r>
            <w:r w:rsidRPr="00240658">
              <w:rPr>
                <w:rFonts w:ascii="Times New Roman" w:eastAsiaTheme="minorEastAsia" w:hint="eastAsia"/>
                <w:szCs w:val="26"/>
              </w:rPr>
              <w:t>类区，因此确定项目声环境评价等级为二级，评价范围为</w:t>
            </w:r>
            <w:r w:rsidRPr="00240658">
              <w:rPr>
                <w:rFonts w:ascii="Times New Roman" w:eastAsiaTheme="minorEastAsia" w:hint="eastAsia"/>
                <w:szCs w:val="26"/>
              </w:rPr>
              <w:t>200m</w:t>
            </w:r>
            <w:r w:rsidRPr="00240658">
              <w:rPr>
                <w:rFonts w:ascii="Times New Roman" w:eastAsiaTheme="minorEastAsia" w:hint="eastAsia"/>
                <w:szCs w:val="26"/>
              </w:rPr>
              <w:t>。</w:t>
            </w:r>
          </w:p>
          <w:p w:rsidR="000043DB" w:rsidRPr="00240658" w:rsidRDefault="000043DB" w:rsidP="000043DB">
            <w:pPr>
              <w:pStyle w:val="00"/>
              <w:ind w:firstLine="522"/>
              <w:jc w:val="left"/>
              <w:rPr>
                <w:rFonts w:ascii="Times New Roman" w:eastAsiaTheme="minorEastAsia"/>
                <w:szCs w:val="26"/>
              </w:rPr>
            </w:pPr>
            <w:r w:rsidRPr="00240658">
              <w:rPr>
                <w:rFonts w:ascii="Times New Roman" w:hAnsi="Times New Roman" w:hint="eastAsia"/>
                <w:b/>
              </w:rPr>
              <w:t>5</w:t>
            </w:r>
            <w:r w:rsidRPr="00240658">
              <w:rPr>
                <w:rFonts w:ascii="Times New Roman" w:hAnsi="Times New Roman" w:hint="eastAsia"/>
                <w:b/>
              </w:rPr>
              <w:t>）生态</w:t>
            </w:r>
          </w:p>
          <w:p w:rsidR="000043DB" w:rsidRDefault="000043DB" w:rsidP="000043DB">
            <w:pPr>
              <w:pStyle w:val="00"/>
              <w:ind w:firstLine="520"/>
              <w:rPr>
                <w:rFonts w:ascii="Times New Roman" w:eastAsiaTheme="minorEastAsia"/>
                <w:szCs w:val="26"/>
              </w:rPr>
            </w:pPr>
            <w:r w:rsidRPr="00240658">
              <w:rPr>
                <w:rFonts w:ascii="Times New Roman" w:eastAsiaTheme="minorEastAsia" w:hint="eastAsia"/>
                <w:szCs w:val="26"/>
              </w:rPr>
              <w:t>本项目内不含自然保护区，水源地等生态敏感区，且临时占地仅</w:t>
            </w:r>
            <w:r w:rsidR="002974FF">
              <w:rPr>
                <w:rFonts w:ascii="Times New Roman" w:eastAsiaTheme="minorEastAsia" w:hint="eastAsia"/>
                <w:szCs w:val="26"/>
              </w:rPr>
              <w:t>35400</w:t>
            </w:r>
            <w:r w:rsidRPr="00C46B67">
              <w:rPr>
                <w:rFonts w:ascii="Times New Roman" w:eastAsiaTheme="minorEastAsia" w:hint="eastAsia"/>
                <w:szCs w:val="26"/>
              </w:rPr>
              <w:t>m</w:t>
            </w:r>
            <w:r w:rsidRPr="00C46B67">
              <w:rPr>
                <w:rFonts w:ascii="Times New Roman" w:eastAsiaTheme="minorEastAsia" w:hint="eastAsia"/>
                <w:szCs w:val="26"/>
                <w:vertAlign w:val="superscript"/>
              </w:rPr>
              <w:t>2</w:t>
            </w:r>
            <w:r w:rsidRPr="00C46B67">
              <w:rPr>
                <w:rFonts w:ascii="Times New Roman" w:eastAsiaTheme="minorEastAsia" w:hint="eastAsia"/>
                <w:szCs w:val="26"/>
              </w:rPr>
              <w:t>，小于</w:t>
            </w:r>
            <w:r w:rsidRPr="00C46B67">
              <w:rPr>
                <w:rFonts w:ascii="Times New Roman" w:eastAsiaTheme="minorEastAsia" w:hint="eastAsia"/>
                <w:szCs w:val="26"/>
              </w:rPr>
              <w:t>2km</w:t>
            </w:r>
            <w:r w:rsidRPr="00C46B67">
              <w:rPr>
                <w:rFonts w:ascii="Times New Roman" w:eastAsiaTheme="minorEastAsia" w:hint="eastAsia"/>
                <w:szCs w:val="26"/>
                <w:vertAlign w:val="superscript"/>
              </w:rPr>
              <w:t>2</w:t>
            </w:r>
            <w:r w:rsidRPr="00240658">
              <w:rPr>
                <w:rFonts w:ascii="Times New Roman" w:eastAsiaTheme="minorEastAsia" w:hint="eastAsia"/>
                <w:szCs w:val="26"/>
              </w:rPr>
              <w:t>，根据《环境影响评价技术导则</w:t>
            </w:r>
            <w:r>
              <w:rPr>
                <w:rFonts w:ascii="Times New Roman" w:eastAsiaTheme="minorEastAsia" w:hint="eastAsia"/>
                <w:szCs w:val="26"/>
              </w:rPr>
              <w:t xml:space="preserve"> </w:t>
            </w:r>
            <w:r w:rsidRPr="00240658">
              <w:rPr>
                <w:rFonts w:ascii="Times New Roman" w:eastAsiaTheme="minorEastAsia" w:hint="eastAsia"/>
                <w:szCs w:val="26"/>
              </w:rPr>
              <w:t>生态影响》（</w:t>
            </w:r>
            <w:r>
              <w:rPr>
                <w:rFonts w:ascii="Times New Roman" w:eastAsiaTheme="minorEastAsia" w:hint="eastAsia"/>
                <w:szCs w:val="26"/>
              </w:rPr>
              <w:t>HJ</w:t>
            </w:r>
            <w:r>
              <w:rPr>
                <w:rFonts w:ascii="Times New Roman" w:eastAsiaTheme="minorEastAsia"/>
                <w:szCs w:val="26"/>
              </w:rPr>
              <w:t xml:space="preserve"> </w:t>
            </w:r>
            <w:r w:rsidRPr="00240658">
              <w:rPr>
                <w:rFonts w:ascii="Times New Roman" w:eastAsiaTheme="minorEastAsia" w:hint="eastAsia"/>
                <w:szCs w:val="26"/>
              </w:rPr>
              <w:t>19-2011</w:t>
            </w:r>
            <w:r w:rsidRPr="00240658">
              <w:rPr>
                <w:rFonts w:ascii="Times New Roman" w:eastAsiaTheme="minorEastAsia" w:hint="eastAsia"/>
                <w:szCs w:val="26"/>
              </w:rPr>
              <w:t>），本项目生态评价为三级，评价范围为本项目临时占地区域面积。</w:t>
            </w:r>
          </w:p>
          <w:p w:rsidR="000043DB" w:rsidRPr="001B1391" w:rsidRDefault="000043DB" w:rsidP="000043DB">
            <w:pPr>
              <w:pStyle w:val="00"/>
              <w:ind w:firstLine="522"/>
              <w:jc w:val="left"/>
              <w:rPr>
                <w:rFonts w:ascii="Times New Roman" w:eastAsiaTheme="minorEastAsia"/>
                <w:szCs w:val="26"/>
              </w:rPr>
            </w:pPr>
            <w:r w:rsidRPr="001B1391">
              <w:rPr>
                <w:rFonts w:ascii="Times New Roman" w:hAnsi="Times New Roman" w:hint="eastAsia"/>
                <w:b/>
              </w:rPr>
              <w:t>6</w:t>
            </w:r>
            <w:r w:rsidRPr="001B1391">
              <w:rPr>
                <w:rFonts w:ascii="Times New Roman" w:hAnsi="Times New Roman" w:hint="eastAsia"/>
                <w:b/>
              </w:rPr>
              <w:t>）土壤</w:t>
            </w:r>
          </w:p>
          <w:p w:rsidR="000043DB" w:rsidRPr="001B1391" w:rsidRDefault="000043DB" w:rsidP="000043DB">
            <w:pPr>
              <w:pStyle w:val="00"/>
              <w:ind w:firstLine="520"/>
              <w:rPr>
                <w:rFonts w:ascii="Times New Roman" w:eastAsiaTheme="minorEastAsia"/>
                <w:szCs w:val="26"/>
              </w:rPr>
            </w:pPr>
            <w:r w:rsidRPr="001B1391">
              <w:rPr>
                <w:rFonts w:ascii="Times New Roman" w:eastAsiaTheme="minorEastAsia" w:hint="eastAsia"/>
                <w:szCs w:val="26"/>
              </w:rPr>
              <w:t>根据《环境影响评价技术导则</w:t>
            </w:r>
            <w:r>
              <w:rPr>
                <w:rFonts w:ascii="Times New Roman" w:eastAsiaTheme="minorEastAsia" w:hint="eastAsia"/>
                <w:szCs w:val="26"/>
              </w:rPr>
              <w:t xml:space="preserve"> </w:t>
            </w:r>
            <w:r w:rsidRPr="001B1391">
              <w:rPr>
                <w:rFonts w:ascii="Times New Roman" w:eastAsiaTheme="minorEastAsia" w:hint="eastAsia"/>
                <w:szCs w:val="26"/>
              </w:rPr>
              <w:t>土壤环境（试行）》（</w:t>
            </w:r>
            <w:r w:rsidRPr="001B1391">
              <w:rPr>
                <w:rFonts w:ascii="Times New Roman" w:eastAsiaTheme="minorEastAsia" w:hint="eastAsia"/>
                <w:szCs w:val="26"/>
              </w:rPr>
              <w:t>HJ 964-2018</w:t>
            </w:r>
            <w:r w:rsidRPr="001B1391">
              <w:rPr>
                <w:rFonts w:ascii="Times New Roman" w:eastAsiaTheme="minorEastAsia" w:hint="eastAsia"/>
                <w:szCs w:val="26"/>
              </w:rPr>
              <w:t>）附录</w:t>
            </w:r>
            <w:r w:rsidRPr="001B1391">
              <w:rPr>
                <w:rFonts w:ascii="Times New Roman" w:eastAsiaTheme="minorEastAsia" w:hint="eastAsia"/>
                <w:szCs w:val="26"/>
              </w:rPr>
              <w:t>A</w:t>
            </w:r>
            <w:r w:rsidRPr="001B1391">
              <w:rPr>
                <w:rFonts w:ascii="Times New Roman" w:eastAsiaTheme="minorEastAsia" w:hint="eastAsia"/>
                <w:szCs w:val="26"/>
              </w:rPr>
              <w:t>，项目为</w:t>
            </w:r>
            <w:r w:rsidR="00AB669A">
              <w:rPr>
                <w:rFonts w:ascii="Times New Roman" w:eastAsiaTheme="minorEastAsia" w:hint="eastAsia"/>
                <w:szCs w:val="26"/>
              </w:rPr>
              <w:t>铀</w:t>
            </w:r>
            <w:r w:rsidRPr="001B1391">
              <w:rPr>
                <w:rFonts w:ascii="Times New Roman" w:eastAsiaTheme="minorEastAsia" w:hint="eastAsia"/>
                <w:szCs w:val="26"/>
              </w:rPr>
              <w:t>矿资源勘查项目，行业类别为其他行业（固体矿产地质勘查），项目类别为</w:t>
            </w:r>
            <w:r w:rsidRPr="00DF08E1">
              <w:rPr>
                <w:rFonts w:ascii="Times New Roman" w:eastAsiaTheme="minorEastAsia" w:hAnsi="Times New Roman"/>
                <w:szCs w:val="26"/>
              </w:rPr>
              <w:t>Ⅳ</w:t>
            </w:r>
            <w:r w:rsidRPr="001B1391">
              <w:rPr>
                <w:rFonts w:ascii="Times New Roman" w:eastAsiaTheme="minorEastAsia" w:hint="eastAsia"/>
                <w:szCs w:val="26"/>
              </w:rPr>
              <w:t>类。</w:t>
            </w:r>
          </w:p>
          <w:p w:rsidR="000043DB" w:rsidRDefault="000043DB" w:rsidP="000043DB">
            <w:pPr>
              <w:pStyle w:val="00"/>
              <w:ind w:firstLine="520"/>
              <w:rPr>
                <w:rFonts w:ascii="Times New Roman" w:eastAsiaTheme="minorEastAsia"/>
                <w:szCs w:val="26"/>
              </w:rPr>
            </w:pPr>
            <w:r w:rsidRPr="001B1391">
              <w:rPr>
                <w:rFonts w:ascii="Times New Roman" w:eastAsiaTheme="minorEastAsia" w:hint="eastAsia"/>
                <w:szCs w:val="26"/>
              </w:rPr>
              <w:t>根据《环境影响评价技术导则</w:t>
            </w:r>
            <w:r w:rsidRPr="001B1391">
              <w:rPr>
                <w:rFonts w:ascii="Times New Roman" w:eastAsiaTheme="minorEastAsia" w:hint="eastAsia"/>
                <w:szCs w:val="26"/>
              </w:rPr>
              <w:t xml:space="preserve"> </w:t>
            </w:r>
            <w:r w:rsidRPr="001B1391">
              <w:rPr>
                <w:rFonts w:ascii="Times New Roman" w:eastAsiaTheme="minorEastAsia" w:hint="eastAsia"/>
                <w:szCs w:val="26"/>
              </w:rPr>
              <w:t>土壤环境（试行）》（</w:t>
            </w:r>
            <w:r w:rsidRPr="001B1391">
              <w:rPr>
                <w:rFonts w:ascii="Times New Roman" w:eastAsiaTheme="minorEastAsia" w:hint="eastAsia"/>
                <w:szCs w:val="26"/>
              </w:rPr>
              <w:t>HJ 964-2018</w:t>
            </w:r>
            <w:r w:rsidRPr="001B1391">
              <w:rPr>
                <w:rFonts w:ascii="Times New Roman" w:eastAsiaTheme="minorEastAsia" w:hint="eastAsia"/>
                <w:szCs w:val="26"/>
              </w:rPr>
              <w:t>）评价等级划分依据，本项目评价等级为“</w:t>
            </w:r>
            <w:r>
              <w:rPr>
                <w:rFonts w:ascii="Times New Roman" w:eastAsiaTheme="minorEastAsia" w:hint="eastAsia"/>
                <w:szCs w:val="26"/>
              </w:rPr>
              <w:t>-</w:t>
            </w:r>
            <w:r w:rsidRPr="001B1391">
              <w:rPr>
                <w:rFonts w:ascii="Times New Roman" w:eastAsiaTheme="minorEastAsia" w:hint="eastAsia"/>
                <w:szCs w:val="26"/>
              </w:rPr>
              <w:t>”，无需开展土壤环境影响评价，故仅对土壤环境影响进行简单分析。</w:t>
            </w:r>
          </w:p>
          <w:p w:rsidR="000043DB" w:rsidRPr="001B1391" w:rsidRDefault="000043DB" w:rsidP="000043DB">
            <w:pPr>
              <w:pStyle w:val="00"/>
              <w:ind w:firstLine="522"/>
              <w:jc w:val="left"/>
              <w:rPr>
                <w:rFonts w:ascii="Times New Roman" w:eastAsiaTheme="minorEastAsia"/>
                <w:szCs w:val="26"/>
              </w:rPr>
            </w:pPr>
            <w:r w:rsidRPr="001B1391">
              <w:rPr>
                <w:rFonts w:ascii="Times New Roman" w:hAnsi="Times New Roman" w:hint="eastAsia"/>
                <w:b/>
              </w:rPr>
              <w:t>7</w:t>
            </w:r>
            <w:r w:rsidRPr="001B1391">
              <w:rPr>
                <w:rFonts w:ascii="Times New Roman" w:hAnsi="Times New Roman" w:hint="eastAsia"/>
                <w:b/>
              </w:rPr>
              <w:t>）风险</w:t>
            </w:r>
          </w:p>
          <w:p w:rsidR="000043DB" w:rsidRDefault="000043DB" w:rsidP="000043DB">
            <w:pPr>
              <w:pStyle w:val="00"/>
              <w:ind w:firstLine="520"/>
              <w:rPr>
                <w:rFonts w:ascii="Times New Roman" w:eastAsiaTheme="minorEastAsia"/>
                <w:szCs w:val="26"/>
              </w:rPr>
            </w:pPr>
            <w:r w:rsidRPr="001B1391">
              <w:rPr>
                <w:rFonts w:ascii="Times New Roman" w:eastAsiaTheme="minorEastAsia" w:hint="eastAsia"/>
                <w:szCs w:val="26"/>
              </w:rPr>
              <w:t>本项目勘查过程中的环境风险源主要是钻探使用的柴油，现场每个施工队配备</w:t>
            </w:r>
            <w:r>
              <w:rPr>
                <w:rFonts w:ascii="Times New Roman" w:eastAsiaTheme="minorEastAsia" w:hint="eastAsia"/>
                <w:szCs w:val="26"/>
              </w:rPr>
              <w:t>2</w:t>
            </w:r>
            <w:r w:rsidRPr="001B1391">
              <w:rPr>
                <w:rFonts w:ascii="Times New Roman" w:eastAsiaTheme="minorEastAsia" w:hint="eastAsia"/>
                <w:szCs w:val="26"/>
              </w:rPr>
              <w:t>个油桶，单筒容量</w:t>
            </w:r>
            <w:r w:rsidRPr="001B1391">
              <w:rPr>
                <w:rFonts w:ascii="Times New Roman" w:eastAsiaTheme="minorEastAsia" w:hint="eastAsia"/>
                <w:szCs w:val="26"/>
              </w:rPr>
              <w:t>200L</w:t>
            </w:r>
            <w:r w:rsidRPr="001B1391">
              <w:rPr>
                <w:rFonts w:ascii="Times New Roman" w:eastAsiaTheme="minorEastAsia" w:hint="eastAsia"/>
                <w:szCs w:val="26"/>
              </w:rPr>
              <w:t>，柴油密度</w:t>
            </w:r>
            <w:r w:rsidRPr="001B1391">
              <w:rPr>
                <w:rFonts w:ascii="Times New Roman" w:eastAsiaTheme="minorEastAsia" w:hint="eastAsia"/>
                <w:szCs w:val="26"/>
              </w:rPr>
              <w:t>0.85Kg/L</w:t>
            </w:r>
            <w:r w:rsidRPr="001B1391">
              <w:rPr>
                <w:rFonts w:ascii="Times New Roman" w:eastAsiaTheme="minorEastAsia" w:hint="eastAsia"/>
                <w:szCs w:val="26"/>
              </w:rPr>
              <w:t>，最大储存量</w:t>
            </w:r>
            <w:r>
              <w:rPr>
                <w:rFonts w:ascii="Times New Roman" w:eastAsiaTheme="minorEastAsia" w:hint="eastAsia"/>
                <w:szCs w:val="26"/>
              </w:rPr>
              <w:t>Qn</w:t>
            </w:r>
            <w:r w:rsidRPr="001B1391">
              <w:rPr>
                <w:rFonts w:ascii="Times New Roman" w:eastAsiaTheme="minorEastAsia" w:hint="eastAsia"/>
                <w:szCs w:val="26"/>
              </w:rPr>
              <w:t>为</w:t>
            </w:r>
            <w:r w:rsidRPr="001B1391">
              <w:rPr>
                <w:rFonts w:ascii="Times New Roman" w:eastAsiaTheme="minorEastAsia" w:hint="eastAsia"/>
                <w:szCs w:val="26"/>
              </w:rPr>
              <w:t>0.34t</w:t>
            </w:r>
            <w:r w:rsidRPr="001B1391">
              <w:rPr>
                <w:rFonts w:ascii="Times New Roman" w:eastAsiaTheme="minorEastAsia" w:hint="eastAsia"/>
                <w:szCs w:val="26"/>
              </w:rPr>
              <w:t>。根据《建设项目环境风险评价技术导则》（</w:t>
            </w:r>
            <w:r w:rsidRPr="001B1391">
              <w:rPr>
                <w:rFonts w:ascii="Times New Roman" w:eastAsiaTheme="minorEastAsia" w:hint="eastAsia"/>
                <w:szCs w:val="26"/>
              </w:rPr>
              <w:t>HJ 169-2018</w:t>
            </w:r>
            <w:r w:rsidRPr="001B1391">
              <w:rPr>
                <w:rFonts w:ascii="Times New Roman" w:eastAsiaTheme="minorEastAsia" w:hint="eastAsia"/>
                <w:szCs w:val="26"/>
              </w:rPr>
              <w:t>）及附录</w:t>
            </w:r>
            <w:r w:rsidRPr="001B1391">
              <w:rPr>
                <w:rFonts w:ascii="Times New Roman" w:eastAsiaTheme="minorEastAsia" w:hint="eastAsia"/>
                <w:szCs w:val="26"/>
              </w:rPr>
              <w:t>B</w:t>
            </w:r>
            <w:r w:rsidRPr="001B1391">
              <w:rPr>
                <w:rFonts w:ascii="Times New Roman" w:eastAsiaTheme="minorEastAsia" w:hint="eastAsia"/>
                <w:szCs w:val="26"/>
              </w:rPr>
              <w:t>，柴油临界</w:t>
            </w:r>
            <w:r>
              <w:rPr>
                <w:rFonts w:ascii="Times New Roman" w:eastAsiaTheme="minorEastAsia" w:hint="eastAsia"/>
                <w:szCs w:val="26"/>
              </w:rPr>
              <w:t>Qn</w:t>
            </w:r>
            <w:r w:rsidRPr="001B1391">
              <w:rPr>
                <w:rFonts w:ascii="Times New Roman" w:eastAsiaTheme="minorEastAsia" w:hint="eastAsia"/>
                <w:szCs w:val="26"/>
              </w:rPr>
              <w:t>为</w:t>
            </w:r>
            <w:r w:rsidRPr="001B1391">
              <w:rPr>
                <w:rFonts w:ascii="Times New Roman" w:eastAsiaTheme="minorEastAsia" w:hint="eastAsia"/>
                <w:szCs w:val="26"/>
              </w:rPr>
              <w:t>2500t</w:t>
            </w:r>
            <w:r w:rsidRPr="001B1391">
              <w:rPr>
                <w:rFonts w:ascii="Times New Roman" w:eastAsiaTheme="minorEastAsia" w:hint="eastAsia"/>
                <w:szCs w:val="26"/>
              </w:rPr>
              <w:t>。则本项目</w:t>
            </w:r>
            <w:r>
              <w:rPr>
                <w:rFonts w:ascii="Times New Roman" w:eastAsiaTheme="minorEastAsia" w:hint="eastAsia"/>
                <w:szCs w:val="26"/>
              </w:rPr>
              <w:t>Q</w:t>
            </w:r>
            <w:r w:rsidRPr="001B1391">
              <w:rPr>
                <w:rFonts w:ascii="Times New Roman" w:eastAsiaTheme="minorEastAsia" w:hint="eastAsia"/>
                <w:szCs w:val="26"/>
              </w:rPr>
              <w:t>值为</w:t>
            </w:r>
            <w:r w:rsidRPr="001B1391">
              <w:rPr>
                <w:rFonts w:ascii="Times New Roman" w:eastAsiaTheme="minorEastAsia" w:hint="eastAsia"/>
                <w:szCs w:val="26"/>
              </w:rPr>
              <w:t>0.00014</w:t>
            </w:r>
            <w:r w:rsidRPr="001B1391">
              <w:rPr>
                <w:rFonts w:ascii="Times New Roman" w:eastAsiaTheme="minorEastAsia" w:hint="eastAsia"/>
                <w:szCs w:val="26"/>
              </w:rPr>
              <w:t>＜</w:t>
            </w:r>
            <w:r w:rsidRPr="001B1391">
              <w:rPr>
                <w:rFonts w:ascii="Times New Roman" w:eastAsiaTheme="minorEastAsia" w:hint="eastAsia"/>
                <w:szCs w:val="26"/>
              </w:rPr>
              <w:t>1</w:t>
            </w:r>
            <w:r w:rsidRPr="001B1391">
              <w:rPr>
                <w:rFonts w:ascii="Times New Roman" w:eastAsiaTheme="minorEastAsia" w:hint="eastAsia"/>
                <w:szCs w:val="26"/>
              </w:rPr>
              <w:t>，环境风险潜势为</w:t>
            </w:r>
            <w:r w:rsidRPr="003724AF">
              <w:rPr>
                <w:rFonts w:ascii="Times New Roman" w:eastAsiaTheme="minorEastAsia" w:hAnsi="Times New Roman"/>
                <w:szCs w:val="26"/>
              </w:rPr>
              <w:t>Ⅰ</w:t>
            </w:r>
            <w:r w:rsidRPr="001B1391">
              <w:rPr>
                <w:rFonts w:ascii="Times New Roman" w:eastAsiaTheme="minorEastAsia" w:hint="eastAsia"/>
                <w:szCs w:val="26"/>
              </w:rPr>
              <w:t>，故本项目环境风险评价等级确定为简单分析。</w:t>
            </w:r>
          </w:p>
          <w:p w:rsidR="00C12FF3" w:rsidRDefault="00C12FF3" w:rsidP="000043DB">
            <w:pPr>
              <w:pStyle w:val="00"/>
              <w:ind w:firstLine="520"/>
              <w:rPr>
                <w:rFonts w:ascii="Times New Roman" w:eastAsiaTheme="minorEastAsia"/>
                <w:szCs w:val="26"/>
              </w:rPr>
            </w:pPr>
          </w:p>
          <w:p w:rsidR="000043DB" w:rsidRDefault="000043DB" w:rsidP="000043DB">
            <w:pPr>
              <w:pStyle w:val="00"/>
              <w:ind w:firstLineChars="0" w:firstLine="0"/>
              <w:jc w:val="left"/>
              <w:rPr>
                <w:rFonts w:ascii="Times New Roman" w:hAnsi="Times New Roman"/>
                <w:b/>
              </w:rPr>
            </w:pPr>
            <w:r w:rsidRPr="002F29F2">
              <w:rPr>
                <w:rFonts w:ascii="Times New Roman" w:hAnsi="Times New Roman" w:hint="eastAsia"/>
                <w:b/>
              </w:rPr>
              <w:lastRenderedPageBreak/>
              <w:t>1</w:t>
            </w:r>
            <w:r w:rsidRPr="002F29F2">
              <w:rPr>
                <w:rFonts w:ascii="Times New Roman" w:hAnsi="Times New Roman"/>
                <w:b/>
              </w:rPr>
              <w:t>.6</w:t>
            </w:r>
            <w:r>
              <w:rPr>
                <w:rFonts w:ascii="Times New Roman" w:hAnsi="Times New Roman" w:hint="eastAsia"/>
                <w:b/>
              </w:rPr>
              <w:t>、</w:t>
            </w:r>
            <w:r w:rsidRPr="002F29F2">
              <w:rPr>
                <w:rFonts w:ascii="Times New Roman" w:hAnsi="Times New Roman" w:hint="eastAsia"/>
                <w:b/>
              </w:rPr>
              <w:t>合理性分析</w:t>
            </w:r>
          </w:p>
          <w:p w:rsidR="000043DB" w:rsidRDefault="000043DB" w:rsidP="000043DB">
            <w:pPr>
              <w:pStyle w:val="Default"/>
              <w:spacing w:line="480" w:lineRule="exact"/>
              <w:ind w:firstLineChars="200" w:firstLine="522"/>
              <w:rPr>
                <w:rFonts w:ascii="Times New Roman"/>
                <w:b/>
                <w:color w:val="auto"/>
                <w:sz w:val="26"/>
                <w:szCs w:val="22"/>
              </w:rPr>
            </w:pPr>
            <w:r>
              <w:rPr>
                <w:rFonts w:ascii="Times New Roman"/>
                <w:b/>
                <w:color w:val="auto"/>
                <w:sz w:val="26"/>
                <w:szCs w:val="22"/>
              </w:rPr>
              <w:t>1.6.1</w:t>
            </w:r>
            <w:r w:rsidRPr="002F29F2">
              <w:rPr>
                <w:rFonts w:ascii="Times New Roman"/>
                <w:b/>
                <w:color w:val="auto"/>
                <w:sz w:val="26"/>
                <w:szCs w:val="22"/>
              </w:rPr>
              <w:t>产业政策符合性分析</w:t>
            </w:r>
          </w:p>
          <w:p w:rsidR="000043DB" w:rsidRDefault="000043DB" w:rsidP="000043DB">
            <w:pPr>
              <w:pStyle w:val="00"/>
              <w:ind w:firstLine="520"/>
              <w:rPr>
                <w:rFonts w:ascii="Times New Roman" w:eastAsiaTheme="minorEastAsia"/>
                <w:szCs w:val="26"/>
              </w:rPr>
            </w:pPr>
            <w:r w:rsidRPr="002F29F2">
              <w:rPr>
                <w:rFonts w:ascii="Times New Roman" w:eastAsiaTheme="minorEastAsia"/>
                <w:szCs w:val="26"/>
              </w:rPr>
              <w:t>根据中华人民共和国国家发展和改革委员会令</w:t>
            </w:r>
            <w:r>
              <w:rPr>
                <w:rFonts w:ascii="Times New Roman" w:eastAsiaTheme="minorEastAsia"/>
                <w:szCs w:val="26"/>
              </w:rPr>
              <w:t>2021</w:t>
            </w:r>
            <w:r w:rsidRPr="002F29F2">
              <w:rPr>
                <w:rFonts w:ascii="Times New Roman" w:eastAsiaTheme="minorEastAsia"/>
                <w:szCs w:val="26"/>
              </w:rPr>
              <w:t>年第</w:t>
            </w:r>
            <w:r>
              <w:rPr>
                <w:rFonts w:ascii="Times New Roman" w:eastAsiaTheme="minorEastAsia"/>
                <w:szCs w:val="26"/>
              </w:rPr>
              <w:t>49</w:t>
            </w:r>
            <w:r w:rsidRPr="002F29F2">
              <w:rPr>
                <w:rFonts w:ascii="Times New Roman" w:eastAsiaTheme="minorEastAsia"/>
                <w:szCs w:val="26"/>
              </w:rPr>
              <w:t>号公布实施的《产业结构调整指导目录（</w:t>
            </w:r>
            <w:r>
              <w:rPr>
                <w:rFonts w:ascii="Times New Roman" w:eastAsiaTheme="minorEastAsia"/>
                <w:szCs w:val="26"/>
              </w:rPr>
              <w:t>2019</w:t>
            </w:r>
            <w:r w:rsidR="0025058F">
              <w:rPr>
                <w:rFonts w:ascii="Times New Roman" w:eastAsiaTheme="minorEastAsia"/>
                <w:szCs w:val="26"/>
              </w:rPr>
              <w:t>年本）》（修订），本项目属于国家鼓励项目，符合国家产业政策（</w:t>
            </w:r>
            <w:r w:rsidRPr="002F29F2">
              <w:rPr>
                <w:rFonts w:ascii="Times New Roman" w:eastAsiaTheme="minorEastAsia"/>
                <w:szCs w:val="26"/>
              </w:rPr>
              <w:t>表</w:t>
            </w:r>
            <w:r w:rsidRPr="002F29F2">
              <w:rPr>
                <w:rFonts w:ascii="Times New Roman" w:eastAsiaTheme="minorEastAsia"/>
                <w:szCs w:val="26"/>
              </w:rPr>
              <w:t>1-10</w:t>
            </w:r>
            <w:r w:rsidRPr="002F29F2">
              <w:rPr>
                <w:rFonts w:ascii="Times New Roman" w:eastAsiaTheme="minorEastAsia"/>
                <w:szCs w:val="26"/>
              </w:rPr>
              <w:t>）。</w:t>
            </w:r>
          </w:p>
          <w:p w:rsidR="000043DB" w:rsidRPr="00FB2B38" w:rsidRDefault="000043DB" w:rsidP="000043DB">
            <w:pPr>
              <w:spacing w:line="259" w:lineRule="auto"/>
              <w:ind w:left="394"/>
              <w:jc w:val="center"/>
              <w:rPr>
                <w:b/>
              </w:rPr>
            </w:pPr>
            <w:r w:rsidRPr="00FB2B38">
              <w:rPr>
                <w:b/>
              </w:rPr>
              <w:t xml:space="preserve">表 </w:t>
            </w:r>
            <w:r w:rsidRPr="00FB2B38">
              <w:rPr>
                <w:rFonts w:ascii="Times New Roman" w:eastAsia="Times New Roman" w:hAnsi="Times New Roman" w:cs="Times New Roman"/>
                <w:b/>
              </w:rPr>
              <w:t>1-10</w:t>
            </w:r>
            <w:r w:rsidR="00C12FF3">
              <w:rPr>
                <w:rFonts w:ascii="Times New Roman" w:eastAsiaTheme="minorEastAsia" w:hAnsi="Times New Roman" w:cs="Times New Roman" w:hint="eastAsia"/>
                <w:b/>
              </w:rPr>
              <w:t xml:space="preserve">  </w:t>
            </w:r>
            <w:r w:rsidRPr="00FB2B38">
              <w:rPr>
                <w:b/>
              </w:rPr>
              <w:t>项目与产业政策相符性分析表</w:t>
            </w:r>
            <w:r w:rsidRPr="00FB2B38">
              <w:rPr>
                <w:rFonts w:ascii="Times New Roman" w:eastAsia="Times New Roman" w:hAnsi="Times New Roman" w:cs="Times New Roman"/>
                <w:b/>
              </w:rPr>
              <w:t xml:space="preserve"> </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1" w:type="dxa"/>
                <w:left w:w="14" w:type="dxa"/>
                <w:bottom w:w="47" w:type="dxa"/>
              </w:tblCellMar>
              <w:tblLook w:val="04A0" w:firstRow="1" w:lastRow="0" w:firstColumn="1" w:lastColumn="0" w:noHBand="0" w:noVBand="1"/>
            </w:tblPr>
            <w:tblGrid>
              <w:gridCol w:w="2180"/>
              <w:gridCol w:w="2180"/>
              <w:gridCol w:w="2182"/>
              <w:gridCol w:w="2179"/>
            </w:tblGrid>
            <w:tr w:rsidR="000043DB" w:rsidTr="00C12FF3">
              <w:trPr>
                <w:trHeight w:val="454"/>
              </w:trPr>
              <w:tc>
                <w:tcPr>
                  <w:tcW w:w="1249" w:type="pct"/>
                  <w:vAlign w:val="bottom"/>
                </w:tcPr>
                <w:p w:rsidR="000043DB" w:rsidRPr="00B708BF" w:rsidRDefault="000043DB" w:rsidP="00B708BF">
                  <w:pPr>
                    <w:spacing w:line="240" w:lineRule="exact"/>
                    <w:ind w:right="17"/>
                    <w:jc w:val="center"/>
                    <w:rPr>
                      <w:sz w:val="21"/>
                      <w:szCs w:val="21"/>
                    </w:rPr>
                  </w:pPr>
                  <w:r w:rsidRPr="00B708BF">
                    <w:rPr>
                      <w:sz w:val="21"/>
                      <w:szCs w:val="21"/>
                    </w:rPr>
                    <w:t>名 称</w:t>
                  </w:r>
                  <w:r w:rsidRPr="00B708BF">
                    <w:rPr>
                      <w:rFonts w:ascii="Times New Roman" w:eastAsia="Times New Roman" w:hAnsi="Times New Roman" w:cs="Times New Roman"/>
                      <w:sz w:val="21"/>
                      <w:szCs w:val="21"/>
                    </w:rPr>
                    <w:t xml:space="preserve"> </w:t>
                  </w:r>
                </w:p>
              </w:tc>
              <w:tc>
                <w:tcPr>
                  <w:tcW w:w="1250" w:type="pct"/>
                  <w:vAlign w:val="bottom"/>
                </w:tcPr>
                <w:p w:rsidR="000043DB" w:rsidRPr="00B708BF" w:rsidRDefault="000043DB" w:rsidP="00B708BF">
                  <w:pPr>
                    <w:spacing w:line="240" w:lineRule="exact"/>
                    <w:ind w:right="16"/>
                    <w:jc w:val="center"/>
                    <w:rPr>
                      <w:sz w:val="21"/>
                      <w:szCs w:val="21"/>
                    </w:rPr>
                  </w:pPr>
                  <w:r w:rsidRPr="00B708BF">
                    <w:rPr>
                      <w:sz w:val="21"/>
                      <w:szCs w:val="21"/>
                    </w:rPr>
                    <w:t>相关内容</w:t>
                  </w:r>
                  <w:r w:rsidRPr="00B708BF">
                    <w:rPr>
                      <w:rFonts w:ascii="Times New Roman" w:eastAsia="Times New Roman" w:hAnsi="Times New Roman" w:cs="Times New Roman"/>
                      <w:sz w:val="21"/>
                      <w:szCs w:val="21"/>
                    </w:rPr>
                    <w:t xml:space="preserve"> </w:t>
                  </w:r>
                </w:p>
              </w:tc>
              <w:tc>
                <w:tcPr>
                  <w:tcW w:w="1251" w:type="pct"/>
                  <w:vAlign w:val="bottom"/>
                </w:tcPr>
                <w:p w:rsidR="000043DB" w:rsidRPr="00B708BF" w:rsidRDefault="000043DB" w:rsidP="00B708BF">
                  <w:pPr>
                    <w:spacing w:line="240" w:lineRule="exact"/>
                    <w:ind w:right="16"/>
                    <w:jc w:val="center"/>
                    <w:rPr>
                      <w:sz w:val="21"/>
                      <w:szCs w:val="21"/>
                    </w:rPr>
                  </w:pPr>
                  <w:r w:rsidRPr="00B708BF">
                    <w:rPr>
                      <w:sz w:val="21"/>
                      <w:szCs w:val="21"/>
                    </w:rPr>
                    <w:t>项目情况</w:t>
                  </w:r>
                  <w:r w:rsidRPr="00B708BF">
                    <w:rPr>
                      <w:rFonts w:ascii="Times New Roman" w:eastAsia="Times New Roman" w:hAnsi="Times New Roman" w:cs="Times New Roman"/>
                      <w:sz w:val="21"/>
                      <w:szCs w:val="21"/>
                    </w:rPr>
                    <w:t xml:space="preserve"> </w:t>
                  </w:r>
                </w:p>
              </w:tc>
              <w:tc>
                <w:tcPr>
                  <w:tcW w:w="1249" w:type="pct"/>
                  <w:vAlign w:val="bottom"/>
                </w:tcPr>
                <w:p w:rsidR="000043DB" w:rsidRPr="00B708BF" w:rsidRDefault="000043DB" w:rsidP="00B708BF">
                  <w:pPr>
                    <w:spacing w:line="240" w:lineRule="exact"/>
                    <w:ind w:right="15"/>
                    <w:jc w:val="center"/>
                    <w:rPr>
                      <w:sz w:val="21"/>
                      <w:szCs w:val="21"/>
                    </w:rPr>
                  </w:pPr>
                  <w:r w:rsidRPr="00B708BF">
                    <w:rPr>
                      <w:sz w:val="21"/>
                      <w:szCs w:val="21"/>
                    </w:rPr>
                    <w:t>相符性结论</w:t>
                  </w:r>
                  <w:r w:rsidRPr="00B708BF">
                    <w:rPr>
                      <w:rFonts w:ascii="Times New Roman" w:eastAsia="Times New Roman" w:hAnsi="Times New Roman" w:cs="Times New Roman"/>
                      <w:sz w:val="21"/>
                      <w:szCs w:val="21"/>
                    </w:rPr>
                    <w:t xml:space="preserve"> </w:t>
                  </w:r>
                </w:p>
              </w:tc>
            </w:tr>
            <w:tr w:rsidR="000043DB" w:rsidTr="00C12FF3">
              <w:trPr>
                <w:trHeight w:val="853"/>
              </w:trPr>
              <w:tc>
                <w:tcPr>
                  <w:tcW w:w="1249" w:type="pct"/>
                  <w:vAlign w:val="center"/>
                </w:tcPr>
                <w:p w:rsidR="000043DB" w:rsidRPr="00B708BF" w:rsidRDefault="000043DB" w:rsidP="00B708BF">
                  <w:pPr>
                    <w:spacing w:line="240" w:lineRule="exact"/>
                    <w:ind w:left="35"/>
                    <w:rPr>
                      <w:sz w:val="21"/>
                      <w:szCs w:val="21"/>
                    </w:rPr>
                  </w:pPr>
                  <w:r w:rsidRPr="00B708BF">
                    <w:rPr>
                      <w:sz w:val="21"/>
                      <w:szCs w:val="21"/>
                    </w:rPr>
                    <w:t>《产业结构调整指导目录（</w:t>
                  </w:r>
                  <w:r w:rsidRPr="00B708BF">
                    <w:rPr>
                      <w:rFonts w:ascii="Times New Roman" w:eastAsia="Times New Roman" w:hAnsi="Times New Roman" w:cs="Times New Roman"/>
                      <w:sz w:val="21"/>
                      <w:szCs w:val="21"/>
                    </w:rPr>
                    <w:t>2019</w:t>
                  </w:r>
                  <w:r w:rsidRPr="00B708BF">
                    <w:rPr>
                      <w:sz w:val="21"/>
                      <w:szCs w:val="21"/>
                    </w:rPr>
                    <w:t>年本）》（修订）</w:t>
                  </w:r>
                  <w:r w:rsidRPr="00B708BF">
                    <w:rPr>
                      <w:rFonts w:ascii="Times New Roman" w:eastAsia="Times New Roman" w:hAnsi="Times New Roman" w:cs="Times New Roman"/>
                      <w:sz w:val="21"/>
                      <w:szCs w:val="21"/>
                    </w:rPr>
                    <w:t xml:space="preserve"> </w:t>
                  </w:r>
                </w:p>
              </w:tc>
              <w:tc>
                <w:tcPr>
                  <w:tcW w:w="1250" w:type="pct"/>
                </w:tcPr>
                <w:p w:rsidR="000043DB" w:rsidRPr="00B708BF" w:rsidRDefault="000043DB" w:rsidP="00B708BF">
                  <w:pPr>
                    <w:spacing w:line="240" w:lineRule="exact"/>
                    <w:jc w:val="center"/>
                    <w:rPr>
                      <w:sz w:val="21"/>
                      <w:szCs w:val="21"/>
                    </w:rPr>
                  </w:pPr>
                  <w:r w:rsidRPr="00B708BF">
                    <w:rPr>
                      <w:sz w:val="21"/>
                      <w:szCs w:val="21"/>
                    </w:rPr>
                    <w:t>鼓励类中</w:t>
                  </w:r>
                  <w:r w:rsidRPr="00B708BF">
                    <w:rPr>
                      <w:rFonts w:ascii="Times New Roman" w:eastAsia="Times New Roman" w:hAnsi="Times New Roman" w:cs="Times New Roman"/>
                      <w:sz w:val="21"/>
                      <w:szCs w:val="21"/>
                    </w:rPr>
                    <w:t>“</w:t>
                  </w:r>
                  <w:r w:rsidRPr="00B708BF">
                    <w:rPr>
                      <w:sz w:val="21"/>
                      <w:szCs w:val="21"/>
                    </w:rPr>
                    <w:t>六、核能</w:t>
                  </w:r>
                  <w:r w:rsidRPr="00B708BF">
                    <w:rPr>
                      <w:rFonts w:ascii="Times New Roman" w:eastAsia="Times New Roman" w:hAnsi="Times New Roman" w:cs="Times New Roman"/>
                      <w:sz w:val="21"/>
                      <w:szCs w:val="21"/>
                    </w:rPr>
                    <w:t xml:space="preserve"> 1</w:t>
                  </w:r>
                  <w:r w:rsidRPr="00B708BF">
                    <w:rPr>
                      <w:sz w:val="21"/>
                      <w:szCs w:val="21"/>
                    </w:rPr>
                    <w:t>、</w:t>
                  </w:r>
                  <w:r w:rsidR="00AB669A">
                    <w:rPr>
                      <w:sz w:val="21"/>
                      <w:szCs w:val="21"/>
                    </w:rPr>
                    <w:t>铀</w:t>
                  </w:r>
                  <w:r w:rsidRPr="00B708BF">
                    <w:rPr>
                      <w:sz w:val="21"/>
                      <w:szCs w:val="21"/>
                    </w:rPr>
                    <w:t>矿地质勘查和</w:t>
                  </w:r>
                  <w:r w:rsidR="00AB669A">
                    <w:rPr>
                      <w:sz w:val="21"/>
                      <w:szCs w:val="21"/>
                    </w:rPr>
                    <w:t>铀</w:t>
                  </w:r>
                  <w:r w:rsidRPr="00B708BF">
                    <w:rPr>
                      <w:sz w:val="21"/>
                      <w:szCs w:val="21"/>
                    </w:rPr>
                    <w:t>矿采冶、</w:t>
                  </w:r>
                  <w:r w:rsidR="00AB669A">
                    <w:rPr>
                      <w:sz w:val="21"/>
                      <w:szCs w:val="21"/>
                    </w:rPr>
                    <w:t>铀</w:t>
                  </w:r>
                  <w:r w:rsidRPr="00B708BF">
                    <w:rPr>
                      <w:sz w:val="21"/>
                      <w:szCs w:val="21"/>
                    </w:rPr>
                    <w:t>精制、</w:t>
                  </w:r>
                  <w:r w:rsidR="00AB669A">
                    <w:rPr>
                      <w:sz w:val="21"/>
                      <w:szCs w:val="21"/>
                    </w:rPr>
                    <w:t>铀</w:t>
                  </w:r>
                  <w:r w:rsidRPr="00B708BF">
                    <w:rPr>
                      <w:sz w:val="21"/>
                      <w:szCs w:val="21"/>
                    </w:rPr>
                    <w:t>转化。</w:t>
                  </w:r>
                  <w:r w:rsidRPr="00B708BF">
                    <w:rPr>
                      <w:rFonts w:ascii="Times New Roman" w:eastAsia="Times New Roman" w:hAnsi="Times New Roman" w:cs="Times New Roman"/>
                      <w:sz w:val="21"/>
                      <w:szCs w:val="21"/>
                    </w:rPr>
                    <w:t xml:space="preserve"> </w:t>
                  </w:r>
                </w:p>
              </w:tc>
              <w:tc>
                <w:tcPr>
                  <w:tcW w:w="1251" w:type="pct"/>
                  <w:vAlign w:val="center"/>
                </w:tcPr>
                <w:p w:rsidR="000043DB" w:rsidRPr="00B708BF" w:rsidRDefault="00AB669A" w:rsidP="00B708BF">
                  <w:pPr>
                    <w:spacing w:line="240" w:lineRule="exact"/>
                    <w:ind w:right="16"/>
                    <w:jc w:val="center"/>
                    <w:rPr>
                      <w:sz w:val="21"/>
                      <w:szCs w:val="21"/>
                    </w:rPr>
                  </w:pPr>
                  <w:r>
                    <w:rPr>
                      <w:sz w:val="21"/>
                      <w:szCs w:val="21"/>
                    </w:rPr>
                    <w:t>铀</w:t>
                  </w:r>
                  <w:r w:rsidR="000043DB" w:rsidRPr="00B708BF">
                    <w:rPr>
                      <w:sz w:val="21"/>
                      <w:szCs w:val="21"/>
                    </w:rPr>
                    <w:t>矿地质勘查</w:t>
                  </w:r>
                  <w:r w:rsidR="000043DB" w:rsidRPr="00B708BF">
                    <w:rPr>
                      <w:rFonts w:ascii="Times New Roman" w:eastAsia="Times New Roman" w:hAnsi="Times New Roman" w:cs="Times New Roman"/>
                      <w:sz w:val="21"/>
                      <w:szCs w:val="21"/>
                    </w:rPr>
                    <w:t xml:space="preserve"> </w:t>
                  </w:r>
                </w:p>
              </w:tc>
              <w:tc>
                <w:tcPr>
                  <w:tcW w:w="1249" w:type="pct"/>
                  <w:vAlign w:val="center"/>
                </w:tcPr>
                <w:p w:rsidR="000043DB" w:rsidRPr="00B708BF" w:rsidRDefault="000043DB" w:rsidP="00B708BF">
                  <w:pPr>
                    <w:spacing w:line="240" w:lineRule="exact"/>
                    <w:ind w:right="14"/>
                    <w:jc w:val="center"/>
                    <w:rPr>
                      <w:sz w:val="21"/>
                      <w:szCs w:val="21"/>
                    </w:rPr>
                  </w:pPr>
                  <w:r w:rsidRPr="00B708BF">
                    <w:rPr>
                      <w:sz w:val="21"/>
                      <w:szCs w:val="21"/>
                    </w:rPr>
                    <w:t>属鼓励类</w:t>
                  </w:r>
                  <w:r w:rsidRPr="00B708BF">
                    <w:rPr>
                      <w:rFonts w:ascii="Times New Roman" w:eastAsia="Times New Roman" w:hAnsi="Times New Roman" w:cs="Times New Roman"/>
                      <w:sz w:val="21"/>
                      <w:szCs w:val="21"/>
                    </w:rPr>
                    <w:t xml:space="preserve"> </w:t>
                  </w:r>
                </w:p>
              </w:tc>
            </w:tr>
          </w:tbl>
          <w:p w:rsidR="000043DB" w:rsidRPr="00654487" w:rsidRDefault="000043DB" w:rsidP="00B708BF">
            <w:pPr>
              <w:pStyle w:val="Default"/>
              <w:spacing w:beforeLines="50" w:before="156" w:line="480" w:lineRule="exact"/>
              <w:ind w:firstLineChars="200" w:firstLine="522"/>
              <w:rPr>
                <w:rFonts w:ascii="Times New Roman" w:eastAsiaTheme="minorEastAsia"/>
                <w:szCs w:val="26"/>
              </w:rPr>
            </w:pPr>
            <w:r>
              <w:rPr>
                <w:rFonts w:ascii="Times New Roman" w:hint="eastAsia"/>
                <w:b/>
                <w:color w:val="auto"/>
                <w:sz w:val="26"/>
                <w:szCs w:val="22"/>
              </w:rPr>
              <w:t>1.6.2</w:t>
            </w:r>
            <w:r w:rsidRPr="00654487">
              <w:rPr>
                <w:rFonts w:ascii="Times New Roman" w:hint="eastAsia"/>
                <w:b/>
                <w:color w:val="auto"/>
                <w:sz w:val="26"/>
                <w:szCs w:val="22"/>
              </w:rPr>
              <w:t>项目与“三线一单”的符合分析</w:t>
            </w:r>
          </w:p>
          <w:p w:rsidR="000043DB" w:rsidRPr="00654487" w:rsidRDefault="000043DB" w:rsidP="000043DB">
            <w:pPr>
              <w:pStyle w:val="00"/>
              <w:ind w:firstLine="520"/>
              <w:rPr>
                <w:rFonts w:ascii="Times New Roman" w:eastAsiaTheme="minorEastAsia"/>
                <w:szCs w:val="26"/>
              </w:rPr>
            </w:pPr>
            <w:r w:rsidRPr="00654487">
              <w:rPr>
                <w:rFonts w:ascii="Times New Roman" w:eastAsiaTheme="minorEastAsia" w:hint="eastAsia"/>
                <w:szCs w:val="26"/>
              </w:rPr>
              <w:t>本项目与“三线一单”的符合分析具体如下：</w:t>
            </w:r>
          </w:p>
          <w:p w:rsidR="000043DB" w:rsidRDefault="000043DB" w:rsidP="000043DB">
            <w:pPr>
              <w:pStyle w:val="00"/>
              <w:ind w:firstLine="520"/>
              <w:rPr>
                <w:rFonts w:ascii="Times New Roman" w:eastAsiaTheme="minorEastAsia"/>
                <w:szCs w:val="26"/>
              </w:rPr>
            </w:pPr>
            <w:r w:rsidRPr="00654487">
              <w:rPr>
                <w:rFonts w:ascii="Times New Roman" w:eastAsiaTheme="minorEastAsia" w:hint="eastAsia"/>
                <w:szCs w:val="26"/>
              </w:rPr>
              <w:t>生态保护红线：项目评价范围内没有自然保护区、水源保护区、文物保护单位等其它特殊敏感目标，项目的选址符合生态保护红线的要求。</w:t>
            </w:r>
          </w:p>
          <w:p w:rsidR="000043DB" w:rsidRPr="00654487" w:rsidRDefault="000043DB" w:rsidP="000043DB">
            <w:pPr>
              <w:pStyle w:val="00"/>
              <w:ind w:firstLine="520"/>
              <w:rPr>
                <w:rFonts w:ascii="Times New Roman" w:eastAsiaTheme="minorEastAsia"/>
                <w:szCs w:val="26"/>
              </w:rPr>
            </w:pPr>
            <w:r w:rsidRPr="00654487">
              <w:rPr>
                <w:rFonts w:ascii="Times New Roman" w:eastAsiaTheme="minorEastAsia" w:hint="eastAsia"/>
                <w:szCs w:val="26"/>
              </w:rPr>
              <w:t>资源利用上限：本项目无运营期，施工期会消耗一定量的柴油。耗水环节仅为施工期生活用水，施工期短，用水量较少。即项目资源消耗量相对区域资源利用总量较少，符合资源上限要求。</w:t>
            </w:r>
          </w:p>
          <w:p w:rsidR="000043DB" w:rsidRPr="00654487" w:rsidRDefault="000043DB" w:rsidP="000043DB">
            <w:pPr>
              <w:pStyle w:val="00"/>
              <w:ind w:firstLine="520"/>
              <w:rPr>
                <w:rFonts w:ascii="Times New Roman" w:eastAsiaTheme="minorEastAsia"/>
                <w:szCs w:val="26"/>
              </w:rPr>
            </w:pPr>
            <w:r w:rsidRPr="00654487">
              <w:rPr>
                <w:rFonts w:ascii="Times New Roman" w:eastAsiaTheme="minorEastAsia" w:hint="eastAsia"/>
                <w:szCs w:val="26"/>
              </w:rPr>
              <w:t>环境质量底线：经监测项目区声环境质量能够满足相应的环境质量标准要求；本项目无营运期，施工期废气主要为柴油机组、柴油发电机等的燃烧废气、运输车辆扬尘。由于施工期较短，采用合格油品，要求运输车辆不得超载，并对易起尘物料采取密闭或遮盖等措施后，排放的废气对环境影响较小。废水实现零排放，固体废物能够实现妥善处置，符合环境质量底线的要求。</w:t>
            </w:r>
          </w:p>
          <w:p w:rsidR="000043DB" w:rsidRDefault="000043DB" w:rsidP="000043DB">
            <w:pPr>
              <w:pStyle w:val="00"/>
              <w:ind w:firstLine="520"/>
              <w:rPr>
                <w:rFonts w:ascii="Times New Roman" w:eastAsiaTheme="minorEastAsia"/>
                <w:szCs w:val="26"/>
              </w:rPr>
            </w:pPr>
            <w:r w:rsidRPr="00654487">
              <w:rPr>
                <w:rFonts w:ascii="Times New Roman" w:eastAsiaTheme="minorEastAsia" w:hint="eastAsia"/>
                <w:szCs w:val="26"/>
              </w:rPr>
              <w:t>地方环境准入负面清单：项目所在生态功能区尚未制定环境准入负面清单，不存在相关制约因素。</w:t>
            </w:r>
          </w:p>
          <w:p w:rsidR="000043DB" w:rsidRPr="00654487" w:rsidRDefault="000043DB" w:rsidP="000043DB">
            <w:pPr>
              <w:pStyle w:val="Default"/>
              <w:spacing w:line="480" w:lineRule="exact"/>
              <w:ind w:firstLineChars="200" w:firstLine="522"/>
              <w:rPr>
                <w:rFonts w:ascii="Times New Roman" w:eastAsiaTheme="minorEastAsia"/>
                <w:szCs w:val="26"/>
              </w:rPr>
            </w:pPr>
            <w:r w:rsidRPr="00654487">
              <w:rPr>
                <w:rFonts w:ascii="Times New Roman" w:hint="eastAsia"/>
                <w:b/>
                <w:color w:val="auto"/>
                <w:sz w:val="26"/>
                <w:szCs w:val="22"/>
              </w:rPr>
              <w:t>1.6.</w:t>
            </w:r>
            <w:r>
              <w:rPr>
                <w:rFonts w:ascii="Times New Roman" w:hint="eastAsia"/>
                <w:b/>
                <w:color w:val="auto"/>
                <w:sz w:val="26"/>
                <w:szCs w:val="22"/>
              </w:rPr>
              <w:t>3</w:t>
            </w:r>
            <w:r w:rsidRPr="00654487">
              <w:rPr>
                <w:rFonts w:ascii="Times New Roman" w:hint="eastAsia"/>
                <w:b/>
                <w:color w:val="auto"/>
                <w:sz w:val="26"/>
                <w:szCs w:val="22"/>
              </w:rPr>
              <w:t xml:space="preserve"> </w:t>
            </w:r>
            <w:r w:rsidRPr="00654487">
              <w:rPr>
                <w:rFonts w:ascii="Times New Roman" w:hint="eastAsia"/>
                <w:b/>
                <w:color w:val="auto"/>
                <w:sz w:val="26"/>
                <w:szCs w:val="22"/>
              </w:rPr>
              <w:t>项目选址可行性分析</w:t>
            </w:r>
          </w:p>
          <w:p w:rsidR="000043DB" w:rsidRDefault="000043DB" w:rsidP="000043DB">
            <w:pPr>
              <w:tabs>
                <w:tab w:val="left" w:pos="5155"/>
              </w:tabs>
              <w:overflowPunct w:val="0"/>
              <w:autoSpaceDE w:val="0"/>
              <w:adjustRightInd w:val="0"/>
              <w:snapToGrid w:val="0"/>
              <w:spacing w:line="480" w:lineRule="exact"/>
              <w:ind w:firstLineChars="200" w:firstLine="520"/>
              <w:jc w:val="both"/>
              <w:rPr>
                <w:rFonts w:ascii="Times New Roman" w:eastAsiaTheme="minorEastAsia"/>
                <w:sz w:val="26"/>
                <w:szCs w:val="26"/>
              </w:rPr>
            </w:pPr>
            <w:r w:rsidRPr="00732953">
              <w:rPr>
                <w:rFonts w:ascii="Times New Roman" w:eastAsiaTheme="minorEastAsia" w:hint="eastAsia"/>
                <w:sz w:val="26"/>
                <w:szCs w:val="26"/>
              </w:rPr>
              <w:t>本项目不占用国家和自治区级自然保护区、风景名胜区、国家级森林公园、地质公园等环境敏感区，区域居民零星分布、</w:t>
            </w:r>
            <w:r w:rsidR="00C12FF3">
              <w:rPr>
                <w:rFonts w:ascii="Times New Roman" w:eastAsiaTheme="minorEastAsia" w:hint="eastAsia"/>
                <w:sz w:val="26"/>
                <w:szCs w:val="26"/>
              </w:rPr>
              <w:t>数量较少且距离较远，项目钻探施工对周边环境敏感保护目标造成影响</w:t>
            </w:r>
            <w:r w:rsidRPr="00732953">
              <w:rPr>
                <w:rFonts w:ascii="Times New Roman" w:eastAsiaTheme="minorEastAsia" w:hint="eastAsia"/>
                <w:sz w:val="26"/>
                <w:szCs w:val="26"/>
              </w:rPr>
              <w:t>小，从环保角度分析，本项目选址可行。</w:t>
            </w:r>
          </w:p>
          <w:p w:rsidR="00C12FF3" w:rsidRDefault="00C12FF3" w:rsidP="00E2161B">
            <w:pPr>
              <w:pStyle w:val="00"/>
              <w:adjustRightInd w:val="0"/>
              <w:snapToGrid w:val="0"/>
              <w:spacing w:line="440" w:lineRule="exact"/>
              <w:ind w:firstLineChars="0" w:firstLine="0"/>
              <w:rPr>
                <w:rFonts w:ascii="Times New Roman" w:hAnsi="Times New Roman"/>
                <w:b/>
                <w:szCs w:val="26"/>
              </w:rPr>
            </w:pPr>
          </w:p>
          <w:p w:rsidR="004D63F7" w:rsidRPr="00FB6A77" w:rsidRDefault="00255123" w:rsidP="00E2161B">
            <w:pPr>
              <w:pStyle w:val="00"/>
              <w:adjustRightInd w:val="0"/>
              <w:snapToGrid w:val="0"/>
              <w:spacing w:line="440" w:lineRule="exact"/>
              <w:ind w:firstLineChars="0" w:firstLine="0"/>
              <w:rPr>
                <w:rFonts w:ascii="Times New Roman" w:hAnsi="Times New Roman"/>
                <w:b/>
                <w:szCs w:val="26"/>
              </w:rPr>
            </w:pPr>
            <w:r w:rsidRPr="00FB6A77">
              <w:rPr>
                <w:rFonts w:ascii="Times New Roman" w:hAnsi="Times New Roman"/>
                <w:b/>
                <w:szCs w:val="26"/>
              </w:rPr>
              <w:lastRenderedPageBreak/>
              <w:t>与本项目有关的原有污染情况及主要环境问题：</w:t>
            </w:r>
          </w:p>
          <w:p w:rsidR="00A75CFB" w:rsidRPr="00FB6A77" w:rsidRDefault="00A75CFB" w:rsidP="00C12FF3">
            <w:pPr>
              <w:pStyle w:val="Default"/>
              <w:spacing w:line="480" w:lineRule="exact"/>
              <w:ind w:firstLineChars="200" w:firstLine="520"/>
              <w:jc w:val="both"/>
              <w:rPr>
                <w:rFonts w:ascii="Times New Roman" w:cs="Times New Roman"/>
                <w:color w:val="auto"/>
                <w:sz w:val="26"/>
                <w:szCs w:val="26"/>
              </w:rPr>
            </w:pPr>
            <w:r w:rsidRPr="00FB6A77">
              <w:rPr>
                <w:rFonts w:ascii="Times New Roman" w:cs="Times New Roman" w:hint="eastAsia"/>
                <w:color w:val="auto"/>
                <w:sz w:val="26"/>
                <w:szCs w:val="26"/>
              </w:rPr>
              <w:t>区内的</w:t>
            </w:r>
            <w:r w:rsidR="00AB669A">
              <w:rPr>
                <w:rFonts w:ascii="Times New Roman" w:cs="Times New Roman" w:hint="eastAsia"/>
                <w:color w:val="auto"/>
                <w:sz w:val="26"/>
                <w:szCs w:val="26"/>
              </w:rPr>
              <w:t>铀</w:t>
            </w:r>
            <w:r w:rsidRPr="00FB6A77">
              <w:rPr>
                <w:rFonts w:ascii="Times New Roman" w:cs="Times New Roman" w:hint="eastAsia"/>
                <w:color w:val="auto"/>
                <w:sz w:val="26"/>
                <w:szCs w:val="26"/>
              </w:rPr>
              <w:t>矿地质找矿工作始于</w:t>
            </w:r>
            <w:r w:rsidRPr="00FB6A77">
              <w:rPr>
                <w:rFonts w:ascii="Times New Roman" w:cs="Times New Roman" w:hint="eastAsia"/>
                <w:color w:val="auto"/>
                <w:sz w:val="26"/>
                <w:szCs w:val="26"/>
              </w:rPr>
              <w:t>1955</w:t>
            </w:r>
            <w:r w:rsidRPr="00FB6A77">
              <w:rPr>
                <w:rFonts w:ascii="Times New Roman" w:cs="Times New Roman" w:hint="eastAsia"/>
                <w:color w:val="auto"/>
                <w:sz w:val="26"/>
                <w:szCs w:val="26"/>
              </w:rPr>
              <w:t>年，</w:t>
            </w:r>
            <w:r w:rsidR="00AB669A">
              <w:rPr>
                <w:rFonts w:ascii="Times New Roman" w:cs="Times New Roman" w:hint="eastAsia"/>
                <w:color w:val="auto"/>
                <w:sz w:val="26"/>
                <w:szCs w:val="26"/>
              </w:rPr>
              <w:t>铀</w:t>
            </w:r>
            <w:r w:rsidRPr="00FB6A77">
              <w:rPr>
                <w:rFonts w:ascii="Times New Roman" w:cs="Times New Roman" w:hint="eastAsia"/>
                <w:color w:val="auto"/>
                <w:sz w:val="26"/>
                <w:szCs w:val="26"/>
              </w:rPr>
              <w:t>矿勘查集中于贵东岩体东部。该区前期工作主要包括区域地质调查、</w:t>
            </w:r>
            <w:r w:rsidR="00AB669A">
              <w:rPr>
                <w:rFonts w:ascii="Times New Roman" w:cs="Times New Roman" w:hint="eastAsia"/>
                <w:color w:val="auto"/>
                <w:sz w:val="26"/>
                <w:szCs w:val="26"/>
              </w:rPr>
              <w:t>铀</w:t>
            </w:r>
            <w:r w:rsidRPr="00FB6A77">
              <w:rPr>
                <w:rFonts w:ascii="Times New Roman" w:cs="Times New Roman" w:hint="eastAsia"/>
                <w:color w:val="auto"/>
                <w:sz w:val="26"/>
                <w:szCs w:val="26"/>
              </w:rPr>
              <w:t>矿普查、补充勘探、</w:t>
            </w:r>
            <w:r w:rsidR="00AB669A">
              <w:rPr>
                <w:rFonts w:ascii="Times New Roman" w:cs="Times New Roman" w:hint="eastAsia"/>
                <w:color w:val="auto"/>
                <w:sz w:val="26"/>
                <w:szCs w:val="26"/>
              </w:rPr>
              <w:t>铀</w:t>
            </w:r>
            <w:r w:rsidRPr="00FB6A77">
              <w:rPr>
                <w:rFonts w:ascii="Times New Roman" w:cs="Times New Roman" w:hint="eastAsia"/>
                <w:color w:val="auto"/>
                <w:sz w:val="26"/>
                <w:szCs w:val="26"/>
              </w:rPr>
              <w:t>矿接替资源勘查等，其中在下庄矿田北部开展勘查项目有</w:t>
            </w:r>
            <w:r w:rsidRPr="00FB6A77">
              <w:rPr>
                <w:rFonts w:ascii="Times New Roman" w:cs="Times New Roman"/>
                <w:color w:val="auto"/>
                <w:sz w:val="26"/>
                <w:szCs w:val="26"/>
              </w:rPr>
              <w:t>8</w:t>
            </w:r>
            <w:r w:rsidR="00034F3A" w:rsidRPr="00FB6A77">
              <w:rPr>
                <w:rFonts w:ascii="Times New Roman" w:cs="Times New Roman"/>
                <w:color w:val="auto"/>
                <w:sz w:val="26"/>
                <w:szCs w:val="26"/>
              </w:rPr>
              <w:t>个</w:t>
            </w:r>
            <w:r w:rsidR="00034F3A" w:rsidRPr="00FB6A77">
              <w:rPr>
                <w:rFonts w:ascii="Times New Roman" w:cs="Times New Roman" w:hint="eastAsia"/>
                <w:color w:val="auto"/>
                <w:sz w:val="26"/>
                <w:szCs w:val="26"/>
              </w:rPr>
              <w:t>。区内</w:t>
            </w:r>
            <w:r w:rsidR="00034F3A" w:rsidRPr="00FB6A77">
              <w:rPr>
                <w:rFonts w:ascii="Times New Roman" w:cs="Times New Roman"/>
                <w:color w:val="auto"/>
                <w:sz w:val="26"/>
                <w:szCs w:val="26"/>
              </w:rPr>
              <w:t>矿山</w:t>
            </w:r>
            <w:r w:rsidR="00034F3A" w:rsidRPr="00FB6A77">
              <w:rPr>
                <w:rFonts w:ascii="Times New Roman" w:cs="Times New Roman" w:hint="eastAsia"/>
                <w:color w:val="auto"/>
                <w:sz w:val="26"/>
                <w:szCs w:val="26"/>
              </w:rPr>
              <w:t>2</w:t>
            </w:r>
            <w:r w:rsidR="00034F3A" w:rsidRPr="00FB6A77">
              <w:rPr>
                <w:rFonts w:ascii="Times New Roman" w:cs="Times New Roman" w:hint="eastAsia"/>
                <w:color w:val="auto"/>
                <w:sz w:val="26"/>
                <w:szCs w:val="26"/>
              </w:rPr>
              <w:t>处，分别为希望矿床</w:t>
            </w:r>
            <w:r w:rsidRPr="00FB6A77">
              <w:rPr>
                <w:rFonts w:ascii="Times New Roman" w:cs="Times New Roman" w:hint="eastAsia"/>
                <w:color w:val="auto"/>
                <w:sz w:val="26"/>
                <w:szCs w:val="26"/>
              </w:rPr>
              <w:t>、</w:t>
            </w:r>
            <w:r w:rsidRPr="00FB6A77">
              <w:rPr>
                <w:rFonts w:ascii="Times New Roman" w:cs="Times New Roman"/>
                <w:color w:val="auto"/>
                <w:sz w:val="26"/>
                <w:szCs w:val="26"/>
              </w:rPr>
              <w:t>竹山下</w:t>
            </w:r>
            <w:r w:rsidR="00034F3A" w:rsidRPr="00FB6A77">
              <w:rPr>
                <w:rFonts w:ascii="Times New Roman" w:cs="Times New Roman"/>
                <w:color w:val="auto"/>
                <w:sz w:val="26"/>
                <w:szCs w:val="26"/>
              </w:rPr>
              <w:t>矿床</w:t>
            </w:r>
            <w:r w:rsidR="00034F3A" w:rsidRPr="00FB6A77">
              <w:rPr>
                <w:rFonts w:ascii="Times New Roman" w:cs="Times New Roman" w:hint="eastAsia"/>
                <w:color w:val="auto"/>
                <w:sz w:val="26"/>
                <w:szCs w:val="26"/>
              </w:rPr>
              <w:t>，</w:t>
            </w:r>
            <w:r w:rsidR="00034F3A" w:rsidRPr="00FB6A77">
              <w:rPr>
                <w:rFonts w:ascii="Times New Roman" w:cs="Times New Roman"/>
                <w:color w:val="auto"/>
                <w:sz w:val="26"/>
                <w:szCs w:val="26"/>
              </w:rPr>
              <w:t>目前</w:t>
            </w:r>
            <w:r w:rsidR="00934D9E" w:rsidRPr="00FB6A77">
              <w:rPr>
                <w:rFonts w:ascii="Times New Roman" w:cs="Times New Roman"/>
                <w:color w:val="auto"/>
                <w:sz w:val="26"/>
                <w:szCs w:val="26"/>
              </w:rPr>
              <w:t>均</w:t>
            </w:r>
            <w:r w:rsidR="00034F3A" w:rsidRPr="00FB6A77">
              <w:rPr>
                <w:rFonts w:ascii="Times New Roman" w:cs="Times New Roman"/>
                <w:color w:val="auto"/>
                <w:sz w:val="26"/>
                <w:szCs w:val="26"/>
              </w:rPr>
              <w:t>处于停产阶段</w:t>
            </w:r>
            <w:r w:rsidR="00034F3A" w:rsidRPr="00FB6A77">
              <w:rPr>
                <w:rFonts w:ascii="Times New Roman" w:cs="Times New Roman" w:hint="eastAsia"/>
                <w:color w:val="auto"/>
                <w:sz w:val="26"/>
                <w:szCs w:val="26"/>
              </w:rPr>
              <w:t>。</w:t>
            </w:r>
            <w:r w:rsidR="000D156B" w:rsidRPr="00FB6A77">
              <w:rPr>
                <w:rFonts w:ascii="Times New Roman" w:cs="Times New Roman" w:hint="eastAsia"/>
                <w:color w:val="auto"/>
                <w:sz w:val="26"/>
                <w:szCs w:val="26"/>
              </w:rPr>
              <w:t>运用的勘查方法对当地植被</w:t>
            </w:r>
            <w:r w:rsidR="009104F5" w:rsidRPr="00FB6A77">
              <w:rPr>
                <w:rFonts w:ascii="Times New Roman" w:cs="Times New Roman" w:hint="eastAsia"/>
                <w:color w:val="auto"/>
                <w:sz w:val="26"/>
                <w:szCs w:val="26"/>
              </w:rPr>
              <w:t>会</w:t>
            </w:r>
            <w:r w:rsidR="000D156B" w:rsidRPr="00FB6A77">
              <w:rPr>
                <w:rFonts w:ascii="Times New Roman" w:cs="Times New Roman" w:hint="eastAsia"/>
                <w:color w:val="auto"/>
                <w:sz w:val="26"/>
                <w:szCs w:val="26"/>
              </w:rPr>
              <w:t>带来一定的破坏，</w:t>
            </w:r>
            <w:r w:rsidR="009104F5" w:rsidRPr="00FB6A77">
              <w:rPr>
                <w:rFonts w:ascii="Times New Roman" w:cs="Times New Roman" w:hint="eastAsia"/>
                <w:color w:val="auto"/>
                <w:sz w:val="26"/>
                <w:szCs w:val="26"/>
              </w:rPr>
              <w:t>后期治理多与林场以及山主进行协商后按绿色勘查要求进行环境修复。</w:t>
            </w:r>
          </w:p>
          <w:p w:rsidR="00C87FB2" w:rsidRPr="0060427C" w:rsidRDefault="005B0A74" w:rsidP="00AB669A">
            <w:pPr>
              <w:pStyle w:val="Default"/>
              <w:spacing w:line="480" w:lineRule="exact"/>
              <w:ind w:firstLineChars="200" w:firstLine="520"/>
              <w:jc w:val="both"/>
              <w:rPr>
                <w:rFonts w:ascii="Times New Roman" w:cs="Times New Roman"/>
                <w:color w:val="auto"/>
                <w:sz w:val="26"/>
                <w:szCs w:val="26"/>
              </w:rPr>
            </w:pPr>
            <w:r w:rsidRPr="0060427C">
              <w:rPr>
                <w:rFonts w:ascii="Times New Roman" w:hint="eastAsia"/>
                <w:bCs/>
                <w:color w:val="auto"/>
                <w:sz w:val="26"/>
                <w:szCs w:val="26"/>
              </w:rPr>
              <w:t>2019</w:t>
            </w:r>
            <w:r w:rsidRPr="0060427C">
              <w:rPr>
                <w:rFonts w:ascii="Times New Roman" w:hint="eastAsia"/>
                <w:bCs/>
                <w:color w:val="auto"/>
                <w:sz w:val="26"/>
                <w:szCs w:val="26"/>
              </w:rPr>
              <w:t>年度，核工业二九〇研究所在工作区范围内开展了</w:t>
            </w:r>
            <w:r w:rsidRPr="0060427C">
              <w:rPr>
                <w:rFonts w:ascii="Times New Roman"/>
                <w:bCs/>
                <w:color w:val="auto"/>
                <w:sz w:val="26"/>
                <w:szCs w:val="26"/>
              </w:rPr>
              <w:t>γ</w:t>
            </w:r>
            <w:r w:rsidRPr="0060427C">
              <w:rPr>
                <w:rFonts w:ascii="Times New Roman" w:hint="eastAsia"/>
                <w:bCs/>
                <w:color w:val="auto"/>
                <w:sz w:val="26"/>
                <w:szCs w:val="26"/>
              </w:rPr>
              <w:t>辐射环境调查，其环境</w:t>
            </w:r>
            <w:r w:rsidRPr="0060427C">
              <w:rPr>
                <w:rFonts w:ascii="Times New Roman"/>
                <w:bCs/>
                <w:color w:val="auto"/>
                <w:sz w:val="26"/>
                <w:szCs w:val="26"/>
              </w:rPr>
              <w:t>γ</w:t>
            </w:r>
            <w:r w:rsidRPr="0060427C">
              <w:rPr>
                <w:rFonts w:ascii="Times New Roman" w:hint="eastAsia"/>
                <w:bCs/>
                <w:color w:val="auto"/>
                <w:sz w:val="26"/>
                <w:szCs w:val="26"/>
              </w:rPr>
              <w:t>辐射剂量率背景值为</w:t>
            </w:r>
            <w:r w:rsidR="00E15E01" w:rsidRPr="0060427C">
              <w:rPr>
                <w:rFonts w:ascii="Times New Roman" w:hint="eastAsia"/>
                <w:bCs/>
                <w:color w:val="auto"/>
                <w:sz w:val="26"/>
                <w:szCs w:val="26"/>
              </w:rPr>
              <w:t>1</w:t>
            </w:r>
            <w:r w:rsidRPr="0060427C">
              <w:rPr>
                <w:rFonts w:ascii="Times New Roman" w:hint="eastAsia"/>
                <w:bCs/>
                <w:color w:val="auto"/>
                <w:sz w:val="26"/>
                <w:szCs w:val="26"/>
              </w:rPr>
              <w:t>85nGy</w:t>
            </w:r>
            <w:r w:rsidRPr="0060427C">
              <w:rPr>
                <w:rFonts w:ascii="Times New Roman" w:cs="Times New Roman"/>
                <w:bCs/>
                <w:color w:val="auto"/>
                <w:sz w:val="26"/>
                <w:szCs w:val="26"/>
              </w:rPr>
              <w:t>•</w:t>
            </w:r>
            <w:r w:rsidRPr="0060427C">
              <w:rPr>
                <w:rFonts w:ascii="Times New Roman" w:hint="eastAsia"/>
                <w:bCs/>
                <w:color w:val="auto"/>
                <w:sz w:val="26"/>
                <w:szCs w:val="26"/>
              </w:rPr>
              <w:t>h</w:t>
            </w:r>
            <w:r w:rsidRPr="0060427C">
              <w:rPr>
                <w:rFonts w:ascii="Times New Roman" w:hint="eastAsia"/>
                <w:bCs/>
                <w:color w:val="auto"/>
                <w:sz w:val="26"/>
                <w:szCs w:val="26"/>
                <w:vertAlign w:val="superscript"/>
              </w:rPr>
              <w:t>-1</w:t>
            </w:r>
            <w:r w:rsidRPr="0060427C">
              <w:rPr>
                <w:rFonts w:ascii="Times New Roman" w:hint="eastAsia"/>
                <w:bCs/>
                <w:color w:val="auto"/>
                <w:sz w:val="26"/>
                <w:szCs w:val="26"/>
              </w:rPr>
              <w:t>。在</w:t>
            </w:r>
            <w:r w:rsidRPr="0060427C">
              <w:rPr>
                <w:rFonts w:ascii="Times New Roman" w:hint="eastAsia"/>
                <w:bCs/>
                <w:color w:val="auto"/>
                <w:sz w:val="26"/>
                <w:szCs w:val="26"/>
              </w:rPr>
              <w:t>2021</w:t>
            </w:r>
            <w:r w:rsidRPr="0060427C">
              <w:rPr>
                <w:rFonts w:ascii="Times New Roman" w:hint="eastAsia"/>
                <w:bCs/>
                <w:color w:val="auto"/>
                <w:sz w:val="26"/>
                <w:szCs w:val="26"/>
              </w:rPr>
              <w:t>年度勘探工作实施过程中，</w:t>
            </w:r>
            <w:r w:rsidR="0060427C" w:rsidRPr="0060427C">
              <w:rPr>
                <w:rFonts w:ascii="Times New Roman" w:hint="eastAsia"/>
                <w:bCs/>
                <w:sz w:val="26"/>
                <w:szCs w:val="26"/>
              </w:rPr>
              <w:t>项目组对每一个钻孔在施工前及施工后均开展了</w:t>
            </w:r>
            <w:r w:rsidR="0060427C" w:rsidRPr="0060427C">
              <w:rPr>
                <w:rFonts w:ascii="Times New Roman"/>
                <w:bCs/>
                <w:sz w:val="26"/>
                <w:szCs w:val="26"/>
              </w:rPr>
              <w:t>γ</w:t>
            </w:r>
            <w:r w:rsidR="0060427C" w:rsidRPr="0060427C">
              <w:rPr>
                <w:rFonts w:ascii="Times New Roman" w:hint="eastAsia"/>
                <w:bCs/>
                <w:sz w:val="26"/>
                <w:szCs w:val="26"/>
              </w:rPr>
              <w:t>辐射环境监测，对比分析</w:t>
            </w:r>
            <w:r w:rsidR="0060427C" w:rsidRPr="0060427C">
              <w:rPr>
                <w:rFonts w:ascii="Times New Roman" w:hint="eastAsia"/>
                <w:bCs/>
                <w:sz w:val="26"/>
                <w:szCs w:val="26"/>
              </w:rPr>
              <w:t>26</w:t>
            </w:r>
            <w:r w:rsidR="0060427C" w:rsidRPr="0060427C">
              <w:rPr>
                <w:rFonts w:ascii="Times New Roman" w:hint="eastAsia"/>
                <w:bCs/>
                <w:sz w:val="26"/>
                <w:szCs w:val="26"/>
              </w:rPr>
              <w:t>个完工钻孔均符合规范要求，部分钻孔监测结果如表</w:t>
            </w:r>
            <w:r w:rsidR="0060427C" w:rsidRPr="0060427C">
              <w:rPr>
                <w:rFonts w:ascii="Times New Roman" w:hint="eastAsia"/>
                <w:bCs/>
                <w:sz w:val="26"/>
                <w:szCs w:val="26"/>
              </w:rPr>
              <w:t>1-11</w:t>
            </w:r>
            <w:r w:rsidR="0060427C" w:rsidRPr="0060427C">
              <w:rPr>
                <w:rFonts w:ascii="Times New Roman" w:hint="eastAsia"/>
                <w:bCs/>
                <w:sz w:val="26"/>
                <w:szCs w:val="26"/>
              </w:rPr>
              <w:t>。</w:t>
            </w:r>
          </w:p>
          <w:p w:rsidR="00E6791F" w:rsidRPr="00B708BF" w:rsidRDefault="00E6791F" w:rsidP="00B708BF">
            <w:pPr>
              <w:adjustRightInd w:val="0"/>
              <w:snapToGrid w:val="0"/>
              <w:spacing w:line="480" w:lineRule="exact"/>
              <w:jc w:val="center"/>
              <w:outlineLvl w:val="2"/>
              <w:rPr>
                <w:rFonts w:ascii="Times New Roman" w:hAnsi="Times New Roman" w:cs="Times New Roman"/>
                <w:b/>
                <w:sz w:val="21"/>
                <w:szCs w:val="21"/>
              </w:rPr>
            </w:pPr>
            <w:r w:rsidRPr="00FB6A77">
              <w:rPr>
                <w:rFonts w:ascii="Times New Roman" w:hAnsi="Times New Roman" w:cs="Times New Roman"/>
                <w:b/>
                <w:sz w:val="21"/>
                <w:szCs w:val="21"/>
              </w:rPr>
              <w:t>表</w:t>
            </w:r>
            <w:r w:rsidRPr="00FB6A77">
              <w:rPr>
                <w:rFonts w:ascii="Times New Roman" w:hAnsi="Times New Roman" w:cs="Times New Roman" w:hint="eastAsia"/>
                <w:b/>
                <w:sz w:val="21"/>
                <w:szCs w:val="21"/>
              </w:rPr>
              <w:t>1</w:t>
            </w:r>
            <w:r w:rsidRPr="00FB6A77">
              <w:rPr>
                <w:rFonts w:ascii="Times New Roman" w:hAnsi="Times New Roman" w:cs="Times New Roman"/>
                <w:b/>
                <w:sz w:val="21"/>
                <w:szCs w:val="21"/>
              </w:rPr>
              <w:t>-</w:t>
            </w:r>
            <w:r w:rsidR="000043DB">
              <w:rPr>
                <w:rFonts w:ascii="Times New Roman" w:hAnsi="Times New Roman" w:cs="Times New Roman" w:hint="eastAsia"/>
                <w:b/>
                <w:sz w:val="21"/>
                <w:szCs w:val="21"/>
              </w:rPr>
              <w:t>11</w:t>
            </w:r>
            <w:r w:rsidR="007A75CC">
              <w:rPr>
                <w:rFonts w:ascii="Times New Roman" w:hAnsi="Times New Roman" w:cs="Times New Roman" w:hint="eastAsia"/>
                <w:b/>
                <w:sz w:val="21"/>
                <w:szCs w:val="21"/>
              </w:rPr>
              <w:t xml:space="preserve">  </w:t>
            </w:r>
            <w:r w:rsidRPr="00FB6A77">
              <w:rPr>
                <w:rFonts w:ascii="Times New Roman" w:hAnsi="Times New Roman" w:cs="Times New Roman"/>
                <w:b/>
                <w:sz w:val="21"/>
                <w:szCs w:val="21"/>
              </w:rPr>
              <w:t>钻探施工现场</w:t>
            </w:r>
            <w:r w:rsidRPr="00FB6A77">
              <w:rPr>
                <w:rFonts w:ascii="Times New Roman" w:hAnsi="Times New Roman" w:cs="Times New Roman"/>
                <w:b/>
                <w:sz w:val="21"/>
                <w:szCs w:val="21"/>
              </w:rPr>
              <w:t>γ</w:t>
            </w:r>
            <w:r w:rsidRPr="00FB6A77">
              <w:rPr>
                <w:rFonts w:ascii="Times New Roman" w:hAnsi="Times New Roman" w:cs="Times New Roman"/>
                <w:b/>
                <w:sz w:val="21"/>
                <w:szCs w:val="21"/>
              </w:rPr>
              <w:t>辐射环境监测记录表</w:t>
            </w:r>
          </w:p>
          <w:tbl>
            <w:tblPr>
              <w:tblW w:w="4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21"/>
              <w:gridCol w:w="1083"/>
              <w:gridCol w:w="791"/>
              <w:gridCol w:w="982"/>
              <w:gridCol w:w="562"/>
              <w:gridCol w:w="562"/>
              <w:gridCol w:w="562"/>
              <w:gridCol w:w="562"/>
              <w:gridCol w:w="562"/>
              <w:gridCol w:w="640"/>
              <w:gridCol w:w="645"/>
              <w:gridCol w:w="946"/>
            </w:tblGrid>
            <w:tr w:rsidR="00FB6A77" w:rsidRPr="00FB6A77" w:rsidTr="00C12FF3">
              <w:trPr>
                <w:trHeight w:val="312"/>
                <w:jc w:val="center"/>
              </w:trPr>
              <w:tc>
                <w:tcPr>
                  <w:tcW w:w="309" w:type="pct"/>
                  <w:vMerge w:val="restart"/>
                  <w:shd w:val="clear" w:color="auto" w:fill="auto"/>
                  <w:vAlign w:val="center"/>
                </w:tcPr>
                <w:p w:rsidR="00915A66" w:rsidRPr="00FB6A77" w:rsidRDefault="00915A66" w:rsidP="004628A5">
                  <w:pPr>
                    <w:jc w:val="center"/>
                    <w:rPr>
                      <w:rFonts w:ascii="Times New Roman" w:hAnsi="Times New Roman" w:cs="Times New Roman"/>
                      <w:b/>
                      <w:sz w:val="18"/>
                      <w:szCs w:val="21"/>
                    </w:rPr>
                  </w:pPr>
                  <w:r w:rsidRPr="00FB6A77">
                    <w:rPr>
                      <w:rFonts w:ascii="Times New Roman" w:hAnsi="Times New Roman" w:cs="Times New Roman"/>
                      <w:b/>
                      <w:sz w:val="18"/>
                      <w:szCs w:val="21"/>
                    </w:rPr>
                    <w:t>序号</w:t>
                  </w:r>
                </w:p>
              </w:tc>
              <w:tc>
                <w:tcPr>
                  <w:tcW w:w="643" w:type="pct"/>
                  <w:vMerge w:val="restart"/>
                  <w:vAlign w:val="center"/>
                </w:tcPr>
                <w:p w:rsidR="00915A66" w:rsidRPr="00FB6A77" w:rsidRDefault="00915A66" w:rsidP="004628A5">
                  <w:pPr>
                    <w:jc w:val="center"/>
                    <w:rPr>
                      <w:rFonts w:ascii="Times New Roman" w:hAnsi="Times New Roman" w:cs="Times New Roman"/>
                      <w:b/>
                      <w:sz w:val="18"/>
                      <w:szCs w:val="21"/>
                    </w:rPr>
                  </w:pPr>
                  <w:r w:rsidRPr="00FB6A77">
                    <w:rPr>
                      <w:rFonts w:ascii="Times New Roman" w:hAnsi="Times New Roman" w:cs="Times New Roman"/>
                      <w:b/>
                      <w:sz w:val="18"/>
                      <w:szCs w:val="21"/>
                    </w:rPr>
                    <w:t>钻孔号</w:t>
                  </w:r>
                </w:p>
              </w:tc>
              <w:tc>
                <w:tcPr>
                  <w:tcW w:w="470" w:type="pct"/>
                  <w:vMerge w:val="restart"/>
                  <w:vAlign w:val="center"/>
                </w:tcPr>
                <w:p w:rsidR="00B708BF" w:rsidRDefault="00915A66" w:rsidP="00C12FF3">
                  <w:pPr>
                    <w:spacing w:line="240" w:lineRule="exact"/>
                    <w:jc w:val="center"/>
                    <w:rPr>
                      <w:rFonts w:ascii="Times New Roman" w:hAnsi="Times New Roman" w:cs="Times New Roman"/>
                      <w:b/>
                      <w:sz w:val="18"/>
                      <w:szCs w:val="21"/>
                    </w:rPr>
                  </w:pPr>
                  <w:r w:rsidRPr="00FB6A77">
                    <w:rPr>
                      <w:rFonts w:ascii="Times New Roman" w:hAnsi="Times New Roman" w:cs="Times New Roman"/>
                      <w:b/>
                      <w:sz w:val="18"/>
                      <w:szCs w:val="21"/>
                    </w:rPr>
                    <w:t>监测</w:t>
                  </w:r>
                </w:p>
                <w:p w:rsidR="00915A66" w:rsidRPr="00FB6A77" w:rsidRDefault="00915A66" w:rsidP="00C12FF3">
                  <w:pPr>
                    <w:spacing w:line="240" w:lineRule="exact"/>
                    <w:jc w:val="center"/>
                    <w:rPr>
                      <w:rFonts w:ascii="Times New Roman" w:hAnsi="Times New Roman" w:cs="Times New Roman"/>
                      <w:b/>
                      <w:sz w:val="18"/>
                      <w:szCs w:val="21"/>
                    </w:rPr>
                  </w:pPr>
                  <w:r w:rsidRPr="00FB6A77">
                    <w:rPr>
                      <w:rFonts w:ascii="Times New Roman" w:hAnsi="Times New Roman" w:cs="Times New Roman"/>
                      <w:b/>
                      <w:sz w:val="18"/>
                      <w:szCs w:val="21"/>
                    </w:rPr>
                    <w:t>人员</w:t>
                  </w:r>
                </w:p>
              </w:tc>
              <w:tc>
                <w:tcPr>
                  <w:tcW w:w="583" w:type="pct"/>
                  <w:vMerge w:val="restart"/>
                  <w:shd w:val="clear" w:color="auto" w:fill="auto"/>
                  <w:vAlign w:val="center"/>
                </w:tcPr>
                <w:p w:rsidR="00915A66" w:rsidRPr="00FB6A77" w:rsidRDefault="00915A66" w:rsidP="00C12FF3">
                  <w:pPr>
                    <w:spacing w:line="240" w:lineRule="exact"/>
                    <w:jc w:val="center"/>
                    <w:rPr>
                      <w:rFonts w:ascii="Times New Roman" w:hAnsi="Times New Roman" w:cs="Times New Roman"/>
                      <w:b/>
                      <w:sz w:val="18"/>
                      <w:szCs w:val="21"/>
                    </w:rPr>
                  </w:pPr>
                  <w:r w:rsidRPr="00FB6A77">
                    <w:rPr>
                      <w:rFonts w:ascii="Times New Roman" w:hAnsi="Times New Roman" w:cs="Times New Roman"/>
                      <w:b/>
                      <w:sz w:val="18"/>
                      <w:szCs w:val="21"/>
                    </w:rPr>
                    <w:t>监测时间</w:t>
                  </w:r>
                </w:p>
              </w:tc>
              <w:tc>
                <w:tcPr>
                  <w:tcW w:w="2049" w:type="pct"/>
                  <w:gridSpan w:val="6"/>
                  <w:vAlign w:val="center"/>
                </w:tcPr>
                <w:p w:rsidR="00915A66" w:rsidRPr="00FB6A77" w:rsidRDefault="00915A66" w:rsidP="00C12FF3">
                  <w:pPr>
                    <w:spacing w:line="240" w:lineRule="exact"/>
                    <w:jc w:val="center"/>
                    <w:rPr>
                      <w:rFonts w:ascii="Times New Roman" w:hAnsi="Times New Roman" w:cs="Times New Roman"/>
                      <w:b/>
                      <w:sz w:val="18"/>
                      <w:szCs w:val="21"/>
                    </w:rPr>
                  </w:pPr>
                  <w:r w:rsidRPr="00FB6A77">
                    <w:rPr>
                      <w:rFonts w:ascii="Times New Roman" w:hAnsi="Times New Roman" w:cs="Times New Roman"/>
                      <w:b/>
                      <w:sz w:val="18"/>
                      <w:szCs w:val="21"/>
                    </w:rPr>
                    <w:t>监测结果</w:t>
                  </w:r>
                  <w:r w:rsidRPr="00FB6A77">
                    <w:rPr>
                      <w:rFonts w:ascii="Times New Roman" w:hAnsi="Times New Roman" w:cs="Times New Roman"/>
                      <w:sz w:val="18"/>
                      <w:szCs w:val="21"/>
                    </w:rPr>
                    <w:t>（</w:t>
                  </w:r>
                  <w:r w:rsidRPr="00FB6A77">
                    <w:rPr>
                      <w:rFonts w:ascii="Times New Roman" w:hAnsi="Times New Roman" w:cs="Times New Roman"/>
                      <w:sz w:val="18"/>
                      <w:szCs w:val="21"/>
                    </w:rPr>
                    <w:t>nGy</w:t>
                  </w:r>
                  <w:r w:rsidRPr="00FB6A77">
                    <w:rPr>
                      <w:rFonts w:ascii="Times New Roman" w:cs="Times New Roman"/>
                      <w:sz w:val="15"/>
                      <w:szCs w:val="15"/>
                    </w:rPr>
                    <w:t>•</w:t>
                  </w:r>
                  <w:r w:rsidRPr="00FB6A77">
                    <w:rPr>
                      <w:rFonts w:ascii="Times New Roman" w:hAnsi="Times New Roman" w:cs="Times New Roman"/>
                      <w:sz w:val="18"/>
                      <w:szCs w:val="21"/>
                    </w:rPr>
                    <w:t>h</w:t>
                  </w:r>
                  <w:r w:rsidRPr="00FB6A77">
                    <w:rPr>
                      <w:rFonts w:ascii="Times New Roman" w:hAnsi="Times New Roman" w:cs="Times New Roman"/>
                      <w:sz w:val="18"/>
                      <w:szCs w:val="21"/>
                      <w:vertAlign w:val="superscript"/>
                    </w:rPr>
                    <w:t>-1</w:t>
                  </w:r>
                  <w:r w:rsidRPr="00FB6A77">
                    <w:rPr>
                      <w:rFonts w:ascii="Times New Roman" w:hAnsi="Times New Roman" w:cs="Times New Roman"/>
                      <w:sz w:val="18"/>
                      <w:szCs w:val="21"/>
                    </w:rPr>
                    <w:t>）</w:t>
                  </w:r>
                </w:p>
              </w:tc>
              <w:tc>
                <w:tcPr>
                  <w:tcW w:w="383" w:type="pct"/>
                  <w:vMerge w:val="restart"/>
                  <w:vAlign w:val="center"/>
                </w:tcPr>
                <w:p w:rsidR="00915A66" w:rsidRPr="00FB6A77" w:rsidRDefault="00915A66" w:rsidP="004628A5">
                  <w:pPr>
                    <w:jc w:val="center"/>
                    <w:rPr>
                      <w:rFonts w:ascii="Times New Roman" w:hAnsi="Times New Roman" w:cs="Times New Roman"/>
                      <w:b/>
                      <w:sz w:val="18"/>
                      <w:szCs w:val="21"/>
                    </w:rPr>
                  </w:pPr>
                  <w:r w:rsidRPr="00FB6A77">
                    <w:rPr>
                      <w:rFonts w:ascii="Times New Roman" w:hAnsi="Times New Roman" w:cs="Times New Roman"/>
                      <w:b/>
                      <w:sz w:val="18"/>
                      <w:szCs w:val="21"/>
                    </w:rPr>
                    <w:t>监测评价</w:t>
                  </w:r>
                </w:p>
              </w:tc>
              <w:tc>
                <w:tcPr>
                  <w:tcW w:w="562" w:type="pct"/>
                  <w:vMerge w:val="restart"/>
                  <w:vAlign w:val="center"/>
                </w:tcPr>
                <w:p w:rsidR="00915A66" w:rsidRPr="00FB6A77" w:rsidRDefault="00915A66" w:rsidP="004628A5">
                  <w:pPr>
                    <w:jc w:val="center"/>
                    <w:rPr>
                      <w:rFonts w:ascii="Times New Roman" w:hAnsi="Times New Roman" w:cs="Times New Roman"/>
                      <w:b/>
                      <w:sz w:val="18"/>
                      <w:szCs w:val="21"/>
                    </w:rPr>
                  </w:pPr>
                  <w:r w:rsidRPr="00FB6A77">
                    <w:rPr>
                      <w:rFonts w:ascii="Times New Roman" w:hAnsi="Times New Roman" w:cs="Times New Roman"/>
                      <w:b/>
                      <w:sz w:val="18"/>
                      <w:szCs w:val="21"/>
                    </w:rPr>
                    <w:t>备注</w:t>
                  </w:r>
                </w:p>
              </w:tc>
            </w:tr>
            <w:tr w:rsidR="00FB6A77" w:rsidRPr="00FB6A77" w:rsidTr="00C12FF3">
              <w:trPr>
                <w:trHeight w:val="312"/>
                <w:jc w:val="center"/>
              </w:trPr>
              <w:tc>
                <w:tcPr>
                  <w:tcW w:w="309" w:type="pct"/>
                  <w:vMerge/>
                  <w:shd w:val="clear" w:color="auto" w:fill="auto"/>
                  <w:vAlign w:val="center"/>
                </w:tcPr>
                <w:p w:rsidR="00915A66" w:rsidRPr="00FB6A77" w:rsidRDefault="00915A66" w:rsidP="004628A5">
                  <w:pPr>
                    <w:jc w:val="center"/>
                    <w:rPr>
                      <w:rFonts w:ascii="Times New Roman" w:hAnsi="Times New Roman" w:cs="Times New Roman"/>
                      <w:sz w:val="18"/>
                      <w:szCs w:val="21"/>
                    </w:rPr>
                  </w:pPr>
                </w:p>
              </w:tc>
              <w:tc>
                <w:tcPr>
                  <w:tcW w:w="643" w:type="pct"/>
                  <w:vMerge/>
                  <w:vAlign w:val="center"/>
                </w:tcPr>
                <w:p w:rsidR="00915A66" w:rsidRPr="00FB6A77" w:rsidRDefault="00915A66" w:rsidP="004628A5">
                  <w:pPr>
                    <w:jc w:val="center"/>
                    <w:rPr>
                      <w:rFonts w:ascii="Times New Roman" w:hAnsi="Times New Roman" w:cs="Times New Roman"/>
                      <w:sz w:val="18"/>
                      <w:szCs w:val="21"/>
                    </w:rPr>
                  </w:pPr>
                </w:p>
              </w:tc>
              <w:tc>
                <w:tcPr>
                  <w:tcW w:w="470" w:type="pct"/>
                  <w:vMerge/>
                  <w:vAlign w:val="center"/>
                </w:tcPr>
                <w:p w:rsidR="00915A66" w:rsidRPr="00FB6A77" w:rsidRDefault="00915A66" w:rsidP="004628A5">
                  <w:pPr>
                    <w:jc w:val="center"/>
                    <w:rPr>
                      <w:rFonts w:ascii="Times New Roman" w:hAnsi="Times New Roman" w:cs="Times New Roman"/>
                      <w:sz w:val="18"/>
                      <w:szCs w:val="21"/>
                    </w:rPr>
                  </w:pPr>
                </w:p>
              </w:tc>
              <w:tc>
                <w:tcPr>
                  <w:tcW w:w="583" w:type="pct"/>
                  <w:vMerge/>
                  <w:shd w:val="clear" w:color="auto" w:fill="auto"/>
                  <w:vAlign w:val="center"/>
                </w:tcPr>
                <w:p w:rsidR="00915A66" w:rsidRPr="00FB6A77" w:rsidRDefault="00915A66" w:rsidP="004628A5">
                  <w:pPr>
                    <w:jc w:val="center"/>
                    <w:rPr>
                      <w:rFonts w:ascii="Times New Roman" w:hAnsi="Times New Roman" w:cs="Times New Roman"/>
                      <w:sz w:val="18"/>
                      <w:szCs w:val="21"/>
                    </w:rPr>
                  </w:pPr>
                </w:p>
              </w:tc>
              <w:tc>
                <w:tcPr>
                  <w:tcW w:w="334" w:type="pct"/>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1#</w:t>
                  </w:r>
                </w:p>
              </w:tc>
              <w:tc>
                <w:tcPr>
                  <w:tcW w:w="334" w:type="pct"/>
                  <w:shd w:val="clear" w:color="auto" w:fill="auto"/>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2#</w:t>
                  </w:r>
                </w:p>
              </w:tc>
              <w:tc>
                <w:tcPr>
                  <w:tcW w:w="334" w:type="pct"/>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3#</w:t>
                  </w:r>
                </w:p>
              </w:tc>
              <w:tc>
                <w:tcPr>
                  <w:tcW w:w="334" w:type="pct"/>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4#</w:t>
                  </w:r>
                </w:p>
              </w:tc>
              <w:tc>
                <w:tcPr>
                  <w:tcW w:w="334" w:type="pct"/>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5#</w:t>
                  </w:r>
                </w:p>
              </w:tc>
              <w:tc>
                <w:tcPr>
                  <w:tcW w:w="380" w:type="pct"/>
                  <w:vAlign w:val="center"/>
                </w:tcPr>
                <w:p w:rsidR="00915A66" w:rsidRPr="00FB6A77" w:rsidRDefault="00915A66" w:rsidP="004628A5">
                  <w:pPr>
                    <w:jc w:val="center"/>
                    <w:rPr>
                      <w:rFonts w:ascii="Times New Roman" w:hAnsi="Times New Roman" w:cs="Times New Roman"/>
                      <w:sz w:val="18"/>
                      <w:szCs w:val="21"/>
                    </w:rPr>
                  </w:pPr>
                  <w:r w:rsidRPr="00FB6A77">
                    <w:rPr>
                      <w:rFonts w:ascii="Times New Roman" w:hAnsi="Times New Roman" w:cs="Times New Roman"/>
                      <w:sz w:val="18"/>
                      <w:szCs w:val="21"/>
                    </w:rPr>
                    <w:t>6#</w:t>
                  </w:r>
                </w:p>
              </w:tc>
              <w:tc>
                <w:tcPr>
                  <w:tcW w:w="383" w:type="pct"/>
                  <w:vMerge/>
                  <w:vAlign w:val="center"/>
                </w:tcPr>
                <w:p w:rsidR="00915A66" w:rsidRPr="00FB6A77" w:rsidRDefault="00915A66" w:rsidP="004628A5">
                  <w:pPr>
                    <w:jc w:val="center"/>
                    <w:rPr>
                      <w:rFonts w:ascii="Times New Roman" w:hAnsi="Times New Roman" w:cs="Times New Roman"/>
                      <w:sz w:val="18"/>
                      <w:szCs w:val="21"/>
                    </w:rPr>
                  </w:pPr>
                </w:p>
              </w:tc>
              <w:tc>
                <w:tcPr>
                  <w:tcW w:w="562" w:type="pct"/>
                  <w:vMerge/>
                  <w:vAlign w:val="center"/>
                </w:tcPr>
                <w:p w:rsidR="00915A66" w:rsidRPr="00FB6A77" w:rsidRDefault="00915A66" w:rsidP="004628A5">
                  <w:pPr>
                    <w:jc w:val="center"/>
                    <w:rPr>
                      <w:rFonts w:ascii="Times New Roman" w:hAnsi="Times New Roman" w:cs="Times New Roman"/>
                      <w:sz w:val="18"/>
                      <w:szCs w:val="21"/>
                    </w:rPr>
                  </w:pPr>
                </w:p>
              </w:tc>
            </w:tr>
            <w:tr w:rsidR="00FB6A77" w:rsidRPr="00FB6A77" w:rsidTr="00BE01C2">
              <w:trPr>
                <w:trHeight w:val="340"/>
                <w:jc w:val="center"/>
              </w:trPr>
              <w:tc>
                <w:tcPr>
                  <w:tcW w:w="309" w:type="pct"/>
                  <w:vMerge w:val="restart"/>
                  <w:shd w:val="clear" w:color="auto" w:fill="auto"/>
                  <w:vAlign w:val="center"/>
                </w:tcPr>
                <w:p w:rsidR="00915A66" w:rsidRPr="00FB6A77" w:rsidRDefault="00915A66" w:rsidP="00BE01C2">
                  <w:pPr>
                    <w:jc w:val="center"/>
                    <w:rPr>
                      <w:rFonts w:ascii="Times New Roman" w:hAnsi="Times New Roman" w:cs="Times New Roman"/>
                      <w:sz w:val="18"/>
                      <w:szCs w:val="21"/>
                    </w:rPr>
                  </w:pPr>
                  <w:r w:rsidRPr="00FB6A77">
                    <w:rPr>
                      <w:rFonts w:ascii="Times New Roman" w:hAnsi="Times New Roman" w:cs="Times New Roman" w:hint="eastAsia"/>
                      <w:sz w:val="18"/>
                      <w:szCs w:val="21"/>
                    </w:rPr>
                    <w:t>1</w:t>
                  </w:r>
                </w:p>
              </w:tc>
              <w:tc>
                <w:tcPr>
                  <w:tcW w:w="643" w:type="pct"/>
                  <w:vMerge w:val="restar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Z</w:t>
                  </w:r>
                  <w:r w:rsidRPr="00FB6A77">
                    <w:rPr>
                      <w:rFonts w:ascii="Times New Roman" w:hAnsi="Times New Roman" w:hint="eastAsia"/>
                      <w:sz w:val="18"/>
                      <w:szCs w:val="18"/>
                    </w:rPr>
                    <w:t>K</w:t>
                  </w:r>
                  <w:r w:rsidRPr="00FB6A77">
                    <w:rPr>
                      <w:rFonts w:ascii="Times New Roman" w:hAnsi="Times New Roman"/>
                      <w:sz w:val="18"/>
                      <w:szCs w:val="18"/>
                    </w:rPr>
                    <w:t>26-2</w:t>
                  </w:r>
                </w:p>
              </w:tc>
              <w:tc>
                <w:tcPr>
                  <w:tcW w:w="470" w:type="pct"/>
                  <w:vAlign w:val="center"/>
                </w:tcPr>
                <w:p w:rsidR="00915A66" w:rsidRPr="00FB6A77" w:rsidRDefault="00915A66"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2021.3.13</w:t>
                  </w:r>
                </w:p>
              </w:tc>
              <w:tc>
                <w:tcPr>
                  <w:tcW w:w="334" w:type="pc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shd w:val="clear" w:color="auto" w:fill="auto"/>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915A66" w:rsidRPr="00FB6A77" w:rsidRDefault="00915A66" w:rsidP="00BE01C2">
                  <w:pPr>
                    <w:jc w:val="center"/>
                    <w:rPr>
                      <w:rFonts w:ascii="Times New Roman" w:hAnsi="Times New Roman"/>
                      <w:sz w:val="18"/>
                      <w:szCs w:val="18"/>
                    </w:rPr>
                  </w:pPr>
                  <w:r w:rsidRPr="00FB6A77">
                    <w:rPr>
                      <w:rFonts w:ascii="Times New Roman" w:hAnsi="Times New Roman"/>
                      <w:sz w:val="18"/>
                      <w:szCs w:val="18"/>
                    </w:rPr>
                    <w:t>130</w:t>
                  </w:r>
                </w:p>
              </w:tc>
              <w:tc>
                <w:tcPr>
                  <w:tcW w:w="383" w:type="pct"/>
                  <w:vAlign w:val="center"/>
                </w:tcPr>
                <w:p w:rsidR="00915A66" w:rsidRPr="00FB6A77" w:rsidRDefault="00135570" w:rsidP="00BE01C2">
                  <w:pPr>
                    <w:jc w:val="center"/>
                    <w:rPr>
                      <w:rFonts w:ascii="Times New Roman" w:hAnsi="Times New Roman" w:cs="Times New Roman"/>
                      <w:sz w:val="18"/>
                      <w:szCs w:val="21"/>
                    </w:rPr>
                  </w:pPr>
                  <w:r>
                    <w:rPr>
                      <w:rFonts w:ascii="Times New Roman" w:hAnsi="Times New Roman" w:cs="Times New Roman"/>
                      <w:sz w:val="18"/>
                      <w:szCs w:val="21"/>
                    </w:rPr>
                    <w:t>正常</w:t>
                  </w:r>
                </w:p>
              </w:tc>
              <w:tc>
                <w:tcPr>
                  <w:tcW w:w="562" w:type="pct"/>
                  <w:vAlign w:val="center"/>
                </w:tcPr>
                <w:p w:rsidR="00915A66" w:rsidRPr="00FB6A77" w:rsidRDefault="00915A66"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21"/>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2021.4.19</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21"/>
                    </w:rPr>
                  </w:pPr>
                  <w:r w:rsidRPr="00FB6A77">
                    <w:rPr>
                      <w:rFonts w:ascii="Times New Roman" w:hAnsi="Times New Roman" w:cs="Times New Roman" w:hint="eastAsia"/>
                      <w:sz w:val="18"/>
                      <w:szCs w:val="21"/>
                    </w:rPr>
                    <w:t>2</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ZK52-3</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2021.3.13</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21"/>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2021.4</w:t>
                  </w:r>
                  <w:r w:rsidRPr="00FB6A77">
                    <w:rPr>
                      <w:rFonts w:ascii="Times New Roman" w:hAnsi="Times New Roman"/>
                      <w:sz w:val="18"/>
                      <w:szCs w:val="18"/>
                    </w:rPr>
                    <w:cr/>
                    <w:t>23</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w:t>
                  </w:r>
                  <w:r w:rsidR="00BE01C2">
                    <w:rPr>
                      <w:rFonts w:ascii="Times New Roman" w:hAnsi="Times New Roman" w:hint="eastAsia"/>
                      <w:sz w:val="18"/>
                      <w:szCs w:val="18"/>
                    </w:rPr>
                    <w:t>1</w:t>
                  </w:r>
                  <w:r w:rsidRPr="00FB6A77">
                    <w:rPr>
                      <w:rFonts w:ascii="Times New Roman" w:hAnsi="Times New Roman"/>
                      <w:sz w:val="18"/>
                      <w:szCs w:val="18"/>
                    </w:rPr>
                    <w:t>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21"/>
                    </w:rPr>
                  </w:pPr>
                  <w:r w:rsidRPr="00FB6A77">
                    <w:rPr>
                      <w:rFonts w:ascii="Times New Roman" w:hAnsi="Times New Roman" w:cs="Times New Roman" w:hint="eastAsia"/>
                      <w:sz w:val="18"/>
                      <w:szCs w:val="21"/>
                    </w:rPr>
                    <w:t>3</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ZK105-3</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2021.4.13</w:t>
                  </w:r>
                </w:p>
              </w:tc>
              <w:tc>
                <w:tcPr>
                  <w:tcW w:w="334" w:type="pct"/>
                  <w:vAlign w:val="center"/>
                </w:tcPr>
                <w:p w:rsidR="00135570" w:rsidRPr="00FB6A77" w:rsidRDefault="00135570" w:rsidP="0060427C">
                  <w:pPr>
                    <w:jc w:val="center"/>
                    <w:rPr>
                      <w:rFonts w:ascii="Times New Roman" w:hAnsi="Times New Roman"/>
                      <w:sz w:val="18"/>
                      <w:szCs w:val="18"/>
                    </w:rPr>
                  </w:pPr>
                  <w:r w:rsidRPr="00FB6A77">
                    <w:rPr>
                      <w:rFonts w:ascii="Times New Roman" w:hAnsi="Times New Roman"/>
                      <w:sz w:val="18"/>
                      <w:szCs w:val="18"/>
                    </w:rPr>
                    <w:t>1</w:t>
                  </w:r>
                  <w:r w:rsidR="0060427C">
                    <w:rPr>
                      <w:rFonts w:ascii="Times New Roman" w:hAnsi="Times New Roman" w:hint="eastAsia"/>
                      <w:sz w:val="18"/>
                      <w:szCs w:val="18"/>
                    </w:rPr>
                    <w:t>3</w:t>
                  </w:r>
                  <w:r w:rsidRPr="00FB6A77">
                    <w:rPr>
                      <w:rFonts w:ascii="Times New Roman" w:hAnsi="Times New Roman"/>
                      <w:sz w:val="18"/>
                      <w:szCs w:val="18"/>
                    </w:rPr>
                    <w:t>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21"/>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2021.5.22</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21"/>
                    </w:rPr>
                  </w:pPr>
                  <w:r w:rsidRPr="00FB6A77">
                    <w:rPr>
                      <w:rFonts w:ascii="Times New Roman" w:hAnsi="Times New Roman" w:cs="Times New Roman" w:hint="eastAsia"/>
                      <w:sz w:val="18"/>
                      <w:szCs w:val="21"/>
                    </w:rPr>
                    <w:t>4</w:t>
                  </w:r>
                </w:p>
              </w:tc>
              <w:tc>
                <w:tcPr>
                  <w:tcW w:w="643" w:type="pct"/>
                  <w:vMerge w:val="restart"/>
                  <w:tcMar>
                    <w:left w:w="0" w:type="dxa"/>
                    <w:right w:w="0" w:type="dxa"/>
                  </w:tcMar>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ZK46-2</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2021.4.23</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w:t>
                  </w:r>
                  <w:r w:rsidR="00BE01C2">
                    <w:rPr>
                      <w:rFonts w:ascii="Times New Roman" w:hAnsi="Times New Roman" w:hint="eastAsia"/>
                      <w:sz w:val="18"/>
                      <w:szCs w:val="18"/>
                    </w:rPr>
                    <w:t>6</w:t>
                  </w:r>
                  <w:r w:rsidRPr="00FB6A77">
                    <w:rPr>
                      <w:rFonts w:ascii="Times New Roman" w:hAnsi="Times New Roman"/>
                      <w:sz w:val="18"/>
                      <w:szCs w:val="18"/>
                    </w:rPr>
                    <w:t>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180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190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21"/>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2021.5.31</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21"/>
                    </w:rPr>
                  </w:pPr>
                  <w:r w:rsidRPr="00FB6A77">
                    <w:rPr>
                      <w:rFonts w:ascii="Times New Roman" w:hAnsi="Times New Roman" w:cs="Times New Roman" w:hint="eastAsia"/>
                      <w:sz w:val="18"/>
                      <w:szCs w:val="21"/>
                    </w:rPr>
                    <w:t>5</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ZK307-1</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2021.5.6</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21"/>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2021.5.27</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180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18"/>
                    </w:rPr>
                  </w:pPr>
                  <w:r w:rsidRPr="00FB6A77">
                    <w:rPr>
                      <w:rFonts w:ascii="Times New Roman" w:hAnsi="Times New Roman" w:cs="Times New Roman" w:hint="eastAsia"/>
                      <w:sz w:val="18"/>
                      <w:szCs w:val="18"/>
                    </w:rPr>
                    <w:t>6</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ZK7-2</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2021.5.10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18"/>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2021.6.28</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shd w:val="clear" w:color="auto" w:fill="auto"/>
                  <w:vAlign w:val="center"/>
                </w:tcPr>
                <w:p w:rsidR="00135570" w:rsidRPr="00FB6A77" w:rsidRDefault="00BE01C2" w:rsidP="00BE01C2">
                  <w:pPr>
                    <w:jc w:val="center"/>
                    <w:rPr>
                      <w:rFonts w:ascii="Times New Roman" w:hAnsi="Times New Roman"/>
                      <w:sz w:val="18"/>
                      <w:szCs w:val="18"/>
                    </w:rPr>
                  </w:pPr>
                  <w:r>
                    <w:rPr>
                      <w:rFonts w:ascii="Times New Roman" w:hAnsi="Times New Roman" w:hint="eastAsia"/>
                      <w:sz w:val="18"/>
                      <w:szCs w:val="18"/>
                    </w:rPr>
                    <w:t>1</w:t>
                  </w:r>
                  <w:r w:rsidR="00135570" w:rsidRPr="00FB6A77">
                    <w:rPr>
                      <w:rFonts w:ascii="Times New Roman" w:hAnsi="Times New Roman"/>
                      <w:sz w:val="18"/>
                      <w:szCs w:val="18"/>
                    </w:rPr>
                    <w:t>30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18"/>
                    </w:rPr>
                  </w:pPr>
                  <w:r w:rsidRPr="00FB6A77">
                    <w:rPr>
                      <w:rFonts w:ascii="Times New Roman" w:hAnsi="Times New Roman" w:cs="Times New Roman" w:hint="eastAsia"/>
                      <w:sz w:val="18"/>
                      <w:szCs w:val="18"/>
                    </w:rPr>
                    <w:t>7</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ZK300-1</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2021.5.22</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18"/>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w:t>
                  </w:r>
                  <w:r w:rsidRPr="00FB6A77">
                    <w:rPr>
                      <w:rFonts w:ascii="Times New Roman" w:hAnsi="Times New Roman"/>
                      <w:sz w:val="18"/>
                      <w:szCs w:val="18"/>
                    </w:rPr>
                    <w:cr/>
                    <w:t>1.6.20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60427C">
                  <w:pPr>
                    <w:jc w:val="center"/>
                    <w:rPr>
                      <w:rFonts w:ascii="Times New Roman" w:hAnsi="Times New Roman"/>
                      <w:sz w:val="18"/>
                      <w:szCs w:val="18"/>
                    </w:rPr>
                  </w:pPr>
                  <w:r w:rsidRPr="00FB6A77">
                    <w:rPr>
                      <w:rFonts w:ascii="Times New Roman" w:hAnsi="Times New Roman"/>
                      <w:sz w:val="18"/>
                      <w:szCs w:val="18"/>
                    </w:rPr>
                    <w:t>1</w:t>
                  </w:r>
                  <w:r w:rsidR="0060427C">
                    <w:rPr>
                      <w:rFonts w:ascii="Times New Roman" w:hAnsi="Times New Roman" w:hint="eastAsia"/>
                      <w:sz w:val="18"/>
                      <w:szCs w:val="18"/>
                    </w:rPr>
                    <w:t>4</w:t>
                  </w:r>
                  <w:r w:rsidRPr="00FB6A77">
                    <w:rPr>
                      <w:rFonts w:ascii="Times New Roman" w:hAnsi="Times New Roman"/>
                      <w:sz w:val="18"/>
                      <w:szCs w:val="18"/>
                    </w:rPr>
                    <w:t>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18"/>
                    </w:rPr>
                  </w:pPr>
                  <w:r w:rsidRPr="00FB6A77">
                    <w:rPr>
                      <w:rFonts w:ascii="Times New Roman" w:hAnsi="Times New Roman" w:cs="Times New Roman" w:hint="eastAsia"/>
                      <w:sz w:val="18"/>
                      <w:szCs w:val="18"/>
                    </w:rPr>
                    <w:t>8</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ZK252-6</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2021.6.</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18"/>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2021.7.26</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18"/>
                    </w:rPr>
                  </w:pPr>
                  <w:r w:rsidRPr="00FB6A77">
                    <w:rPr>
                      <w:rFonts w:ascii="Times New Roman" w:hAnsi="Times New Roman" w:cs="Times New Roman" w:hint="eastAsia"/>
                      <w:sz w:val="18"/>
                      <w:szCs w:val="18"/>
                    </w:rPr>
                    <w:t>9</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ZK200-1</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2021.6.</w:t>
                  </w:r>
                  <w:r w:rsidRPr="00FB6A77">
                    <w:rPr>
                      <w:rFonts w:ascii="Times New Roman" w:hAnsi="Times New Roman"/>
                      <w:sz w:val="18"/>
                      <w:szCs w:val="18"/>
                    </w:rPr>
                    <w:cr/>
                    <w:t>4</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cs="Times New Roman"/>
                      <w:sz w:val="18"/>
                      <w:szCs w:val="18"/>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2021.7.5</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r w:rsidR="00135570" w:rsidRPr="00FB6A77" w:rsidTr="00BE01C2">
              <w:trPr>
                <w:trHeight w:val="340"/>
                <w:jc w:val="center"/>
              </w:trPr>
              <w:tc>
                <w:tcPr>
                  <w:tcW w:w="309" w:type="pct"/>
                  <w:vMerge w:val="restart"/>
                  <w:shd w:val="clear" w:color="auto" w:fill="auto"/>
                  <w:vAlign w:val="center"/>
                </w:tcPr>
                <w:p w:rsidR="00135570" w:rsidRPr="00FB6A77" w:rsidRDefault="00135570" w:rsidP="00BE01C2">
                  <w:pPr>
                    <w:jc w:val="center"/>
                    <w:rPr>
                      <w:rFonts w:ascii="Times New Roman" w:hAnsi="Times New Roman" w:cs="Times New Roman"/>
                      <w:sz w:val="18"/>
                      <w:szCs w:val="18"/>
                    </w:rPr>
                  </w:pPr>
                  <w:r w:rsidRPr="00FB6A77">
                    <w:rPr>
                      <w:rFonts w:ascii="Times New Roman" w:hAnsi="Times New Roman" w:cs="Times New Roman" w:hint="eastAsia"/>
                      <w:sz w:val="18"/>
                      <w:szCs w:val="18"/>
                    </w:rPr>
                    <w:t>10</w:t>
                  </w:r>
                </w:p>
              </w:tc>
              <w:tc>
                <w:tcPr>
                  <w:tcW w:w="643" w:type="pct"/>
                  <w:vMerge w:val="restar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ZK15-4</w:t>
                  </w: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w:t>
                  </w:r>
                  <w:r w:rsidRPr="00FB6A77">
                    <w:rPr>
                      <w:rFonts w:ascii="Times New Roman" w:hAnsi="Times New Roman"/>
                      <w:sz w:val="18"/>
                      <w:szCs w:val="18"/>
                    </w:rPr>
                    <w:cr/>
                  </w:r>
                  <w:r w:rsidRPr="00FB6A77">
                    <w:rPr>
                      <w:rFonts w:ascii="Times New Roman" w:hAnsi="Times New Roman"/>
                      <w:sz w:val="18"/>
                      <w:szCs w:val="18"/>
                    </w:rPr>
                    <w:t>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2021.6.28</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施工前</w:t>
                  </w:r>
                </w:p>
              </w:tc>
            </w:tr>
            <w:tr w:rsidR="00135570" w:rsidRPr="00FB6A77" w:rsidTr="00BE01C2">
              <w:trPr>
                <w:trHeight w:val="340"/>
                <w:jc w:val="center"/>
              </w:trPr>
              <w:tc>
                <w:tcPr>
                  <w:tcW w:w="309" w:type="pct"/>
                  <w:vMerge/>
                  <w:shd w:val="clear" w:color="auto" w:fill="auto"/>
                  <w:vAlign w:val="center"/>
                </w:tcPr>
                <w:p w:rsidR="00135570" w:rsidRPr="00FB6A77" w:rsidRDefault="00135570" w:rsidP="00BE01C2">
                  <w:pPr>
                    <w:jc w:val="center"/>
                    <w:rPr>
                      <w:rFonts w:ascii="Times New Roman" w:hAnsi="Times New Roman"/>
                      <w:sz w:val="18"/>
                      <w:szCs w:val="18"/>
                    </w:rPr>
                  </w:pPr>
                </w:p>
              </w:tc>
              <w:tc>
                <w:tcPr>
                  <w:tcW w:w="643" w:type="pct"/>
                  <w:vMerge/>
                  <w:vAlign w:val="center"/>
                </w:tcPr>
                <w:p w:rsidR="00135570" w:rsidRPr="00FB6A77" w:rsidRDefault="00135570" w:rsidP="00BE01C2">
                  <w:pPr>
                    <w:jc w:val="center"/>
                    <w:rPr>
                      <w:rFonts w:ascii="Times New Roman" w:hAnsi="Times New Roman"/>
                      <w:sz w:val="18"/>
                      <w:szCs w:val="18"/>
                    </w:rPr>
                  </w:pPr>
                </w:p>
              </w:tc>
              <w:tc>
                <w:tcPr>
                  <w:tcW w:w="470" w:type="pct"/>
                  <w:vAlign w:val="center"/>
                </w:tcPr>
                <w:p w:rsidR="00135570" w:rsidRPr="00FB6A77" w:rsidRDefault="00135570" w:rsidP="00BE01C2">
                  <w:pPr>
                    <w:ind w:leftChars="-50" w:left="-120" w:rightChars="-50" w:right="-120"/>
                    <w:jc w:val="center"/>
                    <w:rPr>
                      <w:rFonts w:ascii="Times New Roman" w:hAnsi="Times New Roman"/>
                      <w:sz w:val="18"/>
                      <w:szCs w:val="18"/>
                    </w:rPr>
                  </w:pPr>
                  <w:r w:rsidRPr="00FB6A77">
                    <w:rPr>
                      <w:rFonts w:ascii="Times New Roman" w:hAnsi="Times New Roman"/>
                      <w:sz w:val="18"/>
                      <w:szCs w:val="18"/>
                    </w:rPr>
                    <w:t>邓志东</w:t>
                  </w:r>
                </w:p>
              </w:tc>
              <w:tc>
                <w:tcPr>
                  <w:tcW w:w="583"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2021.7.24</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150</w:t>
                  </w:r>
                </w:p>
              </w:tc>
              <w:tc>
                <w:tcPr>
                  <w:tcW w:w="334" w:type="pct"/>
                  <w:shd w:val="clear" w:color="auto" w:fill="auto"/>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130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170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140</w:t>
                  </w:r>
                </w:p>
              </w:tc>
              <w:tc>
                <w:tcPr>
                  <w:tcW w:w="334"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160</w:t>
                  </w:r>
                </w:p>
              </w:tc>
              <w:tc>
                <w:tcPr>
                  <w:tcW w:w="380" w:type="pct"/>
                  <w:vAlign w:val="center"/>
                </w:tcPr>
                <w:p w:rsidR="00135570" w:rsidRPr="00FB6A77" w:rsidRDefault="00135570" w:rsidP="00BE01C2">
                  <w:pPr>
                    <w:jc w:val="center"/>
                    <w:rPr>
                      <w:rFonts w:ascii="Times New Roman" w:hAnsi="Times New Roman"/>
                      <w:sz w:val="18"/>
                      <w:szCs w:val="18"/>
                    </w:rPr>
                  </w:pPr>
                  <w:r w:rsidRPr="00FB6A77">
                    <w:rPr>
                      <w:rFonts w:ascii="Times New Roman" w:hAnsi="Times New Roman"/>
                      <w:sz w:val="18"/>
                      <w:szCs w:val="18"/>
                    </w:rPr>
                    <w:t>14</w:t>
                  </w:r>
                  <w:r w:rsidRPr="00FB6A77">
                    <w:rPr>
                      <w:rFonts w:ascii="Times New Roman" w:hAnsi="Times New Roman" w:hint="eastAsia"/>
                      <w:sz w:val="18"/>
                      <w:szCs w:val="18"/>
                    </w:rPr>
                    <w:t>0</w:t>
                  </w:r>
                </w:p>
              </w:tc>
              <w:tc>
                <w:tcPr>
                  <w:tcW w:w="383" w:type="pct"/>
                  <w:vAlign w:val="center"/>
                </w:tcPr>
                <w:p w:rsidR="00135570" w:rsidRDefault="00135570" w:rsidP="00BE01C2">
                  <w:pPr>
                    <w:jc w:val="center"/>
                  </w:pPr>
                  <w:r w:rsidRPr="00CA6CFD">
                    <w:rPr>
                      <w:rFonts w:ascii="Times New Roman" w:hAnsi="Times New Roman" w:cs="Times New Roman"/>
                      <w:sz w:val="18"/>
                      <w:szCs w:val="21"/>
                    </w:rPr>
                    <w:t>正常</w:t>
                  </w:r>
                </w:p>
              </w:tc>
              <w:tc>
                <w:tcPr>
                  <w:tcW w:w="562" w:type="pct"/>
                  <w:vAlign w:val="center"/>
                </w:tcPr>
                <w:p w:rsidR="00135570" w:rsidRPr="00FB6A77" w:rsidRDefault="00135570" w:rsidP="00BE01C2">
                  <w:pPr>
                    <w:ind w:leftChars="-50" w:left="-120" w:rightChars="-50" w:right="-120"/>
                    <w:jc w:val="center"/>
                    <w:rPr>
                      <w:rFonts w:ascii="Times New Roman" w:hAnsi="Times New Roman" w:cs="Times New Roman"/>
                      <w:sz w:val="18"/>
                      <w:szCs w:val="21"/>
                    </w:rPr>
                  </w:pPr>
                  <w:r w:rsidRPr="00FB6A77">
                    <w:rPr>
                      <w:rFonts w:ascii="Times New Roman" w:hAnsi="Times New Roman"/>
                      <w:sz w:val="18"/>
                      <w:szCs w:val="18"/>
                    </w:rPr>
                    <w:t>施工</w:t>
                  </w:r>
                  <w:r w:rsidRPr="00FB6A77">
                    <w:rPr>
                      <w:rFonts w:ascii="Times New Roman" w:hAnsi="Times New Roman" w:hint="eastAsia"/>
                      <w:sz w:val="18"/>
                      <w:szCs w:val="18"/>
                    </w:rPr>
                    <w:t>后</w:t>
                  </w:r>
                </w:p>
              </w:tc>
            </w:tr>
          </w:tbl>
          <w:p w:rsidR="00E6791F" w:rsidRPr="00FB6A77" w:rsidRDefault="00E6791F" w:rsidP="00135570">
            <w:pPr>
              <w:jc w:val="both"/>
              <w:rPr>
                <w:rFonts w:ascii="Times New Roman" w:hAnsi="Times New Roman" w:cs="Times New Roman"/>
                <w:sz w:val="18"/>
                <w:szCs w:val="18"/>
              </w:rPr>
            </w:pPr>
            <w:r w:rsidRPr="00FB6A77">
              <w:rPr>
                <w:rFonts w:ascii="Times New Roman" w:hAnsi="Times New Roman" w:cs="Times New Roman"/>
                <w:sz w:val="18"/>
                <w:szCs w:val="18"/>
              </w:rPr>
              <w:t>注：监测点布设，孔口为</w:t>
            </w:r>
            <w:r w:rsidRPr="00FB6A77">
              <w:rPr>
                <w:rFonts w:ascii="Times New Roman" w:hAnsi="Times New Roman" w:cs="Times New Roman"/>
                <w:sz w:val="18"/>
                <w:szCs w:val="18"/>
              </w:rPr>
              <w:t>1#</w:t>
            </w:r>
            <w:r w:rsidRPr="00FB6A77">
              <w:rPr>
                <w:rFonts w:ascii="Times New Roman" w:hAnsi="Times New Roman" w:cs="Times New Roman"/>
                <w:sz w:val="18"/>
                <w:szCs w:val="18"/>
              </w:rPr>
              <w:t>，孔口外</w:t>
            </w:r>
            <w:r w:rsidRPr="00FB6A77">
              <w:rPr>
                <w:rFonts w:ascii="Times New Roman" w:hAnsi="Times New Roman" w:cs="Times New Roman"/>
                <w:sz w:val="18"/>
                <w:szCs w:val="18"/>
              </w:rPr>
              <w:t>3m</w:t>
            </w:r>
            <w:r w:rsidRPr="00FB6A77">
              <w:rPr>
                <w:rFonts w:ascii="Times New Roman" w:hAnsi="Times New Roman" w:cs="Times New Roman"/>
                <w:sz w:val="18"/>
                <w:szCs w:val="18"/>
              </w:rPr>
              <w:t>，</w:t>
            </w:r>
            <w:r w:rsidRPr="00FB6A77">
              <w:rPr>
                <w:rFonts w:ascii="Times New Roman" w:hAnsi="Times New Roman" w:cs="Times New Roman"/>
                <w:sz w:val="18"/>
                <w:szCs w:val="18"/>
              </w:rPr>
              <w:t>0°</w:t>
            </w:r>
            <w:r w:rsidRPr="00FB6A77">
              <w:rPr>
                <w:rFonts w:ascii="Times New Roman" w:hAnsi="Times New Roman" w:cs="Times New Roman"/>
                <w:sz w:val="18"/>
                <w:szCs w:val="18"/>
              </w:rPr>
              <w:t>方向为</w:t>
            </w:r>
            <w:r w:rsidRPr="00FB6A77">
              <w:rPr>
                <w:rFonts w:ascii="Times New Roman" w:hAnsi="Times New Roman" w:cs="Times New Roman"/>
                <w:sz w:val="18"/>
                <w:szCs w:val="18"/>
              </w:rPr>
              <w:t>2#</w:t>
            </w:r>
            <w:r w:rsidRPr="00FB6A77">
              <w:rPr>
                <w:rFonts w:ascii="Times New Roman" w:hAnsi="Times New Roman" w:cs="Times New Roman"/>
                <w:sz w:val="18"/>
                <w:szCs w:val="18"/>
              </w:rPr>
              <w:t>，</w:t>
            </w:r>
            <w:r w:rsidRPr="00FB6A77">
              <w:rPr>
                <w:rFonts w:ascii="Times New Roman" w:hAnsi="Times New Roman" w:cs="Times New Roman"/>
                <w:sz w:val="18"/>
                <w:szCs w:val="18"/>
              </w:rPr>
              <w:t>90°</w:t>
            </w:r>
            <w:r w:rsidRPr="00FB6A77">
              <w:rPr>
                <w:rFonts w:ascii="Times New Roman" w:hAnsi="Times New Roman" w:cs="Times New Roman"/>
                <w:sz w:val="18"/>
                <w:szCs w:val="18"/>
              </w:rPr>
              <w:t>方向为</w:t>
            </w:r>
            <w:r w:rsidRPr="00FB6A77">
              <w:rPr>
                <w:rFonts w:ascii="Times New Roman" w:hAnsi="Times New Roman" w:cs="Times New Roman"/>
                <w:sz w:val="18"/>
                <w:szCs w:val="18"/>
              </w:rPr>
              <w:t>3#</w:t>
            </w:r>
            <w:r w:rsidRPr="00FB6A77">
              <w:rPr>
                <w:rFonts w:ascii="Times New Roman" w:hAnsi="Times New Roman" w:cs="Times New Roman"/>
                <w:sz w:val="18"/>
                <w:szCs w:val="18"/>
              </w:rPr>
              <w:t>，</w:t>
            </w:r>
            <w:r w:rsidRPr="00FB6A77">
              <w:rPr>
                <w:rFonts w:ascii="Times New Roman" w:hAnsi="Times New Roman" w:cs="Times New Roman"/>
                <w:sz w:val="18"/>
                <w:szCs w:val="18"/>
              </w:rPr>
              <w:t>180°</w:t>
            </w:r>
            <w:r w:rsidRPr="00FB6A77">
              <w:rPr>
                <w:rFonts w:ascii="Times New Roman" w:hAnsi="Times New Roman" w:cs="Times New Roman"/>
                <w:sz w:val="18"/>
                <w:szCs w:val="18"/>
              </w:rPr>
              <w:t>方向为</w:t>
            </w:r>
            <w:r w:rsidRPr="00FB6A77">
              <w:rPr>
                <w:rFonts w:ascii="Times New Roman" w:hAnsi="Times New Roman" w:cs="Times New Roman"/>
                <w:sz w:val="18"/>
                <w:szCs w:val="18"/>
              </w:rPr>
              <w:t>4#</w:t>
            </w:r>
            <w:r w:rsidRPr="00FB6A77">
              <w:rPr>
                <w:rFonts w:ascii="Times New Roman" w:hAnsi="Times New Roman" w:cs="Times New Roman"/>
                <w:sz w:val="18"/>
                <w:szCs w:val="18"/>
              </w:rPr>
              <w:t>，</w:t>
            </w:r>
            <w:r w:rsidRPr="00FB6A77">
              <w:rPr>
                <w:rFonts w:ascii="Times New Roman" w:hAnsi="Times New Roman" w:cs="Times New Roman"/>
                <w:sz w:val="18"/>
                <w:szCs w:val="18"/>
              </w:rPr>
              <w:t>270°</w:t>
            </w:r>
            <w:r w:rsidRPr="00FB6A77">
              <w:rPr>
                <w:rFonts w:ascii="Times New Roman" w:hAnsi="Times New Roman" w:cs="Times New Roman"/>
                <w:sz w:val="18"/>
                <w:szCs w:val="18"/>
              </w:rPr>
              <w:t>方向为</w:t>
            </w:r>
            <w:r w:rsidRPr="00FB6A77">
              <w:rPr>
                <w:rFonts w:ascii="Times New Roman" w:hAnsi="Times New Roman" w:cs="Times New Roman"/>
                <w:sz w:val="18"/>
                <w:szCs w:val="18"/>
              </w:rPr>
              <w:t>5#</w:t>
            </w:r>
            <w:r w:rsidRPr="00FB6A77">
              <w:rPr>
                <w:rFonts w:ascii="Times New Roman" w:hAnsi="Times New Roman" w:cs="Times New Roman"/>
                <w:sz w:val="18"/>
                <w:szCs w:val="18"/>
              </w:rPr>
              <w:t>，泥浆池位置为</w:t>
            </w:r>
            <w:r w:rsidRPr="00FB6A77">
              <w:rPr>
                <w:rFonts w:ascii="Times New Roman" w:hAnsi="Times New Roman" w:cs="Times New Roman"/>
                <w:sz w:val="18"/>
                <w:szCs w:val="18"/>
              </w:rPr>
              <w:t>6#</w:t>
            </w:r>
            <w:r w:rsidRPr="00FB6A77">
              <w:rPr>
                <w:rFonts w:ascii="Times New Roman" w:hAnsi="Times New Roman" w:cs="Times New Roman"/>
                <w:sz w:val="18"/>
                <w:szCs w:val="18"/>
              </w:rPr>
              <w:t>。</w:t>
            </w:r>
          </w:p>
          <w:p w:rsidR="00241AA1" w:rsidRDefault="00F03763" w:rsidP="00C12FF3">
            <w:pPr>
              <w:pStyle w:val="Default"/>
              <w:spacing w:line="480" w:lineRule="exact"/>
              <w:ind w:firstLineChars="200" w:firstLine="520"/>
              <w:jc w:val="both"/>
              <w:rPr>
                <w:rFonts w:ascii="Times New Roman" w:cs="Times New Roman"/>
                <w:color w:val="auto"/>
                <w:sz w:val="26"/>
                <w:szCs w:val="26"/>
              </w:rPr>
            </w:pPr>
            <w:r w:rsidRPr="00FB6A77">
              <w:rPr>
                <w:rFonts w:ascii="Times New Roman" w:cs="Times New Roman" w:hint="eastAsia"/>
                <w:color w:val="auto"/>
                <w:sz w:val="26"/>
                <w:szCs w:val="26"/>
              </w:rPr>
              <w:lastRenderedPageBreak/>
              <w:t>根据野外现场调查，结合前期对工作区环境监测资料收集，区内运用的勘查方法对当地植被会带来一定的破坏，后期治理多与林场以及山主进行协商后按绿色勘查要求进行环境修复，</w:t>
            </w:r>
            <w:r w:rsidRPr="00FB6A77">
              <w:rPr>
                <w:rFonts w:ascii="Times New Roman" w:cs="Times New Roman"/>
                <w:color w:val="auto"/>
                <w:sz w:val="26"/>
                <w:szCs w:val="26"/>
              </w:rPr>
              <w:t>20</w:t>
            </w:r>
            <w:r w:rsidR="00045E5C" w:rsidRPr="00FB6A77">
              <w:rPr>
                <w:rFonts w:ascii="Times New Roman" w:cs="Times New Roman" w:hint="eastAsia"/>
                <w:color w:val="auto"/>
                <w:sz w:val="26"/>
                <w:szCs w:val="26"/>
              </w:rPr>
              <w:t>21</w:t>
            </w:r>
            <w:r w:rsidRPr="00FB6A77">
              <w:rPr>
                <w:rFonts w:ascii="Times New Roman" w:cs="Times New Roman"/>
                <w:color w:val="auto"/>
                <w:sz w:val="26"/>
                <w:szCs w:val="26"/>
              </w:rPr>
              <w:t>年度钻孔完工后对施工场地进行了生态修复（照片</w:t>
            </w:r>
            <w:r w:rsidRPr="00FB6A77">
              <w:rPr>
                <w:rFonts w:ascii="Times New Roman" w:cs="Times New Roman"/>
                <w:color w:val="auto"/>
                <w:sz w:val="26"/>
                <w:szCs w:val="26"/>
              </w:rPr>
              <w:t>1-1</w:t>
            </w:r>
            <w:r w:rsidRPr="00FB6A77">
              <w:rPr>
                <w:rFonts w:ascii="Times New Roman" w:cs="Times New Roman"/>
                <w:color w:val="auto"/>
                <w:sz w:val="26"/>
                <w:szCs w:val="26"/>
              </w:rPr>
              <w:t>）。</w:t>
            </w:r>
          </w:p>
          <w:tbl>
            <w:tblPr>
              <w:tblStyle w:val="af2"/>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4"/>
              <w:gridCol w:w="3334"/>
            </w:tblGrid>
            <w:tr w:rsidR="00AE7A22" w:rsidTr="008D070C">
              <w:tc>
                <w:tcPr>
                  <w:tcW w:w="3229" w:type="dxa"/>
                </w:tcPr>
                <w:p w:rsidR="00AE7A22" w:rsidRPr="001A2BAC" w:rsidRDefault="00AE7A22" w:rsidP="000474B8">
                  <w:pPr>
                    <w:jc w:val="center"/>
                  </w:pPr>
                  <w:r w:rsidRPr="001A2BAC">
                    <w:rPr>
                      <w:noProof/>
                    </w:rPr>
                    <w:drawing>
                      <wp:inline distT="0" distB="0" distL="0" distR="0" wp14:anchorId="7B5B9B7A" wp14:editId="04689EF2">
                        <wp:extent cx="1980000" cy="263515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0000" cy="2635156"/>
                                </a:xfrm>
                                <a:prstGeom prst="rect">
                                  <a:avLst/>
                                </a:prstGeom>
                                <a:noFill/>
                                <a:ln>
                                  <a:noFill/>
                                </a:ln>
                              </pic:spPr>
                            </pic:pic>
                          </a:graphicData>
                        </a:graphic>
                      </wp:inline>
                    </w:drawing>
                  </w:r>
                </w:p>
              </w:tc>
              <w:tc>
                <w:tcPr>
                  <w:tcW w:w="3292" w:type="dxa"/>
                </w:tcPr>
                <w:p w:rsidR="00AE7A22" w:rsidRPr="001A2BAC" w:rsidRDefault="00AE7A22" w:rsidP="000474B8">
                  <w:r w:rsidRPr="001A2BAC">
                    <w:rPr>
                      <w:noProof/>
                    </w:rPr>
                    <w:drawing>
                      <wp:inline distT="0" distB="0" distL="0" distR="0" wp14:anchorId="3CA6548C" wp14:editId="54066642">
                        <wp:extent cx="1980000" cy="263515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0000" cy="2635156"/>
                                </a:xfrm>
                                <a:prstGeom prst="rect">
                                  <a:avLst/>
                                </a:prstGeom>
                                <a:noFill/>
                                <a:ln>
                                  <a:noFill/>
                                </a:ln>
                              </pic:spPr>
                            </pic:pic>
                          </a:graphicData>
                        </a:graphic>
                      </wp:inline>
                    </w:drawing>
                  </w:r>
                </w:p>
              </w:tc>
            </w:tr>
          </w:tbl>
          <w:p w:rsidR="0080743B" w:rsidRPr="00FB6A77" w:rsidRDefault="0080743B" w:rsidP="00E2161B">
            <w:pPr>
              <w:widowControl w:val="0"/>
              <w:spacing w:line="460" w:lineRule="exact"/>
              <w:jc w:val="center"/>
              <w:rPr>
                <w:rFonts w:ascii="Times New Roman" w:eastAsiaTheme="minorEastAsia" w:hAnsi="Times New Roman" w:cs="Times New Roman"/>
                <w:bCs/>
                <w:kern w:val="2"/>
                <w:sz w:val="21"/>
                <w:szCs w:val="21"/>
              </w:rPr>
            </w:pPr>
            <w:r w:rsidRPr="00FB6A77">
              <w:rPr>
                <w:rFonts w:ascii="Times New Roman" w:eastAsiaTheme="minorEastAsia" w:hAnsi="Times New Roman" w:cs="Times New Roman"/>
                <w:bCs/>
                <w:kern w:val="2"/>
                <w:sz w:val="21"/>
                <w:szCs w:val="21"/>
              </w:rPr>
              <w:t>照片</w:t>
            </w:r>
            <w:r w:rsidRPr="00FB6A77">
              <w:rPr>
                <w:rFonts w:ascii="Times New Roman" w:eastAsiaTheme="minorEastAsia" w:hAnsi="Times New Roman" w:cs="Times New Roman"/>
                <w:bCs/>
                <w:kern w:val="2"/>
                <w:sz w:val="21"/>
                <w:szCs w:val="21"/>
              </w:rPr>
              <w:t>1-1  20</w:t>
            </w:r>
            <w:r w:rsidR="004A427F" w:rsidRPr="00FB6A77">
              <w:rPr>
                <w:rFonts w:ascii="Times New Roman" w:eastAsiaTheme="minorEastAsia" w:hAnsi="Times New Roman" w:cs="Times New Roman" w:hint="eastAsia"/>
                <w:bCs/>
                <w:kern w:val="2"/>
                <w:sz w:val="21"/>
                <w:szCs w:val="21"/>
              </w:rPr>
              <w:t>21</w:t>
            </w:r>
            <w:r w:rsidRPr="00FB6A77">
              <w:rPr>
                <w:rFonts w:ascii="Times New Roman" w:eastAsiaTheme="minorEastAsia" w:hAnsi="Times New Roman" w:cs="Times New Roman"/>
                <w:bCs/>
                <w:kern w:val="2"/>
                <w:sz w:val="21"/>
                <w:szCs w:val="21"/>
              </w:rPr>
              <w:t>年度部分钻孔</w:t>
            </w:r>
            <w:r w:rsidR="00DE7804" w:rsidRPr="00FB6A77">
              <w:rPr>
                <w:rFonts w:ascii="Times New Roman" w:eastAsiaTheme="minorEastAsia" w:hAnsi="Times New Roman" w:cs="Times New Roman" w:hint="eastAsia"/>
                <w:bCs/>
                <w:kern w:val="2"/>
                <w:sz w:val="21"/>
                <w:szCs w:val="21"/>
              </w:rPr>
              <w:t>生态</w:t>
            </w:r>
            <w:r w:rsidR="00DE7804" w:rsidRPr="00FB6A77">
              <w:rPr>
                <w:rFonts w:ascii="Times New Roman" w:eastAsiaTheme="minorEastAsia" w:hAnsi="Times New Roman" w:cs="Times New Roman"/>
                <w:bCs/>
                <w:kern w:val="2"/>
                <w:sz w:val="21"/>
                <w:szCs w:val="21"/>
              </w:rPr>
              <w:t>修复</w:t>
            </w:r>
            <w:r w:rsidRPr="00FB6A77">
              <w:rPr>
                <w:rFonts w:ascii="Times New Roman" w:eastAsiaTheme="minorEastAsia" w:hAnsi="Times New Roman" w:cs="Times New Roman"/>
                <w:bCs/>
                <w:kern w:val="2"/>
                <w:sz w:val="21"/>
                <w:szCs w:val="21"/>
              </w:rPr>
              <w:t>照片</w:t>
            </w:r>
          </w:p>
          <w:p w:rsidR="00AF7FE1" w:rsidRPr="0060427C" w:rsidRDefault="00AF7FE1" w:rsidP="0060427C">
            <w:pPr>
              <w:pStyle w:val="Default"/>
              <w:spacing w:line="440" w:lineRule="exact"/>
              <w:ind w:firstLineChars="200" w:firstLine="520"/>
              <w:jc w:val="both"/>
              <w:rPr>
                <w:rFonts w:ascii="Times New Roman" w:cs="Times New Roman"/>
                <w:color w:val="auto"/>
                <w:sz w:val="26"/>
                <w:szCs w:val="26"/>
              </w:rPr>
            </w:pPr>
            <w:r w:rsidRPr="0060427C">
              <w:rPr>
                <w:rFonts w:ascii="Times New Roman" w:hint="eastAsia"/>
                <w:bCs/>
                <w:color w:val="auto"/>
                <w:sz w:val="26"/>
                <w:szCs w:val="26"/>
              </w:rPr>
              <w:t>2019</w:t>
            </w:r>
            <w:r w:rsidRPr="0060427C">
              <w:rPr>
                <w:rFonts w:ascii="Times New Roman" w:hint="eastAsia"/>
                <w:bCs/>
                <w:color w:val="auto"/>
                <w:sz w:val="26"/>
                <w:szCs w:val="26"/>
              </w:rPr>
              <w:t>～</w:t>
            </w:r>
            <w:r w:rsidRPr="0060427C">
              <w:rPr>
                <w:rFonts w:ascii="Times New Roman" w:hint="eastAsia"/>
                <w:bCs/>
                <w:color w:val="auto"/>
                <w:sz w:val="26"/>
                <w:szCs w:val="26"/>
              </w:rPr>
              <w:t>2021</w:t>
            </w:r>
            <w:r w:rsidRPr="0060427C">
              <w:rPr>
                <w:rFonts w:ascii="Times New Roman" w:hint="eastAsia"/>
                <w:bCs/>
                <w:color w:val="auto"/>
                <w:sz w:val="26"/>
                <w:szCs w:val="26"/>
              </w:rPr>
              <w:t>年度，核工业二九〇研究所在工作区范围内开展了</w:t>
            </w:r>
            <w:r w:rsidRPr="0060427C">
              <w:rPr>
                <w:rFonts w:ascii="Times New Roman"/>
                <w:bCs/>
                <w:color w:val="auto"/>
                <w:sz w:val="26"/>
                <w:szCs w:val="26"/>
              </w:rPr>
              <w:t>钻井泥浆的放射性水平检测显示</w:t>
            </w:r>
            <w:r w:rsidRPr="0060427C">
              <w:rPr>
                <w:rFonts w:ascii="Times New Roman" w:hint="eastAsia"/>
                <w:bCs/>
                <w:color w:val="auto"/>
                <w:sz w:val="26"/>
                <w:szCs w:val="26"/>
              </w:rPr>
              <w:t>，所有完工钻孔均符合规范要求，部分钻孔监测结果见</w:t>
            </w:r>
            <w:r w:rsidRPr="0060427C">
              <w:rPr>
                <w:rFonts w:ascii="Times New Roman" w:cs="Times New Roman"/>
                <w:color w:val="auto"/>
                <w:sz w:val="26"/>
                <w:szCs w:val="26"/>
              </w:rPr>
              <w:t>表</w:t>
            </w:r>
            <w:r w:rsidRPr="0060427C">
              <w:rPr>
                <w:rFonts w:ascii="Times New Roman" w:cs="Times New Roman" w:hint="eastAsia"/>
                <w:color w:val="auto"/>
                <w:sz w:val="26"/>
                <w:szCs w:val="26"/>
              </w:rPr>
              <w:t>1</w:t>
            </w:r>
            <w:r w:rsidRPr="0060427C">
              <w:rPr>
                <w:rFonts w:ascii="Times New Roman" w:cs="Times New Roman"/>
                <w:color w:val="auto"/>
                <w:sz w:val="26"/>
                <w:szCs w:val="26"/>
              </w:rPr>
              <w:t>-</w:t>
            </w:r>
            <w:r w:rsidR="000043DB" w:rsidRPr="0060427C">
              <w:rPr>
                <w:rFonts w:ascii="Times New Roman" w:cs="Times New Roman" w:hint="eastAsia"/>
                <w:color w:val="auto"/>
                <w:sz w:val="26"/>
                <w:szCs w:val="26"/>
              </w:rPr>
              <w:t>12</w:t>
            </w:r>
            <w:r w:rsidRPr="0060427C">
              <w:rPr>
                <w:rFonts w:ascii="Times New Roman" w:cs="Times New Roman"/>
                <w:color w:val="auto"/>
                <w:sz w:val="26"/>
                <w:szCs w:val="26"/>
              </w:rPr>
              <w:t>。</w:t>
            </w:r>
          </w:p>
          <w:p w:rsidR="00AF7FE1" w:rsidRPr="00BE01C2" w:rsidRDefault="00AF7FE1" w:rsidP="00BE01C2">
            <w:pPr>
              <w:pStyle w:val="00"/>
              <w:spacing w:line="240" w:lineRule="auto"/>
              <w:ind w:firstLineChars="0" w:firstLine="0"/>
              <w:jc w:val="center"/>
              <w:rPr>
                <w:rFonts w:ascii="Times New Roman" w:eastAsiaTheme="minorEastAsia"/>
                <w:b/>
                <w:sz w:val="21"/>
                <w:szCs w:val="21"/>
              </w:rPr>
            </w:pPr>
            <w:r w:rsidRPr="00EC0C5F">
              <w:rPr>
                <w:rFonts w:ascii="Times New Roman" w:eastAsiaTheme="minorEastAsia" w:hint="eastAsia"/>
                <w:b/>
                <w:sz w:val="21"/>
                <w:szCs w:val="21"/>
              </w:rPr>
              <w:t>表</w:t>
            </w:r>
            <w:r w:rsidRPr="00EC0C5F">
              <w:rPr>
                <w:rFonts w:ascii="Times New Roman" w:eastAsiaTheme="minorEastAsia" w:hint="eastAsia"/>
                <w:b/>
                <w:sz w:val="21"/>
                <w:szCs w:val="21"/>
              </w:rPr>
              <w:t>1-</w:t>
            </w:r>
            <w:r w:rsidR="000043DB">
              <w:rPr>
                <w:rFonts w:ascii="Times New Roman" w:eastAsiaTheme="minorEastAsia" w:hint="eastAsia"/>
                <w:b/>
                <w:sz w:val="21"/>
                <w:szCs w:val="21"/>
              </w:rPr>
              <w:t>12</w:t>
            </w:r>
            <w:r w:rsidR="00135570">
              <w:rPr>
                <w:rFonts w:ascii="Times New Roman" w:eastAsiaTheme="minorEastAsia" w:hint="eastAsia"/>
                <w:b/>
                <w:sz w:val="21"/>
                <w:szCs w:val="21"/>
              </w:rPr>
              <w:t xml:space="preserve">  </w:t>
            </w:r>
            <w:r w:rsidRPr="00EC0C5F">
              <w:rPr>
                <w:rFonts w:ascii="Times New Roman" w:eastAsiaTheme="minorEastAsia" w:hint="eastAsia"/>
                <w:b/>
                <w:sz w:val="21"/>
                <w:szCs w:val="21"/>
              </w:rPr>
              <w:t>部分</w:t>
            </w:r>
            <w:r w:rsidRPr="0025206A">
              <w:rPr>
                <w:rFonts w:ascii="Times New Roman" w:eastAsiaTheme="minorEastAsia" w:hint="eastAsia"/>
                <w:b/>
                <w:sz w:val="21"/>
                <w:szCs w:val="21"/>
              </w:rPr>
              <w:t>钻探</w:t>
            </w:r>
            <w:r w:rsidRPr="0025206A">
              <w:rPr>
                <w:rFonts w:ascii="Times New Roman" w:eastAsiaTheme="minorEastAsia"/>
                <w:b/>
                <w:sz w:val="21"/>
                <w:szCs w:val="21"/>
              </w:rPr>
              <w:t>施工</w:t>
            </w:r>
            <w:r w:rsidRPr="007D6A58">
              <w:rPr>
                <w:rFonts w:ascii="Times New Roman" w:eastAsiaTheme="minorEastAsia" w:hAnsi="Times New Roman"/>
                <w:b/>
                <w:sz w:val="21"/>
                <w:szCs w:val="21"/>
              </w:rPr>
              <w:t>γ</w:t>
            </w:r>
            <w:r w:rsidRPr="0025206A">
              <w:rPr>
                <w:rFonts w:ascii="Times New Roman" w:eastAsiaTheme="minorEastAsia"/>
                <w:b/>
                <w:sz w:val="21"/>
                <w:szCs w:val="21"/>
              </w:rPr>
              <w:t>辐射泥浆监测记录表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907"/>
              <w:gridCol w:w="1369"/>
              <w:gridCol w:w="1163"/>
              <w:gridCol w:w="1686"/>
              <w:gridCol w:w="1058"/>
              <w:gridCol w:w="1038"/>
              <w:gridCol w:w="832"/>
            </w:tblGrid>
            <w:tr w:rsidR="00A66D54" w:rsidRPr="007A75CC" w:rsidTr="00A66D54">
              <w:trPr>
                <w:trHeight w:val="340"/>
                <w:jc w:val="center"/>
              </w:trPr>
              <w:tc>
                <w:tcPr>
                  <w:tcW w:w="417" w:type="pct"/>
                  <w:vMerge w:val="restart"/>
                  <w:shd w:val="clear" w:color="auto" w:fill="auto"/>
                  <w:vAlign w:val="center"/>
                </w:tcPr>
                <w:p w:rsidR="00A66D54" w:rsidRPr="007A75CC" w:rsidRDefault="00A66D54" w:rsidP="00CA50AD">
                  <w:pPr>
                    <w:jc w:val="center"/>
                    <w:rPr>
                      <w:rFonts w:ascii="Times New Roman" w:eastAsiaTheme="minorEastAsia" w:hAnsi="Times New Roman"/>
                      <w:b/>
                      <w:sz w:val="18"/>
                      <w:szCs w:val="18"/>
                    </w:rPr>
                  </w:pPr>
                  <w:r w:rsidRPr="007A75CC">
                    <w:rPr>
                      <w:rFonts w:ascii="Times New Roman" w:eastAsiaTheme="minorEastAsia" w:hAnsi="Times New Roman"/>
                      <w:b/>
                      <w:sz w:val="18"/>
                      <w:szCs w:val="18"/>
                    </w:rPr>
                    <w:t>序号</w:t>
                  </w:r>
                </w:p>
              </w:tc>
              <w:tc>
                <w:tcPr>
                  <w:tcW w:w="554" w:type="pct"/>
                  <w:vMerge w:val="restart"/>
                  <w:vAlign w:val="center"/>
                </w:tcPr>
                <w:p w:rsidR="00A66D54" w:rsidRPr="007A75CC" w:rsidRDefault="00A66D54" w:rsidP="00CA50AD">
                  <w:pPr>
                    <w:jc w:val="center"/>
                    <w:rPr>
                      <w:rFonts w:ascii="Times New Roman" w:eastAsiaTheme="minorEastAsia" w:hAnsi="Times New Roman"/>
                      <w:b/>
                      <w:sz w:val="18"/>
                      <w:szCs w:val="18"/>
                    </w:rPr>
                  </w:pPr>
                  <w:r w:rsidRPr="007A75CC">
                    <w:rPr>
                      <w:rFonts w:ascii="Times New Roman" w:eastAsiaTheme="minorEastAsia" w:hAnsi="Times New Roman"/>
                      <w:b/>
                      <w:sz w:val="18"/>
                      <w:szCs w:val="18"/>
                    </w:rPr>
                    <w:t>钻孔号</w:t>
                  </w:r>
                </w:p>
              </w:tc>
              <w:tc>
                <w:tcPr>
                  <w:tcW w:w="818" w:type="pct"/>
                  <w:vMerge w:val="restart"/>
                  <w:vAlign w:val="center"/>
                </w:tcPr>
                <w:p w:rsidR="00A66D54" w:rsidRPr="007A75CC" w:rsidRDefault="00A66D54" w:rsidP="00CA50AD">
                  <w:pPr>
                    <w:jc w:val="center"/>
                    <w:rPr>
                      <w:rFonts w:ascii="Times New Roman" w:eastAsiaTheme="minorEastAsia" w:hAnsi="Times New Roman"/>
                      <w:b/>
                      <w:sz w:val="18"/>
                      <w:szCs w:val="18"/>
                    </w:rPr>
                  </w:pPr>
                  <w:r w:rsidRPr="007A75CC">
                    <w:rPr>
                      <w:rFonts w:ascii="Times New Roman" w:eastAsiaTheme="minorEastAsia" w:hAnsi="Times New Roman"/>
                      <w:b/>
                      <w:sz w:val="18"/>
                      <w:szCs w:val="18"/>
                    </w:rPr>
                    <w:t>监测</w:t>
                  </w:r>
                  <w:r w:rsidRPr="007A75CC">
                    <w:rPr>
                      <w:rFonts w:ascii="Times New Roman" w:eastAsiaTheme="minorEastAsia" w:hAnsi="Times New Roman"/>
                      <w:b/>
                      <w:sz w:val="18"/>
                      <w:szCs w:val="18"/>
                    </w:rPr>
                    <w:br/>
                  </w:r>
                  <w:r w:rsidRPr="007A75CC">
                    <w:rPr>
                      <w:rFonts w:ascii="Times New Roman" w:eastAsiaTheme="minorEastAsia" w:hAnsi="Times New Roman"/>
                      <w:b/>
                      <w:sz w:val="18"/>
                      <w:szCs w:val="18"/>
                    </w:rPr>
                    <w:t>日期</w:t>
                  </w:r>
                </w:p>
              </w:tc>
              <w:tc>
                <w:tcPr>
                  <w:tcW w:w="700" w:type="pct"/>
                  <w:vMerge w:val="restart"/>
                  <w:vAlign w:val="center"/>
                </w:tcPr>
                <w:p w:rsidR="00A66D54" w:rsidRPr="007A75CC" w:rsidRDefault="00A66D54" w:rsidP="00CA50AD">
                  <w:pPr>
                    <w:jc w:val="center"/>
                    <w:rPr>
                      <w:rFonts w:ascii="Times New Roman" w:eastAsiaTheme="minorEastAsia" w:hAnsi="Times New Roman"/>
                      <w:b/>
                      <w:sz w:val="18"/>
                      <w:szCs w:val="18"/>
                    </w:rPr>
                  </w:pPr>
                  <w:r w:rsidRPr="007A75CC">
                    <w:rPr>
                      <w:rFonts w:ascii="Times New Roman" w:eastAsiaTheme="minorEastAsia" w:hAnsi="Times New Roman"/>
                      <w:b/>
                      <w:sz w:val="18"/>
                      <w:szCs w:val="18"/>
                    </w:rPr>
                    <w:t>监测</w:t>
                  </w:r>
                  <w:r w:rsidRPr="007A75CC">
                    <w:rPr>
                      <w:rFonts w:ascii="Times New Roman" w:eastAsiaTheme="minorEastAsia" w:hAnsi="Times New Roman"/>
                      <w:b/>
                      <w:sz w:val="18"/>
                      <w:szCs w:val="18"/>
                    </w:rPr>
                    <w:br/>
                  </w:r>
                  <w:r w:rsidRPr="007A75CC">
                    <w:rPr>
                      <w:rFonts w:ascii="Times New Roman" w:eastAsiaTheme="minorEastAsia" w:hAnsi="Times New Roman"/>
                      <w:b/>
                      <w:sz w:val="18"/>
                      <w:szCs w:val="18"/>
                    </w:rPr>
                    <w:t>人员</w:t>
                  </w:r>
                </w:p>
              </w:tc>
              <w:tc>
                <w:tcPr>
                  <w:tcW w:w="1000" w:type="pct"/>
                  <w:vMerge w:val="restart"/>
                  <w:shd w:val="clear" w:color="auto" w:fill="auto"/>
                  <w:vAlign w:val="center"/>
                </w:tcPr>
                <w:p w:rsidR="00A66D54" w:rsidRPr="007A75CC" w:rsidRDefault="00A66D54" w:rsidP="00CA50AD">
                  <w:pPr>
                    <w:jc w:val="center"/>
                    <w:rPr>
                      <w:rFonts w:ascii="Times New Roman" w:eastAsiaTheme="minorEastAsia" w:hAnsi="Times New Roman"/>
                      <w:b/>
                      <w:sz w:val="18"/>
                      <w:szCs w:val="18"/>
                    </w:rPr>
                  </w:pPr>
                  <w:r w:rsidRPr="007A75CC">
                    <w:rPr>
                      <w:rFonts w:ascii="Times New Roman" w:eastAsiaTheme="minorEastAsia" w:hAnsi="Times New Roman"/>
                      <w:b/>
                      <w:sz w:val="18"/>
                      <w:szCs w:val="18"/>
                    </w:rPr>
                    <w:t>监测</w:t>
                  </w:r>
                  <w:r w:rsidRPr="007A75CC">
                    <w:rPr>
                      <w:rFonts w:ascii="Times New Roman" w:eastAsiaTheme="minorEastAsia" w:hAnsi="Times New Roman"/>
                      <w:b/>
                      <w:sz w:val="18"/>
                      <w:szCs w:val="18"/>
                    </w:rPr>
                    <w:br/>
                  </w:r>
                  <w:r w:rsidRPr="007A75CC">
                    <w:rPr>
                      <w:rFonts w:ascii="Times New Roman" w:eastAsiaTheme="minorEastAsia" w:hAnsi="Times New Roman"/>
                      <w:b/>
                      <w:sz w:val="18"/>
                      <w:szCs w:val="18"/>
                    </w:rPr>
                    <w:t>仪器</w:t>
                  </w:r>
                </w:p>
              </w:tc>
              <w:tc>
                <w:tcPr>
                  <w:tcW w:w="1001" w:type="pct"/>
                  <w:gridSpan w:val="2"/>
                  <w:vAlign w:val="center"/>
                </w:tcPr>
                <w:p w:rsidR="00A66D54" w:rsidRPr="00834E8D" w:rsidRDefault="00A66D54" w:rsidP="004D512F">
                  <w:pPr>
                    <w:jc w:val="center"/>
                    <w:rPr>
                      <w:rFonts w:ascii="Times New Roman" w:hAnsi="Times New Roman"/>
                      <w:b/>
                      <w:sz w:val="18"/>
                      <w:szCs w:val="18"/>
                    </w:rPr>
                  </w:pPr>
                  <w:r w:rsidRPr="00834E8D">
                    <w:rPr>
                      <w:rFonts w:ascii="Times New Roman" w:hAnsi="Times New Roman"/>
                      <w:b/>
                      <w:sz w:val="18"/>
                      <w:szCs w:val="18"/>
                    </w:rPr>
                    <w:t>监测结果</w:t>
                  </w:r>
                </w:p>
              </w:tc>
              <w:tc>
                <w:tcPr>
                  <w:tcW w:w="510" w:type="pct"/>
                  <w:vMerge w:val="restart"/>
                  <w:vAlign w:val="center"/>
                </w:tcPr>
                <w:p w:rsidR="00A66D54" w:rsidRPr="00834E8D" w:rsidRDefault="00A66D54" w:rsidP="004D512F">
                  <w:pPr>
                    <w:jc w:val="center"/>
                    <w:rPr>
                      <w:rFonts w:ascii="Times New Roman" w:hAnsi="Times New Roman"/>
                      <w:b/>
                      <w:sz w:val="18"/>
                      <w:szCs w:val="18"/>
                    </w:rPr>
                  </w:pPr>
                  <w:r w:rsidRPr="00834E8D">
                    <w:rPr>
                      <w:rFonts w:ascii="Times New Roman" w:hAnsi="Times New Roman"/>
                      <w:b/>
                      <w:sz w:val="18"/>
                      <w:szCs w:val="18"/>
                    </w:rPr>
                    <w:t>监测结果</w:t>
                  </w:r>
                </w:p>
              </w:tc>
            </w:tr>
            <w:tr w:rsidR="00A66D54" w:rsidRPr="007A75CC" w:rsidTr="00A66D54">
              <w:trPr>
                <w:trHeight w:val="340"/>
                <w:jc w:val="center"/>
              </w:trPr>
              <w:tc>
                <w:tcPr>
                  <w:tcW w:w="417" w:type="pct"/>
                  <w:vMerge/>
                  <w:shd w:val="clear" w:color="auto" w:fill="auto"/>
                  <w:vAlign w:val="center"/>
                </w:tcPr>
                <w:p w:rsidR="00A66D54" w:rsidRPr="007A75CC" w:rsidRDefault="00A66D54" w:rsidP="00CA50AD">
                  <w:pPr>
                    <w:jc w:val="center"/>
                    <w:rPr>
                      <w:rFonts w:ascii="Times New Roman" w:eastAsiaTheme="minorEastAsia" w:hAnsi="Times New Roman"/>
                      <w:b/>
                      <w:sz w:val="18"/>
                      <w:szCs w:val="18"/>
                    </w:rPr>
                  </w:pPr>
                </w:p>
              </w:tc>
              <w:tc>
                <w:tcPr>
                  <w:tcW w:w="554" w:type="pct"/>
                  <w:vMerge/>
                  <w:vAlign w:val="center"/>
                </w:tcPr>
                <w:p w:rsidR="00A66D54" w:rsidRPr="007A75CC" w:rsidRDefault="00A66D54" w:rsidP="00CA50AD">
                  <w:pPr>
                    <w:jc w:val="center"/>
                    <w:rPr>
                      <w:rFonts w:ascii="Times New Roman" w:eastAsiaTheme="minorEastAsia" w:hAnsi="Times New Roman"/>
                      <w:b/>
                      <w:sz w:val="18"/>
                      <w:szCs w:val="18"/>
                    </w:rPr>
                  </w:pPr>
                </w:p>
              </w:tc>
              <w:tc>
                <w:tcPr>
                  <w:tcW w:w="818" w:type="pct"/>
                  <w:vMerge/>
                  <w:vAlign w:val="center"/>
                </w:tcPr>
                <w:p w:rsidR="00A66D54" w:rsidRPr="007A75CC" w:rsidRDefault="00A66D54" w:rsidP="00CA50AD">
                  <w:pPr>
                    <w:jc w:val="center"/>
                    <w:rPr>
                      <w:rFonts w:ascii="Times New Roman" w:eastAsiaTheme="minorEastAsia" w:hAnsi="Times New Roman"/>
                      <w:b/>
                      <w:sz w:val="18"/>
                      <w:szCs w:val="18"/>
                    </w:rPr>
                  </w:pPr>
                </w:p>
              </w:tc>
              <w:tc>
                <w:tcPr>
                  <w:tcW w:w="700" w:type="pct"/>
                  <w:vMerge/>
                  <w:vAlign w:val="center"/>
                </w:tcPr>
                <w:p w:rsidR="00A66D54" w:rsidRPr="007A75CC" w:rsidRDefault="00A66D54" w:rsidP="00CA50AD">
                  <w:pPr>
                    <w:jc w:val="center"/>
                    <w:rPr>
                      <w:rFonts w:ascii="Times New Roman" w:eastAsiaTheme="minorEastAsia" w:hAnsi="Times New Roman"/>
                      <w:b/>
                      <w:sz w:val="18"/>
                      <w:szCs w:val="18"/>
                    </w:rPr>
                  </w:pPr>
                </w:p>
              </w:tc>
              <w:tc>
                <w:tcPr>
                  <w:tcW w:w="1000" w:type="pct"/>
                  <w:vMerge/>
                  <w:shd w:val="clear" w:color="auto" w:fill="auto"/>
                  <w:vAlign w:val="center"/>
                </w:tcPr>
                <w:p w:rsidR="00A66D54" w:rsidRPr="007A75CC" w:rsidRDefault="00A66D54" w:rsidP="00CA50AD">
                  <w:pPr>
                    <w:jc w:val="center"/>
                    <w:rPr>
                      <w:rFonts w:ascii="Times New Roman" w:eastAsiaTheme="minorEastAsia" w:hAnsi="Times New Roman"/>
                      <w:b/>
                      <w:sz w:val="18"/>
                      <w:szCs w:val="18"/>
                    </w:rPr>
                  </w:pPr>
                </w:p>
              </w:tc>
              <w:tc>
                <w:tcPr>
                  <w:tcW w:w="500" w:type="pct"/>
                  <w:vAlign w:val="center"/>
                </w:tcPr>
                <w:p w:rsidR="00A66D54" w:rsidRPr="00834E8D" w:rsidRDefault="00A66D54" w:rsidP="004D512F">
                  <w:pPr>
                    <w:jc w:val="center"/>
                    <w:rPr>
                      <w:rFonts w:ascii="Times New Roman" w:hAnsi="Times New Roman"/>
                      <w:b/>
                      <w:sz w:val="18"/>
                      <w:szCs w:val="18"/>
                    </w:rPr>
                  </w:pPr>
                  <w:r>
                    <w:rPr>
                      <w:rFonts w:ascii="Times New Roman" w:hAnsi="Times New Roman" w:hint="eastAsia"/>
                      <w:b/>
                      <w:sz w:val="18"/>
                      <w:szCs w:val="18"/>
                    </w:rPr>
                    <w:t>U</w:t>
                  </w:r>
                  <w:r w:rsidRPr="008812FA">
                    <w:rPr>
                      <w:rFonts w:ascii="Times New Roman" w:hAnsi="Times New Roman" w:hint="eastAsia"/>
                      <w:b/>
                      <w:sz w:val="18"/>
                      <w:szCs w:val="18"/>
                      <w:vertAlign w:val="subscript"/>
                    </w:rPr>
                    <w:t>天然</w:t>
                  </w:r>
                  <w:r w:rsidRPr="008812FA">
                    <w:rPr>
                      <w:rFonts w:ascii="Times New Roman" w:hAnsi="Times New Roman" w:hint="eastAsia"/>
                      <w:b/>
                      <w:sz w:val="18"/>
                      <w:szCs w:val="18"/>
                    </w:rPr>
                    <w:t>（</w:t>
                  </w:r>
                  <w:r>
                    <w:rPr>
                      <w:rFonts w:ascii="Times New Roman" w:hAnsi="Times New Roman" w:hint="eastAsia"/>
                      <w:b/>
                      <w:sz w:val="18"/>
                      <w:szCs w:val="18"/>
                    </w:rPr>
                    <w:t>mg/kg</w:t>
                  </w:r>
                  <w:r w:rsidRPr="008812FA">
                    <w:rPr>
                      <w:rFonts w:ascii="Times New Roman" w:hAnsi="Times New Roman" w:hint="eastAsia"/>
                      <w:b/>
                      <w:sz w:val="18"/>
                      <w:szCs w:val="18"/>
                    </w:rPr>
                    <w:t>）</w:t>
                  </w:r>
                </w:p>
              </w:tc>
              <w:tc>
                <w:tcPr>
                  <w:tcW w:w="501" w:type="pct"/>
                  <w:vAlign w:val="center"/>
                </w:tcPr>
                <w:p w:rsidR="00A66D54" w:rsidRPr="00834E8D" w:rsidRDefault="009704A5" w:rsidP="004D512F">
                  <w:pPr>
                    <w:jc w:val="center"/>
                    <w:rPr>
                      <w:rFonts w:ascii="Times New Roman" w:hAnsi="Times New Roman"/>
                      <w:b/>
                      <w:sz w:val="18"/>
                      <w:szCs w:val="18"/>
                    </w:rPr>
                  </w:pPr>
                  <w:r w:rsidRPr="008812FA">
                    <w:rPr>
                      <w:rFonts w:ascii="Times New Roman" w:hAnsi="Times New Roman" w:hint="eastAsia"/>
                      <w:b/>
                      <w:sz w:val="18"/>
                      <w:szCs w:val="18"/>
                      <w:vertAlign w:val="superscript"/>
                    </w:rPr>
                    <w:t>226</w:t>
                  </w:r>
                  <w:r>
                    <w:rPr>
                      <w:rFonts w:ascii="Times New Roman" w:hAnsi="Times New Roman" w:hint="eastAsia"/>
                      <w:b/>
                      <w:sz w:val="18"/>
                      <w:szCs w:val="18"/>
                    </w:rPr>
                    <w:t>Ra</w:t>
                  </w:r>
                  <w:r>
                    <w:rPr>
                      <w:rFonts w:ascii="Times New Roman" w:hAnsi="Times New Roman" w:hint="eastAsia"/>
                      <w:b/>
                      <w:sz w:val="18"/>
                      <w:szCs w:val="18"/>
                    </w:rPr>
                    <w:t>（</w:t>
                  </w:r>
                  <w:r>
                    <w:rPr>
                      <w:rFonts w:ascii="Times New Roman" w:hAnsi="Times New Roman" w:hint="eastAsia"/>
                      <w:b/>
                      <w:sz w:val="18"/>
                      <w:szCs w:val="18"/>
                    </w:rPr>
                    <w:t>Bq/kg</w:t>
                  </w:r>
                  <w:r>
                    <w:rPr>
                      <w:rFonts w:ascii="Times New Roman" w:hAnsi="Times New Roman" w:hint="eastAsia"/>
                      <w:b/>
                      <w:sz w:val="18"/>
                      <w:szCs w:val="18"/>
                    </w:rPr>
                    <w:t>）</w:t>
                  </w:r>
                </w:p>
              </w:tc>
              <w:tc>
                <w:tcPr>
                  <w:tcW w:w="510" w:type="pct"/>
                  <w:vMerge/>
                  <w:vAlign w:val="center"/>
                </w:tcPr>
                <w:p w:rsidR="00A66D54" w:rsidRPr="007A75CC" w:rsidRDefault="00A66D54" w:rsidP="00CA50AD">
                  <w:pPr>
                    <w:jc w:val="center"/>
                    <w:rPr>
                      <w:rFonts w:ascii="Times New Roman" w:eastAsiaTheme="minorEastAsia" w:hAnsi="Times New Roman"/>
                      <w:b/>
                      <w:sz w:val="18"/>
                      <w:szCs w:val="18"/>
                    </w:rPr>
                  </w:pP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1</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sz w:val="18"/>
                      <w:szCs w:val="18"/>
                    </w:rPr>
                    <w:t>ZK</w:t>
                  </w:r>
                  <w:r w:rsidRPr="007A75CC">
                    <w:rPr>
                      <w:rFonts w:ascii="Times New Roman" w:eastAsiaTheme="minorEastAsia" w:hAnsi="Times New Roman" w:hint="eastAsia"/>
                      <w:sz w:val="18"/>
                      <w:szCs w:val="18"/>
                    </w:rPr>
                    <w:t>26-6</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2021.04.05</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14.6</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154</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2</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ZK52-3</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2021.04.10</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18.2</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126</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3</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ZK105-3</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2021.05.06</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13.6</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109</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4</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ZK46-2</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2021.05.05</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18.0</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135</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5</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ZK307-1</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2021.05.19</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13.8</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126</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6</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ZK7-2</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2021.06.03</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12.0</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127</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7</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ZK300-1</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2021.06.10</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20.9</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101</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8</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ZK252-6</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2021.07.06</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16.7</w:t>
                  </w:r>
                </w:p>
              </w:tc>
              <w:tc>
                <w:tcPr>
                  <w:tcW w:w="501" w:type="pct"/>
                  <w:vAlign w:val="center"/>
                </w:tcPr>
                <w:p w:rsidR="00A66D54" w:rsidRPr="007A75CC" w:rsidRDefault="00A66D54" w:rsidP="004D512F">
                  <w:pPr>
                    <w:jc w:val="center"/>
                    <w:rPr>
                      <w:rFonts w:ascii="Times New Roman" w:hAnsi="Times New Roman"/>
                      <w:sz w:val="18"/>
                      <w:szCs w:val="18"/>
                    </w:rPr>
                  </w:pPr>
                  <w:r>
                    <w:rPr>
                      <w:rFonts w:ascii="Times New Roman" w:hAnsi="Times New Roman" w:hint="eastAsia"/>
                      <w:sz w:val="18"/>
                      <w:szCs w:val="18"/>
                    </w:rPr>
                    <w:t>142</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9</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ZK200-1</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2021.06.25</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FD-3013-1212</w:t>
                  </w:r>
                </w:p>
              </w:tc>
              <w:tc>
                <w:tcPr>
                  <w:tcW w:w="500" w:type="pct"/>
                  <w:vAlign w:val="center"/>
                </w:tcPr>
                <w:p w:rsidR="00A66D54" w:rsidRPr="007A75CC" w:rsidRDefault="00A66D54" w:rsidP="00CA50AD">
                  <w:pPr>
                    <w:jc w:val="center"/>
                    <w:rPr>
                      <w:rFonts w:ascii="Times New Roman" w:eastAsiaTheme="minorEastAsia" w:hAnsi="Times New Roman"/>
                      <w:sz w:val="18"/>
                      <w:szCs w:val="18"/>
                    </w:rPr>
                  </w:pPr>
                  <w:r>
                    <w:rPr>
                      <w:rFonts w:ascii="Times New Roman" w:eastAsiaTheme="minorEastAsia" w:hAnsi="Times New Roman" w:hint="eastAsia"/>
                      <w:sz w:val="18"/>
                      <w:szCs w:val="18"/>
                    </w:rPr>
                    <w:t>13.9</w:t>
                  </w:r>
                </w:p>
              </w:tc>
              <w:tc>
                <w:tcPr>
                  <w:tcW w:w="501" w:type="pct"/>
                  <w:vAlign w:val="center"/>
                </w:tcPr>
                <w:p w:rsidR="00A66D54" w:rsidRPr="007A75CC" w:rsidRDefault="00A66D54" w:rsidP="00CA50AD">
                  <w:pPr>
                    <w:jc w:val="center"/>
                    <w:rPr>
                      <w:rFonts w:ascii="Times New Roman" w:eastAsiaTheme="minorEastAsia" w:hAnsi="Times New Roman"/>
                      <w:sz w:val="18"/>
                      <w:szCs w:val="18"/>
                    </w:rPr>
                  </w:pPr>
                  <w:r>
                    <w:rPr>
                      <w:rFonts w:ascii="Times New Roman" w:eastAsiaTheme="minorEastAsia" w:hAnsi="Times New Roman" w:hint="eastAsia"/>
                      <w:sz w:val="18"/>
                      <w:szCs w:val="18"/>
                    </w:rPr>
                    <w:t>111</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r w:rsidR="00A66D54" w:rsidRPr="007A75CC" w:rsidTr="00A66D54">
              <w:trPr>
                <w:trHeight w:val="340"/>
                <w:jc w:val="center"/>
              </w:trPr>
              <w:tc>
                <w:tcPr>
                  <w:tcW w:w="417"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10</w:t>
                  </w:r>
                </w:p>
              </w:tc>
              <w:tc>
                <w:tcPr>
                  <w:tcW w:w="554" w:type="pct"/>
                  <w:vAlign w:val="center"/>
                </w:tcPr>
                <w:p w:rsidR="00A66D54" w:rsidRPr="007A75CC" w:rsidRDefault="00A66D54" w:rsidP="00AF7FE1">
                  <w:pPr>
                    <w:ind w:leftChars="-50" w:left="-120" w:rightChars="-50" w:right="-120"/>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ZK15-4</w:t>
                  </w:r>
                </w:p>
              </w:tc>
              <w:tc>
                <w:tcPr>
                  <w:tcW w:w="818"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2021.07.07</w:t>
                  </w:r>
                </w:p>
              </w:tc>
              <w:tc>
                <w:tcPr>
                  <w:tcW w:w="70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hint="eastAsia"/>
                      <w:sz w:val="18"/>
                      <w:szCs w:val="18"/>
                    </w:rPr>
                    <w:t>邓志东</w:t>
                  </w:r>
                </w:p>
              </w:tc>
              <w:tc>
                <w:tcPr>
                  <w:tcW w:w="1000" w:type="pct"/>
                  <w:shd w:val="clear" w:color="auto" w:fill="auto"/>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FD-3013-1</w:t>
                  </w:r>
                  <w:r w:rsidRPr="007A75CC">
                    <w:rPr>
                      <w:rFonts w:ascii="Times New Roman" w:eastAsiaTheme="minorEastAsia" w:hAnsi="Times New Roman"/>
                      <w:sz w:val="18"/>
                      <w:szCs w:val="18"/>
                    </w:rPr>
                    <w:cr/>
                    <w:t>12</w:t>
                  </w:r>
                </w:p>
              </w:tc>
              <w:tc>
                <w:tcPr>
                  <w:tcW w:w="500" w:type="pct"/>
                  <w:vAlign w:val="center"/>
                </w:tcPr>
                <w:p w:rsidR="00A66D54" w:rsidRPr="007A75CC" w:rsidRDefault="00A66D54" w:rsidP="00CA50AD">
                  <w:pPr>
                    <w:jc w:val="center"/>
                    <w:rPr>
                      <w:rFonts w:ascii="Times New Roman" w:eastAsiaTheme="minorEastAsia" w:hAnsi="Times New Roman"/>
                      <w:sz w:val="18"/>
                      <w:szCs w:val="18"/>
                    </w:rPr>
                  </w:pPr>
                  <w:r>
                    <w:rPr>
                      <w:rFonts w:ascii="Times New Roman" w:eastAsiaTheme="minorEastAsia" w:hAnsi="Times New Roman" w:hint="eastAsia"/>
                      <w:sz w:val="18"/>
                      <w:szCs w:val="18"/>
                    </w:rPr>
                    <w:t>15.7</w:t>
                  </w:r>
                </w:p>
              </w:tc>
              <w:tc>
                <w:tcPr>
                  <w:tcW w:w="501" w:type="pct"/>
                  <w:vAlign w:val="center"/>
                </w:tcPr>
                <w:p w:rsidR="00A66D54" w:rsidRPr="007A75CC" w:rsidRDefault="00A66D54" w:rsidP="00CA50AD">
                  <w:pPr>
                    <w:jc w:val="center"/>
                    <w:rPr>
                      <w:rFonts w:ascii="Times New Roman" w:eastAsiaTheme="minorEastAsia" w:hAnsi="Times New Roman"/>
                      <w:sz w:val="18"/>
                      <w:szCs w:val="18"/>
                    </w:rPr>
                  </w:pPr>
                  <w:r>
                    <w:rPr>
                      <w:rFonts w:ascii="Times New Roman" w:eastAsiaTheme="minorEastAsia" w:hAnsi="Times New Roman" w:hint="eastAsia"/>
                      <w:sz w:val="18"/>
                      <w:szCs w:val="18"/>
                    </w:rPr>
                    <w:t>124</w:t>
                  </w:r>
                </w:p>
              </w:tc>
              <w:tc>
                <w:tcPr>
                  <w:tcW w:w="510" w:type="pct"/>
                  <w:vAlign w:val="center"/>
                </w:tcPr>
                <w:p w:rsidR="00A66D54" w:rsidRPr="007A75CC" w:rsidRDefault="00A66D54" w:rsidP="00CA50AD">
                  <w:pPr>
                    <w:jc w:val="center"/>
                    <w:rPr>
                      <w:rFonts w:ascii="Times New Roman" w:eastAsiaTheme="minorEastAsia" w:hAnsi="Times New Roman"/>
                      <w:sz w:val="18"/>
                      <w:szCs w:val="18"/>
                    </w:rPr>
                  </w:pPr>
                  <w:r w:rsidRPr="007A75CC">
                    <w:rPr>
                      <w:rFonts w:ascii="Times New Roman" w:eastAsiaTheme="minorEastAsia" w:hAnsi="Times New Roman"/>
                      <w:sz w:val="18"/>
                      <w:szCs w:val="18"/>
                    </w:rPr>
                    <w:t>正常</w:t>
                  </w:r>
                </w:p>
              </w:tc>
            </w:tr>
          </w:tbl>
          <w:p w:rsidR="00135570" w:rsidRPr="00BE01C2" w:rsidRDefault="00135570" w:rsidP="00BE01C2">
            <w:pPr>
              <w:rPr>
                <w:rFonts w:ascii="Times New Roman" w:eastAsiaTheme="minorEastAsia" w:hAnsi="Times New Roman"/>
                <w:sz w:val="18"/>
                <w:szCs w:val="18"/>
              </w:rPr>
            </w:pPr>
          </w:p>
        </w:tc>
      </w:tr>
    </w:tbl>
    <w:p w:rsidR="00A8435A" w:rsidRPr="00FB6A77" w:rsidRDefault="00A8435A" w:rsidP="00ED5E0A">
      <w:pPr>
        <w:pStyle w:val="a6"/>
        <w:spacing w:line="440" w:lineRule="exact"/>
        <w:rPr>
          <w:rFonts w:ascii="Times New Roman" w:hAnsi="Times New Roman"/>
          <w:b/>
          <w:sz w:val="26"/>
          <w:szCs w:val="26"/>
        </w:rPr>
        <w:sectPr w:rsidR="00A8435A" w:rsidRPr="00FB6A77" w:rsidSect="00661123">
          <w:pgSz w:w="11907" w:h="16840" w:code="77"/>
          <w:pgMar w:top="1701" w:right="1588" w:bottom="1588" w:left="1588" w:header="1304" w:footer="1247" w:gutter="0"/>
          <w:pgNumType w:start="1"/>
          <w:cols w:space="425"/>
          <w:docGrid w:type="linesAndChars" w:linePitch="312"/>
        </w:sectPr>
      </w:pPr>
    </w:p>
    <w:p w:rsidR="002C4CA8" w:rsidRPr="00FB6A77" w:rsidRDefault="002104FF" w:rsidP="002C4CA8">
      <w:pPr>
        <w:pStyle w:val="a6"/>
        <w:spacing w:line="400" w:lineRule="exact"/>
        <w:outlineLvl w:val="0"/>
        <w:rPr>
          <w:rFonts w:ascii="Times New Roman" w:hAnsi="Times New Roman"/>
          <w:b/>
          <w:sz w:val="26"/>
          <w:szCs w:val="26"/>
        </w:rPr>
      </w:pPr>
      <w:bookmarkStart w:id="4" w:name="_Toc97710130"/>
      <w:bookmarkStart w:id="5" w:name="_Toc97759290"/>
      <w:r w:rsidRPr="00FB6A77">
        <w:rPr>
          <w:rFonts w:ascii="Times New Roman" w:hAnsi="Times New Roman"/>
          <w:b/>
          <w:sz w:val="26"/>
          <w:szCs w:val="26"/>
        </w:rPr>
        <w:lastRenderedPageBreak/>
        <w:t>2</w:t>
      </w:r>
      <w:r w:rsidR="002C4CA8" w:rsidRPr="00FB6A77">
        <w:rPr>
          <w:rFonts w:ascii="Times New Roman" w:hAnsi="Times New Roman"/>
          <w:b/>
          <w:sz w:val="26"/>
          <w:szCs w:val="26"/>
        </w:rPr>
        <w:t>编制依据</w:t>
      </w:r>
      <w:bookmarkEnd w:id="4"/>
      <w:bookmarkEnd w:id="5"/>
    </w:p>
    <w:tbl>
      <w:tblPr>
        <w:tblW w:w="4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7591"/>
      </w:tblGrid>
      <w:tr w:rsidR="00FB6A77" w:rsidRPr="00FB6A77" w:rsidTr="005B0A74">
        <w:trPr>
          <w:trHeight w:val="11268"/>
          <w:jc w:val="center"/>
        </w:trPr>
        <w:tc>
          <w:tcPr>
            <w:tcW w:w="396" w:type="pct"/>
            <w:vAlign w:val="center"/>
          </w:tcPr>
          <w:p w:rsidR="00040DFC" w:rsidRPr="00FB6A77" w:rsidRDefault="00040DFC" w:rsidP="00440D16">
            <w:pPr>
              <w:pStyle w:val="00"/>
              <w:ind w:firstLineChars="0" w:firstLine="0"/>
              <w:jc w:val="center"/>
              <w:rPr>
                <w:rFonts w:ascii="Times New Roman" w:hAnsi="Times New Roman"/>
                <w:b/>
              </w:rPr>
            </w:pPr>
            <w:r w:rsidRPr="00FB6A77">
              <w:rPr>
                <w:rFonts w:ascii="Times New Roman" w:hAnsi="Times New Roman"/>
                <w:b/>
              </w:rPr>
              <w:t>法</w:t>
            </w:r>
            <w:r w:rsidR="00440D16" w:rsidRPr="00FB6A77">
              <w:rPr>
                <w:rFonts w:ascii="Times New Roman" w:hAnsi="Times New Roman"/>
                <w:b/>
              </w:rPr>
              <w:t>规</w:t>
            </w:r>
            <w:r w:rsidRPr="00FB6A77">
              <w:rPr>
                <w:rFonts w:ascii="Times New Roman" w:hAnsi="Times New Roman"/>
                <w:b/>
              </w:rPr>
              <w:t>标准</w:t>
            </w:r>
          </w:p>
        </w:tc>
        <w:tc>
          <w:tcPr>
            <w:tcW w:w="4604" w:type="pct"/>
            <w:shd w:val="clear" w:color="auto" w:fill="auto"/>
          </w:tcPr>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w:t>
            </w:r>
            <w:r w:rsidRPr="00FB6A77">
              <w:rPr>
                <w:rFonts w:ascii="Times New Roman" w:hAnsi="Times New Roman"/>
                <w:sz w:val="24"/>
                <w:szCs w:val="24"/>
              </w:rPr>
              <w:t>）《中华人民共和国环境保护法》，</w:t>
            </w:r>
            <w:r w:rsidRPr="00FB6A77">
              <w:rPr>
                <w:rFonts w:ascii="Times New Roman" w:eastAsiaTheme="minorEastAsia" w:hAnsi="Times New Roman"/>
                <w:sz w:val="24"/>
                <w:szCs w:val="24"/>
              </w:rPr>
              <w:t>2015</w:t>
            </w:r>
            <w:r w:rsidRPr="00FB6A77">
              <w:rPr>
                <w:rFonts w:ascii="Times New Roman" w:eastAsiaTheme="minorEastAsia" w:hAnsi="Times New Roman"/>
                <w:sz w:val="24"/>
                <w:szCs w:val="24"/>
              </w:rPr>
              <w:t>年</w:t>
            </w:r>
            <w:r w:rsidRPr="00FB6A77">
              <w:rPr>
                <w:rFonts w:ascii="Times New Roman" w:eastAsiaTheme="minorEastAsia" w:hAnsi="Times New Roman"/>
                <w:sz w:val="24"/>
                <w:szCs w:val="24"/>
              </w:rPr>
              <w:t>1</w:t>
            </w:r>
            <w:r w:rsidRPr="00FB6A77">
              <w:rPr>
                <w:rFonts w:ascii="Times New Roman" w:eastAsiaTheme="minorEastAsia" w:hAnsi="Times New Roman"/>
                <w:sz w:val="24"/>
                <w:szCs w:val="24"/>
              </w:rPr>
              <w:t>月</w:t>
            </w:r>
            <w:r w:rsidRPr="00FB6A77">
              <w:rPr>
                <w:rFonts w:ascii="Times New Roman" w:eastAsiaTheme="minorEastAsia" w:hAnsi="Times New Roman"/>
                <w:sz w:val="24"/>
                <w:szCs w:val="24"/>
              </w:rPr>
              <w:t>1</w:t>
            </w:r>
            <w:r w:rsidRPr="00FB6A77">
              <w:rPr>
                <w:rFonts w:ascii="Times New Roman" w:eastAsiaTheme="minorEastAsia" w:hAnsi="Times New Roman"/>
                <w:sz w:val="24"/>
                <w:szCs w:val="24"/>
              </w:rPr>
              <w:t>日</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w:t>
            </w:r>
            <w:r w:rsidRPr="00FB6A77">
              <w:rPr>
                <w:rFonts w:ascii="Times New Roman" w:hAnsi="Times New Roman"/>
                <w:sz w:val="24"/>
                <w:szCs w:val="24"/>
              </w:rPr>
              <w:t>）《中华人民共和国放射性污染防治法》，</w:t>
            </w:r>
            <w:r w:rsidRPr="00FB6A77">
              <w:rPr>
                <w:rFonts w:ascii="Times New Roman" w:hAnsi="Times New Roman"/>
                <w:sz w:val="24"/>
                <w:szCs w:val="24"/>
              </w:rPr>
              <w:t>2003</w:t>
            </w:r>
            <w:r w:rsidRPr="00FB6A77">
              <w:rPr>
                <w:rFonts w:ascii="Times New Roman" w:hAnsi="Times New Roman"/>
                <w:sz w:val="24"/>
                <w:szCs w:val="24"/>
              </w:rPr>
              <w:t>年</w:t>
            </w:r>
            <w:r w:rsidRPr="00FB6A77">
              <w:rPr>
                <w:rFonts w:ascii="Times New Roman" w:hAnsi="Times New Roman"/>
                <w:sz w:val="24"/>
                <w:szCs w:val="24"/>
              </w:rPr>
              <w:t>10</w:t>
            </w:r>
            <w:r w:rsidRPr="00FB6A77">
              <w:rPr>
                <w:rFonts w:ascii="Times New Roman" w:hAnsi="Times New Roman"/>
                <w:sz w:val="24"/>
                <w:szCs w:val="24"/>
              </w:rPr>
              <w:t>月</w:t>
            </w:r>
            <w:r w:rsidRPr="00FB6A77">
              <w:rPr>
                <w:rFonts w:ascii="Times New Roman" w:hAnsi="Times New Roman"/>
                <w:sz w:val="24"/>
                <w:szCs w:val="24"/>
              </w:rPr>
              <w:t>1</w:t>
            </w:r>
            <w:r w:rsidRPr="00FB6A77">
              <w:rPr>
                <w:rFonts w:ascii="Times New Roman" w:hAnsi="Times New Roman"/>
                <w:sz w:val="24"/>
                <w:szCs w:val="24"/>
              </w:rPr>
              <w:t>日；</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3</w:t>
            </w:r>
            <w:r w:rsidRPr="00FB6A77">
              <w:rPr>
                <w:rFonts w:ascii="Times New Roman" w:hAnsi="Times New Roman"/>
                <w:sz w:val="24"/>
                <w:szCs w:val="24"/>
              </w:rPr>
              <w:t>）《中华人民共和国环境影响评价法》，</w:t>
            </w:r>
            <w:r w:rsidRPr="00FB6A77">
              <w:rPr>
                <w:rFonts w:ascii="Times New Roman" w:eastAsiaTheme="minorEastAsia" w:hAnsi="Times New Roman"/>
                <w:sz w:val="24"/>
                <w:szCs w:val="24"/>
              </w:rPr>
              <w:t>2018</w:t>
            </w:r>
            <w:r w:rsidRPr="00FB6A77">
              <w:rPr>
                <w:rFonts w:ascii="Times New Roman" w:eastAsiaTheme="minorEastAsia" w:hAnsi="Times New Roman"/>
                <w:sz w:val="24"/>
                <w:szCs w:val="24"/>
              </w:rPr>
              <w:t>年</w:t>
            </w:r>
            <w:r w:rsidRPr="00FB6A77">
              <w:rPr>
                <w:rFonts w:ascii="Times New Roman" w:eastAsiaTheme="minorEastAsia" w:hAnsi="Times New Roman"/>
                <w:sz w:val="24"/>
                <w:szCs w:val="24"/>
              </w:rPr>
              <w:t>12</w:t>
            </w:r>
            <w:r w:rsidRPr="00FB6A77">
              <w:rPr>
                <w:rFonts w:ascii="Times New Roman" w:eastAsiaTheme="minorEastAsia" w:hAnsi="Times New Roman"/>
                <w:sz w:val="24"/>
                <w:szCs w:val="24"/>
              </w:rPr>
              <w:t>月</w:t>
            </w:r>
            <w:r w:rsidRPr="00FB6A77">
              <w:rPr>
                <w:rFonts w:ascii="Times New Roman" w:eastAsiaTheme="minorEastAsia" w:hAnsi="Times New Roman"/>
                <w:sz w:val="24"/>
                <w:szCs w:val="24"/>
              </w:rPr>
              <w:t>29</w:t>
            </w:r>
            <w:r w:rsidRPr="00FB6A77">
              <w:rPr>
                <w:rFonts w:ascii="Times New Roman" w:eastAsiaTheme="minorEastAsia" w:hAnsi="Times New Roman"/>
                <w:sz w:val="24"/>
                <w:szCs w:val="24"/>
              </w:rPr>
              <w:t>日修订</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4</w:t>
            </w:r>
            <w:r w:rsidRPr="00FB6A77">
              <w:rPr>
                <w:rFonts w:ascii="Times New Roman" w:hAnsi="Times New Roman"/>
                <w:sz w:val="24"/>
                <w:szCs w:val="24"/>
              </w:rPr>
              <w:t>）《建设项目环境保护管理条例》，</w:t>
            </w:r>
            <w:r w:rsidRPr="00FB6A77">
              <w:rPr>
                <w:rFonts w:ascii="Times New Roman" w:hAnsi="Times New Roman"/>
                <w:sz w:val="24"/>
                <w:szCs w:val="24"/>
              </w:rPr>
              <w:t>2017</w:t>
            </w:r>
            <w:r w:rsidRPr="00FB6A77">
              <w:rPr>
                <w:rFonts w:ascii="Times New Roman" w:hAnsi="Times New Roman"/>
                <w:sz w:val="24"/>
                <w:szCs w:val="24"/>
              </w:rPr>
              <w:t>年</w:t>
            </w:r>
            <w:r w:rsidRPr="00FB6A77">
              <w:rPr>
                <w:rFonts w:ascii="Times New Roman" w:hAnsi="Times New Roman"/>
                <w:sz w:val="24"/>
                <w:szCs w:val="24"/>
              </w:rPr>
              <w:t>10</w:t>
            </w:r>
            <w:r w:rsidRPr="00FB6A77">
              <w:rPr>
                <w:rFonts w:ascii="Times New Roman" w:hAnsi="Times New Roman"/>
                <w:sz w:val="24"/>
                <w:szCs w:val="24"/>
              </w:rPr>
              <w:t>月</w:t>
            </w:r>
            <w:r w:rsidRPr="00FB6A77">
              <w:rPr>
                <w:rFonts w:ascii="Times New Roman" w:hAnsi="Times New Roman"/>
                <w:sz w:val="24"/>
                <w:szCs w:val="24"/>
              </w:rPr>
              <w:t>1</w:t>
            </w:r>
            <w:r w:rsidRPr="00FB6A77">
              <w:rPr>
                <w:rFonts w:ascii="Times New Roman" w:hAnsi="Times New Roman"/>
                <w:sz w:val="24"/>
                <w:szCs w:val="24"/>
              </w:rPr>
              <w:t>日修订；</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5</w:t>
            </w:r>
            <w:r w:rsidRPr="00FB6A77">
              <w:rPr>
                <w:rFonts w:ascii="Times New Roman" w:hAnsi="Times New Roman"/>
                <w:sz w:val="24"/>
                <w:szCs w:val="24"/>
              </w:rPr>
              <w:t>）《中华人民共和国水污染防治法》，</w:t>
            </w:r>
            <w:r w:rsidRPr="00FB6A77">
              <w:rPr>
                <w:rFonts w:ascii="Times New Roman" w:hAnsi="Times New Roman"/>
                <w:sz w:val="24"/>
                <w:szCs w:val="24"/>
              </w:rPr>
              <w:t>2018</w:t>
            </w:r>
            <w:r w:rsidRPr="00FB6A77">
              <w:rPr>
                <w:rFonts w:ascii="Times New Roman" w:hAnsi="Times New Roman"/>
                <w:sz w:val="24"/>
                <w:szCs w:val="24"/>
              </w:rPr>
              <w:t>年</w:t>
            </w:r>
            <w:r w:rsidRPr="00FB6A77">
              <w:rPr>
                <w:rFonts w:ascii="Times New Roman" w:hAnsi="Times New Roman"/>
                <w:sz w:val="24"/>
                <w:szCs w:val="24"/>
              </w:rPr>
              <w:t>1</w:t>
            </w:r>
            <w:r w:rsidRPr="00FB6A77">
              <w:rPr>
                <w:rFonts w:ascii="Times New Roman" w:hAnsi="Times New Roman"/>
                <w:sz w:val="24"/>
                <w:szCs w:val="24"/>
              </w:rPr>
              <w:t>月</w:t>
            </w:r>
            <w:r w:rsidRPr="00FB6A77">
              <w:rPr>
                <w:rFonts w:ascii="Times New Roman" w:hAnsi="Times New Roman"/>
                <w:sz w:val="24"/>
                <w:szCs w:val="24"/>
              </w:rPr>
              <w:t>1</w:t>
            </w:r>
            <w:r w:rsidRPr="00FB6A77">
              <w:rPr>
                <w:rFonts w:ascii="Times New Roman" w:hAnsi="Times New Roman"/>
                <w:sz w:val="24"/>
                <w:szCs w:val="24"/>
              </w:rPr>
              <w:t>日起施行；</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6</w:t>
            </w:r>
            <w:r w:rsidRPr="00FB6A77">
              <w:rPr>
                <w:rFonts w:ascii="Times New Roman" w:hAnsi="Times New Roman"/>
                <w:sz w:val="24"/>
                <w:szCs w:val="24"/>
              </w:rPr>
              <w:t>）《中华人民共和国大气污染防治法》，</w:t>
            </w:r>
            <w:r w:rsidRPr="00FB6A77">
              <w:rPr>
                <w:rFonts w:ascii="Times New Roman" w:hAnsi="Times New Roman"/>
                <w:sz w:val="24"/>
                <w:szCs w:val="24"/>
              </w:rPr>
              <w:t>2018</w:t>
            </w:r>
            <w:r w:rsidRPr="00FB6A77">
              <w:rPr>
                <w:rFonts w:ascii="Times New Roman" w:hAnsi="Times New Roman"/>
                <w:sz w:val="24"/>
                <w:szCs w:val="24"/>
              </w:rPr>
              <w:t>年</w:t>
            </w:r>
            <w:r w:rsidRPr="00FB6A77">
              <w:rPr>
                <w:rFonts w:ascii="Times New Roman" w:hAnsi="Times New Roman"/>
                <w:sz w:val="24"/>
                <w:szCs w:val="24"/>
              </w:rPr>
              <w:t>10</w:t>
            </w:r>
            <w:r w:rsidRPr="00FB6A77">
              <w:rPr>
                <w:rFonts w:ascii="Times New Roman" w:hAnsi="Times New Roman"/>
                <w:sz w:val="24"/>
                <w:szCs w:val="24"/>
              </w:rPr>
              <w:t>月</w:t>
            </w:r>
            <w:r w:rsidRPr="00FB6A77">
              <w:rPr>
                <w:rFonts w:ascii="Times New Roman" w:hAnsi="Times New Roman"/>
                <w:sz w:val="24"/>
                <w:szCs w:val="24"/>
              </w:rPr>
              <w:t>26</w:t>
            </w:r>
            <w:r w:rsidRPr="00FB6A77">
              <w:rPr>
                <w:rFonts w:ascii="Times New Roman" w:hAnsi="Times New Roman"/>
                <w:sz w:val="24"/>
                <w:szCs w:val="24"/>
              </w:rPr>
              <w:t>日修订；</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7</w:t>
            </w:r>
            <w:r w:rsidRPr="00FB6A77">
              <w:rPr>
                <w:rFonts w:ascii="Times New Roman" w:hAnsi="Times New Roman"/>
                <w:sz w:val="24"/>
                <w:szCs w:val="24"/>
              </w:rPr>
              <w:t>）《中华人民共和国环境噪声污染防治法》，</w:t>
            </w:r>
            <w:r w:rsidRPr="00FB6A77">
              <w:rPr>
                <w:rFonts w:ascii="Times New Roman" w:hAnsi="Times New Roman"/>
                <w:sz w:val="24"/>
                <w:szCs w:val="24"/>
              </w:rPr>
              <w:t>2018</w:t>
            </w:r>
            <w:r w:rsidRPr="00FB6A77">
              <w:rPr>
                <w:rFonts w:ascii="Times New Roman" w:hAnsi="Times New Roman"/>
                <w:sz w:val="24"/>
                <w:szCs w:val="24"/>
              </w:rPr>
              <w:t>年</w:t>
            </w:r>
            <w:r w:rsidRPr="00FB6A77">
              <w:rPr>
                <w:rFonts w:ascii="Times New Roman" w:hAnsi="Times New Roman"/>
                <w:sz w:val="24"/>
                <w:szCs w:val="24"/>
              </w:rPr>
              <w:t>12</w:t>
            </w:r>
            <w:r w:rsidRPr="00FB6A77">
              <w:rPr>
                <w:rFonts w:ascii="Times New Roman" w:hAnsi="Times New Roman"/>
                <w:sz w:val="24"/>
                <w:szCs w:val="24"/>
              </w:rPr>
              <w:t>月</w:t>
            </w:r>
            <w:r w:rsidRPr="00FB6A77">
              <w:rPr>
                <w:rFonts w:ascii="Times New Roman" w:hAnsi="Times New Roman"/>
                <w:sz w:val="24"/>
                <w:szCs w:val="24"/>
              </w:rPr>
              <w:t>29</w:t>
            </w:r>
            <w:r w:rsidRPr="00FB6A77">
              <w:rPr>
                <w:rFonts w:ascii="Times New Roman" w:hAnsi="Times New Roman"/>
                <w:sz w:val="24"/>
                <w:szCs w:val="24"/>
              </w:rPr>
              <w:t>日施行；</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8</w:t>
            </w:r>
            <w:r w:rsidRPr="00FB6A77">
              <w:rPr>
                <w:rFonts w:ascii="Times New Roman" w:hAnsi="Times New Roman"/>
                <w:sz w:val="24"/>
                <w:szCs w:val="24"/>
              </w:rPr>
              <w:t>）《中华人民共和国土壤污染防治法》，</w:t>
            </w:r>
            <w:r w:rsidRPr="00FB6A77">
              <w:rPr>
                <w:rFonts w:ascii="Times New Roman" w:hAnsi="Times New Roman"/>
                <w:sz w:val="24"/>
                <w:szCs w:val="24"/>
              </w:rPr>
              <w:t>2019</w:t>
            </w:r>
            <w:r w:rsidRPr="00FB6A77">
              <w:rPr>
                <w:rFonts w:ascii="Times New Roman" w:hAnsi="Times New Roman"/>
                <w:sz w:val="24"/>
                <w:szCs w:val="24"/>
              </w:rPr>
              <w:t>年</w:t>
            </w:r>
            <w:r w:rsidRPr="00FB6A77">
              <w:rPr>
                <w:rFonts w:ascii="Times New Roman" w:hAnsi="Times New Roman"/>
                <w:sz w:val="24"/>
                <w:szCs w:val="24"/>
              </w:rPr>
              <w:t>1</w:t>
            </w:r>
            <w:r w:rsidRPr="00FB6A77">
              <w:rPr>
                <w:rFonts w:ascii="Times New Roman" w:hAnsi="Times New Roman"/>
                <w:sz w:val="24"/>
                <w:szCs w:val="24"/>
              </w:rPr>
              <w:t>月</w:t>
            </w:r>
            <w:r w:rsidRPr="00FB6A77">
              <w:rPr>
                <w:rFonts w:ascii="Times New Roman" w:hAnsi="Times New Roman"/>
                <w:sz w:val="24"/>
                <w:szCs w:val="24"/>
              </w:rPr>
              <w:t>1</w:t>
            </w:r>
            <w:r w:rsidRPr="00FB6A77">
              <w:rPr>
                <w:rFonts w:ascii="Times New Roman" w:hAnsi="Times New Roman"/>
                <w:sz w:val="24"/>
                <w:szCs w:val="24"/>
              </w:rPr>
              <w:t>日起施行；</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9</w:t>
            </w:r>
            <w:r w:rsidRPr="00FB6A77">
              <w:rPr>
                <w:rFonts w:ascii="Times New Roman" w:hAnsi="Times New Roman"/>
                <w:sz w:val="24"/>
                <w:szCs w:val="24"/>
              </w:rPr>
              <w:t>）《中华人民共和国固体废物污染环境防治法》，</w:t>
            </w:r>
            <w:r w:rsidRPr="00FB6A77">
              <w:rPr>
                <w:rFonts w:ascii="Times New Roman" w:hAnsi="Times New Roman"/>
                <w:sz w:val="24"/>
                <w:szCs w:val="24"/>
              </w:rPr>
              <w:t>2016</w:t>
            </w:r>
            <w:r w:rsidRPr="00FB6A77">
              <w:rPr>
                <w:rFonts w:ascii="Times New Roman" w:hAnsi="Times New Roman"/>
                <w:sz w:val="24"/>
                <w:szCs w:val="24"/>
              </w:rPr>
              <w:t>年</w:t>
            </w:r>
            <w:r w:rsidRPr="00FB6A77">
              <w:rPr>
                <w:rFonts w:ascii="Times New Roman" w:hAnsi="Times New Roman"/>
                <w:sz w:val="24"/>
                <w:szCs w:val="24"/>
              </w:rPr>
              <w:t>11</w:t>
            </w:r>
            <w:r w:rsidRPr="00FB6A77">
              <w:rPr>
                <w:rFonts w:ascii="Times New Roman" w:hAnsi="Times New Roman"/>
                <w:sz w:val="24"/>
                <w:szCs w:val="24"/>
              </w:rPr>
              <w:t>月</w:t>
            </w:r>
            <w:r w:rsidRPr="00FB6A77">
              <w:rPr>
                <w:rFonts w:ascii="Times New Roman" w:hAnsi="Times New Roman"/>
                <w:sz w:val="24"/>
                <w:szCs w:val="24"/>
              </w:rPr>
              <w:t>7</w:t>
            </w:r>
            <w:r w:rsidRPr="00FB6A77">
              <w:rPr>
                <w:rFonts w:ascii="Times New Roman" w:hAnsi="Times New Roman"/>
                <w:sz w:val="24"/>
                <w:szCs w:val="24"/>
              </w:rPr>
              <w:t>日修订；</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10</w:t>
            </w:r>
            <w:r w:rsidRPr="00FB6A77">
              <w:rPr>
                <w:rFonts w:ascii="Times New Roman" w:hAnsi="Times New Roman"/>
                <w:sz w:val="24"/>
                <w:szCs w:val="24"/>
              </w:rPr>
              <w:t>）《广东省环境保护条例》（</w:t>
            </w:r>
            <w:r w:rsidRPr="00FB6A77">
              <w:rPr>
                <w:rFonts w:ascii="Times New Roman" w:hAnsi="Times New Roman"/>
                <w:sz w:val="24"/>
                <w:szCs w:val="24"/>
              </w:rPr>
              <w:t>2018</w:t>
            </w:r>
            <w:r w:rsidRPr="00FB6A77">
              <w:rPr>
                <w:rFonts w:ascii="Times New Roman" w:hAnsi="Times New Roman"/>
                <w:sz w:val="24"/>
                <w:szCs w:val="24"/>
              </w:rPr>
              <w:t>年</w:t>
            </w:r>
            <w:r w:rsidRPr="00FB6A77">
              <w:rPr>
                <w:rFonts w:ascii="Times New Roman" w:hAnsi="Times New Roman"/>
                <w:sz w:val="24"/>
                <w:szCs w:val="24"/>
              </w:rPr>
              <w:t>11</w:t>
            </w:r>
            <w:r w:rsidRPr="00FB6A77">
              <w:rPr>
                <w:rFonts w:ascii="Times New Roman" w:hAnsi="Times New Roman"/>
                <w:sz w:val="24"/>
                <w:szCs w:val="24"/>
              </w:rPr>
              <w:t>月</w:t>
            </w:r>
            <w:r w:rsidRPr="00FB6A77">
              <w:rPr>
                <w:rFonts w:ascii="Times New Roman" w:hAnsi="Times New Roman"/>
                <w:sz w:val="24"/>
                <w:szCs w:val="24"/>
              </w:rPr>
              <w:t>29</w:t>
            </w:r>
            <w:r w:rsidRPr="00FB6A77">
              <w:rPr>
                <w:rFonts w:ascii="Times New Roman" w:hAnsi="Times New Roman"/>
                <w:sz w:val="24"/>
                <w:szCs w:val="24"/>
              </w:rPr>
              <w:t>日修订）；</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11</w:t>
            </w:r>
            <w:r w:rsidRPr="00FB6A77">
              <w:rPr>
                <w:rFonts w:ascii="Times New Roman" w:hAnsi="Times New Roman"/>
                <w:sz w:val="24"/>
                <w:szCs w:val="24"/>
              </w:rPr>
              <w:t>）《广东省建设项目环境保护管理条例》（</w:t>
            </w:r>
            <w:r w:rsidRPr="00FB6A77">
              <w:rPr>
                <w:rFonts w:ascii="Times New Roman" w:hAnsi="Times New Roman"/>
                <w:sz w:val="24"/>
                <w:szCs w:val="24"/>
              </w:rPr>
              <w:t>2018</w:t>
            </w:r>
            <w:r w:rsidRPr="00FB6A77">
              <w:rPr>
                <w:rFonts w:ascii="Times New Roman" w:hAnsi="Times New Roman"/>
                <w:sz w:val="24"/>
                <w:szCs w:val="24"/>
              </w:rPr>
              <w:t>年</w:t>
            </w:r>
            <w:r w:rsidRPr="00FB6A77">
              <w:rPr>
                <w:rFonts w:ascii="Times New Roman" w:hAnsi="Times New Roman"/>
                <w:sz w:val="24"/>
                <w:szCs w:val="24"/>
              </w:rPr>
              <w:t>11</w:t>
            </w:r>
            <w:r w:rsidRPr="00FB6A77">
              <w:rPr>
                <w:rFonts w:ascii="Times New Roman" w:hAnsi="Times New Roman"/>
                <w:sz w:val="24"/>
                <w:szCs w:val="24"/>
              </w:rPr>
              <w:t>月</w:t>
            </w:r>
            <w:r w:rsidRPr="00FB6A77">
              <w:rPr>
                <w:rFonts w:ascii="Times New Roman" w:hAnsi="Times New Roman"/>
                <w:sz w:val="24"/>
                <w:szCs w:val="24"/>
              </w:rPr>
              <w:t>29</w:t>
            </w:r>
            <w:r w:rsidRPr="00FB6A77">
              <w:rPr>
                <w:rFonts w:ascii="Times New Roman" w:hAnsi="Times New Roman"/>
                <w:sz w:val="24"/>
                <w:szCs w:val="24"/>
              </w:rPr>
              <w:t>日修订）；</w:t>
            </w:r>
          </w:p>
          <w:p w:rsidR="00BC37F3" w:rsidRPr="00FB6A77" w:rsidRDefault="00BC37F3" w:rsidP="00ED4285">
            <w:pPr>
              <w:pStyle w:val="00"/>
              <w:spacing w:line="440" w:lineRule="exact"/>
              <w:ind w:leftChars="12" w:left="29"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12</w:t>
            </w:r>
            <w:r w:rsidRPr="00FB6A77">
              <w:rPr>
                <w:rFonts w:ascii="Times New Roman" w:hAnsi="Times New Roman"/>
                <w:sz w:val="24"/>
                <w:szCs w:val="24"/>
              </w:rPr>
              <w:t>）</w:t>
            </w:r>
            <w:r w:rsidRPr="00FB6A77">
              <w:rPr>
                <w:rFonts w:ascii="Times New Roman" w:hAnsi="Times New Roman"/>
                <w:kern w:val="0"/>
                <w:sz w:val="24"/>
                <w:szCs w:val="24"/>
              </w:rPr>
              <w:t>《环境影响评价技术导则总纲》</w:t>
            </w:r>
            <w:r w:rsidRPr="00FB6A77">
              <w:rPr>
                <w:rFonts w:ascii="Times New Roman" w:hAnsi="Times New Roman"/>
                <w:kern w:val="0"/>
                <w:sz w:val="24"/>
                <w:szCs w:val="24"/>
              </w:rPr>
              <w:t>HJ 2.1-2016</w:t>
            </w:r>
            <w:r w:rsidRPr="00FB6A77">
              <w:rPr>
                <w:rFonts w:ascii="Times New Roman" w:hAnsi="Times New Roman"/>
                <w:kern w:val="0"/>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13</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环境影响评价技术导则大气环境</w:t>
            </w:r>
            <w:r w:rsidRPr="00FB6A77">
              <w:rPr>
                <w:rFonts w:ascii="Times New Roman" w:hAnsi="Times New Roman"/>
                <w:kern w:val="0"/>
                <w:sz w:val="24"/>
                <w:szCs w:val="24"/>
              </w:rPr>
              <w:t>》</w:t>
            </w:r>
            <w:r w:rsidRPr="00FB6A77">
              <w:rPr>
                <w:rFonts w:ascii="Times New Roman" w:hAnsi="Times New Roman"/>
                <w:sz w:val="24"/>
                <w:szCs w:val="24"/>
              </w:rPr>
              <w:t>（</w:t>
            </w:r>
            <w:r w:rsidRPr="00FB6A77">
              <w:rPr>
                <w:rFonts w:ascii="Times New Roman" w:hAnsi="Times New Roman"/>
                <w:sz w:val="24"/>
                <w:szCs w:val="24"/>
              </w:rPr>
              <w:t>HJ 2.2-2018</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14</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环境影响评价技术导则地表水环境</w:t>
            </w:r>
            <w:r w:rsidRPr="00FB6A77">
              <w:rPr>
                <w:rFonts w:ascii="Times New Roman" w:hAnsi="Times New Roman"/>
                <w:kern w:val="0"/>
                <w:sz w:val="24"/>
                <w:szCs w:val="24"/>
              </w:rPr>
              <w:t>》</w:t>
            </w:r>
            <w:r w:rsidRPr="00FB6A77">
              <w:rPr>
                <w:rFonts w:ascii="Times New Roman" w:hAnsi="Times New Roman"/>
                <w:sz w:val="24"/>
                <w:szCs w:val="24"/>
              </w:rPr>
              <w:t>(HJ 2.3-2018)</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15</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环境影响评价技术导则地下水环境</w:t>
            </w:r>
            <w:r w:rsidRPr="00FB6A77">
              <w:rPr>
                <w:rFonts w:ascii="Times New Roman" w:hAnsi="Times New Roman"/>
                <w:kern w:val="0"/>
                <w:sz w:val="24"/>
                <w:szCs w:val="24"/>
              </w:rPr>
              <w:t>》</w:t>
            </w:r>
            <w:r w:rsidRPr="00FB6A77">
              <w:rPr>
                <w:rFonts w:ascii="Times New Roman" w:hAnsi="Times New Roman"/>
                <w:sz w:val="24"/>
                <w:szCs w:val="24"/>
              </w:rPr>
              <w:t>(HJ 610-2016)</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16</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环境影响评价技术导则生态影响</w:t>
            </w:r>
            <w:r w:rsidRPr="00FB6A77">
              <w:rPr>
                <w:rFonts w:ascii="Times New Roman" w:hAnsi="Times New Roman"/>
                <w:kern w:val="0"/>
                <w:sz w:val="24"/>
                <w:szCs w:val="24"/>
              </w:rPr>
              <w:t>》</w:t>
            </w:r>
            <w:r w:rsidRPr="00FB6A77">
              <w:rPr>
                <w:rFonts w:ascii="Times New Roman" w:hAnsi="Times New Roman"/>
                <w:sz w:val="24"/>
                <w:szCs w:val="24"/>
              </w:rPr>
              <w:t>（</w:t>
            </w:r>
            <w:r w:rsidRPr="00FB6A77">
              <w:rPr>
                <w:rFonts w:ascii="Times New Roman" w:hAnsi="Times New Roman"/>
                <w:sz w:val="24"/>
                <w:szCs w:val="24"/>
              </w:rPr>
              <w:t xml:space="preserve">HJ 19-2011 </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17</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环境影响评价技术导则声环境</w:t>
            </w:r>
            <w:r w:rsidRPr="00FB6A77">
              <w:rPr>
                <w:rFonts w:ascii="Times New Roman" w:hAnsi="Times New Roman"/>
                <w:kern w:val="0"/>
                <w:sz w:val="24"/>
                <w:szCs w:val="24"/>
              </w:rPr>
              <w:t>》</w:t>
            </w:r>
            <w:r w:rsidRPr="00FB6A77">
              <w:rPr>
                <w:rFonts w:ascii="Times New Roman" w:hAnsi="Times New Roman"/>
                <w:sz w:val="24"/>
                <w:szCs w:val="24"/>
              </w:rPr>
              <w:t>（</w:t>
            </w:r>
            <w:r w:rsidRPr="00FB6A77">
              <w:rPr>
                <w:rFonts w:ascii="Times New Roman" w:hAnsi="Times New Roman"/>
                <w:sz w:val="24"/>
                <w:szCs w:val="24"/>
              </w:rPr>
              <w:t xml:space="preserve">HJ 2.4-2009 </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18</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环境影响评价技术导则土壤环境（试行）</w:t>
            </w:r>
            <w:r w:rsidRPr="00FB6A77">
              <w:rPr>
                <w:rFonts w:ascii="Times New Roman" w:hAnsi="Times New Roman"/>
                <w:kern w:val="0"/>
                <w:sz w:val="24"/>
                <w:szCs w:val="24"/>
              </w:rPr>
              <w:t>》</w:t>
            </w:r>
            <w:r w:rsidRPr="00FB6A77">
              <w:rPr>
                <w:rFonts w:ascii="Times New Roman" w:hAnsi="Times New Roman"/>
                <w:sz w:val="24"/>
                <w:szCs w:val="24"/>
              </w:rPr>
              <w:t>（</w:t>
            </w:r>
            <w:r w:rsidRPr="00FB6A77">
              <w:rPr>
                <w:rFonts w:ascii="Times New Roman" w:hAnsi="Times New Roman"/>
                <w:sz w:val="24"/>
                <w:szCs w:val="24"/>
              </w:rPr>
              <w:t>HJ 964-2018</w:t>
            </w:r>
            <w:r w:rsidRPr="00FB6A77">
              <w:rPr>
                <w:rFonts w:ascii="Times New Roman" w:hAnsi="Times New Roman"/>
                <w:sz w:val="24"/>
                <w:szCs w:val="24"/>
              </w:rPr>
              <w:t>）；</w:t>
            </w:r>
          </w:p>
          <w:p w:rsidR="0052132A" w:rsidRPr="00FB6A77" w:rsidRDefault="0052132A"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19</w:t>
            </w:r>
            <w:r w:rsidRPr="00FB6A77">
              <w:rPr>
                <w:rFonts w:ascii="Times New Roman" w:hAnsi="Times New Roman"/>
                <w:sz w:val="24"/>
                <w:szCs w:val="24"/>
              </w:rPr>
              <w:t>）</w:t>
            </w:r>
            <w:r w:rsidRPr="00FB6A77">
              <w:rPr>
                <w:rFonts w:ascii="Times New Roman" w:hAnsi="Times New Roman"/>
                <w:kern w:val="0"/>
                <w:sz w:val="24"/>
                <w:szCs w:val="24"/>
              </w:rPr>
              <w:t>《</w:t>
            </w:r>
            <w:r w:rsidRPr="00FB6A77">
              <w:rPr>
                <w:rFonts w:ascii="Times New Roman" w:hAnsi="Times New Roman"/>
                <w:sz w:val="24"/>
                <w:szCs w:val="24"/>
              </w:rPr>
              <w:t>建设项目环境风险评价技术导则</w:t>
            </w:r>
            <w:r w:rsidRPr="00FB6A77">
              <w:rPr>
                <w:rFonts w:ascii="Times New Roman" w:hAnsi="Times New Roman"/>
                <w:kern w:val="0"/>
                <w:sz w:val="24"/>
                <w:szCs w:val="24"/>
              </w:rPr>
              <w:t>》</w:t>
            </w:r>
            <w:r w:rsidRPr="00FB6A77">
              <w:rPr>
                <w:rFonts w:ascii="Times New Roman" w:hAnsi="Times New Roman"/>
                <w:sz w:val="24"/>
                <w:szCs w:val="24"/>
              </w:rPr>
              <w:t>（</w:t>
            </w:r>
            <w:r w:rsidRPr="00FB6A77">
              <w:rPr>
                <w:rFonts w:ascii="Times New Roman" w:hAnsi="Times New Roman"/>
                <w:sz w:val="24"/>
                <w:szCs w:val="24"/>
              </w:rPr>
              <w:t>HJ169-2018</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20</w:t>
            </w:r>
            <w:r w:rsidRPr="00FB6A77">
              <w:rPr>
                <w:rFonts w:ascii="Times New Roman" w:hAnsi="Times New Roman"/>
                <w:sz w:val="24"/>
                <w:szCs w:val="24"/>
              </w:rPr>
              <w:t>）《</w:t>
            </w:r>
            <w:r w:rsidR="00AB669A">
              <w:rPr>
                <w:rFonts w:ascii="Times New Roman" w:hAnsi="Times New Roman"/>
                <w:sz w:val="24"/>
                <w:szCs w:val="24"/>
              </w:rPr>
              <w:t>铀</w:t>
            </w:r>
            <w:r w:rsidRPr="00FB6A77">
              <w:rPr>
                <w:rFonts w:ascii="Times New Roman" w:hAnsi="Times New Roman"/>
                <w:sz w:val="24"/>
                <w:szCs w:val="24"/>
              </w:rPr>
              <w:t>矿地质勘查辐射防护和环境保护规定》（</w:t>
            </w:r>
            <w:r w:rsidRPr="00FB6A77">
              <w:rPr>
                <w:rFonts w:ascii="Times New Roman" w:hAnsi="Times New Roman"/>
                <w:sz w:val="24"/>
                <w:szCs w:val="24"/>
              </w:rPr>
              <w:t>GB15848-2009</w:t>
            </w:r>
            <w:r w:rsidRPr="00FB6A77">
              <w:rPr>
                <w:rFonts w:ascii="Times New Roman" w:hAnsi="Times New Roman"/>
                <w:sz w:val="24"/>
                <w:szCs w:val="24"/>
              </w:rPr>
              <w:t>）</w:t>
            </w:r>
            <w:r w:rsidR="00136943" w:rsidRPr="00FB6A77">
              <w:rPr>
                <w:rFonts w:ascii="Times New Roman" w:hAnsi="Times New Roman" w:hint="eastAsia"/>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21</w:t>
            </w:r>
            <w:r w:rsidRPr="00FB6A77">
              <w:rPr>
                <w:rFonts w:ascii="Times New Roman" w:hAnsi="Times New Roman"/>
                <w:sz w:val="24"/>
                <w:szCs w:val="24"/>
              </w:rPr>
              <w:t>）《环境空气质量标准》（</w:t>
            </w:r>
            <w:r w:rsidRPr="00FB6A77">
              <w:rPr>
                <w:rFonts w:ascii="Times New Roman" w:hAnsi="Times New Roman"/>
                <w:sz w:val="24"/>
                <w:szCs w:val="24"/>
              </w:rPr>
              <w:t>GB3905-2012</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22</w:t>
            </w:r>
            <w:r w:rsidRPr="00FB6A77">
              <w:rPr>
                <w:rFonts w:ascii="Times New Roman" w:hAnsi="Times New Roman"/>
                <w:sz w:val="24"/>
                <w:szCs w:val="24"/>
              </w:rPr>
              <w:t>）《地表水环境质量标准》（</w:t>
            </w:r>
            <w:r w:rsidRPr="00FB6A77">
              <w:rPr>
                <w:rFonts w:ascii="Times New Roman" w:hAnsi="Times New Roman"/>
                <w:sz w:val="24"/>
                <w:szCs w:val="24"/>
              </w:rPr>
              <w:t>3838-2002</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23</w:t>
            </w:r>
            <w:r w:rsidRPr="00FB6A77">
              <w:rPr>
                <w:rFonts w:ascii="Times New Roman" w:hAnsi="Times New Roman"/>
                <w:sz w:val="24"/>
                <w:szCs w:val="24"/>
              </w:rPr>
              <w:t>）《地下水质量标准》（</w:t>
            </w:r>
            <w:r w:rsidRPr="00FB6A77">
              <w:rPr>
                <w:rFonts w:ascii="Times New Roman" w:hAnsi="Times New Roman"/>
                <w:sz w:val="24"/>
                <w:szCs w:val="24"/>
              </w:rPr>
              <w:t>GB/T 14848-2017</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24</w:t>
            </w:r>
            <w:r w:rsidRPr="00FB6A77">
              <w:rPr>
                <w:rFonts w:ascii="Times New Roman" w:hAnsi="Times New Roman"/>
                <w:sz w:val="24"/>
                <w:szCs w:val="24"/>
              </w:rPr>
              <w:t>）《声环境质量标准》（</w:t>
            </w:r>
            <w:r w:rsidRPr="00FB6A77">
              <w:rPr>
                <w:rFonts w:ascii="Times New Roman" w:hAnsi="Times New Roman"/>
                <w:sz w:val="24"/>
                <w:szCs w:val="24"/>
              </w:rPr>
              <w:t>GB3096-2008</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25</w:t>
            </w:r>
            <w:r w:rsidRPr="00FB6A77">
              <w:rPr>
                <w:rFonts w:ascii="Times New Roman" w:hAnsi="Times New Roman"/>
                <w:sz w:val="24"/>
                <w:szCs w:val="24"/>
              </w:rPr>
              <w:t>）《大气污染物排放限值》（</w:t>
            </w:r>
            <w:r w:rsidRPr="00FB6A77">
              <w:rPr>
                <w:rFonts w:ascii="Times New Roman" w:hAnsi="Times New Roman"/>
                <w:sz w:val="24"/>
                <w:szCs w:val="24"/>
              </w:rPr>
              <w:t>DB44/27-2001</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26</w:t>
            </w:r>
            <w:r w:rsidRPr="00FB6A77">
              <w:rPr>
                <w:rFonts w:ascii="Times New Roman" w:hAnsi="Times New Roman"/>
                <w:sz w:val="24"/>
                <w:szCs w:val="24"/>
              </w:rPr>
              <w:t>）《水污染物排放限值》（</w:t>
            </w:r>
            <w:r w:rsidRPr="00FB6A77">
              <w:rPr>
                <w:rFonts w:ascii="Times New Roman" w:hAnsi="Times New Roman"/>
                <w:sz w:val="24"/>
                <w:szCs w:val="24"/>
              </w:rPr>
              <w:t>DB44/26-2001</w:t>
            </w:r>
            <w:r w:rsidRPr="00FB6A77">
              <w:rPr>
                <w:rFonts w:ascii="Times New Roman" w:hAnsi="Times New Roman"/>
                <w:sz w:val="24"/>
                <w:szCs w:val="24"/>
              </w:rPr>
              <w:t>）；</w:t>
            </w:r>
          </w:p>
          <w:p w:rsidR="00BC37F3"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27</w:t>
            </w:r>
            <w:r w:rsidRPr="00FB6A77">
              <w:rPr>
                <w:rFonts w:ascii="Times New Roman" w:hAnsi="Times New Roman"/>
                <w:sz w:val="24"/>
                <w:szCs w:val="24"/>
              </w:rPr>
              <w:t>）《</w:t>
            </w:r>
            <w:r w:rsidR="006C52F1" w:rsidRPr="00FB6A77">
              <w:rPr>
                <w:rFonts w:ascii="Times New Roman" w:hAnsi="Times New Roman" w:hint="eastAsia"/>
                <w:sz w:val="24"/>
                <w:szCs w:val="24"/>
              </w:rPr>
              <w:t>建筑施工场界</w:t>
            </w:r>
            <w:r w:rsidR="000B36C4" w:rsidRPr="00FB6A77">
              <w:rPr>
                <w:rFonts w:ascii="Times New Roman" w:hAnsi="Times New Roman"/>
                <w:sz w:val="24"/>
                <w:szCs w:val="24"/>
              </w:rPr>
              <w:t>环境噪声排放标准</w:t>
            </w:r>
            <w:r w:rsidRPr="00FB6A77">
              <w:rPr>
                <w:rFonts w:ascii="Times New Roman" w:hAnsi="Times New Roman"/>
                <w:sz w:val="24"/>
                <w:szCs w:val="24"/>
              </w:rPr>
              <w:t>》（</w:t>
            </w:r>
            <w:r w:rsidRPr="00FB6A77">
              <w:rPr>
                <w:rFonts w:ascii="Times New Roman" w:hAnsi="Times New Roman"/>
                <w:sz w:val="24"/>
                <w:szCs w:val="24"/>
              </w:rPr>
              <w:t>GB</w:t>
            </w:r>
            <w:r w:rsidR="00711E01" w:rsidRPr="00FB6A77">
              <w:rPr>
                <w:rFonts w:ascii="Times New Roman" w:hAnsi="Times New Roman" w:hint="eastAsia"/>
                <w:sz w:val="24"/>
                <w:szCs w:val="24"/>
              </w:rPr>
              <w:t>12523</w:t>
            </w:r>
            <w:r w:rsidRPr="00FB6A77">
              <w:rPr>
                <w:rFonts w:ascii="Times New Roman" w:hAnsi="Times New Roman"/>
                <w:sz w:val="24"/>
                <w:szCs w:val="24"/>
              </w:rPr>
              <w:t>-20</w:t>
            </w:r>
            <w:r w:rsidR="00711E01" w:rsidRPr="00FB6A77">
              <w:rPr>
                <w:rFonts w:ascii="Times New Roman" w:hAnsi="Times New Roman" w:hint="eastAsia"/>
                <w:sz w:val="24"/>
                <w:szCs w:val="24"/>
              </w:rPr>
              <w:t>11</w:t>
            </w:r>
            <w:r w:rsidRPr="00FB6A77">
              <w:rPr>
                <w:rFonts w:ascii="Times New Roman" w:hAnsi="Times New Roman"/>
                <w:sz w:val="24"/>
                <w:szCs w:val="24"/>
              </w:rPr>
              <w:t>）；</w:t>
            </w:r>
          </w:p>
          <w:p w:rsidR="00040DFC" w:rsidRPr="00FB6A77" w:rsidRDefault="00BC37F3" w:rsidP="00ED4285">
            <w:pPr>
              <w:pStyle w:val="00"/>
              <w:spacing w:line="440" w:lineRule="exact"/>
              <w:ind w:firstLineChars="0" w:firstLine="0"/>
              <w:rPr>
                <w:rFonts w:ascii="Times New Roman" w:hAnsi="Times New Roman"/>
                <w:sz w:val="24"/>
                <w:szCs w:val="24"/>
              </w:rPr>
            </w:pPr>
            <w:r w:rsidRPr="00FB6A77">
              <w:rPr>
                <w:rFonts w:ascii="Times New Roman" w:hAnsi="Times New Roman"/>
                <w:sz w:val="24"/>
                <w:szCs w:val="24"/>
              </w:rPr>
              <w:t>（</w:t>
            </w:r>
            <w:r w:rsidRPr="00FB6A77">
              <w:rPr>
                <w:rFonts w:ascii="Times New Roman" w:hAnsi="Times New Roman"/>
                <w:sz w:val="24"/>
                <w:szCs w:val="24"/>
              </w:rPr>
              <w:t>28</w:t>
            </w:r>
            <w:r w:rsidRPr="00FB6A77">
              <w:rPr>
                <w:rFonts w:ascii="Times New Roman" w:hAnsi="Times New Roman"/>
                <w:sz w:val="24"/>
                <w:szCs w:val="24"/>
              </w:rPr>
              <w:t>）《</w:t>
            </w:r>
            <w:r w:rsidR="00AB669A">
              <w:rPr>
                <w:rFonts w:ascii="Times New Roman" w:hAnsi="Times New Roman"/>
                <w:sz w:val="24"/>
                <w:szCs w:val="24"/>
              </w:rPr>
              <w:t>铀</w:t>
            </w:r>
            <w:r w:rsidRPr="00FB6A77">
              <w:rPr>
                <w:rFonts w:ascii="Times New Roman" w:hAnsi="Times New Roman"/>
                <w:sz w:val="24"/>
                <w:szCs w:val="24"/>
              </w:rPr>
              <w:t>矿地质辐射环境影响评价要求》（</w:t>
            </w:r>
            <w:r w:rsidRPr="00FB6A77">
              <w:rPr>
                <w:rFonts w:ascii="Times New Roman" w:hAnsi="Times New Roman"/>
                <w:sz w:val="24"/>
                <w:szCs w:val="24"/>
              </w:rPr>
              <w:t>EJ</w:t>
            </w:r>
            <w:r w:rsidR="00124D38" w:rsidRPr="00FB6A77">
              <w:rPr>
                <w:rFonts w:ascii="Times New Roman" w:hAnsi="Times New Roman"/>
                <w:sz w:val="24"/>
                <w:szCs w:val="24"/>
              </w:rPr>
              <w:t>/T</w:t>
            </w:r>
            <w:r w:rsidRPr="00FB6A77">
              <w:rPr>
                <w:rFonts w:ascii="Times New Roman" w:hAnsi="Times New Roman"/>
                <w:sz w:val="24"/>
                <w:szCs w:val="24"/>
              </w:rPr>
              <w:t xml:space="preserve"> 977-</w:t>
            </w:r>
            <w:r w:rsidR="00124D38" w:rsidRPr="00FB6A77">
              <w:rPr>
                <w:rFonts w:ascii="Times New Roman" w:hAnsi="Times New Roman"/>
                <w:sz w:val="24"/>
                <w:szCs w:val="24"/>
              </w:rPr>
              <w:t>19</w:t>
            </w:r>
            <w:r w:rsidRPr="00FB6A77">
              <w:rPr>
                <w:rFonts w:ascii="Times New Roman" w:hAnsi="Times New Roman"/>
                <w:sz w:val="24"/>
                <w:szCs w:val="24"/>
              </w:rPr>
              <w:t>95</w:t>
            </w:r>
            <w:r w:rsidRPr="00FB6A77">
              <w:rPr>
                <w:rFonts w:ascii="Times New Roman" w:hAnsi="Times New Roman"/>
                <w:sz w:val="24"/>
                <w:szCs w:val="24"/>
              </w:rPr>
              <w:t>）</w:t>
            </w:r>
            <w:r w:rsidR="00136943" w:rsidRPr="00FB6A77">
              <w:rPr>
                <w:rFonts w:ascii="Times New Roman" w:hAnsi="Times New Roman"/>
                <w:sz w:val="24"/>
                <w:szCs w:val="24"/>
              </w:rPr>
              <w:t>；</w:t>
            </w:r>
          </w:p>
          <w:p w:rsidR="005B0A74" w:rsidRPr="00FB6A77" w:rsidRDefault="005B0A74" w:rsidP="00ED4285">
            <w:pPr>
              <w:pStyle w:val="00"/>
              <w:spacing w:line="440" w:lineRule="exact"/>
              <w:ind w:firstLineChars="0" w:firstLine="0"/>
              <w:rPr>
                <w:rFonts w:ascii="Times New Roman" w:hAnsi="Times New Roman"/>
                <w:sz w:val="24"/>
                <w:szCs w:val="24"/>
              </w:rPr>
            </w:pPr>
            <w:r w:rsidRPr="00FB6A77">
              <w:rPr>
                <w:rFonts w:ascii="Times New Roman" w:hAnsi="Times New Roman" w:hint="eastAsia"/>
                <w:sz w:val="24"/>
                <w:szCs w:val="24"/>
              </w:rPr>
              <w:t>（</w:t>
            </w:r>
            <w:r w:rsidRPr="00FB6A77">
              <w:rPr>
                <w:rFonts w:ascii="Times New Roman" w:hAnsi="Times New Roman" w:hint="eastAsia"/>
                <w:sz w:val="24"/>
                <w:szCs w:val="24"/>
              </w:rPr>
              <w:t>28</w:t>
            </w:r>
            <w:r w:rsidRPr="00FB6A77">
              <w:rPr>
                <w:rFonts w:ascii="Times New Roman" w:hAnsi="Times New Roman" w:hint="eastAsia"/>
                <w:sz w:val="24"/>
                <w:szCs w:val="24"/>
              </w:rPr>
              <w:t>）《辐射环境监测技术规范》（</w:t>
            </w:r>
            <w:r w:rsidRPr="00FB6A77">
              <w:rPr>
                <w:rFonts w:ascii="Times New Roman" w:hAnsi="Times New Roman" w:hint="eastAsia"/>
                <w:sz w:val="24"/>
                <w:szCs w:val="24"/>
              </w:rPr>
              <w:t>HJ61-2021</w:t>
            </w:r>
            <w:r w:rsidRPr="00FB6A77">
              <w:rPr>
                <w:rFonts w:ascii="Times New Roman" w:hAnsi="Times New Roman" w:hint="eastAsia"/>
                <w:sz w:val="24"/>
                <w:szCs w:val="24"/>
              </w:rPr>
              <w:t>）</w:t>
            </w:r>
            <w:r w:rsidR="0060427C">
              <w:rPr>
                <w:rFonts w:ascii="Times New Roman" w:hAnsi="Times New Roman" w:hint="eastAsia"/>
                <w:sz w:val="24"/>
                <w:szCs w:val="24"/>
              </w:rPr>
              <w:t>；</w:t>
            </w:r>
          </w:p>
          <w:p w:rsidR="005B0A74" w:rsidRDefault="005B0A74" w:rsidP="00ED4285">
            <w:pPr>
              <w:pStyle w:val="00"/>
              <w:spacing w:line="440" w:lineRule="exact"/>
              <w:ind w:firstLineChars="0" w:firstLine="0"/>
              <w:rPr>
                <w:rFonts w:ascii="Times New Roman" w:hAnsi="Times New Roman"/>
                <w:sz w:val="24"/>
                <w:szCs w:val="24"/>
              </w:rPr>
            </w:pPr>
            <w:r w:rsidRPr="00FB6A77">
              <w:rPr>
                <w:rFonts w:ascii="Times New Roman" w:hAnsi="Times New Roman" w:hint="eastAsia"/>
                <w:sz w:val="24"/>
                <w:szCs w:val="24"/>
              </w:rPr>
              <w:lastRenderedPageBreak/>
              <w:t>（</w:t>
            </w:r>
            <w:r w:rsidRPr="00FB6A77">
              <w:rPr>
                <w:rFonts w:ascii="Times New Roman" w:hAnsi="Times New Roman" w:hint="eastAsia"/>
                <w:sz w:val="24"/>
                <w:szCs w:val="24"/>
              </w:rPr>
              <w:t>29</w:t>
            </w:r>
            <w:r w:rsidRPr="00FB6A77">
              <w:rPr>
                <w:rFonts w:ascii="Times New Roman" w:hAnsi="Times New Roman" w:hint="eastAsia"/>
                <w:sz w:val="24"/>
                <w:szCs w:val="24"/>
              </w:rPr>
              <w:t>）《环境</w:t>
            </w:r>
            <w:r w:rsidRPr="00AE7A22">
              <w:rPr>
                <w:rFonts w:ascii="Times New Roman" w:hAnsi="Times New Roman"/>
                <w:sz w:val="24"/>
                <w:szCs w:val="24"/>
              </w:rPr>
              <w:t>γ</w:t>
            </w:r>
            <w:r w:rsidRPr="00FB6A77">
              <w:rPr>
                <w:rFonts w:ascii="Times New Roman" w:hAnsi="Times New Roman" w:hint="eastAsia"/>
                <w:sz w:val="24"/>
                <w:szCs w:val="24"/>
              </w:rPr>
              <w:t>辐射剂量率测量技术规范》（</w:t>
            </w:r>
            <w:r w:rsidRPr="00FB6A77">
              <w:rPr>
                <w:rFonts w:ascii="Times New Roman" w:hAnsi="Times New Roman" w:hint="eastAsia"/>
                <w:sz w:val="24"/>
                <w:szCs w:val="24"/>
              </w:rPr>
              <w:t>HJ1157-2021</w:t>
            </w:r>
            <w:r w:rsidRPr="00FB6A77">
              <w:rPr>
                <w:rFonts w:ascii="Times New Roman" w:hAnsi="Times New Roman" w:hint="eastAsia"/>
                <w:sz w:val="24"/>
                <w:szCs w:val="24"/>
              </w:rPr>
              <w:t>）</w:t>
            </w:r>
            <w:r w:rsidR="0060427C">
              <w:rPr>
                <w:rFonts w:ascii="Times New Roman" w:hAnsi="Times New Roman" w:hint="eastAsia"/>
                <w:sz w:val="24"/>
                <w:szCs w:val="24"/>
              </w:rPr>
              <w:t>。</w:t>
            </w:r>
          </w:p>
          <w:p w:rsidR="00ED4285" w:rsidRDefault="00ED4285" w:rsidP="00ED4285">
            <w:pPr>
              <w:pStyle w:val="0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30</w:t>
            </w:r>
            <w:r w:rsidRPr="00EC0C5F">
              <w:rPr>
                <w:rFonts w:ascii="Times New Roman" w:hAnsi="Times New Roman" w:hint="eastAsia"/>
                <w:sz w:val="24"/>
                <w:szCs w:val="24"/>
              </w:rPr>
              <w:t>）《</w:t>
            </w:r>
            <w:r w:rsidRPr="009A22B5">
              <w:rPr>
                <w:rFonts w:hint="eastAsia"/>
                <w:sz w:val="24"/>
              </w:rPr>
              <w:t>危险废物鉴别标准</w:t>
            </w:r>
            <w:r>
              <w:rPr>
                <w:rFonts w:ascii="Times New Roman" w:hAnsi="Times New Roman" w:hint="eastAsia"/>
                <w:sz w:val="24"/>
                <w:szCs w:val="24"/>
              </w:rPr>
              <w:t>（通则）</w:t>
            </w:r>
            <w:r w:rsidRPr="00EC0C5F">
              <w:rPr>
                <w:rFonts w:ascii="Times New Roman" w:hAnsi="Times New Roman" w:hint="eastAsia"/>
                <w:sz w:val="24"/>
                <w:szCs w:val="24"/>
              </w:rPr>
              <w:t>》（</w:t>
            </w:r>
            <w:r>
              <w:rPr>
                <w:rFonts w:ascii="Times New Roman" w:hAnsi="Times New Roman" w:hint="eastAsia"/>
                <w:sz w:val="24"/>
                <w:szCs w:val="24"/>
              </w:rPr>
              <w:t>GB5085.7-2019</w:t>
            </w:r>
            <w:r w:rsidRPr="00EC0C5F">
              <w:rPr>
                <w:rFonts w:ascii="Times New Roman" w:hAnsi="Times New Roman" w:hint="eastAsia"/>
                <w:sz w:val="24"/>
                <w:szCs w:val="24"/>
              </w:rPr>
              <w:t>）</w:t>
            </w:r>
            <w:r>
              <w:rPr>
                <w:rFonts w:ascii="Times New Roman" w:hAnsi="Times New Roman" w:hint="eastAsia"/>
                <w:sz w:val="24"/>
                <w:szCs w:val="24"/>
              </w:rPr>
              <w:t>；</w:t>
            </w:r>
          </w:p>
          <w:p w:rsidR="00ED4285" w:rsidRDefault="00ED4285" w:rsidP="00ED4285">
            <w:pPr>
              <w:pStyle w:val="0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31</w:t>
            </w:r>
            <w:r w:rsidRPr="00EC0C5F">
              <w:rPr>
                <w:rFonts w:ascii="Times New Roman" w:hAnsi="Times New Roman" w:hint="eastAsia"/>
                <w:sz w:val="24"/>
                <w:szCs w:val="24"/>
              </w:rPr>
              <w:t>）《</w:t>
            </w:r>
            <w:r w:rsidRPr="009A22B5">
              <w:rPr>
                <w:sz w:val="24"/>
              </w:rPr>
              <w:t>建设项目环境影响评价分类管理名录</w:t>
            </w:r>
            <w:r w:rsidRPr="00EC0C5F">
              <w:rPr>
                <w:rFonts w:ascii="Times New Roman" w:hAnsi="Times New Roman" w:hint="eastAsia"/>
                <w:sz w:val="24"/>
                <w:szCs w:val="24"/>
              </w:rPr>
              <w:t>》（</w:t>
            </w:r>
            <w:r>
              <w:rPr>
                <w:rFonts w:ascii="Times New Roman" w:hAnsi="Times New Roman" w:hint="eastAsia"/>
                <w:sz w:val="24"/>
                <w:szCs w:val="24"/>
              </w:rPr>
              <w:t>2021</w:t>
            </w:r>
            <w:r w:rsidRPr="00EC0C5F">
              <w:rPr>
                <w:rFonts w:ascii="Times New Roman" w:hAnsi="Times New Roman" w:hint="eastAsia"/>
                <w:sz w:val="24"/>
                <w:szCs w:val="24"/>
              </w:rPr>
              <w:t>）</w:t>
            </w:r>
            <w:r>
              <w:rPr>
                <w:rFonts w:ascii="Times New Roman" w:hAnsi="Times New Roman" w:hint="eastAsia"/>
                <w:sz w:val="24"/>
                <w:szCs w:val="24"/>
              </w:rPr>
              <w:t>；</w:t>
            </w:r>
          </w:p>
          <w:p w:rsidR="00ED4285" w:rsidRPr="00ED4285" w:rsidRDefault="00ED4285" w:rsidP="00ED4285">
            <w:pPr>
              <w:pStyle w:val="0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32</w:t>
            </w:r>
            <w:r w:rsidRPr="00EC0C5F">
              <w:rPr>
                <w:rFonts w:ascii="Times New Roman" w:hAnsi="Times New Roman" w:hint="eastAsia"/>
                <w:sz w:val="24"/>
                <w:szCs w:val="24"/>
              </w:rPr>
              <w:t>）</w:t>
            </w:r>
            <w:r w:rsidRPr="00ED4285">
              <w:rPr>
                <w:rFonts w:ascii="Times New Roman" w:hAnsi="Times New Roman"/>
                <w:sz w:val="24"/>
                <w:szCs w:val="24"/>
              </w:rPr>
              <w:t>《大气污染</w:t>
            </w:r>
            <w:r w:rsidRPr="00ED4285">
              <w:rPr>
                <w:rFonts w:ascii="Times New Roman" w:hAnsi="Times New Roman" w:hint="eastAsia"/>
                <w:sz w:val="24"/>
                <w:szCs w:val="24"/>
              </w:rPr>
              <w:t>物</w:t>
            </w:r>
            <w:r w:rsidRPr="00ED4285">
              <w:rPr>
                <w:rFonts w:ascii="Times New Roman" w:hAnsi="Times New Roman"/>
                <w:sz w:val="24"/>
                <w:szCs w:val="24"/>
              </w:rPr>
              <w:t>综合排放标准》（</w:t>
            </w:r>
            <w:r w:rsidRPr="00ED4285">
              <w:rPr>
                <w:rFonts w:ascii="Times New Roman" w:hAnsi="Times New Roman" w:hint="eastAsia"/>
                <w:sz w:val="24"/>
                <w:szCs w:val="24"/>
              </w:rPr>
              <w:t>GB16297-1996</w:t>
            </w:r>
            <w:r w:rsidRPr="00ED4285">
              <w:rPr>
                <w:rFonts w:ascii="Times New Roman" w:hAnsi="Times New Roman"/>
                <w:sz w:val="24"/>
                <w:szCs w:val="24"/>
              </w:rPr>
              <w:t>）</w:t>
            </w:r>
            <w:r>
              <w:rPr>
                <w:rFonts w:ascii="Times New Roman" w:hAnsi="Times New Roman" w:hint="eastAsia"/>
                <w:sz w:val="24"/>
                <w:szCs w:val="24"/>
              </w:rPr>
              <w:t>；</w:t>
            </w:r>
          </w:p>
          <w:p w:rsidR="00ED4285" w:rsidRPr="00ED4285" w:rsidRDefault="00ED4285" w:rsidP="00ED4285">
            <w:pPr>
              <w:pStyle w:val="0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33</w:t>
            </w:r>
            <w:r w:rsidRPr="00EC0C5F">
              <w:rPr>
                <w:rFonts w:ascii="Times New Roman" w:hAnsi="Times New Roman" w:hint="eastAsia"/>
                <w:sz w:val="24"/>
                <w:szCs w:val="24"/>
              </w:rPr>
              <w:t>）</w:t>
            </w:r>
            <w:r w:rsidRPr="00ED4285">
              <w:rPr>
                <w:rFonts w:ascii="Times New Roman" w:hAnsi="Times New Roman"/>
                <w:sz w:val="24"/>
                <w:szCs w:val="24"/>
              </w:rPr>
              <w:t>《</w:t>
            </w:r>
            <w:r w:rsidRPr="00ED4285">
              <w:rPr>
                <w:rFonts w:ascii="Times New Roman" w:hAnsi="Times New Roman" w:hint="eastAsia"/>
                <w:sz w:val="24"/>
                <w:szCs w:val="24"/>
              </w:rPr>
              <w:t>生活垃圾焚烧污染控制标准</w:t>
            </w:r>
            <w:r w:rsidRPr="00ED4285">
              <w:rPr>
                <w:rFonts w:ascii="Times New Roman" w:hAnsi="Times New Roman"/>
                <w:sz w:val="24"/>
                <w:szCs w:val="24"/>
              </w:rPr>
              <w:t>》（</w:t>
            </w:r>
            <w:r w:rsidRPr="00ED4285">
              <w:rPr>
                <w:rFonts w:ascii="Times New Roman" w:hAnsi="Times New Roman" w:hint="eastAsia"/>
                <w:sz w:val="24"/>
                <w:szCs w:val="24"/>
              </w:rPr>
              <w:t>GB18485-2016</w:t>
            </w:r>
            <w:r w:rsidRPr="00ED4285">
              <w:rPr>
                <w:rFonts w:ascii="Times New Roman" w:hAnsi="Times New Roman"/>
                <w:sz w:val="24"/>
                <w:szCs w:val="24"/>
              </w:rPr>
              <w:t>）</w:t>
            </w:r>
            <w:r>
              <w:rPr>
                <w:rFonts w:ascii="Times New Roman" w:hAnsi="Times New Roman" w:hint="eastAsia"/>
                <w:sz w:val="24"/>
                <w:szCs w:val="24"/>
              </w:rPr>
              <w:t>；</w:t>
            </w:r>
          </w:p>
          <w:p w:rsidR="00ED4285" w:rsidRPr="00ED4285" w:rsidRDefault="00ED4285" w:rsidP="00ED4285">
            <w:pPr>
              <w:pStyle w:val="0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34</w:t>
            </w:r>
            <w:r w:rsidRPr="00EC0C5F">
              <w:rPr>
                <w:rFonts w:ascii="Times New Roman" w:hAnsi="Times New Roman" w:hint="eastAsia"/>
                <w:sz w:val="24"/>
                <w:szCs w:val="24"/>
              </w:rPr>
              <w:t>）</w:t>
            </w:r>
            <w:r w:rsidRPr="00ED4285">
              <w:rPr>
                <w:rFonts w:ascii="Times New Roman" w:hAnsi="Times New Roman"/>
                <w:sz w:val="24"/>
                <w:szCs w:val="24"/>
              </w:rPr>
              <w:t>《</w:t>
            </w:r>
            <w:r w:rsidRPr="00ED4285">
              <w:rPr>
                <w:rFonts w:ascii="Times New Roman" w:hAnsi="Times New Roman" w:hint="eastAsia"/>
                <w:sz w:val="24"/>
                <w:szCs w:val="24"/>
              </w:rPr>
              <w:t>建设项目环境保护管理条例</w:t>
            </w:r>
            <w:r w:rsidRPr="00ED4285">
              <w:rPr>
                <w:rFonts w:ascii="Times New Roman" w:hAnsi="Times New Roman"/>
                <w:sz w:val="24"/>
                <w:szCs w:val="24"/>
              </w:rPr>
              <w:t>》（</w:t>
            </w:r>
            <w:r w:rsidRPr="00ED4285">
              <w:rPr>
                <w:rFonts w:ascii="Times New Roman" w:hAnsi="Times New Roman" w:hint="eastAsia"/>
                <w:sz w:val="24"/>
                <w:szCs w:val="24"/>
              </w:rPr>
              <w:t>国务院令第</w:t>
            </w:r>
            <w:r w:rsidRPr="00ED4285">
              <w:rPr>
                <w:rFonts w:ascii="Times New Roman" w:hAnsi="Times New Roman" w:hint="eastAsia"/>
                <w:sz w:val="24"/>
                <w:szCs w:val="24"/>
              </w:rPr>
              <w:t>253</w:t>
            </w:r>
            <w:r w:rsidRPr="00ED4285">
              <w:rPr>
                <w:rFonts w:ascii="Times New Roman" w:hAnsi="Times New Roman" w:hint="eastAsia"/>
                <w:sz w:val="24"/>
                <w:szCs w:val="24"/>
              </w:rPr>
              <w:t>号</w:t>
            </w:r>
            <w:r w:rsidRPr="00ED4285">
              <w:rPr>
                <w:rFonts w:ascii="Times New Roman" w:hAnsi="Times New Roman"/>
                <w:sz w:val="24"/>
                <w:szCs w:val="24"/>
              </w:rPr>
              <w:t>）</w:t>
            </w:r>
            <w:r>
              <w:rPr>
                <w:rFonts w:ascii="Times New Roman" w:hAnsi="Times New Roman" w:hint="eastAsia"/>
                <w:sz w:val="24"/>
                <w:szCs w:val="24"/>
              </w:rPr>
              <w:t>。</w:t>
            </w:r>
          </w:p>
        </w:tc>
      </w:tr>
      <w:tr w:rsidR="00FB6A77" w:rsidRPr="00FB6A77" w:rsidTr="005B0A74">
        <w:trPr>
          <w:trHeight w:val="1366"/>
          <w:jc w:val="center"/>
        </w:trPr>
        <w:tc>
          <w:tcPr>
            <w:tcW w:w="396" w:type="pct"/>
            <w:vAlign w:val="center"/>
          </w:tcPr>
          <w:p w:rsidR="00040DFC" w:rsidRPr="00FB6A77" w:rsidRDefault="00040DFC" w:rsidP="005B0A74">
            <w:pPr>
              <w:pStyle w:val="00"/>
              <w:spacing w:line="360" w:lineRule="exact"/>
              <w:ind w:firstLineChars="0" w:firstLine="0"/>
              <w:jc w:val="center"/>
              <w:rPr>
                <w:rFonts w:ascii="Times New Roman" w:hAnsi="Times New Roman"/>
                <w:b/>
              </w:rPr>
            </w:pPr>
            <w:r w:rsidRPr="00FB6A77">
              <w:rPr>
                <w:rFonts w:ascii="Times New Roman" w:hAnsi="Times New Roman"/>
                <w:b/>
              </w:rPr>
              <w:lastRenderedPageBreak/>
              <w:t>相关文件</w:t>
            </w:r>
          </w:p>
        </w:tc>
        <w:tc>
          <w:tcPr>
            <w:tcW w:w="4604" w:type="pct"/>
            <w:shd w:val="clear" w:color="auto" w:fill="auto"/>
            <w:vAlign w:val="center"/>
          </w:tcPr>
          <w:p w:rsidR="00040DFC" w:rsidRPr="00FB6A77" w:rsidRDefault="00040DFC" w:rsidP="005B0A74">
            <w:pPr>
              <w:pStyle w:val="00"/>
              <w:spacing w:line="380" w:lineRule="exact"/>
              <w:ind w:firstLineChars="0" w:firstLine="0"/>
              <w:jc w:val="left"/>
              <w:rPr>
                <w:rFonts w:ascii="Times New Roman" w:hAnsi="Times New Roman"/>
                <w:sz w:val="24"/>
                <w:szCs w:val="24"/>
              </w:rPr>
            </w:pPr>
            <w:r w:rsidRPr="00FB6A77">
              <w:rPr>
                <w:rFonts w:ascii="Times New Roman" w:hAnsi="Times New Roman"/>
                <w:sz w:val="24"/>
                <w:szCs w:val="24"/>
              </w:rPr>
              <w:t>（</w:t>
            </w:r>
            <w:r w:rsidR="00136943" w:rsidRPr="00FB6A77">
              <w:rPr>
                <w:rFonts w:ascii="Times New Roman" w:hAnsi="Times New Roman"/>
                <w:sz w:val="24"/>
                <w:szCs w:val="24"/>
              </w:rPr>
              <w:t>1</w:t>
            </w:r>
            <w:r w:rsidRPr="00FB6A77">
              <w:rPr>
                <w:rFonts w:ascii="Times New Roman" w:hAnsi="Times New Roman"/>
                <w:sz w:val="24"/>
                <w:szCs w:val="24"/>
              </w:rPr>
              <w:t>）《广东省</w:t>
            </w:r>
            <w:r w:rsidR="00AE0008" w:rsidRPr="00FB6A77">
              <w:rPr>
                <w:rFonts w:ascii="Times New Roman" w:hAnsi="Times New Roman" w:hint="eastAsia"/>
                <w:sz w:val="24"/>
                <w:szCs w:val="24"/>
              </w:rPr>
              <w:t>贵东</w:t>
            </w:r>
            <w:r w:rsidR="00AE0008" w:rsidRPr="00FB6A77">
              <w:rPr>
                <w:rFonts w:ascii="Times New Roman" w:hAnsi="Times New Roman"/>
                <w:sz w:val="24"/>
                <w:szCs w:val="24"/>
              </w:rPr>
              <w:t>岩体东部地区</w:t>
            </w:r>
            <w:r w:rsidR="00AB669A">
              <w:rPr>
                <w:rFonts w:ascii="Times New Roman" w:hAnsi="Times New Roman"/>
                <w:sz w:val="24"/>
                <w:szCs w:val="24"/>
              </w:rPr>
              <w:t>铀</w:t>
            </w:r>
            <w:r w:rsidRPr="00FB6A77">
              <w:rPr>
                <w:rFonts w:ascii="Times New Roman" w:hAnsi="Times New Roman"/>
                <w:sz w:val="24"/>
                <w:szCs w:val="24"/>
              </w:rPr>
              <w:t>矿资源调查评价与勘查立项申请书》</w:t>
            </w:r>
          </w:p>
          <w:p w:rsidR="00F60E83" w:rsidRPr="00FB6A77" w:rsidRDefault="00F60E83" w:rsidP="005B0A74">
            <w:pPr>
              <w:pStyle w:val="00"/>
              <w:spacing w:line="380" w:lineRule="exact"/>
              <w:ind w:firstLineChars="0" w:firstLine="0"/>
              <w:jc w:val="left"/>
              <w:rPr>
                <w:rFonts w:ascii="Times New Roman" w:hAnsi="Times New Roman"/>
                <w:sz w:val="24"/>
                <w:szCs w:val="24"/>
              </w:rPr>
            </w:pPr>
            <w:r w:rsidRPr="00FB6A77">
              <w:rPr>
                <w:rFonts w:ascii="Times New Roman" w:hAnsi="Times New Roman"/>
                <w:sz w:val="24"/>
                <w:szCs w:val="24"/>
              </w:rPr>
              <w:t>（</w:t>
            </w:r>
            <w:r w:rsidR="00136943" w:rsidRPr="00FB6A77">
              <w:rPr>
                <w:rFonts w:ascii="Times New Roman" w:hAnsi="Times New Roman"/>
                <w:sz w:val="24"/>
                <w:szCs w:val="24"/>
              </w:rPr>
              <w:t>2</w:t>
            </w:r>
            <w:r w:rsidRPr="00FB6A77">
              <w:rPr>
                <w:rFonts w:ascii="Times New Roman" w:hAnsi="Times New Roman"/>
                <w:sz w:val="24"/>
                <w:szCs w:val="24"/>
              </w:rPr>
              <w:t>）《广东省</w:t>
            </w:r>
            <w:r w:rsidR="00AE0008" w:rsidRPr="00FB6A77">
              <w:rPr>
                <w:rFonts w:ascii="Times New Roman" w:hAnsi="Times New Roman" w:hint="eastAsia"/>
                <w:sz w:val="24"/>
                <w:szCs w:val="24"/>
              </w:rPr>
              <w:t>贵东</w:t>
            </w:r>
            <w:r w:rsidR="00AE0008" w:rsidRPr="00FB6A77">
              <w:rPr>
                <w:rFonts w:ascii="Times New Roman" w:hAnsi="Times New Roman"/>
                <w:sz w:val="24"/>
                <w:szCs w:val="24"/>
              </w:rPr>
              <w:t>岩体东部地区</w:t>
            </w:r>
            <w:r w:rsidR="00AB669A">
              <w:rPr>
                <w:rFonts w:ascii="Times New Roman" w:hAnsi="Times New Roman"/>
                <w:sz w:val="24"/>
                <w:szCs w:val="24"/>
              </w:rPr>
              <w:t>铀</w:t>
            </w:r>
            <w:r w:rsidRPr="00FB6A77">
              <w:rPr>
                <w:rFonts w:ascii="Times New Roman" w:hAnsi="Times New Roman"/>
                <w:sz w:val="24"/>
                <w:szCs w:val="24"/>
              </w:rPr>
              <w:t>矿资源调查评价与勘查任务书》；</w:t>
            </w:r>
          </w:p>
          <w:p w:rsidR="00F60E83" w:rsidRPr="00FB6A77" w:rsidRDefault="000043DB" w:rsidP="005B0A74">
            <w:pPr>
              <w:pStyle w:val="00"/>
              <w:spacing w:line="380" w:lineRule="exact"/>
              <w:ind w:firstLineChars="0" w:firstLine="0"/>
              <w:jc w:val="left"/>
              <w:rPr>
                <w:rFonts w:ascii="Times New Roman" w:hAnsi="Times New Roman"/>
                <w:sz w:val="24"/>
                <w:szCs w:val="24"/>
              </w:rPr>
            </w:pPr>
            <w:r w:rsidRPr="00FB6A77">
              <w:rPr>
                <w:rFonts w:ascii="Times New Roman" w:hAnsi="Times New Roman"/>
                <w:sz w:val="24"/>
                <w:szCs w:val="24"/>
              </w:rPr>
              <w:t>（</w:t>
            </w:r>
            <w:r>
              <w:rPr>
                <w:rFonts w:ascii="Times New Roman" w:hAnsi="Times New Roman" w:hint="eastAsia"/>
                <w:sz w:val="24"/>
                <w:szCs w:val="24"/>
              </w:rPr>
              <w:t>3</w:t>
            </w:r>
            <w:r w:rsidRPr="00FB6A77">
              <w:rPr>
                <w:rFonts w:ascii="Times New Roman" w:hAnsi="Times New Roman"/>
                <w:sz w:val="24"/>
                <w:szCs w:val="24"/>
              </w:rPr>
              <w:t>）《广东省</w:t>
            </w:r>
            <w:r w:rsidRPr="00FB6A77">
              <w:rPr>
                <w:rFonts w:ascii="Times New Roman" w:hAnsi="Times New Roman" w:hint="eastAsia"/>
                <w:sz w:val="24"/>
                <w:szCs w:val="24"/>
              </w:rPr>
              <w:t>贵东</w:t>
            </w:r>
            <w:r w:rsidRPr="00FB6A77">
              <w:rPr>
                <w:rFonts w:ascii="Times New Roman" w:hAnsi="Times New Roman"/>
                <w:sz w:val="24"/>
                <w:szCs w:val="24"/>
              </w:rPr>
              <w:t>岩体东部地区</w:t>
            </w:r>
            <w:r w:rsidR="00AB669A">
              <w:rPr>
                <w:rFonts w:ascii="Times New Roman" w:hAnsi="Times New Roman"/>
                <w:sz w:val="24"/>
                <w:szCs w:val="24"/>
              </w:rPr>
              <w:t>铀</w:t>
            </w:r>
            <w:r w:rsidRPr="00FB6A77">
              <w:rPr>
                <w:rFonts w:ascii="Times New Roman" w:hAnsi="Times New Roman"/>
                <w:sz w:val="24"/>
                <w:szCs w:val="24"/>
              </w:rPr>
              <w:t>矿资源调查评价与勘查设计报告》</w:t>
            </w:r>
            <w:r>
              <w:rPr>
                <w:rFonts w:ascii="Times New Roman" w:hAnsi="Times New Roman" w:hint="eastAsia"/>
                <w:sz w:val="24"/>
                <w:szCs w:val="24"/>
              </w:rPr>
              <w:t>；</w:t>
            </w:r>
            <w:r w:rsidR="00F60E83" w:rsidRPr="00FB6A77">
              <w:rPr>
                <w:rFonts w:ascii="Times New Roman" w:hAnsi="Times New Roman"/>
                <w:sz w:val="24"/>
                <w:szCs w:val="24"/>
              </w:rPr>
              <w:t>（</w:t>
            </w:r>
            <w:r>
              <w:rPr>
                <w:rFonts w:ascii="Times New Roman" w:hAnsi="Times New Roman" w:hint="eastAsia"/>
                <w:sz w:val="24"/>
                <w:szCs w:val="24"/>
              </w:rPr>
              <w:t>4</w:t>
            </w:r>
            <w:r w:rsidR="00F60E83" w:rsidRPr="00FB6A77">
              <w:rPr>
                <w:rFonts w:ascii="Times New Roman" w:hAnsi="Times New Roman"/>
                <w:sz w:val="24"/>
                <w:szCs w:val="24"/>
              </w:rPr>
              <w:t>）《</w:t>
            </w:r>
            <w:r w:rsidR="00440D16" w:rsidRPr="00FB6A77">
              <w:rPr>
                <w:rFonts w:ascii="Times New Roman" w:hAnsi="Times New Roman"/>
                <w:sz w:val="24"/>
                <w:szCs w:val="24"/>
              </w:rPr>
              <w:t>广东省</w:t>
            </w:r>
            <w:r w:rsidR="00AE0008" w:rsidRPr="00FB6A77">
              <w:rPr>
                <w:rFonts w:ascii="Times New Roman" w:hAnsi="Times New Roman" w:hint="eastAsia"/>
                <w:sz w:val="24"/>
                <w:szCs w:val="24"/>
              </w:rPr>
              <w:t>贵东</w:t>
            </w:r>
            <w:r w:rsidR="00AE0008" w:rsidRPr="00FB6A77">
              <w:rPr>
                <w:rFonts w:ascii="Times New Roman" w:hAnsi="Times New Roman"/>
                <w:sz w:val="24"/>
                <w:szCs w:val="24"/>
              </w:rPr>
              <w:t>岩体东部地区</w:t>
            </w:r>
            <w:r w:rsidR="00AB669A">
              <w:rPr>
                <w:rFonts w:ascii="Times New Roman" w:hAnsi="Times New Roman"/>
                <w:sz w:val="24"/>
                <w:szCs w:val="24"/>
              </w:rPr>
              <w:t>铀</w:t>
            </w:r>
            <w:r w:rsidR="00440D16" w:rsidRPr="00FB6A77">
              <w:rPr>
                <w:rFonts w:ascii="Times New Roman" w:hAnsi="Times New Roman"/>
                <w:sz w:val="24"/>
                <w:szCs w:val="24"/>
              </w:rPr>
              <w:t>矿资源调查评价与勘查工程设计</w:t>
            </w:r>
            <w:r w:rsidR="00F60E83" w:rsidRPr="00FB6A77">
              <w:rPr>
                <w:rFonts w:ascii="Times New Roman" w:hAnsi="Times New Roman"/>
                <w:sz w:val="24"/>
                <w:szCs w:val="24"/>
              </w:rPr>
              <w:t>》</w:t>
            </w:r>
            <w:r>
              <w:rPr>
                <w:rFonts w:ascii="Times New Roman" w:hAnsi="Times New Roman" w:hint="eastAsia"/>
                <w:sz w:val="24"/>
                <w:szCs w:val="24"/>
              </w:rPr>
              <w:t>。</w:t>
            </w:r>
          </w:p>
        </w:tc>
      </w:tr>
    </w:tbl>
    <w:p w:rsidR="002C4CA8" w:rsidRPr="00FB6A77" w:rsidRDefault="002C4CA8" w:rsidP="00341C5B">
      <w:pPr>
        <w:pStyle w:val="a6"/>
        <w:spacing w:line="400" w:lineRule="exact"/>
        <w:outlineLvl w:val="0"/>
        <w:rPr>
          <w:rFonts w:ascii="Times New Roman" w:hAnsi="Times New Roman"/>
          <w:b/>
          <w:sz w:val="26"/>
          <w:szCs w:val="26"/>
        </w:rPr>
        <w:sectPr w:rsidR="002C4CA8" w:rsidRPr="00FB6A77">
          <w:pgSz w:w="11906" w:h="16838"/>
          <w:pgMar w:top="1440" w:right="1800" w:bottom="1440" w:left="1800" w:header="851" w:footer="992" w:gutter="0"/>
          <w:cols w:space="425"/>
          <w:docGrid w:type="lines" w:linePitch="312"/>
        </w:sectPr>
      </w:pPr>
    </w:p>
    <w:p w:rsidR="00341C5B" w:rsidRPr="00FB6A77" w:rsidRDefault="002104FF" w:rsidP="00341C5B">
      <w:pPr>
        <w:pStyle w:val="a6"/>
        <w:spacing w:line="400" w:lineRule="exact"/>
        <w:outlineLvl w:val="0"/>
        <w:rPr>
          <w:rFonts w:ascii="Times New Roman" w:hAnsi="Times New Roman"/>
          <w:sz w:val="26"/>
          <w:szCs w:val="26"/>
        </w:rPr>
      </w:pPr>
      <w:bookmarkStart w:id="6" w:name="_Toc97710131"/>
      <w:bookmarkStart w:id="7" w:name="_Toc97759291"/>
      <w:r w:rsidRPr="00FB6A77">
        <w:rPr>
          <w:rFonts w:ascii="Times New Roman" w:hAnsi="Times New Roman"/>
          <w:b/>
          <w:sz w:val="26"/>
          <w:szCs w:val="26"/>
        </w:rPr>
        <w:lastRenderedPageBreak/>
        <w:t>3</w:t>
      </w:r>
      <w:r w:rsidR="00341C5B" w:rsidRPr="00FB6A77">
        <w:rPr>
          <w:rFonts w:ascii="Times New Roman" w:hAnsi="Times New Roman"/>
          <w:b/>
          <w:sz w:val="26"/>
          <w:szCs w:val="26"/>
        </w:rPr>
        <w:t>建设项目所在地自然环境</w:t>
      </w:r>
      <w:r w:rsidR="000043DB">
        <w:rPr>
          <w:rFonts w:ascii="Times New Roman" w:hAnsi="Times New Roman" w:hint="eastAsia"/>
          <w:b/>
          <w:sz w:val="26"/>
          <w:szCs w:val="26"/>
        </w:rPr>
        <w:t>和</w:t>
      </w:r>
      <w:r w:rsidR="00341C5B" w:rsidRPr="00FB6A77">
        <w:rPr>
          <w:rFonts w:ascii="Times New Roman" w:hAnsi="Times New Roman"/>
          <w:b/>
          <w:sz w:val="26"/>
          <w:szCs w:val="26"/>
        </w:rPr>
        <w:t>社会环境概况</w:t>
      </w:r>
      <w:bookmarkEnd w:id="6"/>
      <w:bookmarkEnd w:id="7"/>
    </w:p>
    <w:tbl>
      <w:tblPr>
        <w:tblW w:w="484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522"/>
      </w:tblGrid>
      <w:tr w:rsidR="00341C5B" w:rsidRPr="00FB6A77" w:rsidTr="00B9521D">
        <w:trPr>
          <w:trHeight w:val="6501"/>
          <w:jc w:val="center"/>
        </w:trPr>
        <w:tc>
          <w:tcPr>
            <w:tcW w:w="8666" w:type="dxa"/>
          </w:tcPr>
          <w:p w:rsidR="00341C5B" w:rsidRPr="00FB6A77" w:rsidRDefault="00341C5B" w:rsidP="008D003C">
            <w:pPr>
              <w:pStyle w:val="00"/>
              <w:adjustRightInd w:val="0"/>
              <w:snapToGrid w:val="0"/>
              <w:ind w:firstLineChars="0" w:firstLine="0"/>
              <w:rPr>
                <w:rFonts w:ascii="Times New Roman" w:hAnsi="Times New Roman"/>
                <w:b/>
                <w:szCs w:val="26"/>
              </w:rPr>
            </w:pPr>
            <w:r w:rsidRPr="00FB6A77">
              <w:rPr>
                <w:rFonts w:ascii="Times New Roman" w:hAnsi="Times New Roman"/>
                <w:b/>
                <w:szCs w:val="26"/>
              </w:rPr>
              <w:t>自然环境</w:t>
            </w:r>
            <w:r w:rsidR="00012F3C" w:rsidRPr="00FB6A77">
              <w:rPr>
                <w:rFonts w:ascii="Times New Roman" w:hAnsi="Times New Roman"/>
                <w:b/>
                <w:szCs w:val="26"/>
              </w:rPr>
              <w:t>简</w:t>
            </w:r>
            <w:r w:rsidRPr="00FB6A77">
              <w:rPr>
                <w:rFonts w:ascii="Times New Roman" w:hAnsi="Times New Roman"/>
                <w:b/>
                <w:szCs w:val="26"/>
              </w:rPr>
              <w:t>况（地形、地貌、地质、水文、气候、植被、生物多样性等）：</w:t>
            </w:r>
          </w:p>
          <w:p w:rsidR="00341C5B" w:rsidRPr="00FB6A77" w:rsidRDefault="00935FE8" w:rsidP="00A331A6">
            <w:pPr>
              <w:pStyle w:val="03"/>
              <w:adjustRightInd w:val="0"/>
              <w:snapToGrid w:val="0"/>
              <w:ind w:firstLine="522"/>
              <w:rPr>
                <w:rFonts w:ascii="Times New Roman" w:eastAsia="宋体" w:hAnsi="Times New Roman"/>
                <w:szCs w:val="26"/>
              </w:rPr>
            </w:pPr>
            <w:r w:rsidRPr="00FB6A77">
              <w:rPr>
                <w:rFonts w:ascii="Times New Roman" w:eastAsia="宋体" w:hAnsi="Times New Roman"/>
                <w:szCs w:val="26"/>
              </w:rPr>
              <w:t>3</w:t>
            </w:r>
            <w:r w:rsidR="00341C5B" w:rsidRPr="00FB6A77">
              <w:rPr>
                <w:rFonts w:ascii="Times New Roman" w:eastAsia="宋体" w:hAnsi="Times New Roman"/>
                <w:szCs w:val="26"/>
              </w:rPr>
              <w:t>.1</w:t>
            </w:r>
            <w:r w:rsidR="000043DB">
              <w:rPr>
                <w:rFonts w:ascii="Times New Roman" w:eastAsia="宋体" w:hAnsi="Times New Roman" w:hint="eastAsia"/>
                <w:szCs w:val="26"/>
              </w:rPr>
              <w:t>、</w:t>
            </w:r>
            <w:r w:rsidR="00341C5B" w:rsidRPr="00FB6A77">
              <w:rPr>
                <w:rFonts w:ascii="Times New Roman" w:eastAsia="宋体" w:hAnsi="Times New Roman"/>
                <w:szCs w:val="26"/>
              </w:rPr>
              <w:t>地理位置</w:t>
            </w:r>
          </w:p>
          <w:p w:rsidR="00705DDC" w:rsidRPr="00FB6A77" w:rsidRDefault="009B1813" w:rsidP="00C12FF3">
            <w:pPr>
              <w:pStyle w:val="00"/>
              <w:ind w:firstLine="520"/>
              <w:rPr>
                <w:rFonts w:ascii="Times New Roman" w:hAnsi="Times New Roman"/>
              </w:rPr>
            </w:pPr>
            <w:r w:rsidRPr="00FB6A77">
              <w:rPr>
                <w:rFonts w:ascii="Times New Roman" w:hAnsi="Times New Roman"/>
              </w:rPr>
              <w:t>工作区位于广东省翁源县北部坝仔镇以及江西省全南县南径镇</w:t>
            </w:r>
            <w:r w:rsidR="00012F3C" w:rsidRPr="00FB6A77">
              <w:rPr>
                <w:rFonts w:ascii="Times New Roman" w:hAnsi="Times New Roman"/>
              </w:rPr>
              <w:t>，毗邻韶关始兴县</w:t>
            </w:r>
            <w:r w:rsidR="00A331A6" w:rsidRPr="00FB6A77">
              <w:rPr>
                <w:rFonts w:ascii="Times New Roman" w:hAnsi="Times New Roman" w:hint="eastAsia"/>
              </w:rPr>
              <w:t>（图</w:t>
            </w:r>
            <w:r w:rsidR="00A331A6" w:rsidRPr="00FB6A77">
              <w:rPr>
                <w:rFonts w:ascii="Times New Roman" w:hAnsi="Times New Roman" w:hint="eastAsia"/>
              </w:rPr>
              <w:t>3-</w:t>
            </w:r>
            <w:r w:rsidR="00A331A6" w:rsidRPr="00FB6A77">
              <w:rPr>
                <w:rFonts w:ascii="Times New Roman" w:hAnsi="Times New Roman"/>
              </w:rPr>
              <w:t>1</w:t>
            </w:r>
            <w:r w:rsidR="00A331A6" w:rsidRPr="00FB6A77">
              <w:rPr>
                <w:rFonts w:ascii="Times New Roman" w:hAnsi="Times New Roman" w:hint="eastAsia"/>
              </w:rPr>
              <w:t>）</w:t>
            </w:r>
            <w:r w:rsidR="00012F3C" w:rsidRPr="00FB6A77">
              <w:rPr>
                <w:rFonts w:ascii="Times New Roman" w:hAnsi="Times New Roman"/>
              </w:rPr>
              <w:t>。</w:t>
            </w:r>
          </w:p>
          <w:p w:rsidR="008A6254" w:rsidRDefault="00440D16" w:rsidP="00C12FF3">
            <w:pPr>
              <w:pStyle w:val="00"/>
              <w:ind w:firstLine="520"/>
              <w:rPr>
                <w:rFonts w:ascii="Times New Roman" w:hAnsi="Times New Roman"/>
              </w:rPr>
            </w:pPr>
            <w:r w:rsidRPr="00FB6A77">
              <w:rPr>
                <w:rFonts w:ascii="Times New Roman" w:hAnsi="Times New Roman"/>
              </w:rPr>
              <w:t>工作区</w:t>
            </w:r>
            <w:r w:rsidR="008A6254" w:rsidRPr="00FB6A77">
              <w:rPr>
                <w:rFonts w:ascii="Times New Roman" w:hAnsi="Times New Roman"/>
              </w:rPr>
              <w:t>位于</w:t>
            </w:r>
            <w:r w:rsidR="00AE0008" w:rsidRPr="00FB6A77">
              <w:rPr>
                <w:rFonts w:ascii="Times New Roman" w:hAnsi="Times New Roman" w:hint="eastAsia"/>
              </w:rPr>
              <w:t>贵东</w:t>
            </w:r>
            <w:r w:rsidR="00AE0008" w:rsidRPr="00FB6A77">
              <w:rPr>
                <w:rFonts w:ascii="Times New Roman" w:hAnsi="Times New Roman"/>
              </w:rPr>
              <w:t>岩体东部</w:t>
            </w:r>
            <w:r w:rsidR="008A6254" w:rsidRPr="00FB6A77">
              <w:rPr>
                <w:rFonts w:ascii="Times New Roman" w:hAnsi="Times New Roman"/>
              </w:rPr>
              <w:t>，具体坐标见表</w:t>
            </w:r>
            <w:r w:rsidR="00935FE8" w:rsidRPr="00FB6A77">
              <w:rPr>
                <w:rFonts w:ascii="Times New Roman" w:hAnsi="Times New Roman"/>
              </w:rPr>
              <w:t>3</w:t>
            </w:r>
            <w:r w:rsidR="008A6254" w:rsidRPr="00FB6A77">
              <w:rPr>
                <w:rFonts w:ascii="Times New Roman" w:hAnsi="Times New Roman"/>
              </w:rPr>
              <w:t>-</w:t>
            </w:r>
            <w:r w:rsidR="00935FE8" w:rsidRPr="00FB6A77">
              <w:rPr>
                <w:rFonts w:ascii="Times New Roman" w:hAnsi="Times New Roman"/>
              </w:rPr>
              <w:t>1</w:t>
            </w:r>
            <w:r w:rsidR="008A6254" w:rsidRPr="00FB6A77">
              <w:rPr>
                <w:rFonts w:ascii="Times New Roman" w:hAnsi="Times New Roman"/>
              </w:rPr>
              <w:t>。行政区划隶属于广东省韶关市翁源县和江西省全南县管辖</w:t>
            </w:r>
            <w:r w:rsidR="000F6D54" w:rsidRPr="00FB6A77">
              <w:rPr>
                <w:rFonts w:ascii="Times New Roman" w:hAnsi="Times New Roman"/>
              </w:rPr>
              <w:t>，工作区离翁源县城</w:t>
            </w:r>
            <w:r w:rsidR="00AE0008" w:rsidRPr="00FB6A77">
              <w:rPr>
                <w:rFonts w:ascii="Times New Roman" w:hAnsi="Times New Roman" w:hint="eastAsia"/>
              </w:rPr>
              <w:t>37</w:t>
            </w:r>
            <w:r w:rsidR="000F6D54" w:rsidRPr="00FB6A77">
              <w:rPr>
                <w:rFonts w:ascii="Times New Roman" w:hAnsi="Times New Roman"/>
              </w:rPr>
              <w:t>km</w:t>
            </w:r>
            <w:r w:rsidR="000F6D54" w:rsidRPr="00FB6A77">
              <w:rPr>
                <w:rFonts w:ascii="Times New Roman" w:hAnsi="Times New Roman"/>
              </w:rPr>
              <w:t>，距江西全南县城</w:t>
            </w:r>
            <w:r w:rsidR="00AE0008" w:rsidRPr="00FB6A77">
              <w:rPr>
                <w:rFonts w:ascii="Times New Roman" w:hAnsi="Times New Roman" w:hint="eastAsia"/>
              </w:rPr>
              <w:t>45</w:t>
            </w:r>
            <w:r w:rsidR="000F6D54" w:rsidRPr="00FB6A77">
              <w:rPr>
                <w:rFonts w:ascii="Times New Roman" w:hAnsi="Times New Roman"/>
              </w:rPr>
              <w:t>km</w:t>
            </w:r>
            <w:r w:rsidR="000F6D54" w:rsidRPr="00FB6A77">
              <w:rPr>
                <w:rFonts w:ascii="Times New Roman" w:hAnsi="Times New Roman"/>
              </w:rPr>
              <w:t>，离韶关市</w:t>
            </w:r>
            <w:r w:rsidR="000F6D54" w:rsidRPr="00FB6A77">
              <w:rPr>
                <w:rFonts w:ascii="Times New Roman" w:hAnsi="Times New Roman"/>
              </w:rPr>
              <w:t>68km</w:t>
            </w:r>
            <w:r w:rsidR="008A6254" w:rsidRPr="00FB6A77">
              <w:rPr>
                <w:rFonts w:ascii="Times New Roman" w:hAnsi="Times New Roman"/>
              </w:rPr>
              <w:t>。</w:t>
            </w:r>
          </w:p>
          <w:p w:rsidR="003470BC" w:rsidRPr="00FB6A77" w:rsidRDefault="003470BC" w:rsidP="00C12FF3">
            <w:pPr>
              <w:pStyle w:val="00"/>
              <w:ind w:firstLine="520"/>
              <w:rPr>
                <w:rFonts w:ascii="Times New Roman" w:hAnsi="Times New Roman"/>
              </w:rPr>
            </w:pPr>
            <w:r w:rsidRPr="00FB6A77">
              <w:rPr>
                <w:rFonts w:ascii="Times New Roman" w:hAnsi="Times New Roman"/>
              </w:rPr>
              <w:t>工作区交通十分便利，西部有武广高铁、京广铁路、京珠高速公路，东部有京九铁路、赣粤高速公路、武深高速公路；工作区附近有</w:t>
            </w:r>
            <w:r w:rsidRPr="00FB6A77">
              <w:rPr>
                <w:rFonts w:ascii="Times New Roman" w:hAnsi="Times New Roman"/>
              </w:rPr>
              <w:t>105</w:t>
            </w:r>
            <w:r w:rsidRPr="00FB6A77">
              <w:rPr>
                <w:rFonts w:ascii="Times New Roman" w:hAnsi="Times New Roman"/>
              </w:rPr>
              <w:t>、</w:t>
            </w:r>
            <w:r w:rsidRPr="00FB6A77">
              <w:rPr>
                <w:rFonts w:ascii="Times New Roman" w:hAnsi="Times New Roman"/>
              </w:rPr>
              <w:t>106</w:t>
            </w:r>
            <w:r w:rsidRPr="00FB6A77">
              <w:rPr>
                <w:rFonts w:ascii="Times New Roman" w:hAnsi="Times New Roman"/>
              </w:rPr>
              <w:t>、</w:t>
            </w:r>
            <w:r w:rsidRPr="00FB6A77">
              <w:rPr>
                <w:rFonts w:ascii="Times New Roman" w:hAnsi="Times New Roman"/>
              </w:rPr>
              <w:t>107</w:t>
            </w:r>
            <w:r w:rsidRPr="00FB6A77">
              <w:rPr>
                <w:rFonts w:ascii="Times New Roman" w:hAnsi="Times New Roman"/>
              </w:rPr>
              <w:t>和</w:t>
            </w:r>
            <w:r w:rsidRPr="00FB6A77">
              <w:rPr>
                <w:rFonts w:ascii="Times New Roman" w:hAnsi="Times New Roman"/>
              </w:rPr>
              <w:t>205</w:t>
            </w:r>
            <w:r w:rsidRPr="00FB6A77">
              <w:rPr>
                <w:rFonts w:ascii="Times New Roman" w:hAnsi="Times New Roman"/>
              </w:rPr>
              <w:t>国道，且工作区矿山简易公路、乡间公路与民用小路纵横交错，四通八达。</w:t>
            </w:r>
          </w:p>
          <w:p w:rsidR="00A331A6" w:rsidRPr="00FB6A77" w:rsidRDefault="00AE0008" w:rsidP="00A331A6">
            <w:pPr>
              <w:spacing w:line="360" w:lineRule="auto"/>
              <w:jc w:val="center"/>
              <w:rPr>
                <w:rFonts w:ascii="Times New Roman" w:hAnsi="Times New Roman" w:cs="Times New Roman"/>
              </w:rPr>
            </w:pPr>
            <w:r w:rsidRPr="00FB6A77">
              <w:rPr>
                <w:noProof/>
              </w:rPr>
              <w:drawing>
                <wp:inline distT="0" distB="0" distL="0" distR="0" wp14:anchorId="66070404" wp14:editId="3631FCF3">
                  <wp:extent cx="4896000" cy="4112253"/>
                  <wp:effectExtent l="0" t="0" r="0" b="0"/>
                  <wp:docPr id="18" name="图片 18" descr="D:\4--2022\2-环评报告\1-2 交通位置图（已改\下庄交通位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4--2022\2-环评报告\1-2 交通位置图（已改\下庄交通位置图.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6000" cy="4112253"/>
                          </a:xfrm>
                          <a:prstGeom prst="rect">
                            <a:avLst/>
                          </a:prstGeom>
                          <a:noFill/>
                          <a:ln>
                            <a:noFill/>
                          </a:ln>
                        </pic:spPr>
                      </pic:pic>
                    </a:graphicData>
                  </a:graphic>
                </wp:inline>
              </w:drawing>
            </w:r>
          </w:p>
          <w:p w:rsidR="00A331A6" w:rsidRPr="00FB6A77" w:rsidRDefault="00A331A6" w:rsidP="00A331A6">
            <w:pPr>
              <w:spacing w:line="420" w:lineRule="exact"/>
              <w:jc w:val="center"/>
              <w:rPr>
                <w:rFonts w:ascii="Times New Roman" w:hAnsi="Times New Roman" w:cs="Times New Roman"/>
                <w:sz w:val="21"/>
                <w:szCs w:val="21"/>
              </w:rPr>
            </w:pPr>
            <w:r w:rsidRPr="00FB6A77">
              <w:rPr>
                <w:rFonts w:ascii="Times New Roman" w:hAnsi="Times New Roman" w:cs="Times New Roman"/>
                <w:sz w:val="21"/>
                <w:szCs w:val="21"/>
              </w:rPr>
              <w:t>图</w:t>
            </w:r>
            <w:r w:rsidRPr="00FB6A77">
              <w:rPr>
                <w:rFonts w:ascii="Times New Roman" w:hAnsi="Times New Roman" w:cs="Times New Roman"/>
                <w:sz w:val="21"/>
                <w:szCs w:val="21"/>
              </w:rPr>
              <w:t xml:space="preserve">3-1  </w:t>
            </w:r>
            <w:r w:rsidRPr="00FB6A77">
              <w:rPr>
                <w:rFonts w:ascii="Times New Roman" w:hAnsi="Times New Roman" w:cs="Times New Roman"/>
                <w:sz w:val="21"/>
                <w:szCs w:val="21"/>
              </w:rPr>
              <w:t>工作区交通位置图</w:t>
            </w:r>
          </w:p>
          <w:p w:rsidR="00AE0008" w:rsidRPr="00FB6A77" w:rsidRDefault="00AE0008" w:rsidP="00AE0008">
            <w:pPr>
              <w:ind w:leftChars="200" w:left="480" w:rightChars="200" w:right="480"/>
              <w:jc w:val="center"/>
              <w:rPr>
                <w:rFonts w:ascii="Times New Roman" w:hAnsi="Times New Roman" w:cs="Times New Roman"/>
                <w:snapToGrid w:val="0"/>
                <w:sz w:val="18"/>
                <w:szCs w:val="18"/>
              </w:rPr>
            </w:pPr>
            <w:r w:rsidRPr="00FB6A77">
              <w:rPr>
                <w:rFonts w:ascii="Times New Roman" w:hAnsi="Times New Roman" w:cs="Times New Roman"/>
                <w:snapToGrid w:val="0"/>
                <w:sz w:val="18"/>
                <w:szCs w:val="18"/>
              </w:rPr>
              <w:t>1-</w:t>
            </w:r>
            <w:r w:rsidRPr="00FB6A77">
              <w:rPr>
                <w:rFonts w:ascii="Times New Roman" w:hAnsi="Times New Roman" w:cs="Times New Roman"/>
                <w:snapToGrid w:val="0"/>
                <w:sz w:val="18"/>
                <w:szCs w:val="18"/>
              </w:rPr>
              <w:t>地级市；</w:t>
            </w:r>
            <w:r w:rsidRPr="00FB6A77">
              <w:rPr>
                <w:rFonts w:ascii="Times New Roman" w:hAnsi="Times New Roman" w:cs="Times New Roman"/>
                <w:snapToGrid w:val="0"/>
                <w:sz w:val="18"/>
                <w:szCs w:val="18"/>
              </w:rPr>
              <w:t>2-</w:t>
            </w:r>
            <w:r w:rsidRPr="00FB6A77">
              <w:rPr>
                <w:rFonts w:ascii="Times New Roman" w:hAnsi="Times New Roman" w:cs="Times New Roman"/>
                <w:snapToGrid w:val="0"/>
                <w:sz w:val="18"/>
                <w:szCs w:val="18"/>
              </w:rPr>
              <w:t>县、区；</w:t>
            </w:r>
            <w:r w:rsidRPr="00FB6A77">
              <w:rPr>
                <w:rFonts w:ascii="Times New Roman" w:hAnsi="Times New Roman" w:cs="Times New Roman"/>
                <w:snapToGrid w:val="0"/>
                <w:sz w:val="18"/>
                <w:szCs w:val="18"/>
              </w:rPr>
              <w:t>3-</w:t>
            </w:r>
            <w:r w:rsidRPr="00FB6A77">
              <w:rPr>
                <w:rFonts w:ascii="Times New Roman" w:hAnsi="Times New Roman" w:cs="Times New Roman"/>
                <w:snapToGrid w:val="0"/>
                <w:sz w:val="18"/>
                <w:szCs w:val="18"/>
              </w:rPr>
              <w:t>铁路；</w:t>
            </w:r>
            <w:r w:rsidRPr="00FB6A77">
              <w:rPr>
                <w:rFonts w:ascii="Times New Roman" w:hAnsi="Times New Roman" w:cs="Times New Roman"/>
                <w:snapToGrid w:val="0"/>
                <w:sz w:val="18"/>
                <w:szCs w:val="18"/>
              </w:rPr>
              <w:t>4-</w:t>
            </w:r>
            <w:r w:rsidRPr="00FB6A77">
              <w:rPr>
                <w:rFonts w:ascii="Times New Roman" w:hAnsi="Times New Roman" w:cs="Times New Roman"/>
                <w:snapToGrid w:val="0"/>
                <w:sz w:val="18"/>
                <w:szCs w:val="18"/>
              </w:rPr>
              <w:t>高速公路；</w:t>
            </w:r>
            <w:r w:rsidRPr="00FB6A77">
              <w:rPr>
                <w:rFonts w:ascii="Times New Roman" w:hAnsi="Times New Roman" w:cs="Times New Roman"/>
                <w:snapToGrid w:val="0"/>
                <w:sz w:val="18"/>
                <w:szCs w:val="18"/>
              </w:rPr>
              <w:t>5-</w:t>
            </w:r>
            <w:r w:rsidRPr="00FB6A77">
              <w:rPr>
                <w:rFonts w:ascii="Times New Roman" w:hAnsi="Times New Roman" w:cs="Times New Roman"/>
                <w:snapToGrid w:val="0"/>
                <w:sz w:val="18"/>
                <w:szCs w:val="18"/>
              </w:rPr>
              <w:t>国道、省道；</w:t>
            </w:r>
            <w:r w:rsidRPr="00FB6A77">
              <w:rPr>
                <w:rFonts w:ascii="Times New Roman" w:hAnsi="Times New Roman" w:cs="Times New Roman"/>
                <w:snapToGrid w:val="0"/>
                <w:sz w:val="18"/>
                <w:szCs w:val="18"/>
              </w:rPr>
              <w:t>6-</w:t>
            </w:r>
            <w:r w:rsidRPr="00FB6A77">
              <w:rPr>
                <w:rFonts w:ascii="Times New Roman" w:hAnsi="Times New Roman" w:cs="Times New Roman"/>
                <w:snapToGrid w:val="0"/>
                <w:sz w:val="18"/>
                <w:szCs w:val="18"/>
              </w:rPr>
              <w:t>省界；</w:t>
            </w:r>
            <w:r w:rsidRPr="00FB6A77">
              <w:rPr>
                <w:rFonts w:ascii="Times New Roman" w:hAnsi="Times New Roman" w:cs="Times New Roman"/>
                <w:snapToGrid w:val="0"/>
                <w:sz w:val="18"/>
                <w:szCs w:val="18"/>
              </w:rPr>
              <w:t>7-</w:t>
            </w:r>
            <w:r w:rsidRPr="00FB6A77">
              <w:rPr>
                <w:rFonts w:ascii="Times New Roman" w:hAnsi="Times New Roman" w:cs="Times New Roman"/>
                <w:snapToGrid w:val="0"/>
                <w:sz w:val="18"/>
                <w:szCs w:val="18"/>
              </w:rPr>
              <w:t>水系；</w:t>
            </w:r>
          </w:p>
          <w:p w:rsidR="00A331A6" w:rsidRPr="00FB6A77" w:rsidRDefault="00AE0008" w:rsidP="00AE0008">
            <w:pPr>
              <w:ind w:leftChars="200" w:left="480" w:rightChars="200" w:right="480"/>
              <w:jc w:val="center"/>
              <w:rPr>
                <w:rFonts w:ascii="Times New Roman" w:hAnsi="Times New Roman" w:cs="Times New Roman"/>
                <w:snapToGrid w:val="0"/>
                <w:sz w:val="18"/>
                <w:szCs w:val="18"/>
              </w:rPr>
            </w:pPr>
            <w:r w:rsidRPr="00FB6A77">
              <w:rPr>
                <w:rFonts w:ascii="Times New Roman" w:hAnsi="Times New Roman" w:cs="Times New Roman"/>
                <w:snapToGrid w:val="0"/>
                <w:sz w:val="18"/>
                <w:szCs w:val="18"/>
              </w:rPr>
              <w:t>8-</w:t>
            </w:r>
            <w:r w:rsidRPr="00FB6A77">
              <w:rPr>
                <w:rFonts w:ascii="Times New Roman" w:hAnsi="Times New Roman" w:cs="Times New Roman"/>
                <w:snapToGrid w:val="0"/>
                <w:sz w:val="18"/>
                <w:szCs w:val="18"/>
              </w:rPr>
              <w:t>普查工作区范围；</w:t>
            </w:r>
            <w:r w:rsidRPr="00FB6A77">
              <w:rPr>
                <w:rFonts w:ascii="Times New Roman" w:hAnsi="Times New Roman" w:cs="Times New Roman"/>
                <w:snapToGrid w:val="0"/>
                <w:sz w:val="18"/>
                <w:szCs w:val="18"/>
              </w:rPr>
              <w:t>9-</w:t>
            </w:r>
            <w:r w:rsidRPr="00FB6A77">
              <w:rPr>
                <w:rFonts w:ascii="Times New Roman" w:hAnsi="Times New Roman" w:cs="Times New Roman"/>
                <w:snapToGrid w:val="0"/>
                <w:sz w:val="18"/>
                <w:szCs w:val="18"/>
              </w:rPr>
              <w:t>评价工作区范围</w:t>
            </w:r>
          </w:p>
          <w:p w:rsidR="00AA04E4" w:rsidRPr="00FB6A77" w:rsidRDefault="00AA04E4" w:rsidP="00AE0008">
            <w:pPr>
              <w:ind w:leftChars="200" w:left="480" w:rightChars="200" w:right="480"/>
              <w:jc w:val="center"/>
              <w:rPr>
                <w:rFonts w:ascii="Times New Roman" w:hAnsi="Times New Roman" w:cs="Times New Roman"/>
                <w:sz w:val="18"/>
                <w:szCs w:val="18"/>
              </w:rPr>
            </w:pPr>
          </w:p>
          <w:p w:rsidR="008A6254" w:rsidRPr="00FB6A77" w:rsidRDefault="008A6254" w:rsidP="00A331A6">
            <w:pPr>
              <w:spacing w:line="420" w:lineRule="exact"/>
              <w:jc w:val="center"/>
              <w:rPr>
                <w:rFonts w:ascii="Times New Roman" w:hAnsi="Times New Roman" w:cs="Times New Roman"/>
                <w:b/>
                <w:sz w:val="21"/>
                <w:szCs w:val="21"/>
              </w:rPr>
            </w:pPr>
            <w:r w:rsidRPr="00FB6A77">
              <w:rPr>
                <w:rFonts w:ascii="Times New Roman" w:hAnsi="Times New Roman" w:cs="Times New Roman"/>
                <w:b/>
                <w:sz w:val="21"/>
                <w:szCs w:val="21"/>
              </w:rPr>
              <w:lastRenderedPageBreak/>
              <w:t>表</w:t>
            </w:r>
            <w:r w:rsidR="00935FE8" w:rsidRPr="00FB6A77">
              <w:rPr>
                <w:rFonts w:ascii="Times New Roman" w:hAnsi="Times New Roman" w:cs="Times New Roman"/>
                <w:b/>
                <w:sz w:val="21"/>
                <w:szCs w:val="21"/>
              </w:rPr>
              <w:t>3</w:t>
            </w:r>
            <w:r w:rsidRPr="00FB6A77">
              <w:rPr>
                <w:rFonts w:ascii="Times New Roman" w:hAnsi="Times New Roman" w:cs="Times New Roman"/>
                <w:b/>
                <w:sz w:val="21"/>
                <w:szCs w:val="21"/>
              </w:rPr>
              <w:t>-1</w:t>
            </w:r>
            <w:r w:rsidR="00A62034">
              <w:rPr>
                <w:rFonts w:ascii="Times New Roman" w:hAnsi="Times New Roman" w:cs="Times New Roman" w:hint="eastAsia"/>
                <w:b/>
                <w:sz w:val="21"/>
                <w:szCs w:val="21"/>
              </w:rPr>
              <w:t xml:space="preserve">  </w:t>
            </w:r>
            <w:r w:rsidR="00AE0008" w:rsidRPr="00FB6A77">
              <w:rPr>
                <w:rFonts w:ascii="Times New Roman" w:hAnsi="Times New Roman" w:cs="Times New Roman" w:hint="eastAsia"/>
                <w:b/>
                <w:sz w:val="21"/>
                <w:szCs w:val="21"/>
              </w:rPr>
              <w:t>贵东岩体东部地区</w:t>
            </w:r>
            <w:r w:rsidR="00AB669A">
              <w:rPr>
                <w:rFonts w:ascii="Times New Roman" w:hAnsi="Times New Roman" w:cs="Times New Roman" w:hint="eastAsia"/>
                <w:b/>
                <w:sz w:val="21"/>
                <w:szCs w:val="21"/>
              </w:rPr>
              <w:t>铀</w:t>
            </w:r>
            <w:r w:rsidR="00AE0008" w:rsidRPr="00FB6A77">
              <w:rPr>
                <w:rFonts w:ascii="Times New Roman" w:hAnsi="Times New Roman" w:cs="Times New Roman" w:hint="eastAsia"/>
                <w:b/>
                <w:sz w:val="21"/>
                <w:szCs w:val="21"/>
              </w:rPr>
              <w:t>矿勘查与评价拐点坐标表</w:t>
            </w:r>
            <w:r w:rsidRPr="00FB6A77">
              <w:rPr>
                <w:rFonts w:ascii="Times New Roman" w:hAnsi="Times New Roman" w:cs="Times New Roman"/>
                <w:b/>
                <w:sz w:val="21"/>
                <w:szCs w:val="21"/>
              </w:rPr>
              <w:t>（</w:t>
            </w:r>
            <w:r w:rsidRPr="00FB6A77">
              <w:rPr>
                <w:rFonts w:ascii="Times New Roman" w:hAnsi="Times New Roman" w:cs="Times New Roman"/>
                <w:b/>
                <w:sz w:val="21"/>
                <w:szCs w:val="21"/>
              </w:rPr>
              <w:t>2000</w:t>
            </w:r>
            <w:r w:rsidRPr="00FB6A77">
              <w:rPr>
                <w:rFonts w:ascii="Times New Roman" w:hAnsi="Times New Roman" w:cs="Times New Roman"/>
                <w:b/>
                <w:sz w:val="21"/>
                <w:szCs w:val="21"/>
              </w:rPr>
              <w:t>国家大地坐标）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305"/>
              <w:gridCol w:w="2303"/>
              <w:gridCol w:w="1619"/>
            </w:tblGrid>
            <w:tr w:rsidR="00FB6A77" w:rsidRPr="00FB6A77" w:rsidTr="003470BC">
              <w:trPr>
                <w:trHeight w:val="397"/>
                <w:jc w:val="center"/>
              </w:trPr>
              <w:tc>
                <w:tcPr>
                  <w:tcW w:w="1247" w:type="pct"/>
                  <w:shd w:val="clear" w:color="auto" w:fill="auto"/>
                  <w:vAlign w:val="center"/>
                </w:tcPr>
                <w:p w:rsidR="00045E5C" w:rsidRPr="00FB6A77" w:rsidRDefault="00045E5C" w:rsidP="0052605D">
                  <w:pPr>
                    <w:adjustRightInd w:val="0"/>
                    <w:snapToGrid w:val="0"/>
                    <w:jc w:val="center"/>
                    <w:rPr>
                      <w:rFonts w:ascii="Times New Roman" w:hAnsi="Times New Roman" w:cs="Times New Roman"/>
                      <w:b/>
                      <w:sz w:val="18"/>
                      <w:szCs w:val="18"/>
                    </w:rPr>
                  </w:pPr>
                  <w:r w:rsidRPr="00FB6A77">
                    <w:rPr>
                      <w:rFonts w:ascii="Times New Roman" w:hAnsi="Times New Roman" w:cs="Times New Roman"/>
                      <w:b/>
                      <w:sz w:val="18"/>
                      <w:szCs w:val="18"/>
                    </w:rPr>
                    <w:t>工作区</w:t>
                  </w:r>
                </w:p>
              </w:tc>
              <w:tc>
                <w:tcPr>
                  <w:tcW w:w="1389" w:type="pct"/>
                  <w:shd w:val="clear" w:color="auto" w:fill="auto"/>
                  <w:vAlign w:val="center"/>
                </w:tcPr>
                <w:p w:rsidR="00045E5C" w:rsidRPr="00FB6A77" w:rsidRDefault="00045E5C" w:rsidP="0052605D">
                  <w:pPr>
                    <w:adjustRightInd w:val="0"/>
                    <w:snapToGrid w:val="0"/>
                    <w:jc w:val="center"/>
                    <w:rPr>
                      <w:rFonts w:ascii="Times New Roman" w:hAnsi="Times New Roman" w:cs="Times New Roman"/>
                      <w:b/>
                      <w:sz w:val="18"/>
                      <w:szCs w:val="18"/>
                    </w:rPr>
                  </w:pPr>
                  <w:r w:rsidRPr="00FB6A77">
                    <w:rPr>
                      <w:rFonts w:ascii="Times New Roman" w:hAnsi="Times New Roman" w:cs="Times New Roman"/>
                      <w:b/>
                      <w:sz w:val="18"/>
                      <w:szCs w:val="18"/>
                    </w:rPr>
                    <w:t>经度</w:t>
                  </w:r>
                </w:p>
              </w:tc>
              <w:tc>
                <w:tcPr>
                  <w:tcW w:w="1388" w:type="pct"/>
                  <w:shd w:val="clear" w:color="auto" w:fill="auto"/>
                  <w:vAlign w:val="center"/>
                </w:tcPr>
                <w:p w:rsidR="00045E5C" w:rsidRPr="00FB6A77" w:rsidRDefault="00045E5C" w:rsidP="0052605D">
                  <w:pPr>
                    <w:adjustRightInd w:val="0"/>
                    <w:snapToGrid w:val="0"/>
                    <w:jc w:val="center"/>
                    <w:rPr>
                      <w:rFonts w:ascii="Times New Roman" w:hAnsi="Times New Roman" w:cs="Times New Roman"/>
                      <w:b/>
                      <w:sz w:val="18"/>
                      <w:szCs w:val="18"/>
                    </w:rPr>
                  </w:pPr>
                  <w:r w:rsidRPr="00FB6A77">
                    <w:rPr>
                      <w:rFonts w:ascii="Times New Roman" w:hAnsi="Times New Roman" w:cs="Times New Roman"/>
                      <w:b/>
                      <w:sz w:val="18"/>
                      <w:szCs w:val="18"/>
                    </w:rPr>
                    <w:t>纬度</w:t>
                  </w:r>
                </w:p>
              </w:tc>
              <w:tc>
                <w:tcPr>
                  <w:tcW w:w="976" w:type="pct"/>
                  <w:shd w:val="clear" w:color="auto" w:fill="auto"/>
                  <w:vAlign w:val="center"/>
                </w:tcPr>
                <w:p w:rsidR="00045E5C" w:rsidRPr="00FB6A77" w:rsidRDefault="00045E5C" w:rsidP="0052605D">
                  <w:pPr>
                    <w:adjustRightInd w:val="0"/>
                    <w:snapToGrid w:val="0"/>
                    <w:jc w:val="center"/>
                    <w:rPr>
                      <w:rFonts w:ascii="Times New Roman" w:hAnsi="Times New Roman" w:cs="Times New Roman"/>
                      <w:b/>
                      <w:sz w:val="18"/>
                      <w:szCs w:val="18"/>
                    </w:rPr>
                  </w:pPr>
                  <w:r w:rsidRPr="00FB6A77">
                    <w:rPr>
                      <w:rFonts w:ascii="Times New Roman" w:hAnsi="Times New Roman" w:cs="Times New Roman"/>
                      <w:b/>
                      <w:sz w:val="18"/>
                      <w:szCs w:val="18"/>
                    </w:rPr>
                    <w:t>面积（</w:t>
                  </w:r>
                  <w:r w:rsidRPr="00FB6A77">
                    <w:rPr>
                      <w:rFonts w:ascii="Times New Roman" w:hAnsi="Times New Roman" w:cs="Times New Roman"/>
                      <w:b/>
                      <w:sz w:val="18"/>
                      <w:szCs w:val="18"/>
                    </w:rPr>
                    <w:t>km</w:t>
                  </w:r>
                  <w:r w:rsidRPr="00FB6A77">
                    <w:rPr>
                      <w:rFonts w:ascii="Times New Roman" w:hAnsi="Times New Roman" w:cs="Times New Roman"/>
                      <w:b/>
                      <w:sz w:val="18"/>
                      <w:szCs w:val="18"/>
                      <w:vertAlign w:val="superscript"/>
                    </w:rPr>
                    <w:t>2</w:t>
                  </w:r>
                  <w:r w:rsidRPr="00FB6A77">
                    <w:rPr>
                      <w:rFonts w:ascii="Times New Roman" w:hAnsi="Times New Roman" w:cs="Times New Roman"/>
                      <w:b/>
                      <w:sz w:val="18"/>
                      <w:szCs w:val="18"/>
                    </w:rPr>
                    <w:t>）</w:t>
                  </w:r>
                </w:p>
              </w:tc>
            </w:tr>
            <w:tr w:rsidR="00FB6A77" w:rsidRPr="00FB6A77" w:rsidTr="003470BC">
              <w:trPr>
                <w:trHeight w:val="397"/>
                <w:jc w:val="center"/>
              </w:trPr>
              <w:tc>
                <w:tcPr>
                  <w:tcW w:w="1247" w:type="pct"/>
                  <w:vMerge w:val="restar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希望－里坑</w:t>
                  </w:r>
                </w:p>
              </w:tc>
              <w:tc>
                <w:tcPr>
                  <w:tcW w:w="1389"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114°15′07″</w:t>
                  </w:r>
                </w:p>
              </w:tc>
              <w:tc>
                <w:tcPr>
                  <w:tcW w:w="1388"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24°38′01″</w:t>
                  </w:r>
                </w:p>
              </w:tc>
              <w:tc>
                <w:tcPr>
                  <w:tcW w:w="976" w:type="pct"/>
                  <w:vMerge w:val="restar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3.75</w:t>
                  </w: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114°15′07″</w:t>
                  </w:r>
                </w:p>
              </w:tc>
              <w:tc>
                <w:tcPr>
                  <w:tcW w:w="1388"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24°38′50″</w:t>
                  </w:r>
                </w:p>
              </w:tc>
              <w:tc>
                <w:tcPr>
                  <w:tcW w:w="976"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114°16′36″</w:t>
                  </w:r>
                </w:p>
              </w:tc>
              <w:tc>
                <w:tcPr>
                  <w:tcW w:w="1388"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24°38′50″</w:t>
                  </w:r>
                </w:p>
              </w:tc>
              <w:tc>
                <w:tcPr>
                  <w:tcW w:w="976"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114°16′36″</w:t>
                  </w:r>
                </w:p>
              </w:tc>
              <w:tc>
                <w:tcPr>
                  <w:tcW w:w="1388" w:type="pc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24°38′01″</w:t>
                  </w:r>
                </w:p>
              </w:tc>
              <w:tc>
                <w:tcPr>
                  <w:tcW w:w="976"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r>
            <w:tr w:rsidR="00FB6A77" w:rsidRPr="00FB6A77" w:rsidTr="003470BC">
              <w:trPr>
                <w:trHeight w:val="397"/>
                <w:jc w:val="center"/>
              </w:trPr>
              <w:tc>
                <w:tcPr>
                  <w:tcW w:w="1247" w:type="pct"/>
                  <w:vMerge w:val="restart"/>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t>帽东－竹山下</w:t>
                  </w: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114°16′58"</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24°35′32"</w:t>
                  </w:r>
                </w:p>
              </w:tc>
              <w:tc>
                <w:tcPr>
                  <w:tcW w:w="976" w:type="pct"/>
                  <w:vMerge w:val="restart"/>
                  <w:shd w:val="clear" w:color="auto" w:fill="auto"/>
                  <w:vAlign w:val="center"/>
                </w:tcPr>
                <w:p w:rsidR="00045E5C" w:rsidRPr="003470BC" w:rsidRDefault="00045E5C" w:rsidP="003470BC">
                  <w:pPr>
                    <w:adjustRightInd w:val="0"/>
                    <w:snapToGrid w:val="0"/>
                    <w:jc w:val="center"/>
                    <w:rPr>
                      <w:rFonts w:ascii="Times New Roman" w:hAnsi="Times New Roman" w:cs="Times New Roman"/>
                      <w:sz w:val="21"/>
                      <w:szCs w:val="21"/>
                    </w:rPr>
                  </w:pPr>
                  <w:r w:rsidRPr="003470BC">
                    <w:rPr>
                      <w:rFonts w:ascii="Times New Roman" w:hAnsi="Times New Roman" w:cs="Times New Roman"/>
                      <w:sz w:val="21"/>
                      <w:szCs w:val="21"/>
                    </w:rPr>
                    <w:cr/>
                    <w:t>2</w:t>
                  </w:r>
                  <w:r w:rsidR="003470BC" w:rsidRPr="003470BC">
                    <w:rPr>
                      <w:rFonts w:ascii="Times New Roman" w:hAnsi="Times New Roman" w:cs="Times New Roman" w:hint="eastAsia"/>
                      <w:sz w:val="21"/>
                      <w:szCs w:val="21"/>
                    </w:rPr>
                    <w:t>2</w:t>
                  </w:r>
                  <w:r w:rsidRPr="003470BC">
                    <w:rPr>
                      <w:rFonts w:ascii="Times New Roman" w:hAnsi="Times New Roman" w:cs="Times New Roman"/>
                      <w:sz w:val="21"/>
                      <w:szCs w:val="21"/>
                    </w:rPr>
                    <w:t>.</w:t>
                  </w:r>
                  <w:r w:rsidR="003470BC" w:rsidRPr="003470BC">
                    <w:rPr>
                      <w:rFonts w:ascii="Times New Roman" w:hAnsi="Times New Roman" w:cs="Times New Roman" w:hint="eastAsia"/>
                      <w:sz w:val="21"/>
                      <w:szCs w:val="21"/>
                    </w:rPr>
                    <w:t>00</w:t>
                  </w: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114°16′58"</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24°38′20"</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114°18′07"</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24°38′20"</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114°18′07"</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24°37′15"</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114°17′36"</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24°37′15"</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114°17′36"</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24°36′26"</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114°18′07"</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24°36′26"</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114°18′45"</w:t>
                  </w:r>
                </w:p>
              </w:tc>
              <w:tc>
                <w:tcPr>
                  <w:tcW w:w="1388" w:type="pct"/>
                  <w:shd w:val="clear" w:color="auto" w:fill="auto"/>
                  <w:vAlign w:val="center"/>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24°36′50"</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114°19′02"</w:t>
                  </w:r>
                </w:p>
              </w:tc>
              <w:tc>
                <w:tcPr>
                  <w:tcW w:w="1388" w:type="pct"/>
                  <w:shd w:val="clear" w:color="auto" w:fill="auto"/>
                  <w:vAlign w:val="center"/>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24°36′50"</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r w:rsidR="00FB6A77" w:rsidRPr="00FB6A77" w:rsidTr="003470BC">
              <w:trPr>
                <w:trHeight w:val="397"/>
                <w:jc w:val="center"/>
              </w:trPr>
              <w:tc>
                <w:tcPr>
                  <w:tcW w:w="1247" w:type="pct"/>
                  <w:vMerge/>
                  <w:shd w:val="clear" w:color="auto" w:fill="auto"/>
                  <w:vAlign w:val="center"/>
                </w:tcPr>
                <w:p w:rsidR="00045E5C" w:rsidRPr="003470BC" w:rsidRDefault="00045E5C" w:rsidP="0052605D">
                  <w:pPr>
                    <w:adjustRightInd w:val="0"/>
                    <w:snapToGrid w:val="0"/>
                    <w:jc w:val="center"/>
                    <w:rPr>
                      <w:rFonts w:ascii="Times New Roman" w:hAnsi="Times New Roman" w:cs="Times New Roman"/>
                      <w:sz w:val="21"/>
                      <w:szCs w:val="21"/>
                    </w:rPr>
                  </w:pPr>
                </w:p>
              </w:tc>
              <w:tc>
                <w:tcPr>
                  <w:tcW w:w="1389" w:type="pct"/>
                  <w:shd w:val="clear" w:color="auto" w:fill="auto"/>
                  <w:vAlign w:val="center"/>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114°19′02"</w:t>
                  </w:r>
                </w:p>
              </w:tc>
              <w:tc>
                <w:tcPr>
                  <w:tcW w:w="1388" w:type="pct"/>
                  <w:shd w:val="clear" w:color="auto" w:fill="auto"/>
                  <w:vAlign w:val="bottom"/>
                </w:tcPr>
                <w:p w:rsidR="00045E5C" w:rsidRPr="003470BC" w:rsidRDefault="00045E5C" w:rsidP="0052605D">
                  <w:pPr>
                    <w:jc w:val="center"/>
                    <w:rPr>
                      <w:rFonts w:ascii="Times New Roman" w:hAnsi="Times New Roman" w:cs="Times New Roman"/>
                      <w:sz w:val="21"/>
                      <w:szCs w:val="21"/>
                    </w:rPr>
                  </w:pPr>
                  <w:r w:rsidRPr="003470BC">
                    <w:rPr>
                      <w:rFonts w:ascii="Times New Roman" w:hAnsi="Times New Roman" w:cs="Times New Roman"/>
                      <w:sz w:val="21"/>
                      <w:szCs w:val="21"/>
                    </w:rPr>
                    <w:t>24°35′32"</w:t>
                  </w:r>
                </w:p>
              </w:tc>
              <w:tc>
                <w:tcPr>
                  <w:tcW w:w="976" w:type="pct"/>
                  <w:vMerge/>
                  <w:shd w:val="clear" w:color="auto" w:fill="auto"/>
                  <w:vAlign w:val="center"/>
                </w:tcPr>
                <w:p w:rsidR="00045E5C" w:rsidRPr="00FB6A77" w:rsidRDefault="00045E5C" w:rsidP="0052605D">
                  <w:pPr>
                    <w:adjustRightInd w:val="0"/>
                    <w:snapToGrid w:val="0"/>
                    <w:jc w:val="center"/>
                    <w:rPr>
                      <w:rFonts w:ascii="Times New Roman" w:hAnsi="Times New Roman" w:cs="Times New Roman"/>
                      <w:sz w:val="18"/>
                      <w:szCs w:val="18"/>
                    </w:rPr>
                  </w:pPr>
                </w:p>
              </w:tc>
            </w:tr>
          </w:tbl>
          <w:p w:rsidR="00341C5B" w:rsidRPr="00FB6A77" w:rsidRDefault="00935FE8" w:rsidP="00341C5B">
            <w:pPr>
              <w:pStyle w:val="00"/>
              <w:adjustRightInd w:val="0"/>
              <w:snapToGrid w:val="0"/>
              <w:ind w:firstLine="522"/>
              <w:rPr>
                <w:rFonts w:ascii="Times New Roman" w:hAnsi="Times New Roman"/>
                <w:b/>
                <w:szCs w:val="26"/>
              </w:rPr>
            </w:pPr>
            <w:r w:rsidRPr="00FB6A77">
              <w:rPr>
                <w:rFonts w:ascii="Times New Roman" w:hAnsi="Times New Roman"/>
                <w:b/>
                <w:szCs w:val="26"/>
              </w:rPr>
              <w:t>3</w:t>
            </w:r>
            <w:r w:rsidR="00341C5B" w:rsidRPr="00FB6A77">
              <w:rPr>
                <w:rFonts w:ascii="Times New Roman" w:hAnsi="Times New Roman"/>
                <w:b/>
                <w:szCs w:val="26"/>
              </w:rPr>
              <w:t>.</w:t>
            </w:r>
            <w:r w:rsidR="000043DB" w:rsidRPr="00FB6A77">
              <w:rPr>
                <w:rFonts w:ascii="Times New Roman" w:hAnsi="Times New Roman"/>
                <w:b/>
                <w:szCs w:val="26"/>
              </w:rPr>
              <w:t xml:space="preserve"> </w:t>
            </w:r>
            <w:r w:rsidR="00F60E83" w:rsidRPr="00FB6A77">
              <w:rPr>
                <w:rFonts w:ascii="Times New Roman" w:hAnsi="Times New Roman"/>
                <w:b/>
                <w:szCs w:val="26"/>
              </w:rPr>
              <w:t>2</w:t>
            </w:r>
            <w:r w:rsidR="000043DB">
              <w:rPr>
                <w:rFonts w:ascii="Times New Roman" w:hAnsi="Times New Roman" w:hint="eastAsia"/>
                <w:b/>
                <w:szCs w:val="26"/>
              </w:rPr>
              <w:t>、</w:t>
            </w:r>
            <w:r w:rsidR="00012F3C" w:rsidRPr="00FB6A77">
              <w:rPr>
                <w:rFonts w:ascii="Times New Roman" w:hAnsi="Times New Roman"/>
                <w:b/>
                <w:szCs w:val="26"/>
              </w:rPr>
              <w:t>地形</w:t>
            </w:r>
            <w:r w:rsidR="000043DB">
              <w:rPr>
                <w:rFonts w:ascii="Times New Roman" w:hAnsi="Times New Roman" w:hint="eastAsia"/>
                <w:b/>
                <w:szCs w:val="26"/>
              </w:rPr>
              <w:t>地貌</w:t>
            </w:r>
          </w:p>
          <w:p w:rsidR="00732561" w:rsidRDefault="00440D16" w:rsidP="00C12FF3">
            <w:pPr>
              <w:pStyle w:val="00"/>
              <w:spacing w:afterLines="50" w:after="156"/>
              <w:ind w:firstLine="520"/>
              <w:rPr>
                <w:rFonts w:ascii="Times New Roman" w:hAnsi="Times New Roman"/>
              </w:rPr>
            </w:pPr>
            <w:r w:rsidRPr="00FB6A77">
              <w:rPr>
                <w:rFonts w:ascii="Times New Roman" w:hAnsi="Times New Roman"/>
              </w:rPr>
              <w:t>工作区</w:t>
            </w:r>
            <w:r w:rsidR="00E90FC2" w:rsidRPr="00FB6A77">
              <w:rPr>
                <w:rFonts w:ascii="Times New Roman" w:hAnsi="Times New Roman"/>
              </w:rPr>
              <w:t>内属山区丘陵、半丘陵地带，群山环抱，连绵起伏，山脉多为自北东</w:t>
            </w:r>
            <w:r w:rsidR="00BE0BA3" w:rsidRPr="00FB6A77">
              <w:rPr>
                <w:rFonts w:ascii="Times New Roman" w:hAnsi="Times New Roman"/>
              </w:rPr>
              <w:t>～西南走向，地势亦自北东向西南倾斜，最低标高</w:t>
            </w:r>
            <w:r w:rsidR="00BE0BA3" w:rsidRPr="00FB6A77">
              <w:rPr>
                <w:rFonts w:ascii="Times New Roman" w:hAnsi="Times New Roman"/>
              </w:rPr>
              <w:t>500m</w:t>
            </w:r>
            <w:r w:rsidR="00BE0BA3" w:rsidRPr="00FB6A77">
              <w:rPr>
                <w:rFonts w:ascii="Times New Roman" w:hAnsi="Times New Roman"/>
              </w:rPr>
              <w:t>以上，最高标高竹筒尖山顶</w:t>
            </w:r>
            <w:r w:rsidR="00BE0BA3" w:rsidRPr="00FB6A77">
              <w:rPr>
                <w:rFonts w:ascii="Times New Roman" w:hAnsi="Times New Roman"/>
              </w:rPr>
              <w:t>938m</w:t>
            </w:r>
            <w:r w:rsidR="00BE0BA3" w:rsidRPr="00FB6A77">
              <w:rPr>
                <w:rFonts w:ascii="Times New Roman" w:hAnsi="Times New Roman"/>
              </w:rPr>
              <w:t>。</w:t>
            </w:r>
            <w:r w:rsidR="00431E12" w:rsidRPr="00FB6A77">
              <w:rPr>
                <w:rFonts w:ascii="Times New Roman" w:hAnsi="Times New Roman"/>
              </w:rPr>
              <w:t>中部多为中低山脉及零散土丘。山地面积占全县总面积</w:t>
            </w:r>
            <w:r w:rsidR="00431E12" w:rsidRPr="00FB6A77">
              <w:rPr>
                <w:rFonts w:ascii="Times New Roman" w:hAnsi="Times New Roman"/>
              </w:rPr>
              <w:t>80%</w:t>
            </w:r>
            <w:r w:rsidR="00431E12" w:rsidRPr="00FB6A77">
              <w:rPr>
                <w:rFonts w:ascii="Times New Roman" w:hAnsi="Times New Roman"/>
              </w:rPr>
              <w:t>左右，</w:t>
            </w:r>
            <w:r w:rsidR="000F3B71" w:rsidRPr="00FB6A77">
              <w:rPr>
                <w:rFonts w:ascii="Times New Roman" w:hAnsi="Times New Roman"/>
              </w:rPr>
              <w:t>山脉之间多为中小型盆地及河流冲击的阶地，盆地方圆几十千米或几千米不等</w:t>
            </w:r>
            <w:r w:rsidR="00560030" w:rsidRPr="00FB6A77">
              <w:rPr>
                <w:rFonts w:ascii="Times New Roman" w:hAnsi="Times New Roman" w:hint="eastAsia"/>
              </w:rPr>
              <w:t>（图</w:t>
            </w:r>
            <w:r w:rsidR="00560030" w:rsidRPr="00FB6A77">
              <w:rPr>
                <w:rFonts w:ascii="Times New Roman" w:hAnsi="Times New Roman" w:hint="eastAsia"/>
              </w:rPr>
              <w:t>3-</w:t>
            </w:r>
            <w:r w:rsidR="00560030" w:rsidRPr="00FB6A77">
              <w:rPr>
                <w:rFonts w:ascii="Times New Roman" w:hAnsi="Times New Roman"/>
              </w:rPr>
              <w:t>2</w:t>
            </w:r>
            <w:r w:rsidR="00A24A0A" w:rsidRPr="00FB6A77">
              <w:rPr>
                <w:rFonts w:ascii="Times New Roman" w:hAnsi="Times New Roman" w:hint="eastAsia"/>
              </w:rPr>
              <w:t>；</w:t>
            </w:r>
            <w:r w:rsidR="00A24A0A" w:rsidRPr="00FB6A77">
              <w:rPr>
                <w:rFonts w:ascii="Times New Roman" w:hAnsi="Times New Roman"/>
              </w:rPr>
              <w:t>照片</w:t>
            </w:r>
            <w:r w:rsidR="00E12DF9" w:rsidRPr="00FB6A77">
              <w:rPr>
                <w:rFonts w:ascii="Times New Roman" w:hAnsi="Times New Roman" w:hint="eastAsia"/>
              </w:rPr>
              <w:t>3-</w:t>
            </w:r>
            <w:r w:rsidR="00A24A0A" w:rsidRPr="00FB6A77">
              <w:rPr>
                <w:rFonts w:ascii="Times New Roman" w:hAnsi="Times New Roman" w:hint="eastAsia"/>
              </w:rPr>
              <w:t>1</w:t>
            </w:r>
            <w:r w:rsidR="00A24A0A" w:rsidRPr="00FB6A77">
              <w:rPr>
                <w:rFonts w:ascii="Times New Roman" w:hAnsi="Times New Roman" w:hint="eastAsia"/>
              </w:rPr>
              <w:t>、照片</w:t>
            </w:r>
            <w:r w:rsidR="00E12DF9" w:rsidRPr="00FB6A77">
              <w:rPr>
                <w:rFonts w:ascii="Times New Roman" w:hAnsi="Times New Roman" w:hint="eastAsia"/>
              </w:rPr>
              <w:t>3-</w:t>
            </w:r>
            <w:r w:rsidR="00A24A0A" w:rsidRPr="00FB6A77">
              <w:rPr>
                <w:rFonts w:ascii="Times New Roman" w:hAnsi="Times New Roman" w:hint="eastAsia"/>
              </w:rPr>
              <w:t>2</w:t>
            </w:r>
            <w:r w:rsidR="00560030" w:rsidRPr="00FB6A77">
              <w:rPr>
                <w:rFonts w:ascii="Times New Roman" w:hAnsi="Times New Roman" w:hint="eastAsia"/>
              </w:rPr>
              <w:t>）</w:t>
            </w:r>
            <w:r w:rsidR="000F3B71" w:rsidRPr="00FB6A77">
              <w:rPr>
                <w:rFonts w:ascii="Times New Roman" w:hAnsi="Times New Roman"/>
              </w:rPr>
              <w:t>。</w:t>
            </w:r>
          </w:p>
          <w:p w:rsidR="003470BC" w:rsidRPr="00FB6A77" w:rsidRDefault="003470BC" w:rsidP="003470BC">
            <w:pPr>
              <w:pStyle w:val="00"/>
              <w:spacing w:line="240" w:lineRule="auto"/>
              <w:ind w:firstLineChars="0" w:firstLine="0"/>
              <w:jc w:val="center"/>
              <w:rPr>
                <w:rFonts w:ascii="Times New Roman" w:hAnsi="Times New Roman"/>
                <w:sz w:val="21"/>
                <w:szCs w:val="21"/>
              </w:rPr>
            </w:pPr>
            <w:r w:rsidRPr="00FB6A77">
              <w:rPr>
                <w:rFonts w:ascii="Times New Roman" w:hAnsi="Times New Roman"/>
                <w:noProof/>
                <w:sz w:val="21"/>
                <w:szCs w:val="21"/>
              </w:rPr>
              <w:drawing>
                <wp:inline distT="0" distB="0" distL="0" distR="0" wp14:anchorId="592241E3" wp14:editId="12468A84">
                  <wp:extent cx="2628000" cy="1971852"/>
                  <wp:effectExtent l="0" t="0" r="0" b="0"/>
                  <wp:docPr id="45" name="图片 45" descr="\\王志\2020年塘湾预查项目资料\【其他杂项】\2020年环境影响报告表\地形地貌照片\下庄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王志\2020年塘湾预查项目资料\【其他杂项】\2020年环境影响报告表\地形地貌照片\下庄1.jpg"/>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628000" cy="1971852"/>
                          </a:xfrm>
                          <a:prstGeom prst="rect">
                            <a:avLst/>
                          </a:prstGeom>
                          <a:noFill/>
                          <a:ln>
                            <a:noFill/>
                          </a:ln>
                        </pic:spPr>
                      </pic:pic>
                    </a:graphicData>
                  </a:graphic>
                </wp:inline>
              </w:drawing>
            </w:r>
            <w:r w:rsidRPr="00FB6A77">
              <w:rPr>
                <w:rFonts w:ascii="Times New Roman" w:hAnsi="Times New Roman"/>
                <w:noProof/>
                <w:sz w:val="21"/>
                <w:szCs w:val="21"/>
              </w:rPr>
              <w:drawing>
                <wp:inline distT="0" distB="0" distL="0" distR="0" wp14:anchorId="373CB6C1" wp14:editId="2F3BEAEC">
                  <wp:extent cx="2628000" cy="1973356"/>
                  <wp:effectExtent l="0" t="0" r="0" b="0"/>
                  <wp:docPr id="46" name="图片 46" descr="\\王志\2020年塘湾预查项目资料\【其他杂项】\2020年环境影响报告表\地形地貌照片\下庄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王志\2020年塘湾预查项目资料\【其他杂项】\2020年环境影响报告表\地形地貌照片\下庄2.jpg"/>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628000" cy="1973356"/>
                          </a:xfrm>
                          <a:prstGeom prst="rect">
                            <a:avLst/>
                          </a:prstGeom>
                          <a:noFill/>
                          <a:ln>
                            <a:noFill/>
                          </a:ln>
                        </pic:spPr>
                      </pic:pic>
                    </a:graphicData>
                  </a:graphic>
                </wp:inline>
              </w:drawing>
            </w:r>
          </w:p>
          <w:p w:rsidR="003470BC" w:rsidRPr="00FB6A77" w:rsidRDefault="003470BC" w:rsidP="003470BC">
            <w:pPr>
              <w:pStyle w:val="00"/>
              <w:spacing w:line="240" w:lineRule="auto"/>
              <w:ind w:firstLineChars="472" w:firstLine="991"/>
              <w:rPr>
                <w:rFonts w:ascii="Times New Roman" w:hAnsi="Times New Roman"/>
                <w:sz w:val="21"/>
                <w:szCs w:val="21"/>
              </w:rPr>
            </w:pPr>
            <w:r w:rsidRPr="00FB6A77">
              <w:rPr>
                <w:rFonts w:ascii="Times New Roman" w:hAnsi="Times New Roman" w:hint="eastAsia"/>
                <w:sz w:val="21"/>
                <w:szCs w:val="21"/>
              </w:rPr>
              <w:t>照片</w:t>
            </w:r>
            <w:r w:rsidRPr="00FB6A77">
              <w:rPr>
                <w:rFonts w:ascii="Times New Roman" w:hAnsi="Times New Roman" w:hint="eastAsia"/>
                <w:sz w:val="21"/>
                <w:szCs w:val="21"/>
              </w:rPr>
              <w:t xml:space="preserve">3-1  </w:t>
            </w:r>
            <w:r w:rsidRPr="00FB6A77">
              <w:rPr>
                <w:rFonts w:ascii="Times New Roman" w:hAnsi="Times New Roman" w:hint="eastAsia"/>
                <w:sz w:val="21"/>
                <w:szCs w:val="21"/>
              </w:rPr>
              <w:t>希望—里坑工作区照片</w:t>
            </w:r>
            <w:r>
              <w:rPr>
                <w:rFonts w:ascii="Times New Roman" w:hAnsi="Times New Roman" w:hint="eastAsia"/>
                <w:sz w:val="21"/>
                <w:szCs w:val="21"/>
              </w:rPr>
              <w:t xml:space="preserve">    </w:t>
            </w:r>
            <w:r w:rsidRPr="00FB6A77">
              <w:rPr>
                <w:rFonts w:ascii="Times New Roman" w:hAnsi="Times New Roman" w:hint="eastAsia"/>
                <w:sz w:val="21"/>
                <w:szCs w:val="21"/>
              </w:rPr>
              <w:t xml:space="preserve">3-2  </w:t>
            </w:r>
            <w:r w:rsidRPr="00FB6A77">
              <w:rPr>
                <w:rFonts w:ascii="Times New Roman" w:hAnsi="Times New Roman" w:hint="eastAsia"/>
                <w:sz w:val="21"/>
                <w:szCs w:val="21"/>
              </w:rPr>
              <w:t>帽东—</w:t>
            </w:r>
            <w:r w:rsidRPr="00FB6A77">
              <w:rPr>
                <w:rFonts w:ascii="Times New Roman" w:hAnsi="Times New Roman"/>
                <w:sz w:val="21"/>
                <w:szCs w:val="21"/>
              </w:rPr>
              <w:t>竹山下</w:t>
            </w:r>
            <w:r w:rsidRPr="00FB6A77">
              <w:rPr>
                <w:rFonts w:ascii="Times New Roman" w:hAnsi="Times New Roman" w:hint="eastAsia"/>
                <w:sz w:val="21"/>
                <w:szCs w:val="21"/>
              </w:rPr>
              <w:t>工作区</w:t>
            </w:r>
          </w:p>
          <w:p w:rsidR="003470BC" w:rsidRPr="003470BC" w:rsidRDefault="003470BC" w:rsidP="00AE7A22">
            <w:pPr>
              <w:pStyle w:val="00"/>
              <w:spacing w:afterLines="50" w:after="156" w:line="500" w:lineRule="exact"/>
              <w:ind w:firstLine="520"/>
              <w:rPr>
                <w:rFonts w:ascii="Times New Roman" w:hAnsi="Times New Roman"/>
              </w:rPr>
            </w:pPr>
          </w:p>
          <w:p w:rsidR="003470BC" w:rsidRDefault="003470BC" w:rsidP="003470BC">
            <w:pPr>
              <w:pStyle w:val="00"/>
              <w:spacing w:line="240" w:lineRule="auto"/>
              <w:ind w:firstLineChars="0" w:firstLine="0"/>
              <w:jc w:val="center"/>
              <w:rPr>
                <w:rFonts w:ascii="Times New Roman" w:hAnsi="Times New Roman"/>
              </w:rPr>
            </w:pPr>
            <w:r>
              <w:rPr>
                <w:rFonts w:ascii="Times New Roman" w:hAnsi="Times New Roman"/>
                <w:noProof/>
              </w:rPr>
              <w:lastRenderedPageBreak/>
              <w:drawing>
                <wp:inline distT="0" distB="0" distL="0" distR="0" wp14:anchorId="28B02D49" wp14:editId="09C6234A">
                  <wp:extent cx="5220000" cy="4171897"/>
                  <wp:effectExtent l="0" t="0" r="0" b="0"/>
                  <wp:docPr id="44" name="图片 44" descr="\\王志\2020年塘湾预查项目资料\【其他杂项】\2020年环境影响报告表\图件修改\下庄地形地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王志\2020年塘湾预查项目资料\【其他杂项】\2020年环境影响报告表\图件修改\下庄地形地貌.jpg"/>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220000" cy="4171897"/>
                          </a:xfrm>
                          <a:prstGeom prst="rect">
                            <a:avLst/>
                          </a:prstGeom>
                          <a:noFill/>
                          <a:ln>
                            <a:noFill/>
                          </a:ln>
                        </pic:spPr>
                      </pic:pic>
                    </a:graphicData>
                  </a:graphic>
                </wp:inline>
              </w:drawing>
            </w:r>
          </w:p>
          <w:p w:rsidR="003470BC" w:rsidRDefault="003470BC" w:rsidP="003470BC">
            <w:pPr>
              <w:pStyle w:val="00"/>
              <w:spacing w:line="240" w:lineRule="auto"/>
              <w:ind w:firstLineChars="0" w:firstLine="0"/>
              <w:jc w:val="center"/>
              <w:rPr>
                <w:rFonts w:ascii="Times New Roman" w:hAnsi="Times New Roman"/>
                <w:sz w:val="21"/>
                <w:szCs w:val="21"/>
              </w:rPr>
            </w:pPr>
            <w:r w:rsidRPr="00560030">
              <w:rPr>
                <w:rFonts w:ascii="Times New Roman" w:hAnsi="Times New Roman" w:hint="eastAsia"/>
                <w:sz w:val="21"/>
                <w:szCs w:val="21"/>
              </w:rPr>
              <w:t>图</w:t>
            </w:r>
            <w:r w:rsidRPr="00560030">
              <w:rPr>
                <w:rFonts w:ascii="Times New Roman" w:hAnsi="Times New Roman" w:hint="eastAsia"/>
                <w:sz w:val="21"/>
                <w:szCs w:val="21"/>
              </w:rPr>
              <w:t>3-</w:t>
            </w:r>
            <w:r w:rsidRPr="00560030">
              <w:rPr>
                <w:rFonts w:ascii="Times New Roman" w:hAnsi="Times New Roman"/>
                <w:sz w:val="21"/>
                <w:szCs w:val="21"/>
              </w:rPr>
              <w:t xml:space="preserve">2  </w:t>
            </w:r>
            <w:r>
              <w:rPr>
                <w:rFonts w:ascii="Times New Roman" w:hAnsi="Times New Roman" w:hint="eastAsia"/>
                <w:sz w:val="21"/>
                <w:szCs w:val="21"/>
              </w:rPr>
              <w:t>工作区</w:t>
            </w:r>
            <w:r w:rsidRPr="00560030">
              <w:rPr>
                <w:rFonts w:ascii="Times New Roman" w:hAnsi="Times New Roman" w:hint="eastAsia"/>
                <w:sz w:val="21"/>
                <w:szCs w:val="21"/>
              </w:rPr>
              <w:t>地形地貌</w:t>
            </w:r>
            <w:r>
              <w:rPr>
                <w:rFonts w:ascii="Times New Roman" w:hAnsi="Times New Roman" w:hint="eastAsia"/>
                <w:sz w:val="21"/>
                <w:szCs w:val="21"/>
              </w:rPr>
              <w:t>特征</w:t>
            </w:r>
            <w:r w:rsidRPr="00560030">
              <w:rPr>
                <w:rFonts w:ascii="Times New Roman" w:hAnsi="Times New Roman" w:hint="eastAsia"/>
                <w:sz w:val="21"/>
                <w:szCs w:val="21"/>
              </w:rPr>
              <w:t>图</w:t>
            </w:r>
          </w:p>
          <w:p w:rsidR="000043DB" w:rsidRPr="00FB6A77" w:rsidRDefault="000043DB" w:rsidP="000043DB">
            <w:pPr>
              <w:pStyle w:val="00"/>
              <w:spacing w:line="500" w:lineRule="exact"/>
              <w:ind w:firstLine="522"/>
              <w:rPr>
                <w:rFonts w:ascii="Times New Roman" w:hAnsi="Times New Roman"/>
              </w:rPr>
            </w:pPr>
            <w:r>
              <w:rPr>
                <w:rFonts w:ascii="Times New Roman" w:hAnsi="Times New Roman"/>
                <w:b/>
                <w:szCs w:val="26"/>
              </w:rPr>
              <w:t>3.</w:t>
            </w:r>
            <w:r>
              <w:rPr>
                <w:rFonts w:ascii="Times New Roman" w:hAnsi="Times New Roman" w:hint="eastAsia"/>
                <w:b/>
                <w:szCs w:val="26"/>
              </w:rPr>
              <w:t>3</w:t>
            </w:r>
            <w:r>
              <w:rPr>
                <w:rFonts w:ascii="Times New Roman" w:hAnsi="Times New Roman" w:hint="eastAsia"/>
                <w:b/>
                <w:szCs w:val="26"/>
              </w:rPr>
              <w:t>、</w:t>
            </w:r>
            <w:r w:rsidRPr="00FB6A77">
              <w:rPr>
                <w:rFonts w:ascii="Times New Roman" w:hAnsi="Times New Roman"/>
                <w:b/>
                <w:szCs w:val="26"/>
              </w:rPr>
              <w:t>气候气象</w:t>
            </w:r>
          </w:p>
          <w:p w:rsidR="000043DB" w:rsidRDefault="000043DB" w:rsidP="00C12FF3">
            <w:pPr>
              <w:pStyle w:val="00"/>
              <w:ind w:firstLine="520"/>
              <w:rPr>
                <w:rFonts w:ascii="Times New Roman" w:hAnsi="Times New Roman"/>
              </w:rPr>
            </w:pPr>
            <w:r w:rsidRPr="00FB6A77">
              <w:rPr>
                <w:rFonts w:ascii="Times New Roman" w:hAnsi="Times New Roman"/>
              </w:rPr>
              <w:t>工作区属季风型的中亚热带和南亚热带气候，气候温和潮湿、雨量充沛，无霜期长，具有山地气候特征。根据全南县气象局提供的</w:t>
            </w:r>
            <w:r w:rsidRPr="00FB6A77">
              <w:rPr>
                <w:rFonts w:ascii="Times New Roman" w:hAnsi="Times New Roman"/>
              </w:rPr>
              <w:t>1997</w:t>
            </w:r>
            <w:r w:rsidRPr="00FB6A77">
              <w:rPr>
                <w:rFonts w:ascii="Times New Roman" w:hAnsi="Times New Roman"/>
              </w:rPr>
              <w:t>年～</w:t>
            </w:r>
            <w:r w:rsidRPr="00FB6A77">
              <w:rPr>
                <w:rFonts w:ascii="Times New Roman" w:hAnsi="Times New Roman"/>
              </w:rPr>
              <w:t>2017</w:t>
            </w:r>
            <w:r w:rsidRPr="00FB6A77">
              <w:rPr>
                <w:rFonts w:ascii="Times New Roman" w:hAnsi="Times New Roman"/>
              </w:rPr>
              <w:t>年近二十年统计资料，全南县相对湿度为</w:t>
            </w:r>
            <w:r w:rsidRPr="00FB6A77">
              <w:rPr>
                <w:rFonts w:ascii="Times New Roman" w:hAnsi="Times New Roman"/>
              </w:rPr>
              <w:t>82%</w:t>
            </w:r>
            <w:r w:rsidRPr="00FB6A77">
              <w:rPr>
                <w:rFonts w:ascii="Times New Roman" w:hAnsi="Times New Roman"/>
              </w:rPr>
              <w:t>，年平均气温</w:t>
            </w:r>
            <w:r w:rsidRPr="00FB6A77">
              <w:rPr>
                <w:rFonts w:ascii="Times New Roman" w:hAnsi="Times New Roman"/>
              </w:rPr>
              <w:t>19.4℃</w:t>
            </w:r>
            <w:r w:rsidRPr="00FB6A77">
              <w:rPr>
                <w:rFonts w:ascii="Times New Roman" w:hAnsi="Times New Roman"/>
              </w:rPr>
              <w:t>，最高气温</w:t>
            </w:r>
            <w:r w:rsidRPr="00FB6A77">
              <w:rPr>
                <w:rFonts w:ascii="Times New Roman" w:hAnsi="Times New Roman"/>
              </w:rPr>
              <w:t>39.2℃</w:t>
            </w:r>
            <w:r w:rsidRPr="00FB6A77">
              <w:rPr>
                <w:rFonts w:ascii="Times New Roman" w:hAnsi="Times New Roman"/>
              </w:rPr>
              <w:t>，最低气温</w:t>
            </w:r>
            <w:r w:rsidRPr="00FB6A77">
              <w:rPr>
                <w:rFonts w:ascii="Times New Roman" w:hAnsi="Times New Roman"/>
              </w:rPr>
              <w:t>-6.8℃</w:t>
            </w:r>
            <w:r w:rsidRPr="00FB6A77">
              <w:rPr>
                <w:rFonts w:ascii="Times New Roman" w:hAnsi="Times New Roman"/>
              </w:rPr>
              <w:t>；多年平均降雨量为</w:t>
            </w:r>
            <w:r w:rsidRPr="00FB6A77">
              <w:rPr>
                <w:rFonts w:ascii="Times New Roman" w:hAnsi="Times New Roman"/>
              </w:rPr>
              <w:t>1612.4mm</w:t>
            </w:r>
            <w:r w:rsidRPr="00FB6A77">
              <w:rPr>
                <w:rFonts w:ascii="Times New Roman" w:hAnsi="Times New Roman"/>
              </w:rPr>
              <w:t>，主要集中在</w:t>
            </w:r>
            <w:r w:rsidRPr="00FB6A77">
              <w:rPr>
                <w:rFonts w:ascii="Times New Roman" w:hAnsi="Times New Roman"/>
              </w:rPr>
              <w:t>4~9</w:t>
            </w:r>
            <w:r w:rsidRPr="00FB6A77">
              <w:rPr>
                <w:rFonts w:ascii="Times New Roman" w:hAnsi="Times New Roman"/>
              </w:rPr>
              <w:t>月，占年降雨量</w:t>
            </w:r>
            <w:r w:rsidRPr="00FB6A77">
              <w:rPr>
                <w:rFonts w:ascii="Times New Roman" w:hAnsi="Times New Roman"/>
              </w:rPr>
              <w:t>70.4%</w:t>
            </w:r>
            <w:r w:rsidRPr="00FB6A77">
              <w:rPr>
                <w:rFonts w:ascii="Times New Roman" w:hAnsi="Times New Roman"/>
              </w:rPr>
              <w:t>；全年平均日照</w:t>
            </w:r>
            <w:r w:rsidRPr="00FB6A77">
              <w:rPr>
                <w:rFonts w:ascii="Times New Roman" w:hAnsi="Times New Roman"/>
              </w:rPr>
              <w:t>1509.3h</w:t>
            </w:r>
            <w:r w:rsidRPr="00FB6A77">
              <w:rPr>
                <w:rFonts w:ascii="Times New Roman" w:hAnsi="Times New Roman"/>
              </w:rPr>
              <w:t>，年无霜期平均</w:t>
            </w:r>
            <w:r w:rsidRPr="00FB6A77">
              <w:rPr>
                <w:rFonts w:ascii="Times New Roman" w:hAnsi="Times New Roman"/>
              </w:rPr>
              <w:t>298d</w:t>
            </w:r>
            <w:r w:rsidRPr="00FB6A77">
              <w:rPr>
                <w:rFonts w:ascii="Times New Roman" w:hAnsi="Times New Roman"/>
              </w:rPr>
              <w:t>。矿区地形复杂、山谷风明显，全年主导风向为西南偏西风</w:t>
            </w:r>
            <w:r w:rsidRPr="00FB6A77">
              <w:rPr>
                <w:rFonts w:ascii="Times New Roman" w:hAnsi="Times New Roman" w:hint="eastAsia"/>
              </w:rPr>
              <w:t>（图</w:t>
            </w:r>
            <w:r w:rsidRPr="00FB6A77">
              <w:rPr>
                <w:rFonts w:ascii="Times New Roman" w:hAnsi="Times New Roman" w:hint="eastAsia"/>
              </w:rPr>
              <w:t>3-</w:t>
            </w:r>
            <w:r w:rsidR="007555C9">
              <w:rPr>
                <w:rFonts w:ascii="Times New Roman" w:hAnsi="Times New Roman" w:hint="eastAsia"/>
              </w:rPr>
              <w:t>3</w:t>
            </w:r>
            <w:r w:rsidRPr="00FB6A77">
              <w:rPr>
                <w:rFonts w:ascii="Times New Roman" w:hAnsi="Times New Roman" w:hint="eastAsia"/>
              </w:rPr>
              <w:t>）</w:t>
            </w:r>
            <w:r w:rsidRPr="00FB6A77">
              <w:rPr>
                <w:rFonts w:ascii="Times New Roman" w:hAnsi="Times New Roman"/>
              </w:rPr>
              <w:t>，年平均风速</w:t>
            </w:r>
            <w:r w:rsidRPr="00FB6A77">
              <w:rPr>
                <w:rFonts w:ascii="Times New Roman" w:hAnsi="Times New Roman"/>
              </w:rPr>
              <w:t>1.2m/s</w:t>
            </w:r>
            <w:r w:rsidRPr="00FB6A77">
              <w:rPr>
                <w:rFonts w:ascii="Times New Roman" w:hAnsi="Times New Roman"/>
              </w:rPr>
              <w:t>，最大风速</w:t>
            </w:r>
            <w:r w:rsidRPr="00FB6A77">
              <w:rPr>
                <w:rFonts w:ascii="Times New Roman" w:hAnsi="Times New Roman"/>
              </w:rPr>
              <w:t>20.3m/s</w:t>
            </w:r>
            <w:r w:rsidRPr="00FB6A77">
              <w:rPr>
                <w:rFonts w:ascii="Times New Roman" w:hAnsi="Times New Roman"/>
              </w:rPr>
              <w:t>，最小风速</w:t>
            </w:r>
            <w:r w:rsidRPr="00FB6A77">
              <w:rPr>
                <w:rFonts w:ascii="Times New Roman" w:hAnsi="Times New Roman"/>
              </w:rPr>
              <w:t>≤0.2m/s</w:t>
            </w:r>
            <w:r w:rsidRPr="00FB6A77">
              <w:rPr>
                <w:rFonts w:ascii="Times New Roman" w:hAnsi="Times New Roman"/>
              </w:rPr>
              <w:t>，多年平均气压</w:t>
            </w:r>
            <w:r w:rsidRPr="00FB6A77">
              <w:rPr>
                <w:rFonts w:ascii="Times New Roman" w:hAnsi="Times New Roman"/>
              </w:rPr>
              <w:t>986.2hpa</w:t>
            </w:r>
            <w:r w:rsidRPr="00FB6A77">
              <w:rPr>
                <w:rFonts w:ascii="Times New Roman" w:hAnsi="Times New Roman"/>
              </w:rPr>
              <w:t>。</w:t>
            </w:r>
          </w:p>
          <w:p w:rsidR="007555C9" w:rsidRPr="00FB6A77" w:rsidRDefault="007555C9" w:rsidP="007555C9">
            <w:pPr>
              <w:pStyle w:val="00"/>
              <w:adjustRightInd w:val="0"/>
              <w:snapToGrid w:val="0"/>
              <w:ind w:firstLine="522"/>
              <w:rPr>
                <w:rFonts w:ascii="Times New Roman" w:hAnsi="Times New Roman"/>
                <w:b/>
                <w:szCs w:val="26"/>
              </w:rPr>
            </w:pPr>
            <w:r>
              <w:rPr>
                <w:rFonts w:ascii="Times New Roman" w:hAnsi="Times New Roman"/>
                <w:b/>
                <w:szCs w:val="26"/>
              </w:rPr>
              <w:t>3.</w:t>
            </w:r>
            <w:r>
              <w:rPr>
                <w:rFonts w:ascii="Times New Roman" w:hAnsi="Times New Roman" w:hint="eastAsia"/>
                <w:b/>
                <w:szCs w:val="26"/>
              </w:rPr>
              <w:t>4</w:t>
            </w:r>
            <w:r>
              <w:rPr>
                <w:rFonts w:ascii="Times New Roman" w:hAnsi="Times New Roman" w:hint="eastAsia"/>
                <w:b/>
                <w:szCs w:val="26"/>
              </w:rPr>
              <w:t>、</w:t>
            </w:r>
            <w:r w:rsidRPr="00FB6A77">
              <w:rPr>
                <w:rFonts w:ascii="Times New Roman" w:hAnsi="Times New Roman" w:hint="eastAsia"/>
                <w:b/>
                <w:szCs w:val="26"/>
              </w:rPr>
              <w:t>地表水系</w:t>
            </w:r>
          </w:p>
          <w:p w:rsidR="007555C9" w:rsidRPr="00FB6A77" w:rsidRDefault="007555C9" w:rsidP="00C12FF3">
            <w:pPr>
              <w:pStyle w:val="00"/>
              <w:ind w:firstLine="520"/>
              <w:rPr>
                <w:rFonts w:ascii="Times New Roman" w:hAnsi="Times New Roman"/>
              </w:rPr>
            </w:pPr>
            <w:r w:rsidRPr="00FB6A77">
              <w:rPr>
                <w:rFonts w:ascii="Times New Roman" w:hAnsi="Times New Roman"/>
              </w:rPr>
              <w:t>该项目区域地表水属长江流域赣江二级支流桃江水系，桃江发源于赣粤交界的饭池峰东麓，自西向东流经茅山、大庄、乌桕坝等乡镇，境内流程</w:t>
            </w:r>
            <w:r w:rsidRPr="00FB6A77">
              <w:rPr>
                <w:rFonts w:ascii="Times New Roman" w:hAnsi="Times New Roman"/>
              </w:rPr>
              <w:t>109.9km</w:t>
            </w:r>
            <w:r w:rsidRPr="00FB6A77">
              <w:rPr>
                <w:rFonts w:ascii="Times New Roman" w:hAnsi="Times New Roman"/>
              </w:rPr>
              <w:t>，流域面积</w:t>
            </w:r>
            <w:r w:rsidRPr="00FB6A77">
              <w:rPr>
                <w:rFonts w:ascii="Times New Roman" w:hAnsi="Times New Roman"/>
              </w:rPr>
              <w:t>888.31km</w:t>
            </w:r>
            <w:r w:rsidRPr="00FB6A77">
              <w:rPr>
                <w:rFonts w:ascii="Times New Roman" w:hAnsi="Times New Roman"/>
                <w:vertAlign w:val="superscript"/>
              </w:rPr>
              <w:t>2</w:t>
            </w:r>
            <w:r w:rsidRPr="00FB6A77">
              <w:rPr>
                <w:rFonts w:ascii="Times New Roman" w:hAnsi="Times New Roman"/>
              </w:rPr>
              <w:t>。河道平均坡降</w:t>
            </w:r>
            <w:r w:rsidRPr="00FB6A77">
              <w:rPr>
                <w:rFonts w:ascii="Times New Roman" w:hAnsi="Times New Roman"/>
              </w:rPr>
              <w:t>4.41%</w:t>
            </w:r>
            <w:r w:rsidRPr="00FB6A77">
              <w:rPr>
                <w:rFonts w:ascii="Times New Roman" w:hAnsi="Times New Roman"/>
              </w:rPr>
              <w:t>。</w:t>
            </w:r>
          </w:p>
          <w:p w:rsidR="000043DB" w:rsidRPr="00FB6A77" w:rsidRDefault="000043DB" w:rsidP="000043DB">
            <w:pPr>
              <w:jc w:val="center"/>
              <w:rPr>
                <w:rFonts w:ascii="Times New Roman" w:hAnsi="Times New Roman" w:cs="Times New Roman"/>
              </w:rPr>
            </w:pPr>
            <w:r w:rsidRPr="00FB6A77">
              <w:rPr>
                <w:rFonts w:ascii="Times New Roman" w:hAnsi="Times New Roman" w:cs="Times New Roman"/>
                <w:noProof/>
              </w:rPr>
              <w:lastRenderedPageBreak/>
              <w:drawing>
                <wp:inline distT="0" distB="0" distL="0" distR="0" wp14:anchorId="1144723A" wp14:editId="09DED239">
                  <wp:extent cx="3136827" cy="4965405"/>
                  <wp:effectExtent l="0" t="0" r="6985" b="6985"/>
                  <wp:docPr id="2" name="图片 2" descr="全年风玫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年风玫瑰"/>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3160719" cy="5003224"/>
                          </a:xfrm>
                          <a:prstGeom prst="rect">
                            <a:avLst/>
                          </a:prstGeom>
                          <a:noFill/>
                          <a:ln>
                            <a:noFill/>
                          </a:ln>
                        </pic:spPr>
                      </pic:pic>
                    </a:graphicData>
                  </a:graphic>
                </wp:inline>
              </w:drawing>
            </w:r>
          </w:p>
          <w:p w:rsidR="000043DB" w:rsidRPr="00FB6A77" w:rsidRDefault="000043DB" w:rsidP="000043DB">
            <w:pPr>
              <w:spacing w:line="420" w:lineRule="exact"/>
              <w:jc w:val="center"/>
              <w:rPr>
                <w:rFonts w:ascii="Times New Roman" w:hAnsi="Times New Roman" w:cs="Times New Roman"/>
                <w:sz w:val="21"/>
                <w:szCs w:val="21"/>
              </w:rPr>
            </w:pPr>
            <w:bookmarkStart w:id="8" w:name="_Ref482633984"/>
            <w:r w:rsidRPr="00FB6A77">
              <w:rPr>
                <w:rFonts w:ascii="Times New Roman" w:hAnsi="Times New Roman" w:cs="Times New Roman"/>
                <w:sz w:val="21"/>
                <w:szCs w:val="21"/>
              </w:rPr>
              <w:t>图</w:t>
            </w:r>
            <w:r w:rsidRPr="00FB6A77">
              <w:rPr>
                <w:rFonts w:ascii="Times New Roman" w:hAnsi="Times New Roman" w:cs="Times New Roman"/>
                <w:sz w:val="21"/>
                <w:szCs w:val="21"/>
              </w:rPr>
              <w:t>3</w:t>
            </w:r>
            <w:bookmarkEnd w:id="8"/>
            <w:r w:rsidRPr="00FB6A77">
              <w:rPr>
                <w:rFonts w:ascii="Times New Roman" w:hAnsi="Times New Roman" w:cs="Times New Roman"/>
                <w:sz w:val="21"/>
                <w:szCs w:val="21"/>
              </w:rPr>
              <w:t>-</w:t>
            </w:r>
            <w:r w:rsidR="007555C9">
              <w:rPr>
                <w:rFonts w:ascii="Times New Roman" w:hAnsi="Times New Roman" w:cs="Times New Roman" w:hint="eastAsia"/>
                <w:sz w:val="21"/>
                <w:szCs w:val="21"/>
              </w:rPr>
              <w:t>3</w:t>
            </w:r>
            <w:r>
              <w:rPr>
                <w:rFonts w:ascii="Times New Roman" w:hAnsi="Times New Roman" w:cs="Times New Roman" w:hint="eastAsia"/>
                <w:sz w:val="21"/>
                <w:szCs w:val="21"/>
              </w:rPr>
              <w:t xml:space="preserve">  </w:t>
            </w:r>
            <w:r w:rsidRPr="00FB6A77">
              <w:rPr>
                <w:rFonts w:ascii="Times New Roman" w:hAnsi="Times New Roman" w:cs="Times New Roman" w:hint="eastAsia"/>
                <w:sz w:val="21"/>
                <w:szCs w:val="21"/>
              </w:rPr>
              <w:t>工作区</w:t>
            </w:r>
            <w:r w:rsidRPr="00FB6A77">
              <w:rPr>
                <w:rFonts w:ascii="Times New Roman" w:hAnsi="Times New Roman" w:cs="Times New Roman"/>
                <w:sz w:val="21"/>
                <w:szCs w:val="21"/>
              </w:rPr>
              <w:t>各季和全年各风向风玫瑰图</w:t>
            </w:r>
          </w:p>
          <w:p w:rsidR="00560030" w:rsidRPr="00FB6A77" w:rsidRDefault="00560030" w:rsidP="00C12FF3">
            <w:pPr>
              <w:pStyle w:val="00"/>
              <w:ind w:firstLine="520"/>
              <w:rPr>
                <w:rFonts w:ascii="Times New Roman" w:hAnsi="Times New Roman"/>
              </w:rPr>
            </w:pPr>
            <w:r w:rsidRPr="00FB6A77">
              <w:rPr>
                <w:rFonts w:ascii="Times New Roman" w:hAnsi="Times New Roman"/>
              </w:rPr>
              <w:t>区内地表沟谷发育，大小溪流广泛分布（图</w:t>
            </w:r>
            <w:r w:rsidRPr="00FB6A77">
              <w:rPr>
                <w:rFonts w:ascii="Times New Roman" w:hAnsi="Times New Roman"/>
              </w:rPr>
              <w:t>3-</w:t>
            </w:r>
            <w:r w:rsidR="0025058F">
              <w:rPr>
                <w:rFonts w:ascii="Times New Roman" w:hAnsi="Times New Roman" w:hint="eastAsia"/>
              </w:rPr>
              <w:t>4</w:t>
            </w:r>
            <w:r w:rsidRPr="00FB6A77">
              <w:rPr>
                <w:rFonts w:ascii="Times New Roman" w:hAnsi="Times New Roman"/>
              </w:rPr>
              <w:t>）；竹山下矿区内的两条主要溪流由南向北流入茅山河，入河口有两处，一是在沙湖桥，即杨梅沟；一是在竹山下村东，即沟谷底（该河沟已在一期退役工程中完成了治理），竹山下矿区的两条溪流常年有水流，水流大小随季节而变化；由于本地区地形陡峻，在暴雨季节，常造成河水水位剧涨，流速迅猛，水流湍急。本项目竹山下工区受纳水体杨梅沟最大流量为</w:t>
            </w:r>
            <w:r w:rsidRPr="00FB6A77">
              <w:rPr>
                <w:rFonts w:ascii="Times New Roman" w:hAnsi="Times New Roman"/>
              </w:rPr>
              <w:t>0.93m</w:t>
            </w:r>
            <w:r w:rsidRPr="00FB6A77">
              <w:rPr>
                <w:rFonts w:ascii="Times New Roman" w:hAnsi="Times New Roman"/>
                <w:vertAlign w:val="superscript"/>
              </w:rPr>
              <w:t>3</w:t>
            </w:r>
            <w:r w:rsidRPr="00FB6A77">
              <w:rPr>
                <w:rFonts w:ascii="Times New Roman" w:hAnsi="Times New Roman"/>
              </w:rPr>
              <w:t>/s</w:t>
            </w:r>
            <w:r w:rsidRPr="00FB6A77">
              <w:rPr>
                <w:rFonts w:ascii="Times New Roman" w:hAnsi="Times New Roman"/>
              </w:rPr>
              <w:t>，最小流量为</w:t>
            </w:r>
            <w:r w:rsidRPr="00FB6A77">
              <w:rPr>
                <w:rFonts w:ascii="Times New Roman" w:hAnsi="Times New Roman"/>
              </w:rPr>
              <w:t>0.02m</w:t>
            </w:r>
            <w:r w:rsidRPr="00FB6A77">
              <w:rPr>
                <w:rFonts w:ascii="Times New Roman" w:hAnsi="Times New Roman"/>
                <w:vertAlign w:val="superscript"/>
              </w:rPr>
              <w:t>3</w:t>
            </w:r>
            <w:r w:rsidRPr="00FB6A77">
              <w:rPr>
                <w:rFonts w:ascii="Times New Roman" w:hAnsi="Times New Roman"/>
              </w:rPr>
              <w:t>/s</w:t>
            </w:r>
            <w:r w:rsidRPr="00FB6A77">
              <w:rPr>
                <w:rFonts w:ascii="Times New Roman" w:hAnsi="Times New Roman"/>
              </w:rPr>
              <w:t>，溪流自南向北流经矿区，汇入茅山河，最终汇入桃江。</w:t>
            </w:r>
          </w:p>
          <w:p w:rsidR="00560030" w:rsidRPr="00FB6A77" w:rsidRDefault="00560030" w:rsidP="00C12FF3">
            <w:pPr>
              <w:pStyle w:val="00"/>
              <w:ind w:firstLine="520"/>
              <w:rPr>
                <w:rFonts w:ascii="Times New Roman" w:hAnsi="Times New Roman"/>
              </w:rPr>
            </w:pPr>
            <w:r w:rsidRPr="00FB6A77">
              <w:rPr>
                <w:rFonts w:ascii="Times New Roman" w:hAnsi="Times New Roman"/>
              </w:rPr>
              <w:t>茅山河汇入桃江前，流经黄云水库。该水库总库容为</w:t>
            </w:r>
            <w:r w:rsidRPr="00FB6A77">
              <w:rPr>
                <w:rFonts w:ascii="Times New Roman" w:hAnsi="Times New Roman"/>
              </w:rPr>
              <w:t>4790</w:t>
            </w:r>
            <w:r w:rsidRPr="00FB6A77">
              <w:rPr>
                <w:rFonts w:ascii="Times New Roman" w:hAnsi="Times New Roman"/>
              </w:rPr>
              <w:t>万</w:t>
            </w:r>
            <w:r w:rsidRPr="00FB6A77">
              <w:rPr>
                <w:rFonts w:ascii="Times New Roman" w:hAnsi="Times New Roman"/>
              </w:rPr>
              <w:t>m</w:t>
            </w:r>
            <w:r w:rsidRPr="00FB6A77">
              <w:rPr>
                <w:rFonts w:ascii="Times New Roman" w:hAnsi="Times New Roman"/>
                <w:vertAlign w:val="superscript"/>
              </w:rPr>
              <w:t>3</w:t>
            </w:r>
            <w:r w:rsidRPr="00FB6A77">
              <w:rPr>
                <w:rFonts w:ascii="Times New Roman" w:hAnsi="Times New Roman"/>
              </w:rPr>
              <w:t>，是一座以灌溉为主，兼有发电、养殖等综合效益的中型水库，灌溉面积为</w:t>
            </w:r>
            <w:r w:rsidRPr="00FB6A77">
              <w:rPr>
                <w:rFonts w:ascii="Times New Roman" w:hAnsi="Times New Roman"/>
              </w:rPr>
              <w:t>906.67km</w:t>
            </w:r>
            <w:r w:rsidRPr="00FB6A77">
              <w:rPr>
                <w:rFonts w:ascii="Times New Roman" w:hAnsi="Times New Roman"/>
                <w:vertAlign w:val="superscript"/>
              </w:rPr>
              <w:t>2</w:t>
            </w:r>
            <w:r w:rsidRPr="00FB6A77">
              <w:rPr>
                <w:rFonts w:ascii="Times New Roman" w:hAnsi="Times New Roman"/>
              </w:rPr>
              <w:t>，电站总装机</w:t>
            </w:r>
            <w:r w:rsidRPr="00FB6A77">
              <w:rPr>
                <w:rFonts w:ascii="Times New Roman" w:hAnsi="Times New Roman"/>
              </w:rPr>
              <w:t>2×1250kW</w:t>
            </w:r>
            <w:r w:rsidRPr="00FB6A77">
              <w:rPr>
                <w:rFonts w:ascii="Times New Roman" w:hAnsi="Times New Roman"/>
              </w:rPr>
              <w:t>，多年平均发电量</w:t>
            </w:r>
            <w:r w:rsidRPr="00FB6A77">
              <w:rPr>
                <w:rFonts w:ascii="Times New Roman" w:hAnsi="Times New Roman"/>
              </w:rPr>
              <w:t>765</w:t>
            </w:r>
            <w:r w:rsidRPr="00FB6A77">
              <w:rPr>
                <w:rFonts w:ascii="Times New Roman" w:hAnsi="Times New Roman"/>
              </w:rPr>
              <w:t>万</w:t>
            </w:r>
            <w:r w:rsidRPr="00FB6A77">
              <w:rPr>
                <w:rFonts w:ascii="Times New Roman" w:hAnsi="Times New Roman"/>
              </w:rPr>
              <w:t>kW·h</w:t>
            </w:r>
            <w:r w:rsidRPr="00FB6A77">
              <w:rPr>
                <w:rFonts w:ascii="Times New Roman" w:hAnsi="Times New Roman"/>
              </w:rPr>
              <w:t>。</w:t>
            </w:r>
          </w:p>
          <w:p w:rsidR="007555C9" w:rsidRPr="00FB6A77" w:rsidRDefault="007555C9" w:rsidP="007555C9">
            <w:pPr>
              <w:pStyle w:val="00"/>
              <w:spacing w:beforeLines="50" w:before="156" w:line="240" w:lineRule="auto"/>
              <w:ind w:firstLineChars="0" w:firstLine="0"/>
              <w:jc w:val="center"/>
              <w:rPr>
                <w:rFonts w:ascii="Times New Roman" w:hAnsi="Times New Roman"/>
              </w:rPr>
            </w:pPr>
            <w:r w:rsidRPr="00FB6A77">
              <w:rPr>
                <w:noProof/>
              </w:rPr>
              <w:lastRenderedPageBreak/>
              <w:drawing>
                <wp:inline distT="0" distB="0" distL="0" distR="0" wp14:anchorId="44337C32" wp14:editId="06305971">
                  <wp:extent cx="5349600" cy="5361998"/>
                  <wp:effectExtent l="0" t="0" r="0" b="0"/>
                  <wp:docPr id="23" name="图片 23" descr="D:\4--2022\2-环评报告\图件修改-王志\项目区域水文地质单元分略图 - 副本\水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4--2022\2-环评报告\图件修改-王志\项目区域水文地质单元分略图 - 副本\水系.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9600" cy="5361998"/>
                          </a:xfrm>
                          <a:prstGeom prst="rect">
                            <a:avLst/>
                          </a:prstGeom>
                          <a:noFill/>
                          <a:ln>
                            <a:noFill/>
                          </a:ln>
                        </pic:spPr>
                      </pic:pic>
                    </a:graphicData>
                  </a:graphic>
                </wp:inline>
              </w:drawing>
            </w:r>
          </w:p>
          <w:p w:rsidR="007555C9" w:rsidRPr="00FB6A77" w:rsidRDefault="007555C9" w:rsidP="007555C9">
            <w:pPr>
              <w:spacing w:line="420" w:lineRule="exact"/>
              <w:jc w:val="center"/>
              <w:rPr>
                <w:rFonts w:ascii="Times New Roman" w:hAnsi="Times New Roman" w:cs="Times New Roman"/>
                <w:sz w:val="21"/>
                <w:szCs w:val="21"/>
              </w:rPr>
            </w:pPr>
            <w:r w:rsidRPr="00FB6A77">
              <w:rPr>
                <w:rFonts w:ascii="Times New Roman" w:hAnsi="Times New Roman" w:cs="Times New Roman"/>
                <w:sz w:val="21"/>
                <w:szCs w:val="21"/>
              </w:rPr>
              <w:t>图</w:t>
            </w:r>
            <w:r w:rsidRPr="00FB6A77">
              <w:rPr>
                <w:rFonts w:ascii="Times New Roman" w:hAnsi="Times New Roman" w:cs="Times New Roman"/>
                <w:sz w:val="21"/>
                <w:szCs w:val="21"/>
              </w:rPr>
              <w:t>3-</w:t>
            </w:r>
            <w:r w:rsidR="0025058F">
              <w:rPr>
                <w:rFonts w:ascii="Times New Roman" w:hAnsi="Times New Roman" w:cs="Times New Roman" w:hint="eastAsia"/>
                <w:sz w:val="21"/>
                <w:szCs w:val="21"/>
              </w:rPr>
              <w:t>4</w:t>
            </w:r>
            <w:r w:rsidR="00CD54B1">
              <w:rPr>
                <w:rFonts w:ascii="Times New Roman" w:hAnsi="Times New Roman" w:cs="Times New Roman" w:hint="eastAsia"/>
                <w:sz w:val="21"/>
                <w:szCs w:val="21"/>
              </w:rPr>
              <w:t xml:space="preserve">  </w:t>
            </w:r>
            <w:r w:rsidRPr="00FB6A77">
              <w:rPr>
                <w:rFonts w:ascii="Times New Roman" w:hAnsi="Times New Roman" w:cs="Times New Roman"/>
                <w:sz w:val="21"/>
                <w:szCs w:val="21"/>
              </w:rPr>
              <w:t>工作区周边地表水系图</w:t>
            </w:r>
          </w:p>
          <w:p w:rsidR="007555C9" w:rsidRDefault="00560030" w:rsidP="00C12FF3">
            <w:pPr>
              <w:pStyle w:val="00"/>
              <w:ind w:firstLine="520"/>
              <w:rPr>
                <w:rFonts w:ascii="Times New Roman" w:hAnsi="Times New Roman"/>
              </w:rPr>
            </w:pPr>
            <w:r w:rsidRPr="00FB6A77">
              <w:rPr>
                <w:rFonts w:ascii="Times New Roman" w:hAnsi="Times New Roman"/>
              </w:rPr>
              <w:t>石土岭矿区由于海拔较高，地表水系多为间隙性的水系，溪流规模相对较小，地表没有较大的地表水体，仅有</w:t>
            </w:r>
            <w:r w:rsidRPr="00FB6A77">
              <w:rPr>
                <w:rFonts w:asciiTheme="minorEastAsia" w:eastAsiaTheme="minorEastAsia" w:hAnsiTheme="minorEastAsia"/>
              </w:rPr>
              <w:t>“V”</w:t>
            </w:r>
            <w:r w:rsidRPr="00FB6A77">
              <w:rPr>
                <w:rFonts w:ascii="Times New Roman" w:hAnsi="Times New Roman"/>
              </w:rPr>
              <w:t>字形的溪谷；在暴发山洪时，地表溪流才能形成比较明显的流量，平常以小溪流为主，石土岭工区受纳水体石土岭小溪最大流量为</w:t>
            </w:r>
            <w:r w:rsidRPr="00FB6A77">
              <w:rPr>
                <w:rFonts w:ascii="Times New Roman" w:hAnsi="Times New Roman"/>
              </w:rPr>
              <w:t>0.083m</w:t>
            </w:r>
            <w:r w:rsidRPr="00FB6A77">
              <w:rPr>
                <w:rFonts w:ascii="Times New Roman" w:hAnsi="Times New Roman"/>
                <w:vertAlign w:val="superscript"/>
              </w:rPr>
              <w:t>3</w:t>
            </w:r>
            <w:r w:rsidRPr="00FB6A77">
              <w:rPr>
                <w:rFonts w:ascii="Times New Roman" w:hAnsi="Times New Roman"/>
              </w:rPr>
              <w:t>/s</w:t>
            </w:r>
            <w:r w:rsidRPr="00FB6A77">
              <w:rPr>
                <w:rFonts w:ascii="Times New Roman" w:hAnsi="Times New Roman"/>
              </w:rPr>
              <w:t>，最小流量为</w:t>
            </w:r>
            <w:r w:rsidRPr="00FB6A77">
              <w:rPr>
                <w:rFonts w:ascii="Times New Roman" w:hAnsi="Times New Roman"/>
              </w:rPr>
              <w:t>0.014m</w:t>
            </w:r>
            <w:r w:rsidRPr="00FB6A77">
              <w:rPr>
                <w:rFonts w:ascii="Times New Roman" w:hAnsi="Times New Roman"/>
                <w:vertAlign w:val="superscript"/>
              </w:rPr>
              <w:t>3</w:t>
            </w:r>
            <w:r w:rsidRPr="00FB6A77">
              <w:rPr>
                <w:rFonts w:ascii="Times New Roman" w:hAnsi="Times New Roman"/>
              </w:rPr>
              <w:t>/s</w:t>
            </w:r>
            <w:r w:rsidRPr="00FB6A77">
              <w:rPr>
                <w:rFonts w:ascii="Times New Roman" w:hAnsi="Times New Roman"/>
              </w:rPr>
              <w:t>，溪流</w:t>
            </w:r>
            <w:r w:rsidR="007555C9" w:rsidRPr="00484BEE">
              <w:rPr>
                <w:rFonts w:ascii="Times New Roman" w:hAnsi="Times New Roman"/>
              </w:rPr>
              <w:t>自南向北流经矿区，汇入乌桕坝河，最终汇入桃江。工作区内地下水埋深</w:t>
            </w:r>
            <w:r w:rsidR="007555C9" w:rsidRPr="00484BEE">
              <w:rPr>
                <w:rFonts w:ascii="Times New Roman" w:hAnsi="Times New Roman"/>
              </w:rPr>
              <w:t>100m</w:t>
            </w:r>
            <w:r w:rsidR="007555C9" w:rsidRPr="00484BEE">
              <w:rPr>
                <w:rFonts w:ascii="Times New Roman" w:hAnsi="Times New Roman"/>
              </w:rPr>
              <w:t>左右，粘土层厚度为</w:t>
            </w:r>
            <w:r w:rsidR="007555C9" w:rsidRPr="00484BEE">
              <w:rPr>
                <w:rFonts w:ascii="Times New Roman" w:hAnsi="Times New Roman"/>
              </w:rPr>
              <w:t>12m</w:t>
            </w:r>
            <w:r w:rsidR="007555C9" w:rsidRPr="00484BEE">
              <w:rPr>
                <w:rFonts w:ascii="Times New Roman" w:hAnsi="Times New Roman"/>
              </w:rPr>
              <w:t>。</w:t>
            </w:r>
          </w:p>
          <w:p w:rsidR="007555C9" w:rsidRDefault="007555C9" w:rsidP="00C12FF3">
            <w:pPr>
              <w:pStyle w:val="00"/>
              <w:adjustRightInd w:val="0"/>
              <w:snapToGrid w:val="0"/>
              <w:ind w:firstLine="520"/>
              <w:rPr>
                <w:rFonts w:ascii="Times New Roman" w:hAnsi="Times New Roman"/>
              </w:rPr>
            </w:pPr>
            <w:r w:rsidRPr="00FB6A77">
              <w:rPr>
                <w:rFonts w:ascii="Times New Roman" w:hAnsi="Times New Roman" w:hint="eastAsia"/>
              </w:rPr>
              <w:t>从</w:t>
            </w:r>
            <w:r w:rsidRPr="00FB6A77">
              <w:rPr>
                <w:rFonts w:ascii="Times New Roman" w:hAnsi="Times New Roman"/>
              </w:rPr>
              <w:t>水功能区划图（图</w:t>
            </w:r>
            <w:r w:rsidRPr="00FB6A77">
              <w:rPr>
                <w:rFonts w:ascii="Times New Roman" w:hAnsi="Times New Roman"/>
              </w:rPr>
              <w:t>3-</w:t>
            </w:r>
            <w:r w:rsidR="0025058F">
              <w:rPr>
                <w:rFonts w:ascii="Times New Roman" w:hAnsi="Times New Roman" w:hint="eastAsia"/>
              </w:rPr>
              <w:t>5</w:t>
            </w:r>
            <w:r w:rsidRPr="00FB6A77">
              <w:rPr>
                <w:rFonts w:ascii="Times New Roman" w:hAnsi="Times New Roman"/>
              </w:rPr>
              <w:t>）</w:t>
            </w:r>
            <w:r w:rsidRPr="00FB6A77">
              <w:rPr>
                <w:rFonts w:ascii="Times New Roman" w:hAnsi="Times New Roman" w:hint="eastAsia"/>
              </w:rPr>
              <w:t>可以看出</w:t>
            </w:r>
            <w:r w:rsidRPr="00FB6A77">
              <w:rPr>
                <w:rFonts w:ascii="Times New Roman" w:hAnsi="Times New Roman"/>
              </w:rPr>
              <w:t>工作区内水质目标为</w:t>
            </w:r>
            <w:r w:rsidRPr="00FB6A77">
              <w:rPr>
                <w:rFonts w:ascii="Times New Roman" w:hAnsi="Times New Roman"/>
              </w:rPr>
              <w:t>Ⅱ</w:t>
            </w:r>
            <w:r w:rsidRPr="00FB6A77">
              <w:rPr>
                <w:rFonts w:ascii="Times New Roman" w:hAnsi="Times New Roman"/>
              </w:rPr>
              <w:t>类水质目标</w:t>
            </w:r>
            <w:r w:rsidRPr="00FB6A77">
              <w:rPr>
                <w:rFonts w:ascii="Times New Roman" w:hAnsi="Times New Roman" w:hint="eastAsia"/>
              </w:rPr>
              <w:t>。</w:t>
            </w:r>
          </w:p>
          <w:p w:rsidR="007555C9" w:rsidRPr="00FB6A77" w:rsidRDefault="007555C9" w:rsidP="00C12FF3">
            <w:pPr>
              <w:pStyle w:val="00"/>
              <w:adjustRightInd w:val="0"/>
              <w:snapToGrid w:val="0"/>
              <w:ind w:firstLineChars="0" w:firstLine="0"/>
              <w:rPr>
                <w:rFonts w:ascii="Times New Roman" w:hAnsi="Times New Roman"/>
              </w:rPr>
            </w:pPr>
            <w:r w:rsidRPr="00FB6A77">
              <w:rPr>
                <w:rFonts w:ascii="Times New Roman" w:hAnsi="Times New Roman"/>
              </w:rPr>
              <w:t>自南向北流经矿区，汇入乌桕坝河，最终汇入桃江。工作区内地下水埋深</w:t>
            </w:r>
            <w:r w:rsidRPr="00FB6A77">
              <w:rPr>
                <w:rFonts w:ascii="Times New Roman" w:hAnsi="Times New Roman"/>
              </w:rPr>
              <w:t>100m</w:t>
            </w:r>
            <w:r w:rsidRPr="00FB6A77">
              <w:rPr>
                <w:rFonts w:ascii="Times New Roman" w:hAnsi="Times New Roman"/>
              </w:rPr>
              <w:t>左右，粘土层厚度为</w:t>
            </w:r>
            <w:r w:rsidRPr="00FB6A77">
              <w:rPr>
                <w:rFonts w:ascii="Times New Roman" w:hAnsi="Times New Roman"/>
              </w:rPr>
              <w:t>12m</w:t>
            </w:r>
            <w:r w:rsidRPr="00FB6A77">
              <w:rPr>
                <w:rFonts w:ascii="Times New Roman" w:hAnsi="Times New Roman"/>
              </w:rPr>
              <w:t>。</w:t>
            </w:r>
          </w:p>
          <w:p w:rsidR="0093345E" w:rsidRPr="00FB6A77" w:rsidRDefault="00EA4898" w:rsidP="0093345E">
            <w:pPr>
              <w:pStyle w:val="00"/>
              <w:spacing w:line="240" w:lineRule="auto"/>
              <w:ind w:firstLineChars="0" w:firstLine="0"/>
              <w:jc w:val="center"/>
              <w:rPr>
                <w:rFonts w:ascii="Times New Roman" w:hAnsi="Times New Roman"/>
              </w:rPr>
            </w:pPr>
            <w:r w:rsidRPr="00FB6A77">
              <w:rPr>
                <w:noProof/>
              </w:rPr>
              <w:lastRenderedPageBreak/>
              <w:drawing>
                <wp:inline distT="0" distB="0" distL="0" distR="0" wp14:anchorId="07E3FE46" wp14:editId="509E7C13">
                  <wp:extent cx="4143600" cy="4248000"/>
                  <wp:effectExtent l="0" t="0" r="0" b="635"/>
                  <wp:docPr id="1" name="图片 1" descr="D:\4--2022\2-环评报告\图件修改-王志\图件\图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4--2022\2-环评报告\图件修改-王志\图件\图片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95" t="1269" r="2008" b="1522"/>
                          <a:stretch/>
                        </pic:blipFill>
                        <pic:spPr bwMode="auto">
                          <a:xfrm>
                            <a:off x="0" y="0"/>
                            <a:ext cx="4143600" cy="4248000"/>
                          </a:xfrm>
                          <a:prstGeom prst="rect">
                            <a:avLst/>
                          </a:prstGeom>
                          <a:noFill/>
                          <a:ln>
                            <a:noFill/>
                          </a:ln>
                          <a:extLst>
                            <a:ext uri="{53640926-AAD7-44D8-BBD7-CCE9431645EC}">
                              <a14:shadowObscured xmlns:a14="http://schemas.microsoft.com/office/drawing/2010/main"/>
                            </a:ext>
                          </a:extLst>
                        </pic:spPr>
                      </pic:pic>
                    </a:graphicData>
                  </a:graphic>
                </wp:inline>
              </w:drawing>
            </w:r>
          </w:p>
          <w:p w:rsidR="0093345E" w:rsidRPr="00FB6A77" w:rsidRDefault="0093345E" w:rsidP="0093345E">
            <w:pPr>
              <w:pStyle w:val="00"/>
              <w:adjustRightInd w:val="0"/>
              <w:snapToGrid w:val="0"/>
              <w:spacing w:line="420" w:lineRule="exact"/>
              <w:ind w:firstLineChars="0" w:firstLine="0"/>
              <w:jc w:val="center"/>
              <w:rPr>
                <w:rFonts w:ascii="Times New Roman" w:eastAsiaTheme="minorEastAsia" w:hAnsi="Times New Roman"/>
                <w:sz w:val="21"/>
                <w:szCs w:val="21"/>
              </w:rPr>
            </w:pPr>
            <w:r w:rsidRPr="00FB6A77">
              <w:rPr>
                <w:rFonts w:ascii="Times New Roman" w:eastAsiaTheme="minorEastAsia" w:hAnsi="Times New Roman"/>
                <w:sz w:val="21"/>
                <w:szCs w:val="21"/>
              </w:rPr>
              <w:t>图</w:t>
            </w:r>
            <w:r w:rsidRPr="00FB6A77">
              <w:rPr>
                <w:rFonts w:ascii="Times New Roman" w:eastAsiaTheme="minorEastAsia" w:hAnsi="Times New Roman"/>
                <w:sz w:val="21"/>
                <w:szCs w:val="21"/>
              </w:rPr>
              <w:t>3-</w:t>
            </w:r>
            <w:r w:rsidR="0025058F">
              <w:rPr>
                <w:rFonts w:ascii="Times New Roman" w:eastAsiaTheme="minorEastAsia" w:hAnsi="Times New Roman" w:hint="eastAsia"/>
                <w:sz w:val="21"/>
                <w:szCs w:val="21"/>
              </w:rPr>
              <w:t>5</w:t>
            </w:r>
            <w:r w:rsidR="00CD54B1">
              <w:rPr>
                <w:rFonts w:ascii="Times New Roman" w:eastAsiaTheme="minorEastAsia" w:hAnsi="Times New Roman" w:hint="eastAsia"/>
                <w:sz w:val="21"/>
                <w:szCs w:val="21"/>
              </w:rPr>
              <w:t xml:space="preserve">  </w:t>
            </w:r>
            <w:r w:rsidRPr="00FB6A77">
              <w:rPr>
                <w:rFonts w:ascii="Times New Roman" w:eastAsiaTheme="minorEastAsia" w:hAnsi="Times New Roman"/>
                <w:sz w:val="21"/>
                <w:szCs w:val="21"/>
              </w:rPr>
              <w:t>工作区水功能区化图</w:t>
            </w:r>
          </w:p>
          <w:p w:rsidR="00800986" w:rsidRPr="00FB6A77" w:rsidRDefault="00AE7A22" w:rsidP="00800986">
            <w:pPr>
              <w:pStyle w:val="00"/>
              <w:adjustRightInd w:val="0"/>
              <w:snapToGrid w:val="0"/>
              <w:ind w:firstLine="522"/>
              <w:rPr>
                <w:rFonts w:ascii="Times New Roman" w:hAnsi="Times New Roman"/>
                <w:b/>
                <w:szCs w:val="26"/>
              </w:rPr>
            </w:pPr>
            <w:r>
              <w:rPr>
                <w:rFonts w:ascii="Times New Roman" w:hAnsi="Times New Roman"/>
                <w:b/>
                <w:szCs w:val="26"/>
              </w:rPr>
              <w:t>3.</w:t>
            </w:r>
            <w:r w:rsidR="000043DB">
              <w:rPr>
                <w:rFonts w:ascii="Times New Roman" w:hAnsi="Times New Roman" w:hint="eastAsia"/>
                <w:b/>
                <w:szCs w:val="26"/>
              </w:rPr>
              <w:t>5</w:t>
            </w:r>
            <w:r w:rsidR="000043DB">
              <w:rPr>
                <w:rFonts w:ascii="Times New Roman" w:hAnsi="Times New Roman" w:hint="eastAsia"/>
                <w:b/>
                <w:szCs w:val="26"/>
              </w:rPr>
              <w:t>、</w:t>
            </w:r>
            <w:r w:rsidR="00800986" w:rsidRPr="00FB6A77">
              <w:rPr>
                <w:rFonts w:ascii="Times New Roman" w:hAnsi="Times New Roman"/>
                <w:b/>
                <w:szCs w:val="26"/>
              </w:rPr>
              <w:t>地质</w:t>
            </w:r>
            <w:r w:rsidR="000043DB">
              <w:rPr>
                <w:rFonts w:ascii="Times New Roman" w:hAnsi="Times New Roman" w:hint="eastAsia"/>
                <w:b/>
                <w:szCs w:val="26"/>
              </w:rPr>
              <w:t>与</w:t>
            </w:r>
            <w:r w:rsidR="00800986" w:rsidRPr="00FB6A77">
              <w:rPr>
                <w:rFonts w:ascii="Times New Roman" w:hAnsi="Times New Roman"/>
                <w:b/>
                <w:szCs w:val="26"/>
              </w:rPr>
              <w:t>水文地质</w:t>
            </w:r>
          </w:p>
          <w:p w:rsidR="000043DB" w:rsidRDefault="000043DB" w:rsidP="000043DB">
            <w:pPr>
              <w:pStyle w:val="00"/>
              <w:adjustRightInd w:val="0"/>
              <w:snapToGrid w:val="0"/>
              <w:spacing w:line="500" w:lineRule="exact"/>
              <w:ind w:firstLine="522"/>
              <w:jc w:val="left"/>
              <w:rPr>
                <w:rFonts w:ascii="Times New Roman" w:hAnsi="Times New Roman"/>
                <w:b/>
                <w:kern w:val="0"/>
              </w:rPr>
            </w:pPr>
            <w:r w:rsidRPr="00986C05">
              <w:rPr>
                <w:rFonts w:ascii="Times New Roman" w:hAnsi="Times New Roman" w:hint="eastAsia"/>
                <w:b/>
                <w:kern w:val="0"/>
              </w:rPr>
              <w:t>3.5.1</w:t>
            </w:r>
            <w:r w:rsidRPr="00986C05">
              <w:rPr>
                <w:rFonts w:ascii="Times New Roman" w:hAnsi="Times New Roman" w:hint="eastAsia"/>
                <w:b/>
                <w:kern w:val="0"/>
              </w:rPr>
              <w:t>地质特征</w:t>
            </w:r>
          </w:p>
          <w:p w:rsidR="006A541C" w:rsidRPr="006A541C" w:rsidRDefault="006A541C" w:rsidP="00C12FF3">
            <w:pPr>
              <w:pStyle w:val="00"/>
              <w:adjustRightInd w:val="0"/>
              <w:snapToGrid w:val="0"/>
              <w:ind w:firstLine="520"/>
              <w:jc w:val="left"/>
              <w:rPr>
                <w:rFonts w:ascii="Times New Roman" w:hAnsi="Times New Roman"/>
                <w:kern w:val="0"/>
              </w:rPr>
            </w:pPr>
            <w:r>
              <w:rPr>
                <w:rFonts w:ascii="Times New Roman" w:hAnsi="Times New Roman" w:hint="eastAsia"/>
                <w:kern w:val="0"/>
              </w:rPr>
              <w:t>区内主要以出露</w:t>
            </w:r>
            <w:r w:rsidRPr="006A541C">
              <w:rPr>
                <w:rFonts w:ascii="Times New Roman" w:hAnsi="Times New Roman" w:hint="eastAsia"/>
                <w:kern w:val="0"/>
              </w:rPr>
              <w:t>岩浆岩</w:t>
            </w:r>
            <w:r>
              <w:rPr>
                <w:rFonts w:ascii="Times New Roman" w:hAnsi="Times New Roman" w:hint="eastAsia"/>
                <w:kern w:val="0"/>
              </w:rPr>
              <w:t>为主，岩性主要为黑云母花岗岩或二云母花岗岩。在东部、北部出露有寒武系地层及</w:t>
            </w:r>
            <w:r>
              <w:rPr>
                <w:rFonts w:ascii="Times New Roman" w:hAnsi="Times New Roman"/>
                <w:kern w:val="0"/>
              </w:rPr>
              <w:t>少量白垩系地层</w:t>
            </w:r>
            <w:r w:rsidRPr="00A93115">
              <w:rPr>
                <w:rFonts w:ascii="Times New Roman" w:hAnsi="Times New Roman"/>
                <w:kern w:val="0"/>
              </w:rPr>
              <w:t>，</w:t>
            </w:r>
            <w:r>
              <w:rPr>
                <w:rFonts w:ascii="Times New Roman" w:hAnsi="Times New Roman"/>
                <w:kern w:val="0"/>
              </w:rPr>
              <w:t>主要</w:t>
            </w:r>
            <w:r w:rsidRPr="006A541C">
              <w:rPr>
                <w:rFonts w:ascii="Times New Roman" w:hAnsi="Times New Roman" w:hint="eastAsia"/>
                <w:kern w:val="0"/>
              </w:rPr>
              <w:t>为一套浅海相复理石碎屑岩建造，寒武系（八村群）下部属浅海－海湾相沉积，普遍含有富黄铁矿及磷质结核的炭质页岩，其中见</w:t>
            </w:r>
            <w:r w:rsidR="00AB669A">
              <w:rPr>
                <w:rFonts w:ascii="Times New Roman" w:hAnsi="Times New Roman" w:hint="eastAsia"/>
                <w:kern w:val="0"/>
              </w:rPr>
              <w:t>铀</w:t>
            </w:r>
            <w:r w:rsidRPr="006A541C">
              <w:rPr>
                <w:rFonts w:ascii="Times New Roman" w:hAnsi="Times New Roman" w:hint="eastAsia"/>
                <w:kern w:val="0"/>
              </w:rPr>
              <w:t>、钒矿化及石煤层</w:t>
            </w:r>
            <w:r>
              <w:rPr>
                <w:rFonts w:ascii="Times New Roman" w:hAnsi="Times New Roman" w:hint="eastAsia"/>
                <w:kern w:val="0"/>
              </w:rPr>
              <w:t>。</w:t>
            </w:r>
            <w:r w:rsidRPr="00EC0C5F">
              <w:rPr>
                <w:rFonts w:ascii="Times New Roman" w:hAnsi="Times New Roman"/>
                <w:szCs w:val="26"/>
              </w:rPr>
              <w:t>区域构造主要有</w:t>
            </w:r>
            <w:r>
              <w:rPr>
                <w:rFonts w:ascii="Times New Roman" w:hAnsi="Times New Roman"/>
                <w:szCs w:val="26"/>
              </w:rPr>
              <w:t>近</w:t>
            </w:r>
            <w:r w:rsidRPr="00EC0C5F">
              <w:rPr>
                <w:rFonts w:ascii="Times New Roman" w:hAnsi="Times New Roman"/>
                <w:szCs w:val="26"/>
              </w:rPr>
              <w:t>东西向、</w:t>
            </w:r>
            <w:r>
              <w:rPr>
                <w:rFonts w:ascii="Times New Roman" w:hAnsi="Times New Roman" w:hint="eastAsia"/>
                <w:szCs w:val="26"/>
              </w:rPr>
              <w:t>北东东向</w:t>
            </w:r>
            <w:r>
              <w:rPr>
                <w:rFonts w:ascii="Times New Roman" w:hAnsi="Times New Roman"/>
                <w:szCs w:val="26"/>
              </w:rPr>
              <w:t>和</w:t>
            </w:r>
            <w:r w:rsidRPr="00EC0C5F">
              <w:rPr>
                <w:rFonts w:ascii="Times New Roman" w:hAnsi="Times New Roman"/>
                <w:szCs w:val="26"/>
              </w:rPr>
              <w:t>北北东向</w:t>
            </w:r>
            <w:r>
              <w:rPr>
                <w:rFonts w:ascii="Times New Roman" w:hAnsi="Times New Roman" w:hint="eastAsia"/>
                <w:szCs w:val="26"/>
              </w:rPr>
              <w:t>三组</w:t>
            </w:r>
            <w:r w:rsidRPr="00EC0C5F">
              <w:rPr>
                <w:rFonts w:ascii="Times New Roman" w:hAnsi="Times New Roman"/>
                <w:szCs w:val="26"/>
              </w:rPr>
              <w:t>。</w:t>
            </w:r>
          </w:p>
          <w:p w:rsidR="000043DB" w:rsidRPr="00986C05" w:rsidRDefault="000043DB" w:rsidP="000043DB">
            <w:pPr>
              <w:spacing w:line="500" w:lineRule="exact"/>
              <w:ind w:firstLineChars="200" w:firstLine="522"/>
              <w:rPr>
                <w:rFonts w:ascii="Times New Roman" w:hAnsi="Times New Roman" w:cs="Times New Roman"/>
                <w:b/>
                <w:sz w:val="26"/>
                <w:szCs w:val="26"/>
              </w:rPr>
            </w:pPr>
            <w:r w:rsidRPr="00986C05">
              <w:rPr>
                <w:rFonts w:ascii="Times New Roman" w:hAnsi="Times New Roman" w:cs="Times New Roman" w:hint="eastAsia"/>
                <w:b/>
                <w:sz w:val="26"/>
                <w:szCs w:val="26"/>
              </w:rPr>
              <w:t>3.5.2</w:t>
            </w:r>
            <w:r w:rsidRPr="00986C05">
              <w:rPr>
                <w:rFonts w:ascii="Times New Roman" w:hAnsi="Times New Roman" w:cs="Times New Roman" w:hint="eastAsia"/>
                <w:b/>
                <w:sz w:val="26"/>
                <w:szCs w:val="26"/>
              </w:rPr>
              <w:t>水文地质</w:t>
            </w:r>
          </w:p>
          <w:p w:rsidR="006A541C" w:rsidRPr="00FB6A77" w:rsidRDefault="006A541C" w:rsidP="00C12FF3">
            <w:pPr>
              <w:pStyle w:val="00"/>
              <w:ind w:firstLine="520"/>
              <w:rPr>
                <w:rFonts w:ascii="Times New Roman" w:hAnsi="Times New Roman"/>
              </w:rPr>
            </w:pPr>
            <w:r w:rsidRPr="00FB6A77">
              <w:rPr>
                <w:rFonts w:ascii="Times New Roman" w:hAnsi="Times New Roman"/>
              </w:rPr>
              <w:t>工作区地质构造绝大部分处于华夏活化陆台的湘粤褶皱带。岩石主要有石灰岩、红色砂砾岩、矿岩和花岗岩四大类。翁源地处粤北山字型构造东翼前弧，由于受到北面贵东岩体与南面佛冈岩体入侵影响，发育了一系列北东向挤压构造带。以后，由于新华夏构造的叠加，形成北东</w:t>
            </w:r>
            <w:r w:rsidRPr="00FB6A77">
              <w:rPr>
                <w:rFonts w:ascii="Times New Roman" w:hAnsi="Times New Roman"/>
              </w:rPr>
              <w:t>20°</w:t>
            </w:r>
            <w:r w:rsidRPr="00FB6A77">
              <w:rPr>
                <w:rFonts w:ascii="Times New Roman" w:hAnsi="Times New Roman"/>
              </w:rPr>
              <w:t>～</w:t>
            </w:r>
            <w:r w:rsidRPr="00FB6A77">
              <w:rPr>
                <w:rFonts w:ascii="Times New Roman" w:hAnsi="Times New Roman"/>
              </w:rPr>
              <w:t>30°</w:t>
            </w:r>
            <w:r w:rsidRPr="00FB6A77">
              <w:rPr>
                <w:rFonts w:ascii="Times New Roman" w:hAnsi="Times New Roman"/>
              </w:rPr>
              <w:t>的压性断裂和褶皱，北西向及近南北向张性断裂使区内构造显得较为复</w:t>
            </w:r>
            <w:r w:rsidRPr="00FB6A77">
              <w:rPr>
                <w:rFonts w:ascii="Times New Roman" w:hAnsi="Times New Roman"/>
              </w:rPr>
              <w:lastRenderedPageBreak/>
              <w:t>杂。主要地层自老到新地质年代有前泥盆系、泥盆系、石炭系、上三叠系、下侏罗系、上白垩系、第三系和第四系，主要地质构造有褶皱和断裂。</w:t>
            </w:r>
          </w:p>
          <w:p w:rsidR="00560030" w:rsidRPr="00FB6A77" w:rsidRDefault="00BC3983" w:rsidP="00C12FF3">
            <w:pPr>
              <w:pStyle w:val="00"/>
              <w:ind w:firstLine="520"/>
              <w:rPr>
                <w:rFonts w:ascii="Times New Roman" w:hAnsi="Times New Roman"/>
              </w:rPr>
            </w:pPr>
            <w:r w:rsidRPr="00FB6A77">
              <w:rPr>
                <w:rFonts w:ascii="Times New Roman" w:hAnsi="Times New Roman" w:hint="eastAsia"/>
              </w:rPr>
              <w:t>根据岩石的含水性质、水理性质，将区内水岩组分为三类：松散岩类孔隙含水岩组；侵入岩类裂隙含水岩组；碎屑岩类孔隙含水岩组。</w:t>
            </w:r>
          </w:p>
          <w:p w:rsidR="00BC3983" w:rsidRPr="00FB6A77" w:rsidRDefault="00BC3983" w:rsidP="00C12FF3">
            <w:pPr>
              <w:pStyle w:val="00"/>
              <w:ind w:firstLine="520"/>
              <w:rPr>
                <w:rFonts w:ascii="Times New Roman" w:hAnsi="Times New Roman"/>
              </w:rPr>
            </w:pPr>
            <w:r w:rsidRPr="00FB6A77">
              <w:rPr>
                <w:rFonts w:ascii="Times New Roman" w:hAnsi="Times New Roman" w:hint="eastAsia"/>
              </w:rPr>
              <w:t>松散岩类孔隙含水岩组：该含水岩组主要为第四系孔隙潜</w:t>
            </w:r>
            <w:r w:rsidRPr="00FB6A77">
              <w:rPr>
                <w:rFonts w:ascii="Times New Roman" w:hAnsi="Times New Roman"/>
              </w:rPr>
              <w:t>水，厚度一般小于</w:t>
            </w:r>
            <w:r w:rsidRPr="00FB6A77">
              <w:rPr>
                <w:rFonts w:ascii="Times New Roman" w:hAnsi="Times New Roman" w:hint="eastAsia"/>
              </w:rPr>
              <w:t>1</w:t>
            </w:r>
            <w:r w:rsidRPr="00FB6A77">
              <w:rPr>
                <w:rFonts w:ascii="Times New Roman" w:hAnsi="Times New Roman"/>
              </w:rPr>
              <w:t>0</w:t>
            </w:r>
            <w:r w:rsidRPr="00FB6A77">
              <w:rPr>
                <w:rFonts w:ascii="Times New Roman" w:hAnsi="Times New Roman" w:hint="eastAsia"/>
              </w:rPr>
              <w:t>m</w:t>
            </w:r>
            <w:r w:rsidRPr="00FB6A77">
              <w:rPr>
                <w:rFonts w:ascii="Times New Roman" w:hAnsi="Times New Roman"/>
              </w:rPr>
              <w:t>，富水陛和透水性较好，埋藏浅，常以下降泉形式出露。</w:t>
            </w:r>
          </w:p>
          <w:p w:rsidR="004B73B0" w:rsidRPr="00FB6A77" w:rsidRDefault="004B73B0" w:rsidP="00C12FF3">
            <w:pPr>
              <w:pStyle w:val="00"/>
              <w:ind w:firstLine="520"/>
              <w:rPr>
                <w:rFonts w:ascii="Times New Roman" w:hAnsi="Times New Roman"/>
              </w:rPr>
            </w:pPr>
            <w:r w:rsidRPr="00FB6A77">
              <w:rPr>
                <w:rFonts w:ascii="Times New Roman" w:hAnsi="Times New Roman" w:hint="eastAsia"/>
              </w:rPr>
              <w:t>侵入岩类裂隙含水岩组：该含水岩组分为花岗岩裂隙水和断裂破碎带水。花岗岩裂隙水：该含水岩组主要赋存于</w:t>
            </w:r>
            <w:r w:rsidRPr="00FB6A77">
              <w:rPr>
                <w:rFonts w:ascii="Times New Roman" w:hAnsi="Times New Roman"/>
              </w:rPr>
              <w:t>花岗岩构造裂隙与风化裂隙中，含水性、透水性、排泄较好，厚度</w:t>
            </w:r>
            <w:r w:rsidRPr="00FB6A77">
              <w:rPr>
                <w:rFonts w:ascii="Times New Roman" w:hAnsi="Times New Roman" w:hint="eastAsia"/>
              </w:rPr>
              <w:t>2</w:t>
            </w:r>
            <w:r w:rsidRPr="00FB6A77">
              <w:rPr>
                <w:rFonts w:ascii="Times New Roman" w:hAnsi="Times New Roman"/>
              </w:rPr>
              <w:t>0</w:t>
            </w:r>
            <w:r w:rsidRPr="00FB6A77">
              <w:rPr>
                <w:rFonts w:ascii="Times New Roman" w:hAnsi="Times New Roman" w:hint="eastAsia"/>
              </w:rPr>
              <w:t>m</w:t>
            </w:r>
            <w:r w:rsidRPr="00FB6A77">
              <w:rPr>
                <w:rFonts w:ascii="Times New Roman" w:hAnsi="Times New Roman"/>
              </w:rPr>
              <w:t>～</w:t>
            </w:r>
            <w:r w:rsidRPr="00FB6A77">
              <w:rPr>
                <w:rFonts w:ascii="Times New Roman" w:hAnsi="Times New Roman" w:hint="eastAsia"/>
              </w:rPr>
              <w:t>5</w:t>
            </w:r>
            <w:r w:rsidRPr="00FB6A77">
              <w:rPr>
                <w:rFonts w:ascii="Times New Roman" w:hAnsi="Times New Roman"/>
              </w:rPr>
              <w:t>0</w:t>
            </w:r>
            <w:r w:rsidRPr="00FB6A77">
              <w:rPr>
                <w:rFonts w:ascii="Times New Roman" w:hAnsi="Times New Roman" w:hint="eastAsia"/>
              </w:rPr>
              <w:t>m</w:t>
            </w:r>
            <w:r w:rsidRPr="00FB6A77">
              <w:rPr>
                <w:rFonts w:ascii="Times New Roman" w:hAnsi="Times New Roman"/>
              </w:rPr>
              <w:t>，一般以下降泉形式出露。断裂破碎带水：该含水岩组主要为各种断裂带中的裂隙水，含水性、透水性、排泄好。</w:t>
            </w:r>
          </w:p>
          <w:p w:rsidR="004B73B0" w:rsidRPr="00FB6A77" w:rsidRDefault="004B73B0" w:rsidP="00C12FF3">
            <w:pPr>
              <w:pStyle w:val="00"/>
              <w:ind w:firstLine="520"/>
              <w:rPr>
                <w:rFonts w:ascii="Times New Roman" w:hAnsi="Times New Roman"/>
              </w:rPr>
            </w:pPr>
            <w:r w:rsidRPr="00FB6A77">
              <w:rPr>
                <w:rFonts w:ascii="Times New Roman" w:hAnsi="Times New Roman" w:hint="eastAsia"/>
              </w:rPr>
              <w:t>碎屑岩类孔（裂）隙含水岩组：该含水岩组主要赋存于</w:t>
            </w:r>
            <w:r w:rsidRPr="00FB6A77">
              <w:rPr>
                <w:rFonts w:ascii="Times New Roman" w:hAnsi="Times New Roman"/>
              </w:rPr>
              <w:t>岩体外接触带沉积变质岩孔（裂）隙中，富水性和透水性一般，埋藏浅，常以下降泉形式出露</w:t>
            </w:r>
            <w:r w:rsidRPr="00FB6A77">
              <w:rPr>
                <w:rFonts w:ascii="Times New Roman" w:hAnsi="Times New Roman" w:hint="eastAsia"/>
              </w:rPr>
              <w:t>。</w:t>
            </w:r>
          </w:p>
          <w:p w:rsidR="006A541C" w:rsidRPr="00FB6A77" w:rsidRDefault="006A541C" w:rsidP="006A541C">
            <w:pPr>
              <w:pStyle w:val="00"/>
              <w:adjustRightInd w:val="0"/>
              <w:snapToGrid w:val="0"/>
              <w:ind w:firstLine="522"/>
              <w:rPr>
                <w:rFonts w:ascii="Times New Roman" w:hAnsi="Times New Roman"/>
                <w:b/>
                <w:szCs w:val="26"/>
              </w:rPr>
            </w:pPr>
            <w:r w:rsidRPr="00FB6A77">
              <w:rPr>
                <w:rFonts w:ascii="Times New Roman" w:hAnsi="Times New Roman"/>
                <w:b/>
                <w:szCs w:val="26"/>
              </w:rPr>
              <w:t>3.</w:t>
            </w:r>
            <w:r>
              <w:rPr>
                <w:rFonts w:ascii="Times New Roman" w:hAnsi="Times New Roman" w:hint="eastAsia"/>
                <w:b/>
                <w:szCs w:val="26"/>
              </w:rPr>
              <w:t>6</w:t>
            </w:r>
            <w:r>
              <w:rPr>
                <w:rFonts w:ascii="Times New Roman" w:hAnsi="Times New Roman" w:hint="eastAsia"/>
                <w:b/>
                <w:szCs w:val="26"/>
              </w:rPr>
              <w:t>、</w:t>
            </w:r>
            <w:r w:rsidRPr="00FB6A77">
              <w:rPr>
                <w:rFonts w:ascii="Times New Roman" w:hAnsi="Times New Roman"/>
                <w:b/>
                <w:szCs w:val="26"/>
              </w:rPr>
              <w:t>自然资源</w:t>
            </w:r>
          </w:p>
          <w:p w:rsidR="006A541C" w:rsidRPr="00FB6A77" w:rsidRDefault="006A541C" w:rsidP="00C12FF3">
            <w:pPr>
              <w:pStyle w:val="00"/>
              <w:ind w:firstLine="520"/>
              <w:rPr>
                <w:rFonts w:ascii="Times New Roman" w:hAnsi="Times New Roman"/>
              </w:rPr>
            </w:pPr>
            <w:r w:rsidRPr="00FB6A77">
              <w:rPr>
                <w:rFonts w:ascii="Times New Roman" w:hAnsi="Times New Roman"/>
              </w:rPr>
              <w:t>工作区内矿产资源丰富，现已探明的有钨、铅、锌、煤炭、大理石、石灰石、高镁温矿泉水等。工作区内大多人烟稀少，植被发育，农作物基本上可以全年生长。地方经济以常规农作物和种植为主，其次为林业以及畜牧业，工作区内无自然保护区。其中竹木资源现在有活木蓄积量</w:t>
            </w:r>
            <w:r w:rsidRPr="00FB6A77">
              <w:rPr>
                <w:rFonts w:ascii="Times New Roman" w:hAnsi="Times New Roman"/>
              </w:rPr>
              <w:t>125</w:t>
            </w:r>
            <w:r w:rsidRPr="00FB6A77">
              <w:rPr>
                <w:rFonts w:ascii="Times New Roman" w:hAnsi="Times New Roman"/>
              </w:rPr>
              <w:t>万立方米和</w:t>
            </w:r>
            <w:r w:rsidRPr="00FB6A77">
              <w:rPr>
                <w:rFonts w:ascii="Times New Roman" w:hAnsi="Times New Roman"/>
              </w:rPr>
              <w:t>5</w:t>
            </w:r>
            <w:r w:rsidRPr="00FB6A77">
              <w:rPr>
                <w:rFonts w:ascii="Times New Roman" w:hAnsi="Times New Roman"/>
              </w:rPr>
              <w:t>万亩毛竹基地；水利资源达</w:t>
            </w:r>
            <w:r w:rsidRPr="00FB6A77">
              <w:rPr>
                <w:rFonts w:ascii="Times New Roman" w:hAnsi="Times New Roman"/>
              </w:rPr>
              <w:t>12500</w:t>
            </w:r>
            <w:r w:rsidRPr="00FB6A77">
              <w:rPr>
                <w:rFonts w:ascii="Times New Roman" w:hAnsi="Times New Roman"/>
              </w:rPr>
              <w:t>千瓦，现已开发</w:t>
            </w:r>
            <w:r w:rsidRPr="00FB6A77">
              <w:rPr>
                <w:rFonts w:ascii="Times New Roman" w:hAnsi="Times New Roman"/>
              </w:rPr>
              <w:t>11000</w:t>
            </w:r>
            <w:r w:rsidRPr="00FB6A77">
              <w:rPr>
                <w:rFonts w:ascii="Times New Roman" w:hAnsi="Times New Roman"/>
              </w:rPr>
              <w:t>千瓦；土地资源仍有</w:t>
            </w:r>
            <w:r w:rsidRPr="00FB6A77">
              <w:rPr>
                <w:rFonts w:ascii="Times New Roman" w:hAnsi="Times New Roman"/>
              </w:rPr>
              <w:t>1000</w:t>
            </w:r>
            <w:r w:rsidRPr="00FB6A77">
              <w:rPr>
                <w:rFonts w:ascii="Times New Roman" w:hAnsi="Times New Roman"/>
              </w:rPr>
              <w:t>多亩缓坡地可供开发。</w:t>
            </w:r>
          </w:p>
          <w:p w:rsidR="004108F0" w:rsidRPr="00FB6A77" w:rsidRDefault="00935FE8" w:rsidP="004108F0">
            <w:pPr>
              <w:pStyle w:val="00"/>
              <w:adjustRightInd w:val="0"/>
              <w:snapToGrid w:val="0"/>
              <w:ind w:firstLine="522"/>
              <w:rPr>
                <w:rFonts w:ascii="Times New Roman" w:hAnsi="Times New Roman"/>
                <w:b/>
                <w:szCs w:val="26"/>
              </w:rPr>
            </w:pPr>
            <w:r w:rsidRPr="00FB6A77">
              <w:rPr>
                <w:rFonts w:ascii="Times New Roman" w:hAnsi="Times New Roman"/>
                <w:b/>
                <w:szCs w:val="26"/>
              </w:rPr>
              <w:t>3</w:t>
            </w:r>
            <w:r w:rsidR="004108F0" w:rsidRPr="00FB6A77">
              <w:rPr>
                <w:rFonts w:ascii="Times New Roman" w:hAnsi="Times New Roman"/>
                <w:b/>
                <w:szCs w:val="26"/>
              </w:rPr>
              <w:t>.</w:t>
            </w:r>
            <w:r w:rsidR="006A541C">
              <w:rPr>
                <w:rFonts w:ascii="Times New Roman" w:hAnsi="Times New Roman" w:hint="eastAsia"/>
                <w:b/>
                <w:szCs w:val="26"/>
              </w:rPr>
              <w:t>7</w:t>
            </w:r>
            <w:r w:rsidR="006A541C">
              <w:rPr>
                <w:rFonts w:ascii="Times New Roman" w:hAnsi="Times New Roman" w:hint="eastAsia"/>
                <w:b/>
                <w:szCs w:val="26"/>
              </w:rPr>
              <w:t>、</w:t>
            </w:r>
            <w:r w:rsidR="004108F0" w:rsidRPr="00FB6A77">
              <w:rPr>
                <w:rFonts w:ascii="Times New Roman" w:hAnsi="Times New Roman"/>
                <w:b/>
                <w:szCs w:val="26"/>
              </w:rPr>
              <w:t>生态环境</w:t>
            </w:r>
          </w:p>
          <w:p w:rsidR="00A510FF" w:rsidRPr="00FB6A77" w:rsidRDefault="00A510FF" w:rsidP="00C12FF3">
            <w:pPr>
              <w:pStyle w:val="00"/>
              <w:ind w:firstLine="520"/>
              <w:rPr>
                <w:rFonts w:ascii="Times New Roman" w:hAnsi="Times New Roman"/>
              </w:rPr>
            </w:pPr>
            <w:r w:rsidRPr="00FB6A77">
              <w:rPr>
                <w:rFonts w:ascii="Times New Roman" w:hAnsi="Times New Roman"/>
              </w:rPr>
              <w:t>工作区被属亚热带常绿季风雨带，由于地形、母质和人为活动的影响，形成植被多样性，山地植被主要有如下三种类型。草本植被，主要有各种类蕨植被和大芒、硬骨草、画眉草等，分布于海拔</w:t>
            </w:r>
            <w:r w:rsidRPr="00FB6A77">
              <w:rPr>
                <w:rFonts w:ascii="Times New Roman" w:hAnsi="Times New Roman"/>
              </w:rPr>
              <w:t>700m</w:t>
            </w:r>
            <w:r w:rsidRPr="00FB6A77">
              <w:rPr>
                <w:rFonts w:ascii="Times New Roman" w:hAnsi="Times New Roman"/>
              </w:rPr>
              <w:t>以上的中山地区。针阔叶混交林，主要分布于海拔</w:t>
            </w:r>
            <w:r w:rsidRPr="00FB6A77">
              <w:rPr>
                <w:rFonts w:ascii="Times New Roman" w:hAnsi="Times New Roman"/>
              </w:rPr>
              <w:t>300</w:t>
            </w:r>
            <w:r w:rsidRPr="00FB6A77">
              <w:rPr>
                <w:rFonts w:ascii="Times New Roman" w:hAnsi="Times New Roman"/>
              </w:rPr>
              <w:t>～</w:t>
            </w:r>
            <w:r w:rsidRPr="00FB6A77">
              <w:rPr>
                <w:rFonts w:ascii="Times New Roman" w:hAnsi="Times New Roman"/>
              </w:rPr>
              <w:t>700m</w:t>
            </w:r>
            <w:r w:rsidRPr="00FB6A77">
              <w:rPr>
                <w:rFonts w:ascii="Times New Roman" w:hAnsi="Times New Roman"/>
              </w:rPr>
              <w:t>的山坑峡谷及山坡上，在山窝山谷中主要生长阔叶林，在山坡山脊处主要生长针叶林。疏林草坡，主要分布于低山丘陵的缓坡上，由于靠近村庄，人为活动多，砍木割草频繁，</w:t>
            </w:r>
            <w:r w:rsidRPr="00FB6A77">
              <w:rPr>
                <w:rFonts w:ascii="Times New Roman" w:hAnsi="Times New Roman"/>
              </w:rPr>
              <w:lastRenderedPageBreak/>
              <w:t>植被生长较差，且多数坡地被开垦种植蔬菜、果木和各种经济作物。工作区域周围的植被生长情况良好，主要种植水稻，其次是番薯、花生、黄豆等经济作物，在山坡上，还有柑桔、李子等小果园，山上种有松树、杉树等，野生植物有芒萁、桃金娘、黄牛木、了哥王、算盘子、菝葜、鸭嘴草、野古草等，维管束植物有</w:t>
            </w:r>
            <w:r w:rsidRPr="00FB6A77">
              <w:rPr>
                <w:rFonts w:ascii="Times New Roman" w:hAnsi="Times New Roman"/>
              </w:rPr>
              <w:t>139</w:t>
            </w:r>
            <w:r w:rsidRPr="00FB6A77">
              <w:rPr>
                <w:rFonts w:ascii="Times New Roman" w:hAnsi="Times New Roman"/>
              </w:rPr>
              <w:t>科，</w:t>
            </w:r>
            <w:r w:rsidRPr="00FB6A77">
              <w:rPr>
                <w:rFonts w:ascii="Times New Roman" w:hAnsi="Times New Roman"/>
              </w:rPr>
              <w:t>411</w:t>
            </w:r>
            <w:r w:rsidRPr="00FB6A77">
              <w:rPr>
                <w:rFonts w:ascii="Times New Roman" w:hAnsi="Times New Roman"/>
              </w:rPr>
              <w:t>属，</w:t>
            </w:r>
            <w:r w:rsidRPr="00FB6A77">
              <w:rPr>
                <w:rFonts w:ascii="Times New Roman" w:hAnsi="Times New Roman"/>
              </w:rPr>
              <w:t>543</w:t>
            </w:r>
            <w:r w:rsidRPr="00FB6A77">
              <w:rPr>
                <w:rFonts w:ascii="Times New Roman" w:hAnsi="Times New Roman"/>
              </w:rPr>
              <w:t>种，乔灌木</w:t>
            </w:r>
            <w:r w:rsidRPr="00FB6A77">
              <w:rPr>
                <w:rFonts w:ascii="Times New Roman" w:hAnsi="Times New Roman"/>
              </w:rPr>
              <w:t>189</w:t>
            </w:r>
            <w:r w:rsidRPr="00FB6A77">
              <w:rPr>
                <w:rFonts w:ascii="Times New Roman" w:hAnsi="Times New Roman"/>
              </w:rPr>
              <w:t>种，估计植物种类有</w:t>
            </w:r>
            <w:r w:rsidRPr="00FB6A77">
              <w:rPr>
                <w:rFonts w:ascii="Times New Roman" w:hAnsi="Times New Roman"/>
              </w:rPr>
              <w:t>180</w:t>
            </w:r>
            <w:r w:rsidRPr="00FB6A77">
              <w:rPr>
                <w:rFonts w:ascii="Times New Roman" w:hAnsi="Times New Roman"/>
              </w:rPr>
              <w:t>种以上。该区域属于同一纬度的绿洲之一。据粗略统计，该区现有动物</w:t>
            </w:r>
            <w:r w:rsidRPr="00FB6A77">
              <w:rPr>
                <w:rFonts w:ascii="Times New Roman" w:hAnsi="Times New Roman"/>
              </w:rPr>
              <w:t>554</w:t>
            </w:r>
            <w:r w:rsidRPr="00FB6A77">
              <w:rPr>
                <w:rFonts w:ascii="Times New Roman" w:hAnsi="Times New Roman"/>
              </w:rPr>
              <w:t>种，鱼类以外的水生生物</w:t>
            </w:r>
            <w:r w:rsidRPr="00FB6A77">
              <w:rPr>
                <w:rFonts w:ascii="Times New Roman" w:hAnsi="Times New Roman"/>
              </w:rPr>
              <w:t>204</w:t>
            </w:r>
            <w:r w:rsidRPr="00FB6A77">
              <w:rPr>
                <w:rFonts w:ascii="Times New Roman" w:hAnsi="Times New Roman"/>
              </w:rPr>
              <w:t>种，真菌</w:t>
            </w:r>
            <w:r w:rsidRPr="00FB6A77">
              <w:rPr>
                <w:rFonts w:ascii="Times New Roman" w:hAnsi="Times New Roman"/>
              </w:rPr>
              <w:t>51</w:t>
            </w:r>
            <w:r w:rsidRPr="00FB6A77">
              <w:rPr>
                <w:rFonts w:ascii="Times New Roman" w:hAnsi="Times New Roman"/>
              </w:rPr>
              <w:t>种。滃江浮游植物约有</w:t>
            </w:r>
            <w:r w:rsidRPr="00FB6A77">
              <w:rPr>
                <w:rFonts w:ascii="Times New Roman" w:hAnsi="Times New Roman"/>
              </w:rPr>
              <w:t>302</w:t>
            </w:r>
            <w:r w:rsidRPr="00FB6A77">
              <w:rPr>
                <w:rFonts w:ascii="Times New Roman" w:hAnsi="Times New Roman"/>
              </w:rPr>
              <w:t>种，分隶属于</w:t>
            </w:r>
            <w:r w:rsidRPr="00FB6A77">
              <w:rPr>
                <w:rFonts w:ascii="Times New Roman" w:hAnsi="Times New Roman"/>
              </w:rPr>
              <w:t>7</w:t>
            </w:r>
            <w:r w:rsidRPr="00FB6A77">
              <w:rPr>
                <w:rFonts w:ascii="Times New Roman" w:hAnsi="Times New Roman"/>
              </w:rPr>
              <w:t>门</w:t>
            </w:r>
            <w:r w:rsidRPr="00FB6A77">
              <w:rPr>
                <w:rFonts w:ascii="Times New Roman" w:hAnsi="Times New Roman"/>
              </w:rPr>
              <w:t>106</w:t>
            </w:r>
            <w:r w:rsidRPr="00FB6A77">
              <w:rPr>
                <w:rFonts w:ascii="Times New Roman" w:hAnsi="Times New Roman"/>
              </w:rPr>
              <w:t>属，以硅藻门、绿藻门和兰藻门居多，其中原生生物占大多数，为</w:t>
            </w:r>
            <w:r w:rsidRPr="00FB6A77">
              <w:rPr>
                <w:rFonts w:ascii="Times New Roman" w:hAnsi="Times New Roman"/>
              </w:rPr>
              <w:t>97.3%</w:t>
            </w:r>
            <w:r w:rsidRPr="00FB6A77">
              <w:rPr>
                <w:rFonts w:ascii="Times New Roman" w:hAnsi="Times New Roman"/>
              </w:rPr>
              <w:t>，生物量则以枝角类居多，占</w:t>
            </w:r>
            <w:r w:rsidRPr="00FB6A77">
              <w:rPr>
                <w:rFonts w:ascii="Times New Roman" w:hAnsi="Times New Roman"/>
              </w:rPr>
              <w:t>50.1%</w:t>
            </w:r>
            <w:r w:rsidRPr="00FB6A77">
              <w:rPr>
                <w:rFonts w:ascii="Times New Roman" w:hAnsi="Times New Roman"/>
              </w:rPr>
              <w:t>。滃江底栖动物相当丰富，共有</w:t>
            </w:r>
            <w:r w:rsidRPr="00FB6A77">
              <w:rPr>
                <w:rFonts w:ascii="Times New Roman" w:hAnsi="Times New Roman"/>
              </w:rPr>
              <w:t>73</w:t>
            </w:r>
            <w:r w:rsidRPr="00FB6A77">
              <w:rPr>
                <w:rFonts w:ascii="Times New Roman" w:hAnsi="Times New Roman"/>
              </w:rPr>
              <w:t>属</w:t>
            </w:r>
            <w:r w:rsidRPr="00FB6A77">
              <w:rPr>
                <w:rFonts w:ascii="Times New Roman" w:hAnsi="Times New Roman"/>
              </w:rPr>
              <w:t>85</w:t>
            </w:r>
            <w:r w:rsidRPr="00FB6A77">
              <w:rPr>
                <w:rFonts w:ascii="Times New Roman" w:hAnsi="Times New Roman"/>
              </w:rPr>
              <w:t>种，水生昆虫有</w:t>
            </w:r>
            <w:r w:rsidRPr="00FB6A77">
              <w:rPr>
                <w:rFonts w:ascii="Times New Roman" w:hAnsi="Times New Roman"/>
              </w:rPr>
              <w:t>39</w:t>
            </w:r>
            <w:r w:rsidRPr="00FB6A77">
              <w:rPr>
                <w:rFonts w:ascii="Times New Roman" w:hAnsi="Times New Roman"/>
              </w:rPr>
              <w:t>属</w:t>
            </w:r>
            <w:r w:rsidRPr="00FB6A77">
              <w:rPr>
                <w:rFonts w:ascii="Times New Roman" w:hAnsi="Times New Roman"/>
              </w:rPr>
              <w:t>41</w:t>
            </w:r>
            <w:r w:rsidRPr="00FB6A77">
              <w:rPr>
                <w:rFonts w:ascii="Times New Roman" w:hAnsi="Times New Roman"/>
              </w:rPr>
              <w:t>种，占底栖动物的</w:t>
            </w:r>
            <w:r w:rsidRPr="00FB6A77">
              <w:rPr>
                <w:rFonts w:ascii="Times New Roman" w:hAnsi="Times New Roman"/>
              </w:rPr>
              <w:t>48.2%</w:t>
            </w:r>
            <w:r w:rsidRPr="00FB6A77">
              <w:rPr>
                <w:rFonts w:ascii="Times New Roman" w:hAnsi="Times New Roman"/>
              </w:rPr>
              <w:t>，软体动物</w:t>
            </w:r>
            <w:r w:rsidRPr="00FB6A77">
              <w:rPr>
                <w:rFonts w:ascii="Times New Roman" w:hAnsi="Times New Roman"/>
              </w:rPr>
              <w:t>21</w:t>
            </w:r>
            <w:r w:rsidRPr="00FB6A77">
              <w:rPr>
                <w:rFonts w:ascii="Times New Roman" w:hAnsi="Times New Roman"/>
              </w:rPr>
              <w:t>属</w:t>
            </w:r>
            <w:r w:rsidRPr="00FB6A77">
              <w:rPr>
                <w:rFonts w:ascii="Times New Roman" w:hAnsi="Times New Roman"/>
              </w:rPr>
              <w:t>29</w:t>
            </w:r>
            <w:r w:rsidRPr="00FB6A77">
              <w:rPr>
                <w:rFonts w:ascii="Times New Roman" w:hAnsi="Times New Roman"/>
              </w:rPr>
              <w:t>种，占</w:t>
            </w:r>
            <w:r w:rsidRPr="00FB6A77">
              <w:rPr>
                <w:rFonts w:ascii="Times New Roman" w:hAnsi="Times New Roman"/>
              </w:rPr>
              <w:t>34.1%</w:t>
            </w:r>
            <w:r w:rsidRPr="00FB6A77">
              <w:rPr>
                <w:rFonts w:ascii="Times New Roman" w:hAnsi="Times New Roman"/>
              </w:rPr>
              <w:t>，还有环节动物、甲壳动物、扁形动物等，在流速大的砂质河段以黑螺科贝类为主，清水型沙质底河段以底生毛翅目、鲑翅目、蜻蜓目等昆虫类幼虫较多，下游则以蚬类为主。滃江约有</w:t>
            </w:r>
            <w:r w:rsidRPr="00FB6A77">
              <w:rPr>
                <w:rFonts w:ascii="Times New Roman" w:hAnsi="Times New Roman"/>
              </w:rPr>
              <w:t>30</w:t>
            </w:r>
            <w:r w:rsidRPr="00FB6A77">
              <w:rPr>
                <w:rFonts w:ascii="Times New Roman" w:hAnsi="Times New Roman"/>
              </w:rPr>
              <w:t>多种经济鱼类，主要有鲮、鲤、鲫、花骨、唇骨、餐条、赤眼鲋、鲶、鲴及四大家鱼等。</w:t>
            </w:r>
          </w:p>
          <w:p w:rsidR="006A541C" w:rsidRPr="000F7C6C" w:rsidRDefault="006A541C" w:rsidP="006A541C">
            <w:pPr>
              <w:pStyle w:val="00"/>
              <w:adjustRightInd w:val="0"/>
              <w:snapToGrid w:val="0"/>
              <w:ind w:firstLineChars="0" w:firstLine="0"/>
              <w:rPr>
                <w:rFonts w:ascii="Times New Roman" w:hAnsi="Times New Roman"/>
                <w:b/>
                <w:snapToGrid w:val="0"/>
                <w:kern w:val="0"/>
                <w:szCs w:val="21"/>
              </w:rPr>
            </w:pPr>
            <w:r w:rsidRPr="000F7C6C">
              <w:rPr>
                <w:rFonts w:ascii="Times New Roman" w:hAnsi="Times New Roman" w:hint="eastAsia"/>
                <w:b/>
                <w:snapToGrid w:val="0"/>
                <w:kern w:val="0"/>
                <w:szCs w:val="21"/>
              </w:rPr>
              <w:t>3.</w:t>
            </w:r>
            <w:r>
              <w:rPr>
                <w:rFonts w:ascii="Times New Roman" w:hAnsi="Times New Roman" w:hint="eastAsia"/>
                <w:b/>
                <w:snapToGrid w:val="0"/>
                <w:kern w:val="0"/>
                <w:szCs w:val="21"/>
              </w:rPr>
              <w:t>8</w:t>
            </w:r>
            <w:r>
              <w:rPr>
                <w:rFonts w:ascii="Times New Roman" w:hAnsi="Times New Roman" w:hint="eastAsia"/>
                <w:b/>
                <w:snapToGrid w:val="0"/>
                <w:kern w:val="0"/>
                <w:szCs w:val="21"/>
              </w:rPr>
              <w:t>、</w:t>
            </w:r>
            <w:r w:rsidRPr="000F7C6C">
              <w:rPr>
                <w:rFonts w:ascii="Times New Roman" w:hAnsi="Times New Roman" w:hint="eastAsia"/>
                <w:b/>
                <w:snapToGrid w:val="0"/>
                <w:kern w:val="0"/>
                <w:szCs w:val="21"/>
              </w:rPr>
              <w:t>生态敏感区分布</w:t>
            </w:r>
          </w:p>
          <w:p w:rsidR="00A510FF" w:rsidRPr="00FB6A77" w:rsidRDefault="00423BA4" w:rsidP="00C12FF3">
            <w:pPr>
              <w:pStyle w:val="00"/>
              <w:ind w:firstLine="520"/>
              <w:rPr>
                <w:rFonts w:ascii="Times New Roman" w:hAnsi="Times New Roman"/>
              </w:rPr>
            </w:pPr>
            <w:r w:rsidRPr="00FB6A77">
              <w:rPr>
                <w:rFonts w:ascii="Times New Roman" w:hAnsi="Times New Roman" w:hint="eastAsia"/>
              </w:rPr>
              <w:t>工作</w:t>
            </w:r>
            <w:r w:rsidR="00AB65B3" w:rsidRPr="00FB6A77">
              <w:rPr>
                <w:rFonts w:ascii="Times New Roman" w:hAnsi="Times New Roman"/>
              </w:rPr>
              <w:t>区内</w:t>
            </w:r>
            <w:r w:rsidR="004B73B0" w:rsidRPr="00FB6A77">
              <w:rPr>
                <w:rFonts w:ascii="Times New Roman" w:hAnsi="Times New Roman" w:hint="eastAsia"/>
              </w:rPr>
              <w:t>无自然保护区</w:t>
            </w:r>
            <w:r w:rsidR="00E94284" w:rsidRPr="00FB6A77">
              <w:rPr>
                <w:rFonts w:ascii="Times New Roman" w:hAnsi="Times New Roman" w:hint="eastAsia"/>
              </w:rPr>
              <w:t>及生态红线区</w:t>
            </w:r>
            <w:r w:rsidR="00AB65B3" w:rsidRPr="00FB6A77">
              <w:rPr>
                <w:rFonts w:ascii="Times New Roman" w:hAnsi="Times New Roman"/>
              </w:rPr>
              <w:t>，</w:t>
            </w:r>
            <w:r w:rsidR="004B73B0" w:rsidRPr="00FB6A77">
              <w:rPr>
                <w:rFonts w:ascii="Times New Roman" w:hAnsi="Times New Roman" w:hint="eastAsia"/>
              </w:rPr>
              <w:t>工作区附近</w:t>
            </w:r>
            <w:r w:rsidR="00C35F35" w:rsidRPr="00FB6A77">
              <w:rPr>
                <w:rFonts w:ascii="Times New Roman" w:hAnsi="Times New Roman" w:hint="eastAsia"/>
              </w:rPr>
              <w:t>有始兴县车八岭国家自然保护区、全南县桃江源自然保护区、翁源县半溪自然保护区</w:t>
            </w:r>
            <w:r w:rsidR="004B73B0" w:rsidRPr="00FB6A77">
              <w:rPr>
                <w:rFonts w:ascii="Times New Roman" w:hAnsi="Times New Roman" w:hint="eastAsia"/>
              </w:rPr>
              <w:t>，</w:t>
            </w:r>
            <w:r w:rsidRPr="00FB6A77">
              <w:rPr>
                <w:rFonts w:ascii="Times New Roman" w:hAnsi="Times New Roman" w:hint="eastAsia"/>
              </w:rPr>
              <w:t>距离最近的自然保护区（江西省</w:t>
            </w:r>
            <w:r w:rsidRPr="00FB6A77">
              <w:rPr>
                <w:rFonts w:ascii="Times New Roman" w:hAnsi="Times New Roman"/>
              </w:rPr>
              <w:t>桃江源</w:t>
            </w:r>
            <w:r w:rsidRPr="00FB6A77">
              <w:rPr>
                <w:rFonts w:ascii="Times New Roman" w:hAnsi="Times New Roman" w:hint="eastAsia"/>
              </w:rPr>
              <w:t>自然</w:t>
            </w:r>
            <w:r w:rsidRPr="00FB6A77">
              <w:rPr>
                <w:rFonts w:ascii="Times New Roman" w:hAnsi="Times New Roman"/>
              </w:rPr>
              <w:t>保护区</w:t>
            </w:r>
            <w:r w:rsidRPr="00FB6A77">
              <w:rPr>
                <w:rFonts w:ascii="Times New Roman" w:hAnsi="Times New Roman" w:hint="eastAsia"/>
              </w:rPr>
              <w:t>）约</w:t>
            </w:r>
            <w:r w:rsidR="00AB65B3" w:rsidRPr="00FB6A77">
              <w:rPr>
                <w:rFonts w:ascii="Times New Roman" w:hAnsi="Times New Roman"/>
              </w:rPr>
              <w:t>1.5km</w:t>
            </w:r>
            <w:r w:rsidR="00E94284" w:rsidRPr="00FB6A77">
              <w:rPr>
                <w:rFonts w:ascii="Times New Roman" w:hAnsi="Times New Roman" w:hint="eastAsia"/>
              </w:rPr>
              <w:t>；距</w:t>
            </w:r>
            <w:r w:rsidR="00C35F35" w:rsidRPr="00FB6A77">
              <w:rPr>
                <w:rFonts w:ascii="Times New Roman" w:hAnsi="Times New Roman" w:hint="eastAsia"/>
              </w:rPr>
              <w:t>车八岭自然保护区距离工作区</w:t>
            </w:r>
            <w:r w:rsidR="00C35F35" w:rsidRPr="00FB6A77">
              <w:rPr>
                <w:rFonts w:ascii="Times New Roman" w:hAnsi="Times New Roman" w:hint="eastAsia"/>
              </w:rPr>
              <w:t>5km</w:t>
            </w:r>
            <w:r w:rsidR="00E94284" w:rsidRPr="00FB6A77">
              <w:rPr>
                <w:rFonts w:ascii="Times New Roman" w:hAnsi="Times New Roman" w:hint="eastAsia"/>
              </w:rPr>
              <w:t>；距</w:t>
            </w:r>
            <w:r w:rsidR="00C35F35" w:rsidRPr="00FB6A77">
              <w:rPr>
                <w:rFonts w:ascii="Times New Roman" w:hAnsi="Times New Roman" w:hint="eastAsia"/>
              </w:rPr>
              <w:t>半溪自然保护区距离工作区</w:t>
            </w:r>
            <w:r w:rsidR="00C35F35" w:rsidRPr="00FB6A77">
              <w:rPr>
                <w:rFonts w:ascii="Times New Roman" w:hAnsi="Times New Roman" w:hint="eastAsia"/>
              </w:rPr>
              <w:t>3km</w:t>
            </w:r>
            <w:r w:rsidR="00C35F35" w:rsidRPr="00FB6A77">
              <w:rPr>
                <w:rFonts w:ascii="Times New Roman" w:hAnsi="Times New Roman" w:hint="eastAsia"/>
              </w:rPr>
              <w:t>。</w:t>
            </w:r>
            <w:r w:rsidR="00D67D63" w:rsidRPr="00FB6A77">
              <w:rPr>
                <w:rFonts w:ascii="Times New Roman" w:hAnsi="Times New Roman"/>
              </w:rPr>
              <w:t>项目设计钻孔离</w:t>
            </w:r>
            <w:r w:rsidR="00C35F35" w:rsidRPr="00FB6A77">
              <w:rPr>
                <w:rFonts w:ascii="Times New Roman" w:hAnsi="Times New Roman" w:hint="eastAsia"/>
              </w:rPr>
              <w:t>桃江源自然</w:t>
            </w:r>
            <w:r w:rsidR="00D67D63" w:rsidRPr="00FB6A77">
              <w:rPr>
                <w:rFonts w:ascii="Times New Roman" w:hAnsi="Times New Roman"/>
              </w:rPr>
              <w:t>保护区最近距离</w:t>
            </w:r>
            <w:r w:rsidRPr="00FB6A77">
              <w:rPr>
                <w:rFonts w:ascii="Times New Roman" w:hAnsi="Times New Roman" w:hint="eastAsia"/>
              </w:rPr>
              <w:t>约</w:t>
            </w:r>
            <w:r w:rsidR="00D67D63" w:rsidRPr="00FB6A77">
              <w:rPr>
                <w:rFonts w:ascii="Times New Roman" w:hAnsi="Times New Roman" w:hint="eastAsia"/>
              </w:rPr>
              <w:t>1.8km</w:t>
            </w:r>
            <w:r w:rsidR="00AB65B3" w:rsidRPr="00FB6A77">
              <w:rPr>
                <w:rFonts w:ascii="Times New Roman" w:hAnsi="Times New Roman"/>
              </w:rPr>
              <w:t>（图</w:t>
            </w:r>
            <w:r w:rsidR="00AB65B3" w:rsidRPr="00FB6A77">
              <w:rPr>
                <w:rFonts w:ascii="Times New Roman" w:hAnsi="Times New Roman"/>
              </w:rPr>
              <w:t>3-</w:t>
            </w:r>
            <w:r w:rsidR="0025058F">
              <w:rPr>
                <w:rFonts w:ascii="Times New Roman" w:hAnsi="Times New Roman" w:hint="eastAsia"/>
              </w:rPr>
              <w:t>6</w:t>
            </w:r>
            <w:r w:rsidR="009679DA" w:rsidRPr="00FB6A77">
              <w:rPr>
                <w:rFonts w:ascii="Times New Roman" w:hAnsi="Times New Roman" w:hint="eastAsia"/>
              </w:rPr>
              <w:t>、图</w:t>
            </w:r>
            <w:r w:rsidR="009679DA" w:rsidRPr="00FB6A77">
              <w:rPr>
                <w:rFonts w:ascii="Times New Roman" w:hAnsi="Times New Roman" w:hint="eastAsia"/>
              </w:rPr>
              <w:t>3-</w:t>
            </w:r>
            <w:r w:rsidR="0025058F">
              <w:rPr>
                <w:rFonts w:ascii="Times New Roman" w:hAnsi="Times New Roman" w:hint="eastAsia"/>
              </w:rPr>
              <w:t>7</w:t>
            </w:r>
            <w:r w:rsidR="00AB65B3" w:rsidRPr="00FB6A77">
              <w:rPr>
                <w:rFonts w:ascii="Times New Roman" w:hAnsi="Times New Roman"/>
              </w:rPr>
              <w:t>）。</w:t>
            </w:r>
            <w:r w:rsidR="00A510FF" w:rsidRPr="00FB6A77">
              <w:rPr>
                <w:rFonts w:ascii="Times New Roman" w:hAnsi="Times New Roman"/>
              </w:rPr>
              <w:t>工作区位于翁源县与全南县交界位置（图</w:t>
            </w:r>
            <w:r w:rsidR="00A510FF" w:rsidRPr="00FB6A77">
              <w:rPr>
                <w:rFonts w:ascii="Times New Roman" w:hAnsi="Times New Roman"/>
              </w:rPr>
              <w:t>3-</w:t>
            </w:r>
            <w:r w:rsidR="0025058F">
              <w:rPr>
                <w:rFonts w:ascii="Times New Roman" w:hAnsi="Times New Roman" w:hint="eastAsia"/>
              </w:rPr>
              <w:t>8</w:t>
            </w:r>
            <w:r w:rsidR="00A510FF" w:rsidRPr="00FB6A77">
              <w:rPr>
                <w:rFonts w:ascii="Times New Roman" w:hAnsi="Times New Roman"/>
              </w:rPr>
              <w:t>），生态功能区为有限开发区</w:t>
            </w:r>
            <w:r w:rsidR="00AB65B3" w:rsidRPr="00FB6A77">
              <w:rPr>
                <w:rFonts w:ascii="Times New Roman" w:hAnsi="Times New Roman"/>
              </w:rPr>
              <w:t>；</w:t>
            </w:r>
            <w:r w:rsidR="00A17FE2" w:rsidRPr="00FB6A77">
              <w:rPr>
                <w:rFonts w:ascii="Times New Roman" w:hAnsi="Times New Roman" w:hint="eastAsia"/>
              </w:rPr>
              <w:t>从工作区与韶关市饮用水保护区位置关系图（图</w:t>
            </w:r>
            <w:r w:rsidR="00A17FE2" w:rsidRPr="00FB6A77">
              <w:rPr>
                <w:rFonts w:ascii="Times New Roman" w:hAnsi="Times New Roman" w:hint="eastAsia"/>
              </w:rPr>
              <w:t>3-</w:t>
            </w:r>
            <w:r w:rsidR="0025058F">
              <w:rPr>
                <w:rFonts w:ascii="Times New Roman" w:hAnsi="Times New Roman" w:hint="eastAsia"/>
              </w:rPr>
              <w:t>9</w:t>
            </w:r>
            <w:r w:rsidR="00A17FE2" w:rsidRPr="00FB6A77">
              <w:rPr>
                <w:rFonts w:ascii="Times New Roman" w:hAnsi="Times New Roman" w:hint="eastAsia"/>
              </w:rPr>
              <w:t>）可以看出工作区范围及周边无饮用水保护区</w:t>
            </w:r>
            <w:r w:rsidR="00424272" w:rsidRPr="00FB6A77">
              <w:rPr>
                <w:rFonts w:ascii="Times New Roman" w:hAnsi="Times New Roman"/>
              </w:rPr>
              <w:t>。</w:t>
            </w:r>
          </w:p>
          <w:p w:rsidR="00C35F35" w:rsidRPr="00FB6A77" w:rsidRDefault="00C35F35" w:rsidP="00C12FF3">
            <w:pPr>
              <w:pStyle w:val="00"/>
              <w:ind w:firstLine="520"/>
              <w:rPr>
                <w:rFonts w:ascii="Times New Roman" w:hAnsi="Times New Roman"/>
              </w:rPr>
            </w:pPr>
            <w:r w:rsidRPr="00FB6A77">
              <w:rPr>
                <w:rFonts w:ascii="Times New Roman" w:hAnsi="Times New Roman" w:hint="eastAsia"/>
              </w:rPr>
              <w:t>全南县桃江源自然保护区位于江西省全南县南部，南岭山脉北段，东南与江西九连山国家级自然保护区相邻，西北与广东省翁源县、始兴县（广东省车八岭国级自然保护区）接壤，在两个保护区之间形成了一个巨大的生态廊道。</w:t>
            </w:r>
          </w:p>
          <w:p w:rsidR="00C35F35" w:rsidRPr="00FB6A77" w:rsidRDefault="00C35F35" w:rsidP="00C12FF3">
            <w:pPr>
              <w:pStyle w:val="00"/>
              <w:ind w:firstLine="520"/>
              <w:rPr>
                <w:rFonts w:ascii="Times New Roman" w:hAnsi="Times New Roman"/>
              </w:rPr>
            </w:pPr>
            <w:r w:rsidRPr="00FB6A77">
              <w:rPr>
                <w:rFonts w:ascii="Times New Roman" w:hAnsi="Times New Roman" w:hint="eastAsia"/>
              </w:rPr>
              <w:lastRenderedPageBreak/>
              <w:t>保护区自</w:t>
            </w:r>
            <w:r w:rsidRPr="00FB6A77">
              <w:rPr>
                <w:rFonts w:ascii="Times New Roman" w:hAnsi="Times New Roman"/>
              </w:rPr>
              <w:t>2006</w:t>
            </w:r>
            <w:r w:rsidRPr="00FB6A77">
              <w:rPr>
                <w:rFonts w:ascii="Times New Roman" w:hAnsi="Times New Roman"/>
              </w:rPr>
              <w:t>年</w:t>
            </w:r>
            <w:r w:rsidRPr="00FB6A77">
              <w:rPr>
                <w:rFonts w:ascii="Times New Roman" w:hAnsi="Times New Roman"/>
              </w:rPr>
              <w:t>10</w:t>
            </w:r>
            <w:r w:rsidRPr="00FB6A77">
              <w:rPr>
                <w:rFonts w:ascii="Times New Roman" w:hAnsi="Times New Roman"/>
              </w:rPr>
              <w:t>月建立，</w:t>
            </w:r>
            <w:r w:rsidRPr="00FB6A77">
              <w:rPr>
                <w:rFonts w:ascii="Times New Roman" w:hAnsi="Times New Roman" w:hint="eastAsia"/>
              </w:rPr>
              <w:t>总面积</w:t>
            </w:r>
            <w:r w:rsidRPr="00FB6A77">
              <w:rPr>
                <w:rFonts w:ascii="Times New Roman" w:hAnsi="Times New Roman"/>
              </w:rPr>
              <w:t>12240</w:t>
            </w:r>
            <w:r w:rsidRPr="00FB6A77">
              <w:rPr>
                <w:rFonts w:ascii="Times New Roman" w:hAnsi="Times New Roman"/>
              </w:rPr>
              <w:t>公顷，森林覆盖率达到</w:t>
            </w:r>
            <w:r w:rsidRPr="00FB6A77">
              <w:rPr>
                <w:rFonts w:ascii="Times New Roman" w:hAnsi="Times New Roman"/>
              </w:rPr>
              <w:t>94.2%</w:t>
            </w:r>
            <w:r w:rsidRPr="00FB6A77">
              <w:rPr>
                <w:rFonts w:ascii="Times New Roman" w:hAnsi="Times New Roman"/>
              </w:rPr>
              <w:t>，使得保护区森林景观资源极为丰富，是全南县唯一一个自然保护区，保护着全南县大面积的原生性较强的常绿阔叶林，属科级事业单位。</w:t>
            </w:r>
          </w:p>
          <w:p w:rsidR="00C35F35" w:rsidRPr="00FB6A77" w:rsidRDefault="00C35F35" w:rsidP="00C12FF3">
            <w:pPr>
              <w:pStyle w:val="00"/>
              <w:ind w:firstLine="520"/>
              <w:rPr>
                <w:rFonts w:ascii="Times New Roman" w:hAnsi="Times New Roman"/>
              </w:rPr>
            </w:pPr>
            <w:r w:rsidRPr="00FB6A77">
              <w:rPr>
                <w:rFonts w:ascii="Times New Roman" w:hAnsi="Times New Roman" w:hint="eastAsia"/>
              </w:rPr>
              <w:t>保护区有维管束植物</w:t>
            </w:r>
            <w:r w:rsidRPr="00FB6A77">
              <w:rPr>
                <w:rFonts w:ascii="Times New Roman" w:hAnsi="Times New Roman"/>
              </w:rPr>
              <w:t>218</w:t>
            </w:r>
            <w:r w:rsidRPr="00FB6A77">
              <w:rPr>
                <w:rFonts w:ascii="Times New Roman" w:hAnsi="Times New Roman"/>
              </w:rPr>
              <w:t>科</w:t>
            </w:r>
            <w:r w:rsidRPr="00FB6A77">
              <w:rPr>
                <w:rFonts w:ascii="Times New Roman" w:hAnsi="Times New Roman"/>
              </w:rPr>
              <w:t>772</w:t>
            </w:r>
            <w:r w:rsidRPr="00FB6A77">
              <w:rPr>
                <w:rFonts w:ascii="Times New Roman" w:hAnsi="Times New Roman"/>
              </w:rPr>
              <w:t>属</w:t>
            </w:r>
            <w:r w:rsidRPr="00FB6A77">
              <w:rPr>
                <w:rFonts w:ascii="Times New Roman" w:hAnsi="Times New Roman"/>
              </w:rPr>
              <w:t>1546</w:t>
            </w:r>
            <w:r w:rsidRPr="00FB6A77">
              <w:rPr>
                <w:rFonts w:ascii="Times New Roman" w:hAnsi="Times New Roman"/>
              </w:rPr>
              <w:t>种，其中属国家重点保护植物</w:t>
            </w:r>
            <w:r w:rsidRPr="00FB6A77">
              <w:rPr>
                <w:rFonts w:ascii="Times New Roman" w:hAnsi="Times New Roman"/>
              </w:rPr>
              <w:t>19</w:t>
            </w:r>
            <w:r w:rsidRPr="00FB6A77">
              <w:rPr>
                <w:rFonts w:ascii="Times New Roman" w:hAnsi="Times New Roman"/>
              </w:rPr>
              <w:t>种，其中国家</w:t>
            </w:r>
            <w:r w:rsidRPr="00FB6A77">
              <w:rPr>
                <w:rFonts w:ascii="Times New Roman" w:hAnsi="Times New Roman"/>
              </w:rPr>
              <w:t>Ⅰ</w:t>
            </w:r>
            <w:r w:rsidRPr="00FB6A77">
              <w:rPr>
                <w:rFonts w:ascii="Times New Roman" w:hAnsi="Times New Roman"/>
              </w:rPr>
              <w:t>级</w:t>
            </w:r>
            <w:r w:rsidRPr="00FB6A77">
              <w:rPr>
                <w:rFonts w:ascii="Times New Roman" w:hAnsi="Times New Roman"/>
              </w:rPr>
              <w:t>3</w:t>
            </w:r>
            <w:r w:rsidRPr="00FB6A77">
              <w:rPr>
                <w:rFonts w:ascii="Times New Roman" w:hAnsi="Times New Roman"/>
              </w:rPr>
              <w:t>种（含栽培种），国家</w:t>
            </w:r>
            <w:r w:rsidRPr="00FB6A77">
              <w:rPr>
                <w:rFonts w:ascii="Times New Roman" w:hAnsi="Times New Roman"/>
              </w:rPr>
              <w:t>Ⅱ</w:t>
            </w:r>
            <w:r w:rsidRPr="00FB6A77">
              <w:rPr>
                <w:rFonts w:ascii="Times New Roman" w:hAnsi="Times New Roman"/>
              </w:rPr>
              <w:t>级</w:t>
            </w:r>
            <w:r w:rsidRPr="00FB6A77">
              <w:rPr>
                <w:rFonts w:ascii="Times New Roman" w:hAnsi="Times New Roman"/>
              </w:rPr>
              <w:t>16</w:t>
            </w:r>
            <w:r w:rsidRPr="00FB6A77">
              <w:rPr>
                <w:rFonts w:ascii="Times New Roman" w:hAnsi="Times New Roman"/>
              </w:rPr>
              <w:t>种（野生分布）；有脊椎动物</w:t>
            </w:r>
            <w:r w:rsidRPr="00FB6A77">
              <w:rPr>
                <w:rFonts w:ascii="Times New Roman" w:hAnsi="Times New Roman"/>
              </w:rPr>
              <w:t>34</w:t>
            </w:r>
            <w:r w:rsidRPr="00FB6A77">
              <w:rPr>
                <w:rFonts w:ascii="Times New Roman" w:hAnsi="Times New Roman"/>
              </w:rPr>
              <w:t>目</w:t>
            </w:r>
            <w:r w:rsidRPr="00FB6A77">
              <w:rPr>
                <w:rFonts w:ascii="Times New Roman" w:hAnsi="Times New Roman"/>
              </w:rPr>
              <w:t>94</w:t>
            </w:r>
            <w:r w:rsidRPr="00FB6A77">
              <w:rPr>
                <w:rFonts w:ascii="Times New Roman" w:hAnsi="Times New Roman"/>
              </w:rPr>
              <w:t>科，共</w:t>
            </w:r>
            <w:r w:rsidRPr="00FB6A77">
              <w:rPr>
                <w:rFonts w:ascii="Times New Roman" w:hAnsi="Times New Roman"/>
              </w:rPr>
              <w:t>274</w:t>
            </w:r>
            <w:r w:rsidRPr="00FB6A77">
              <w:rPr>
                <w:rFonts w:ascii="Times New Roman" w:hAnsi="Times New Roman"/>
              </w:rPr>
              <w:t>种。有国家重点保护野生动物</w:t>
            </w:r>
            <w:r w:rsidRPr="00FB6A77">
              <w:rPr>
                <w:rFonts w:ascii="Times New Roman" w:hAnsi="Times New Roman"/>
              </w:rPr>
              <w:t>28</w:t>
            </w:r>
            <w:r w:rsidRPr="00FB6A77">
              <w:rPr>
                <w:rFonts w:ascii="Times New Roman" w:hAnsi="Times New Roman"/>
              </w:rPr>
              <w:t>种，其中国家</w:t>
            </w:r>
            <w:r w:rsidRPr="00FB6A77">
              <w:rPr>
                <w:rFonts w:ascii="Times New Roman" w:hAnsi="Times New Roman"/>
              </w:rPr>
              <w:t>Ⅰ</w:t>
            </w:r>
            <w:r w:rsidRPr="00FB6A77">
              <w:rPr>
                <w:rFonts w:ascii="Times New Roman" w:hAnsi="Times New Roman"/>
              </w:rPr>
              <w:t>级</w:t>
            </w:r>
            <w:r w:rsidRPr="00FB6A77">
              <w:rPr>
                <w:rFonts w:ascii="Times New Roman" w:hAnsi="Times New Roman"/>
              </w:rPr>
              <w:t>3</w:t>
            </w:r>
            <w:r w:rsidRPr="00FB6A77">
              <w:rPr>
                <w:rFonts w:ascii="Times New Roman" w:hAnsi="Times New Roman"/>
              </w:rPr>
              <w:t>种；国家</w:t>
            </w:r>
            <w:r w:rsidRPr="00FB6A77">
              <w:rPr>
                <w:rFonts w:ascii="Times New Roman" w:hAnsi="Times New Roman"/>
              </w:rPr>
              <w:t>Ⅱ</w:t>
            </w:r>
            <w:r w:rsidRPr="00FB6A77">
              <w:rPr>
                <w:rFonts w:ascii="Times New Roman" w:hAnsi="Times New Roman"/>
              </w:rPr>
              <w:t>级</w:t>
            </w:r>
            <w:r w:rsidRPr="00FB6A77">
              <w:rPr>
                <w:rFonts w:ascii="Times New Roman" w:hAnsi="Times New Roman"/>
              </w:rPr>
              <w:t>25</w:t>
            </w:r>
            <w:r w:rsidRPr="00FB6A77">
              <w:rPr>
                <w:rFonts w:ascii="Times New Roman" w:hAnsi="Times New Roman"/>
              </w:rPr>
              <w:t>种，占全省国家重点保护动物总数的</w:t>
            </w:r>
            <w:r w:rsidRPr="00FB6A77">
              <w:rPr>
                <w:rFonts w:ascii="Times New Roman" w:hAnsi="Times New Roman"/>
              </w:rPr>
              <w:t>28.9%</w:t>
            </w:r>
            <w:r w:rsidRPr="00FB6A77">
              <w:rPr>
                <w:rFonts w:ascii="Times New Roman" w:hAnsi="Times New Roman"/>
              </w:rPr>
              <w:t>；属江西省级重点保护的有</w:t>
            </w:r>
            <w:r w:rsidRPr="00FB6A77">
              <w:rPr>
                <w:rFonts w:ascii="Times New Roman" w:hAnsi="Times New Roman"/>
              </w:rPr>
              <w:t>46</w:t>
            </w:r>
            <w:r w:rsidRPr="00FB6A77">
              <w:rPr>
                <w:rFonts w:ascii="Times New Roman" w:hAnsi="Times New Roman"/>
              </w:rPr>
              <w:t>种，占全省省级重点保护动物总数的</w:t>
            </w:r>
            <w:r w:rsidRPr="00FB6A77">
              <w:rPr>
                <w:rFonts w:ascii="Times New Roman" w:hAnsi="Times New Roman"/>
              </w:rPr>
              <w:t>40.4%</w:t>
            </w:r>
            <w:r w:rsidRPr="00FB6A77">
              <w:rPr>
                <w:rFonts w:ascii="Times New Roman" w:hAnsi="Times New Roman"/>
              </w:rPr>
              <w:t>；鸟类共</w:t>
            </w:r>
            <w:r w:rsidRPr="00FB6A77">
              <w:rPr>
                <w:rFonts w:ascii="Times New Roman" w:hAnsi="Times New Roman"/>
              </w:rPr>
              <w:t>17</w:t>
            </w:r>
            <w:r w:rsidRPr="00FB6A77">
              <w:rPr>
                <w:rFonts w:ascii="Times New Roman" w:hAnsi="Times New Roman"/>
              </w:rPr>
              <w:t>目</w:t>
            </w:r>
            <w:r w:rsidRPr="00FB6A77">
              <w:rPr>
                <w:rFonts w:ascii="Times New Roman" w:hAnsi="Times New Roman"/>
              </w:rPr>
              <w:t>53</w:t>
            </w:r>
            <w:r w:rsidRPr="00FB6A77">
              <w:rPr>
                <w:rFonts w:ascii="Times New Roman" w:hAnsi="Times New Roman"/>
              </w:rPr>
              <w:t>科</w:t>
            </w:r>
            <w:r w:rsidRPr="00FB6A77">
              <w:rPr>
                <w:rFonts w:ascii="Times New Roman" w:hAnsi="Times New Roman"/>
              </w:rPr>
              <w:t>157</w:t>
            </w:r>
            <w:r w:rsidRPr="00FB6A77">
              <w:rPr>
                <w:rFonts w:ascii="Times New Roman" w:hAnsi="Times New Roman"/>
              </w:rPr>
              <w:t>种，占江西省分布鸟类总数的</w:t>
            </w:r>
            <w:r w:rsidRPr="00FB6A77">
              <w:rPr>
                <w:rFonts w:ascii="Times New Roman" w:hAnsi="Times New Roman"/>
              </w:rPr>
              <w:t>37.4%</w:t>
            </w:r>
            <w:r w:rsidRPr="00FB6A77">
              <w:rPr>
                <w:rFonts w:ascii="Times New Roman" w:hAnsi="Times New Roman"/>
              </w:rPr>
              <w:t>，占全国鸟类种数的</w:t>
            </w:r>
            <w:r w:rsidRPr="00FB6A77">
              <w:rPr>
                <w:rFonts w:ascii="Times New Roman" w:hAnsi="Times New Roman"/>
              </w:rPr>
              <w:t>11.8%</w:t>
            </w:r>
            <w:r w:rsidRPr="00FB6A77">
              <w:rPr>
                <w:rFonts w:ascii="Times New Roman" w:hAnsi="Times New Roman"/>
              </w:rPr>
              <w:t>；有昆虫</w:t>
            </w:r>
            <w:r w:rsidRPr="00FB6A77">
              <w:rPr>
                <w:rFonts w:ascii="Times New Roman" w:hAnsi="Times New Roman"/>
              </w:rPr>
              <w:t>16</w:t>
            </w:r>
            <w:r w:rsidRPr="00FB6A77">
              <w:rPr>
                <w:rFonts w:ascii="Times New Roman" w:hAnsi="Times New Roman"/>
              </w:rPr>
              <w:t>目</w:t>
            </w:r>
            <w:r w:rsidRPr="00FB6A77">
              <w:rPr>
                <w:rFonts w:ascii="Times New Roman" w:hAnsi="Times New Roman"/>
              </w:rPr>
              <w:t>120</w:t>
            </w:r>
            <w:r w:rsidRPr="00FB6A77">
              <w:rPr>
                <w:rFonts w:ascii="Times New Roman" w:hAnsi="Times New Roman"/>
              </w:rPr>
              <w:t>科</w:t>
            </w:r>
            <w:r w:rsidRPr="00FB6A77">
              <w:rPr>
                <w:rFonts w:ascii="Times New Roman" w:hAnsi="Times New Roman"/>
              </w:rPr>
              <w:t>935</w:t>
            </w:r>
            <w:r w:rsidRPr="00FB6A77">
              <w:rPr>
                <w:rFonts w:ascii="Times New Roman" w:hAnsi="Times New Roman"/>
              </w:rPr>
              <w:t>种。爬行动物</w:t>
            </w:r>
            <w:r w:rsidRPr="00FB6A77">
              <w:rPr>
                <w:rFonts w:ascii="Times New Roman" w:hAnsi="Times New Roman"/>
              </w:rPr>
              <w:t>3</w:t>
            </w:r>
            <w:r w:rsidRPr="00FB6A77">
              <w:rPr>
                <w:rFonts w:ascii="Times New Roman" w:hAnsi="Times New Roman"/>
              </w:rPr>
              <w:t>目</w:t>
            </w:r>
            <w:r w:rsidRPr="00FB6A77">
              <w:rPr>
                <w:rFonts w:ascii="Times New Roman" w:hAnsi="Times New Roman"/>
              </w:rPr>
              <w:t>10</w:t>
            </w:r>
            <w:r w:rsidRPr="00FB6A77">
              <w:rPr>
                <w:rFonts w:ascii="Times New Roman" w:hAnsi="Times New Roman"/>
              </w:rPr>
              <w:t>科</w:t>
            </w:r>
            <w:r w:rsidRPr="00FB6A77">
              <w:rPr>
                <w:rFonts w:ascii="Times New Roman" w:hAnsi="Times New Roman"/>
              </w:rPr>
              <w:t>37</w:t>
            </w:r>
            <w:r w:rsidRPr="00FB6A77">
              <w:rPr>
                <w:rFonts w:ascii="Times New Roman" w:hAnsi="Times New Roman"/>
              </w:rPr>
              <w:t>种；两栖动物</w:t>
            </w:r>
            <w:r w:rsidRPr="00FB6A77">
              <w:rPr>
                <w:rFonts w:ascii="Times New Roman" w:hAnsi="Times New Roman"/>
              </w:rPr>
              <w:t>2</w:t>
            </w:r>
            <w:r w:rsidRPr="00FB6A77">
              <w:rPr>
                <w:rFonts w:ascii="Times New Roman" w:hAnsi="Times New Roman"/>
              </w:rPr>
              <w:t>目</w:t>
            </w:r>
            <w:r w:rsidRPr="00FB6A77">
              <w:rPr>
                <w:rFonts w:ascii="Times New Roman" w:hAnsi="Times New Roman"/>
              </w:rPr>
              <w:t>6</w:t>
            </w:r>
            <w:r w:rsidRPr="00FB6A77">
              <w:rPr>
                <w:rFonts w:ascii="Times New Roman" w:hAnsi="Times New Roman"/>
              </w:rPr>
              <w:t>科</w:t>
            </w:r>
            <w:r w:rsidRPr="00FB6A77">
              <w:rPr>
                <w:rFonts w:ascii="Times New Roman" w:hAnsi="Times New Roman"/>
              </w:rPr>
              <w:t>17</w:t>
            </w:r>
            <w:r w:rsidRPr="00FB6A77">
              <w:rPr>
                <w:rFonts w:ascii="Times New Roman" w:hAnsi="Times New Roman"/>
              </w:rPr>
              <w:t>种</w:t>
            </w:r>
            <w:r w:rsidRPr="00FB6A77">
              <w:rPr>
                <w:rFonts w:ascii="Times New Roman" w:hAnsi="Times New Roman" w:hint="eastAsia"/>
              </w:rPr>
              <w:t>；鱼类</w:t>
            </w:r>
            <w:r w:rsidRPr="00FB6A77">
              <w:rPr>
                <w:rFonts w:ascii="Times New Roman" w:hAnsi="Times New Roman"/>
              </w:rPr>
              <w:t>22</w:t>
            </w:r>
            <w:r w:rsidRPr="00FB6A77">
              <w:rPr>
                <w:rFonts w:ascii="Times New Roman" w:hAnsi="Times New Roman"/>
              </w:rPr>
              <w:t>种，隶属</w:t>
            </w:r>
            <w:r w:rsidRPr="00FB6A77">
              <w:rPr>
                <w:rFonts w:ascii="Times New Roman" w:hAnsi="Times New Roman"/>
              </w:rPr>
              <w:t>5</w:t>
            </w:r>
            <w:r w:rsidRPr="00FB6A77">
              <w:rPr>
                <w:rFonts w:ascii="Times New Roman" w:hAnsi="Times New Roman"/>
              </w:rPr>
              <w:t>目</w:t>
            </w:r>
            <w:r w:rsidRPr="00FB6A77">
              <w:rPr>
                <w:rFonts w:ascii="Times New Roman" w:hAnsi="Times New Roman"/>
              </w:rPr>
              <w:t>9</w:t>
            </w:r>
            <w:r w:rsidRPr="00FB6A77">
              <w:rPr>
                <w:rFonts w:ascii="Times New Roman" w:hAnsi="Times New Roman"/>
              </w:rPr>
              <w:t>科。</w:t>
            </w:r>
          </w:p>
          <w:p w:rsidR="00AB65B3" w:rsidRPr="00FB6A77" w:rsidRDefault="005F1AC6" w:rsidP="00745CA8">
            <w:pPr>
              <w:pStyle w:val="00"/>
              <w:spacing w:line="240" w:lineRule="auto"/>
              <w:ind w:firstLineChars="0" w:firstLine="0"/>
              <w:jc w:val="center"/>
              <w:rPr>
                <w:rFonts w:ascii="Times New Roman" w:hAnsi="Times New Roman"/>
              </w:rPr>
            </w:pPr>
            <w:r w:rsidRPr="00FB6A77">
              <w:rPr>
                <w:noProof/>
              </w:rPr>
              <w:drawing>
                <wp:inline distT="0" distB="0" distL="0" distR="0" wp14:anchorId="218FF22D" wp14:editId="2A4A66B1">
                  <wp:extent cx="4896000" cy="4417534"/>
                  <wp:effectExtent l="0" t="0" r="0" b="0"/>
                  <wp:docPr id="30" name="图片 30" descr="D:\4--2022\2-环评报告\叠合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4--2022\2-环评报告\叠合图.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96000" cy="4417534"/>
                          </a:xfrm>
                          <a:prstGeom prst="rect">
                            <a:avLst/>
                          </a:prstGeom>
                          <a:noFill/>
                          <a:ln>
                            <a:noFill/>
                          </a:ln>
                        </pic:spPr>
                      </pic:pic>
                    </a:graphicData>
                  </a:graphic>
                </wp:inline>
              </w:drawing>
            </w:r>
          </w:p>
          <w:p w:rsidR="00AB65B3" w:rsidRPr="00FB6A77" w:rsidRDefault="00AB65B3" w:rsidP="00A17FE2">
            <w:pPr>
              <w:jc w:val="center"/>
              <w:rPr>
                <w:rFonts w:ascii="Times New Roman" w:hAnsi="Times New Roman" w:cs="Times New Roman"/>
                <w:sz w:val="21"/>
                <w:szCs w:val="21"/>
              </w:rPr>
            </w:pPr>
            <w:r w:rsidRPr="00FB6A77">
              <w:rPr>
                <w:rFonts w:ascii="Times New Roman" w:hAnsi="Times New Roman" w:cs="Times New Roman"/>
                <w:sz w:val="21"/>
                <w:szCs w:val="21"/>
              </w:rPr>
              <w:t>图</w:t>
            </w:r>
            <w:r w:rsidRPr="00FB6A77">
              <w:rPr>
                <w:rFonts w:ascii="Times New Roman" w:hAnsi="Times New Roman" w:cs="Times New Roman"/>
                <w:sz w:val="21"/>
                <w:szCs w:val="21"/>
              </w:rPr>
              <w:t>3-</w:t>
            </w:r>
            <w:r w:rsidR="0025058F">
              <w:rPr>
                <w:rFonts w:ascii="Times New Roman" w:hAnsi="Times New Roman" w:cs="Times New Roman" w:hint="eastAsia"/>
                <w:sz w:val="21"/>
                <w:szCs w:val="21"/>
              </w:rPr>
              <w:t>6</w:t>
            </w:r>
            <w:r w:rsidR="007D6A58">
              <w:rPr>
                <w:rFonts w:ascii="Times New Roman" w:hAnsi="Times New Roman" w:cs="Times New Roman" w:hint="eastAsia"/>
                <w:sz w:val="21"/>
                <w:szCs w:val="21"/>
              </w:rPr>
              <w:t xml:space="preserve">  </w:t>
            </w:r>
            <w:r w:rsidRPr="00FB6A77">
              <w:rPr>
                <w:rFonts w:ascii="Times New Roman" w:hAnsi="Times New Roman" w:cs="Times New Roman"/>
                <w:sz w:val="21"/>
                <w:szCs w:val="21"/>
              </w:rPr>
              <w:t>工作区与</w:t>
            </w:r>
            <w:r w:rsidR="00E94284" w:rsidRPr="00FB6A77">
              <w:rPr>
                <w:rFonts w:ascii="Times New Roman" w:hAnsi="Times New Roman" w:cs="Times New Roman" w:hint="eastAsia"/>
                <w:sz w:val="21"/>
                <w:szCs w:val="21"/>
              </w:rPr>
              <w:t>桃江源</w:t>
            </w:r>
            <w:r w:rsidRPr="00FB6A77">
              <w:rPr>
                <w:rFonts w:ascii="Times New Roman" w:hAnsi="Times New Roman" w:cs="Times New Roman"/>
                <w:sz w:val="21"/>
                <w:szCs w:val="21"/>
              </w:rPr>
              <w:t>保护区位置关系图</w:t>
            </w:r>
          </w:p>
          <w:p w:rsidR="00AB65B3" w:rsidRPr="00FB6A77" w:rsidRDefault="009679DA" w:rsidP="00D67D63">
            <w:pPr>
              <w:pStyle w:val="afff1"/>
              <w:ind w:firstLineChars="0" w:firstLine="0"/>
              <w:jc w:val="center"/>
              <w:rPr>
                <w:rFonts w:ascii="Times New Roman" w:hAnsi="Times New Roman"/>
                <w:sz w:val="18"/>
                <w:szCs w:val="18"/>
              </w:rPr>
            </w:pPr>
            <w:r w:rsidRPr="00FB6A77">
              <w:rPr>
                <w:rFonts w:ascii="Times New Roman" w:hAnsi="Times New Roman" w:hint="eastAsia"/>
                <w:sz w:val="18"/>
                <w:szCs w:val="18"/>
              </w:rPr>
              <w:t>1-</w:t>
            </w:r>
            <w:r w:rsidR="005F1AC6" w:rsidRPr="00FB6A77">
              <w:rPr>
                <w:rFonts w:ascii="Times New Roman" w:hAnsi="Times New Roman" w:hint="eastAsia"/>
                <w:sz w:val="18"/>
                <w:szCs w:val="18"/>
              </w:rPr>
              <w:t>生态</w:t>
            </w:r>
            <w:r w:rsidR="005F1AC6" w:rsidRPr="00FB6A77">
              <w:rPr>
                <w:rFonts w:ascii="Times New Roman" w:hAnsi="Times New Roman"/>
                <w:sz w:val="18"/>
                <w:szCs w:val="18"/>
              </w:rPr>
              <w:t>红线范围</w:t>
            </w:r>
            <w:r w:rsidR="00AB65B3" w:rsidRPr="00FB6A77">
              <w:rPr>
                <w:rFonts w:ascii="Times New Roman" w:hAnsi="Times New Roman"/>
                <w:sz w:val="18"/>
                <w:szCs w:val="18"/>
              </w:rPr>
              <w:t>；</w:t>
            </w:r>
            <w:r w:rsidR="00AB65B3" w:rsidRPr="00FB6A77">
              <w:rPr>
                <w:rFonts w:ascii="Times New Roman" w:hAnsi="Times New Roman"/>
                <w:sz w:val="18"/>
                <w:szCs w:val="18"/>
              </w:rPr>
              <w:t>2-</w:t>
            </w:r>
            <w:r w:rsidR="005F1AC6" w:rsidRPr="00FB6A77">
              <w:rPr>
                <w:rFonts w:ascii="Times New Roman" w:hAnsi="Times New Roman" w:hint="eastAsia"/>
                <w:sz w:val="18"/>
                <w:szCs w:val="18"/>
              </w:rPr>
              <w:t>采矿权</w:t>
            </w:r>
            <w:r w:rsidR="005F1AC6" w:rsidRPr="00FB6A77">
              <w:rPr>
                <w:rFonts w:ascii="Times New Roman" w:hAnsi="Times New Roman"/>
                <w:sz w:val="18"/>
                <w:szCs w:val="18"/>
              </w:rPr>
              <w:t>范围</w:t>
            </w:r>
            <w:r w:rsidR="00AB65B3" w:rsidRPr="00FB6A77">
              <w:rPr>
                <w:rFonts w:ascii="Times New Roman" w:hAnsi="Times New Roman"/>
                <w:sz w:val="18"/>
                <w:szCs w:val="18"/>
              </w:rPr>
              <w:t>；</w:t>
            </w:r>
            <w:r w:rsidR="005F1AC6" w:rsidRPr="00FB6A77">
              <w:rPr>
                <w:rFonts w:ascii="Times New Roman" w:hAnsi="Times New Roman" w:hint="eastAsia"/>
                <w:sz w:val="18"/>
                <w:szCs w:val="18"/>
              </w:rPr>
              <w:t>3</w:t>
            </w:r>
            <w:r w:rsidR="00AB65B3" w:rsidRPr="00FB6A77">
              <w:rPr>
                <w:rFonts w:ascii="Times New Roman" w:hAnsi="Times New Roman"/>
                <w:sz w:val="18"/>
                <w:szCs w:val="18"/>
              </w:rPr>
              <w:t>-</w:t>
            </w:r>
            <w:r w:rsidR="009F17E6" w:rsidRPr="00FB6A77">
              <w:rPr>
                <w:rFonts w:ascii="Times New Roman" w:hAnsi="Times New Roman" w:hint="eastAsia"/>
                <w:sz w:val="18"/>
                <w:szCs w:val="18"/>
              </w:rPr>
              <w:t>距</w:t>
            </w:r>
            <w:r w:rsidR="00D67D63" w:rsidRPr="00FB6A77">
              <w:rPr>
                <w:rFonts w:ascii="Times New Roman" w:hAnsi="Times New Roman" w:hint="eastAsia"/>
                <w:sz w:val="18"/>
                <w:szCs w:val="18"/>
              </w:rPr>
              <w:t>离保护区最近的设计钻孔；</w:t>
            </w:r>
            <w:r w:rsidR="005F1AC6" w:rsidRPr="00FB6A77">
              <w:rPr>
                <w:rFonts w:ascii="Times New Roman" w:hAnsi="Times New Roman" w:hint="eastAsia"/>
                <w:sz w:val="18"/>
                <w:szCs w:val="18"/>
              </w:rPr>
              <w:t>4</w:t>
            </w:r>
            <w:r w:rsidR="00D67D63" w:rsidRPr="00FB6A77">
              <w:rPr>
                <w:rFonts w:ascii="Times New Roman" w:hAnsi="Times New Roman" w:hint="eastAsia"/>
                <w:sz w:val="18"/>
                <w:szCs w:val="18"/>
              </w:rPr>
              <w:t>-</w:t>
            </w:r>
            <w:r w:rsidR="00AB65B3" w:rsidRPr="00FB6A77">
              <w:rPr>
                <w:rFonts w:ascii="Times New Roman" w:hAnsi="Times New Roman"/>
                <w:sz w:val="18"/>
                <w:szCs w:val="18"/>
              </w:rPr>
              <w:t>工作区</w:t>
            </w:r>
          </w:p>
          <w:p w:rsidR="009679DA" w:rsidRPr="00FB6A77" w:rsidRDefault="00E1625E" w:rsidP="00745CA8">
            <w:pPr>
              <w:pStyle w:val="afff1"/>
              <w:ind w:firstLineChars="0" w:firstLine="0"/>
              <w:jc w:val="center"/>
              <w:rPr>
                <w:rFonts w:ascii="Times New Roman" w:hAnsi="Times New Roman"/>
                <w:sz w:val="18"/>
                <w:szCs w:val="18"/>
              </w:rPr>
            </w:pPr>
            <w:r w:rsidRPr="00FB6A77">
              <w:rPr>
                <w:noProof/>
              </w:rPr>
              <w:lastRenderedPageBreak/>
              <w:drawing>
                <wp:inline distT="0" distB="0" distL="0" distR="0" wp14:anchorId="03524C93" wp14:editId="075066B1">
                  <wp:extent cx="5158800" cy="3643200"/>
                  <wp:effectExtent l="0" t="0" r="3810" b="0"/>
                  <wp:docPr id="7" name="图片 7" descr="D:\4--2022\2-环评报告\图件修改-王志\自然保护区\下庄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2022\2-环评报告\图件修改-王志\自然保护区\下庄202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58800" cy="3643200"/>
                          </a:xfrm>
                          <a:prstGeom prst="rect">
                            <a:avLst/>
                          </a:prstGeom>
                          <a:noFill/>
                          <a:ln>
                            <a:noFill/>
                          </a:ln>
                        </pic:spPr>
                      </pic:pic>
                    </a:graphicData>
                  </a:graphic>
                </wp:inline>
              </w:drawing>
            </w:r>
          </w:p>
          <w:p w:rsidR="009679DA" w:rsidRPr="00FB6A77" w:rsidRDefault="009679DA" w:rsidP="00AE7A22">
            <w:pPr>
              <w:spacing w:afterLines="50" w:after="156" w:line="420" w:lineRule="exact"/>
              <w:jc w:val="center"/>
              <w:rPr>
                <w:rFonts w:ascii="Times New Roman" w:eastAsiaTheme="minorEastAsia" w:hAnsi="Times New Roman" w:cs="Times New Roman"/>
                <w:sz w:val="21"/>
                <w:szCs w:val="21"/>
              </w:rPr>
            </w:pPr>
            <w:r w:rsidRPr="00FB6A77">
              <w:rPr>
                <w:rFonts w:ascii="Times New Roman" w:eastAsiaTheme="minorEastAsia" w:hAnsi="Times New Roman" w:cs="Times New Roman"/>
                <w:sz w:val="21"/>
                <w:szCs w:val="21"/>
              </w:rPr>
              <w:t>图</w:t>
            </w:r>
            <w:r w:rsidRPr="00FB6A77">
              <w:rPr>
                <w:rFonts w:ascii="Times New Roman" w:eastAsiaTheme="minorEastAsia" w:hAnsi="Times New Roman" w:cs="Times New Roman"/>
                <w:sz w:val="21"/>
                <w:szCs w:val="21"/>
              </w:rPr>
              <w:t>3-</w:t>
            </w:r>
            <w:r w:rsidR="0025058F">
              <w:rPr>
                <w:rFonts w:ascii="Times New Roman" w:eastAsiaTheme="minorEastAsia" w:hAnsi="Times New Roman" w:cs="Times New Roman" w:hint="eastAsia"/>
                <w:sz w:val="21"/>
                <w:szCs w:val="21"/>
              </w:rPr>
              <w:t>7</w:t>
            </w:r>
            <w:r w:rsidR="00CD54B1">
              <w:rPr>
                <w:rFonts w:ascii="Times New Roman" w:eastAsiaTheme="minorEastAsia" w:hAnsi="Times New Roman" w:cs="Times New Roman" w:hint="eastAsia"/>
                <w:sz w:val="21"/>
                <w:szCs w:val="21"/>
              </w:rPr>
              <w:t xml:space="preserve">  </w:t>
            </w:r>
            <w:r w:rsidRPr="00FB6A77">
              <w:rPr>
                <w:rFonts w:ascii="Times New Roman" w:eastAsiaTheme="minorEastAsia" w:hAnsi="Times New Roman" w:cs="Times New Roman" w:hint="eastAsia"/>
                <w:sz w:val="21"/>
                <w:szCs w:val="21"/>
              </w:rPr>
              <w:t>工作区与</w:t>
            </w:r>
            <w:r w:rsidR="00E94284" w:rsidRPr="00FB6A77">
              <w:rPr>
                <w:rFonts w:ascii="Times New Roman" w:eastAsiaTheme="minorEastAsia" w:hAnsi="Times New Roman" w:cs="Times New Roman" w:hint="eastAsia"/>
                <w:sz w:val="21"/>
                <w:szCs w:val="21"/>
              </w:rPr>
              <w:t>半溪</w:t>
            </w:r>
            <w:r w:rsidRPr="00FB6A77">
              <w:rPr>
                <w:rFonts w:ascii="Times New Roman" w:eastAsiaTheme="minorEastAsia" w:hAnsi="Times New Roman" w:cs="Times New Roman" w:hint="eastAsia"/>
                <w:sz w:val="21"/>
                <w:szCs w:val="21"/>
              </w:rPr>
              <w:t>自然保护区</w:t>
            </w:r>
            <w:r w:rsidR="00E94284" w:rsidRPr="00FB6A77">
              <w:rPr>
                <w:rFonts w:ascii="Times New Roman" w:eastAsiaTheme="minorEastAsia" w:hAnsi="Times New Roman" w:cs="Times New Roman" w:hint="eastAsia"/>
                <w:sz w:val="21"/>
                <w:szCs w:val="21"/>
              </w:rPr>
              <w:t>、车八岭国家自然保护区</w:t>
            </w:r>
            <w:r w:rsidRPr="00FB6A77">
              <w:rPr>
                <w:rFonts w:ascii="Times New Roman" w:eastAsiaTheme="minorEastAsia" w:hAnsi="Times New Roman" w:cs="Times New Roman" w:hint="eastAsia"/>
                <w:sz w:val="21"/>
                <w:szCs w:val="21"/>
              </w:rPr>
              <w:t>位置关系图</w:t>
            </w:r>
          </w:p>
          <w:p w:rsidR="00A510FF" w:rsidRPr="00FB6A77" w:rsidRDefault="00916B2F" w:rsidP="00745CA8">
            <w:pPr>
              <w:pStyle w:val="00"/>
              <w:spacing w:line="240" w:lineRule="auto"/>
              <w:ind w:firstLineChars="0" w:firstLine="0"/>
              <w:jc w:val="center"/>
              <w:rPr>
                <w:rFonts w:ascii="Times New Roman" w:hAnsi="Times New Roman"/>
              </w:rPr>
            </w:pPr>
            <w:r w:rsidRPr="00FB6A77">
              <w:rPr>
                <w:noProof/>
              </w:rPr>
              <w:drawing>
                <wp:inline distT="0" distB="0" distL="0" distR="0" wp14:anchorId="32804C20" wp14:editId="7EF53E74">
                  <wp:extent cx="4943378" cy="4178595"/>
                  <wp:effectExtent l="0" t="0" r="0" b="0"/>
                  <wp:docPr id="8" name="图片 8" descr="D:\4--2022\2-环评报告\图3-8  工作区生态环境功能区化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4--2022\2-环评报告\图3-8  工作区生态环境功能区化图.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55504" cy="4188845"/>
                          </a:xfrm>
                          <a:prstGeom prst="rect">
                            <a:avLst/>
                          </a:prstGeom>
                          <a:noFill/>
                          <a:ln>
                            <a:noFill/>
                          </a:ln>
                        </pic:spPr>
                      </pic:pic>
                    </a:graphicData>
                  </a:graphic>
                </wp:inline>
              </w:drawing>
            </w:r>
          </w:p>
          <w:p w:rsidR="0093345E" w:rsidRPr="00FB6A77" w:rsidRDefault="00A510FF" w:rsidP="00E12DF9">
            <w:pPr>
              <w:spacing w:line="420" w:lineRule="exact"/>
              <w:jc w:val="center"/>
              <w:rPr>
                <w:rFonts w:ascii="Times New Roman" w:eastAsiaTheme="minorEastAsia" w:hAnsi="Times New Roman" w:cs="Times New Roman"/>
                <w:sz w:val="21"/>
                <w:szCs w:val="21"/>
              </w:rPr>
            </w:pPr>
            <w:r w:rsidRPr="00FB6A77">
              <w:rPr>
                <w:rFonts w:ascii="Times New Roman" w:eastAsiaTheme="minorEastAsia" w:hAnsi="Times New Roman" w:cs="Times New Roman"/>
                <w:sz w:val="21"/>
                <w:szCs w:val="21"/>
              </w:rPr>
              <w:t>图</w:t>
            </w:r>
            <w:r w:rsidRPr="00FB6A77">
              <w:rPr>
                <w:rFonts w:ascii="Times New Roman" w:eastAsiaTheme="minorEastAsia" w:hAnsi="Times New Roman" w:cs="Times New Roman"/>
                <w:sz w:val="21"/>
                <w:szCs w:val="21"/>
              </w:rPr>
              <w:t>3-</w:t>
            </w:r>
            <w:r w:rsidR="0025058F">
              <w:rPr>
                <w:rFonts w:ascii="Times New Roman" w:eastAsiaTheme="minorEastAsia" w:hAnsi="Times New Roman" w:cs="Times New Roman" w:hint="eastAsia"/>
                <w:sz w:val="21"/>
                <w:szCs w:val="21"/>
              </w:rPr>
              <w:t>8</w:t>
            </w:r>
            <w:r w:rsidR="00CD54B1">
              <w:rPr>
                <w:rFonts w:ascii="Times New Roman" w:eastAsiaTheme="minorEastAsia" w:hAnsi="Times New Roman" w:cs="Times New Roman" w:hint="eastAsia"/>
                <w:sz w:val="21"/>
                <w:szCs w:val="21"/>
              </w:rPr>
              <w:t xml:space="preserve">  </w:t>
            </w:r>
            <w:r w:rsidRPr="00FB6A77">
              <w:rPr>
                <w:rFonts w:ascii="Times New Roman" w:eastAsiaTheme="minorEastAsia" w:hAnsi="Times New Roman" w:cs="Times New Roman"/>
                <w:sz w:val="21"/>
                <w:szCs w:val="21"/>
              </w:rPr>
              <w:t>工作区生态</w:t>
            </w:r>
            <w:r w:rsidR="00556472" w:rsidRPr="00FB6A77">
              <w:rPr>
                <w:rFonts w:ascii="Times New Roman" w:eastAsiaTheme="minorEastAsia" w:hAnsi="Times New Roman" w:cs="Times New Roman" w:hint="eastAsia"/>
                <w:sz w:val="21"/>
                <w:szCs w:val="21"/>
              </w:rPr>
              <w:t>环境</w:t>
            </w:r>
            <w:r w:rsidRPr="00FB6A77">
              <w:rPr>
                <w:rFonts w:ascii="Times New Roman" w:eastAsiaTheme="minorEastAsia" w:hAnsi="Times New Roman" w:cs="Times New Roman"/>
                <w:sz w:val="21"/>
                <w:szCs w:val="21"/>
              </w:rPr>
              <w:t>功能区化图</w:t>
            </w:r>
          </w:p>
          <w:p w:rsidR="00A510FF" w:rsidRPr="00FB6A77" w:rsidRDefault="00C84AE7" w:rsidP="00A17FE2">
            <w:pPr>
              <w:jc w:val="center"/>
              <w:rPr>
                <w:rFonts w:ascii="Times New Roman" w:eastAsiaTheme="minorEastAsia" w:hAnsi="Times New Roman" w:cs="Times New Roman"/>
                <w:sz w:val="21"/>
                <w:szCs w:val="21"/>
              </w:rPr>
            </w:pPr>
            <w:r w:rsidRPr="00FB6A77">
              <w:rPr>
                <w:noProof/>
              </w:rPr>
              <w:lastRenderedPageBreak/>
              <w:drawing>
                <wp:inline distT="0" distB="0" distL="0" distR="0" wp14:anchorId="2169ED1A" wp14:editId="77B9D163">
                  <wp:extent cx="5148000" cy="3637638"/>
                  <wp:effectExtent l="0" t="0" r="0" b="0"/>
                  <wp:docPr id="34" name="图片 34" descr="D:\4--2022\2-环评报告\图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4--2022\2-环评报告\图3-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48000" cy="3637638"/>
                          </a:xfrm>
                          <a:prstGeom prst="rect">
                            <a:avLst/>
                          </a:prstGeom>
                          <a:noFill/>
                          <a:ln>
                            <a:noFill/>
                          </a:ln>
                        </pic:spPr>
                      </pic:pic>
                    </a:graphicData>
                  </a:graphic>
                </wp:inline>
              </w:drawing>
            </w:r>
          </w:p>
          <w:p w:rsidR="00A17FE2" w:rsidRPr="00FB6A77" w:rsidRDefault="00A17FE2" w:rsidP="00E12DF9">
            <w:pPr>
              <w:jc w:val="center"/>
              <w:rPr>
                <w:rFonts w:ascii="Times New Roman" w:eastAsiaTheme="minorEastAsia" w:hAnsi="Times New Roman" w:cs="Times New Roman"/>
                <w:sz w:val="21"/>
                <w:szCs w:val="21"/>
              </w:rPr>
            </w:pPr>
            <w:r w:rsidRPr="00FB6A77">
              <w:rPr>
                <w:rFonts w:ascii="Times New Roman" w:eastAsiaTheme="minorEastAsia" w:hAnsi="Times New Roman" w:cs="Times New Roman"/>
                <w:sz w:val="21"/>
                <w:szCs w:val="21"/>
              </w:rPr>
              <w:t>图</w:t>
            </w:r>
            <w:r w:rsidRPr="00FB6A77">
              <w:rPr>
                <w:rFonts w:ascii="Times New Roman" w:eastAsiaTheme="minorEastAsia" w:hAnsi="Times New Roman" w:cs="Times New Roman"/>
                <w:sz w:val="21"/>
                <w:szCs w:val="21"/>
              </w:rPr>
              <w:t>3-</w:t>
            </w:r>
            <w:r w:rsidR="0025058F">
              <w:rPr>
                <w:rFonts w:ascii="Times New Roman" w:eastAsiaTheme="minorEastAsia" w:hAnsi="Times New Roman" w:cs="Times New Roman" w:hint="eastAsia"/>
                <w:sz w:val="21"/>
                <w:szCs w:val="21"/>
              </w:rPr>
              <w:t>9</w:t>
            </w:r>
            <w:r w:rsidR="00CD54B1">
              <w:rPr>
                <w:rFonts w:ascii="Times New Roman" w:eastAsiaTheme="minorEastAsia" w:hAnsi="Times New Roman" w:cs="Times New Roman" w:hint="eastAsia"/>
                <w:sz w:val="21"/>
                <w:szCs w:val="21"/>
              </w:rPr>
              <w:t xml:space="preserve">  </w:t>
            </w:r>
            <w:r w:rsidRPr="00FB6A77">
              <w:rPr>
                <w:rFonts w:ascii="Times New Roman" w:eastAsiaTheme="minorEastAsia" w:hAnsi="Times New Roman" w:cs="Times New Roman"/>
                <w:sz w:val="21"/>
                <w:szCs w:val="21"/>
              </w:rPr>
              <w:t>工作区</w:t>
            </w:r>
            <w:r w:rsidRPr="00FB6A77">
              <w:rPr>
                <w:rFonts w:ascii="Times New Roman" w:eastAsiaTheme="minorEastAsia" w:hAnsi="Times New Roman" w:cs="Times New Roman" w:hint="eastAsia"/>
                <w:sz w:val="21"/>
                <w:szCs w:val="21"/>
              </w:rPr>
              <w:t>与韶关市饮用水保护区位置关系图</w:t>
            </w:r>
          </w:p>
          <w:p w:rsidR="00972867" w:rsidRPr="00FB6A77" w:rsidRDefault="00935FE8" w:rsidP="00972867">
            <w:pPr>
              <w:pStyle w:val="00"/>
              <w:spacing w:line="500" w:lineRule="exact"/>
              <w:ind w:firstLine="522"/>
              <w:rPr>
                <w:rFonts w:ascii="Times New Roman" w:hAnsi="Times New Roman"/>
              </w:rPr>
            </w:pPr>
            <w:r w:rsidRPr="00FB6A77">
              <w:rPr>
                <w:rFonts w:ascii="Times New Roman" w:hAnsi="Times New Roman"/>
                <w:b/>
                <w:szCs w:val="26"/>
              </w:rPr>
              <w:t>3</w:t>
            </w:r>
            <w:r w:rsidR="00972867" w:rsidRPr="00FB6A77">
              <w:rPr>
                <w:rFonts w:ascii="Times New Roman" w:hAnsi="Times New Roman"/>
                <w:b/>
                <w:szCs w:val="26"/>
              </w:rPr>
              <w:t>.</w:t>
            </w:r>
            <w:r w:rsidR="00353925">
              <w:rPr>
                <w:rFonts w:ascii="Times New Roman" w:hAnsi="Times New Roman" w:hint="eastAsia"/>
                <w:b/>
                <w:szCs w:val="26"/>
              </w:rPr>
              <w:t>9</w:t>
            </w:r>
            <w:r w:rsidR="007555C9">
              <w:rPr>
                <w:rFonts w:ascii="Times New Roman" w:hAnsi="Times New Roman" w:hint="eastAsia"/>
                <w:b/>
                <w:szCs w:val="26"/>
              </w:rPr>
              <w:t>自然</w:t>
            </w:r>
            <w:r w:rsidR="00972867" w:rsidRPr="00FB6A77">
              <w:rPr>
                <w:rFonts w:ascii="Times New Roman" w:hAnsi="Times New Roman"/>
                <w:b/>
                <w:szCs w:val="26"/>
              </w:rPr>
              <w:t>灾害</w:t>
            </w:r>
          </w:p>
          <w:p w:rsidR="00CA32BF" w:rsidRPr="00FB6A77" w:rsidRDefault="00440D16" w:rsidP="00C12FF3">
            <w:pPr>
              <w:pStyle w:val="00"/>
              <w:ind w:firstLine="520"/>
              <w:rPr>
                <w:rFonts w:ascii="Times New Roman" w:hAnsi="Times New Roman"/>
              </w:rPr>
            </w:pPr>
            <w:r w:rsidRPr="00FB6A77">
              <w:rPr>
                <w:rFonts w:ascii="Times New Roman" w:hAnsi="Times New Roman"/>
              </w:rPr>
              <w:t>工作区</w:t>
            </w:r>
            <w:r w:rsidR="00972867" w:rsidRPr="00FB6A77">
              <w:rPr>
                <w:rFonts w:ascii="Times New Roman" w:hAnsi="Times New Roman"/>
              </w:rPr>
              <w:t>地质灾害主要有</w:t>
            </w:r>
            <w:r w:rsidR="006F2CE6" w:rsidRPr="00FB6A77">
              <w:rPr>
                <w:rFonts w:ascii="Times New Roman" w:hAnsi="Times New Roman"/>
              </w:rPr>
              <w:t>崩塌、滑坡和泥石流，主要特征如下</w:t>
            </w:r>
            <w:r w:rsidR="00CA32BF" w:rsidRPr="00FB6A77">
              <w:rPr>
                <w:rFonts w:ascii="Times New Roman" w:hAnsi="Times New Roman"/>
              </w:rPr>
              <w:t>：</w:t>
            </w:r>
          </w:p>
          <w:p w:rsidR="00972867" w:rsidRPr="00FB6A77" w:rsidRDefault="009755AE" w:rsidP="00C12FF3">
            <w:pPr>
              <w:pStyle w:val="00"/>
              <w:ind w:firstLine="520"/>
              <w:rPr>
                <w:rFonts w:ascii="Times New Roman" w:hAnsi="Times New Roman"/>
              </w:rPr>
            </w:pPr>
            <w:r w:rsidRPr="00FB6A77">
              <w:rPr>
                <w:rFonts w:ascii="Times New Roman" w:hAnsi="Times New Roman"/>
              </w:rPr>
              <w:t>1</w:t>
            </w:r>
            <w:r w:rsidRPr="00FB6A77">
              <w:rPr>
                <w:rFonts w:ascii="Times New Roman" w:hAnsi="Times New Roman"/>
                <w:szCs w:val="26"/>
              </w:rPr>
              <w:t>．</w:t>
            </w:r>
            <w:r w:rsidR="006F2CE6" w:rsidRPr="00FB6A77">
              <w:rPr>
                <w:rFonts w:ascii="Times New Roman" w:hAnsi="Times New Roman"/>
              </w:rPr>
              <w:t>崩塌、滑坡：</w:t>
            </w:r>
            <w:r w:rsidR="00CA32BF" w:rsidRPr="00FB6A77">
              <w:rPr>
                <w:rFonts w:ascii="Times New Roman" w:hAnsi="Times New Roman"/>
              </w:rPr>
              <w:t>极端气候为地质灾害发生的主要诱因，受暖湿气流和强台风带来的强降雨影响，区内多发生崩塌、滑坡，往往组合出现，主要发生在岩性多为风化破碎的层状较软板岩、泥岩、炭质页岩组及残坡积层较厚的强风化花岗岩组，边坡岩土层受降雨影响易于饱和，在重力作用下失稳产生崩塌、滑坡，规模多为小－中型。洪水季节，</w:t>
            </w:r>
            <w:r w:rsidR="004F6E3F" w:rsidRPr="00FB6A77">
              <w:rPr>
                <w:rFonts w:ascii="Times New Roman" w:hAnsi="Times New Roman"/>
              </w:rPr>
              <w:t>前期</w:t>
            </w:r>
            <w:r w:rsidR="00CA32BF" w:rsidRPr="00FB6A77">
              <w:rPr>
                <w:rFonts w:ascii="Times New Roman" w:hAnsi="Times New Roman"/>
              </w:rPr>
              <w:t>矿山开采区和废矿渣堆积处，由于河流侧向侵蚀作用，亦会引起崩塌和滑坡。</w:t>
            </w:r>
          </w:p>
          <w:p w:rsidR="00CA32BF" w:rsidRPr="00FB6A77" w:rsidRDefault="009755AE" w:rsidP="00C12FF3">
            <w:pPr>
              <w:pStyle w:val="00"/>
              <w:ind w:firstLine="520"/>
              <w:rPr>
                <w:rFonts w:ascii="Times New Roman" w:hAnsi="Times New Roman"/>
              </w:rPr>
            </w:pPr>
            <w:r w:rsidRPr="00FB6A77">
              <w:rPr>
                <w:rFonts w:ascii="Times New Roman" w:hAnsi="Times New Roman"/>
              </w:rPr>
              <w:t>2</w:t>
            </w:r>
            <w:r w:rsidRPr="00FB6A77">
              <w:rPr>
                <w:rFonts w:ascii="Times New Roman" w:hAnsi="Times New Roman"/>
                <w:szCs w:val="26"/>
              </w:rPr>
              <w:t>．</w:t>
            </w:r>
            <w:r w:rsidR="006F2CE6" w:rsidRPr="00FB6A77">
              <w:rPr>
                <w:rFonts w:ascii="Times New Roman" w:hAnsi="Times New Roman"/>
              </w:rPr>
              <w:t>泥石流：受暴雨印象，大量雨水冲刷、刨蚀地表，加上早期当地保护、挡栏措施不彻底，对当地农田破坏较强，给当地居民带来一定损失。</w:t>
            </w:r>
          </w:p>
          <w:p w:rsidR="00341C5B" w:rsidRPr="00FB6A77" w:rsidRDefault="00442131" w:rsidP="0039656E">
            <w:pPr>
              <w:pStyle w:val="00"/>
              <w:adjustRightInd w:val="0"/>
              <w:snapToGrid w:val="0"/>
              <w:ind w:firstLineChars="0" w:firstLine="0"/>
              <w:rPr>
                <w:rFonts w:ascii="Times New Roman" w:hAnsi="Times New Roman"/>
                <w:b/>
                <w:szCs w:val="26"/>
              </w:rPr>
            </w:pPr>
            <w:r w:rsidRPr="00FB6A77">
              <w:rPr>
                <w:rFonts w:ascii="Times New Roman" w:hAnsi="Times New Roman"/>
                <w:b/>
                <w:szCs w:val="26"/>
              </w:rPr>
              <w:t>社会环境概况</w:t>
            </w:r>
            <w:r w:rsidR="00415FC5" w:rsidRPr="00FB6A77">
              <w:rPr>
                <w:rFonts w:ascii="Times New Roman" w:hAnsi="Times New Roman"/>
                <w:b/>
                <w:szCs w:val="26"/>
              </w:rPr>
              <w:t>（社会经济结构、人口、文化、文物保护等）</w:t>
            </w:r>
            <w:r w:rsidRPr="00FB6A77">
              <w:rPr>
                <w:rFonts w:ascii="Times New Roman" w:hAnsi="Times New Roman"/>
                <w:b/>
                <w:szCs w:val="26"/>
              </w:rPr>
              <w:t>：</w:t>
            </w:r>
          </w:p>
          <w:p w:rsidR="00CF494F" w:rsidRPr="00FB6A77" w:rsidRDefault="00CF494F" w:rsidP="002C5E2B">
            <w:pPr>
              <w:pStyle w:val="00"/>
              <w:adjustRightInd w:val="0"/>
              <w:snapToGrid w:val="0"/>
              <w:ind w:firstLine="522"/>
              <w:rPr>
                <w:rFonts w:ascii="Times New Roman" w:hAnsi="Times New Roman"/>
                <w:b/>
              </w:rPr>
            </w:pPr>
            <w:r w:rsidRPr="00FB6A77">
              <w:rPr>
                <w:rFonts w:ascii="Times New Roman" w:hAnsi="Times New Roman"/>
                <w:b/>
              </w:rPr>
              <w:t>1</w:t>
            </w:r>
            <w:r w:rsidR="00353925">
              <w:rPr>
                <w:rFonts w:ascii="Times New Roman" w:hAnsi="Times New Roman" w:hint="eastAsia"/>
                <w:b/>
              </w:rPr>
              <w:t>、</w:t>
            </w:r>
            <w:r w:rsidRPr="00FB6A77">
              <w:rPr>
                <w:rFonts w:ascii="Times New Roman" w:hAnsi="Times New Roman" w:hint="eastAsia"/>
                <w:b/>
              </w:rPr>
              <w:t>社会经济</w:t>
            </w:r>
            <w:r w:rsidR="00353925">
              <w:rPr>
                <w:rFonts w:ascii="Times New Roman" w:hAnsi="Times New Roman" w:hint="eastAsia"/>
                <w:b/>
              </w:rPr>
              <w:t>状况</w:t>
            </w:r>
          </w:p>
          <w:p w:rsidR="002C5E2B" w:rsidRPr="00FB6A77" w:rsidRDefault="002C5E2B" w:rsidP="002C5E2B">
            <w:pPr>
              <w:pStyle w:val="00"/>
              <w:adjustRightInd w:val="0"/>
              <w:snapToGrid w:val="0"/>
              <w:ind w:firstLine="522"/>
              <w:rPr>
                <w:rFonts w:ascii="Times New Roman" w:hAnsi="Times New Roman"/>
                <w:b/>
              </w:rPr>
            </w:pPr>
            <w:r w:rsidRPr="00FB6A77">
              <w:rPr>
                <w:rFonts w:ascii="Times New Roman" w:hAnsi="Times New Roman"/>
                <w:b/>
              </w:rPr>
              <w:t>翁源县</w:t>
            </w:r>
          </w:p>
          <w:p w:rsidR="00442131" w:rsidRPr="00FB6A77" w:rsidRDefault="005C1F22" w:rsidP="00C12FF3">
            <w:pPr>
              <w:pStyle w:val="00"/>
              <w:adjustRightInd w:val="0"/>
              <w:snapToGrid w:val="0"/>
              <w:ind w:firstLine="520"/>
              <w:rPr>
                <w:rFonts w:ascii="Times New Roman" w:hAnsi="Times New Roman"/>
              </w:rPr>
            </w:pPr>
            <w:r w:rsidRPr="00FB6A77">
              <w:rPr>
                <w:rFonts w:ascii="Times New Roman" w:hAnsi="Times New Roman"/>
              </w:rPr>
              <w:t>2018</w:t>
            </w:r>
            <w:r w:rsidR="0039656E" w:rsidRPr="00FB6A77">
              <w:rPr>
                <w:rFonts w:ascii="Times New Roman" w:hAnsi="Times New Roman"/>
              </w:rPr>
              <w:t>年翁源县实现地区生产总值</w:t>
            </w:r>
            <w:r w:rsidRPr="00FB6A77">
              <w:rPr>
                <w:rFonts w:ascii="Times New Roman" w:hAnsi="Times New Roman"/>
              </w:rPr>
              <w:t>103</w:t>
            </w:r>
            <w:r w:rsidR="0039656E" w:rsidRPr="00FB6A77">
              <w:rPr>
                <w:rFonts w:ascii="Times New Roman" w:hAnsi="Times New Roman"/>
              </w:rPr>
              <w:t>.2</w:t>
            </w:r>
            <w:r w:rsidR="0039656E" w:rsidRPr="00FB6A77">
              <w:rPr>
                <w:rFonts w:ascii="Times New Roman" w:hAnsi="Times New Roman"/>
              </w:rPr>
              <w:t>亿元，同比增长</w:t>
            </w:r>
            <w:r w:rsidR="0039656E" w:rsidRPr="00FB6A77">
              <w:rPr>
                <w:rFonts w:ascii="Times New Roman" w:hAnsi="Times New Roman"/>
              </w:rPr>
              <w:t>8.3%</w:t>
            </w:r>
            <w:r w:rsidR="0039656E" w:rsidRPr="00FB6A77">
              <w:rPr>
                <w:rFonts w:ascii="Times New Roman" w:hAnsi="Times New Roman"/>
              </w:rPr>
              <w:t>，其中，第一产业增加值</w:t>
            </w:r>
            <w:r w:rsidR="0039656E" w:rsidRPr="00FB6A77">
              <w:rPr>
                <w:rFonts w:ascii="Times New Roman" w:hAnsi="Times New Roman"/>
              </w:rPr>
              <w:t>24.0</w:t>
            </w:r>
            <w:r w:rsidR="0039656E" w:rsidRPr="00FB6A77">
              <w:rPr>
                <w:rFonts w:ascii="Times New Roman" w:hAnsi="Times New Roman"/>
              </w:rPr>
              <w:t>亿元，增长</w:t>
            </w:r>
            <w:r w:rsidR="0039656E" w:rsidRPr="00FB6A77">
              <w:rPr>
                <w:rFonts w:ascii="Times New Roman" w:hAnsi="Times New Roman"/>
              </w:rPr>
              <w:t>4.5%</w:t>
            </w:r>
            <w:r w:rsidR="0039656E" w:rsidRPr="00FB6A77">
              <w:rPr>
                <w:rFonts w:ascii="Times New Roman" w:hAnsi="Times New Roman"/>
              </w:rPr>
              <w:t>；第二产业增加值</w:t>
            </w:r>
            <w:r w:rsidR="0039656E" w:rsidRPr="00FB6A77">
              <w:rPr>
                <w:rFonts w:ascii="Times New Roman" w:hAnsi="Times New Roman"/>
              </w:rPr>
              <w:t>30.5</w:t>
            </w:r>
            <w:r w:rsidR="0039656E" w:rsidRPr="00FB6A77">
              <w:rPr>
                <w:rFonts w:ascii="Times New Roman" w:hAnsi="Times New Roman"/>
              </w:rPr>
              <w:t>亿元，增长</w:t>
            </w:r>
            <w:r w:rsidR="0039656E" w:rsidRPr="00FB6A77">
              <w:rPr>
                <w:rFonts w:ascii="Times New Roman" w:hAnsi="Times New Roman"/>
              </w:rPr>
              <w:lastRenderedPageBreak/>
              <w:t>6.3%</w:t>
            </w:r>
            <w:r w:rsidR="0039656E" w:rsidRPr="00FB6A77">
              <w:rPr>
                <w:rFonts w:ascii="Times New Roman" w:hAnsi="Times New Roman"/>
              </w:rPr>
              <w:t>；第三产业增加值</w:t>
            </w:r>
            <w:r w:rsidR="0039656E" w:rsidRPr="00FB6A77">
              <w:rPr>
                <w:rFonts w:ascii="Times New Roman" w:hAnsi="Times New Roman"/>
              </w:rPr>
              <w:t>43.7</w:t>
            </w:r>
            <w:r w:rsidR="0039656E" w:rsidRPr="00FB6A77">
              <w:rPr>
                <w:rFonts w:ascii="Times New Roman" w:hAnsi="Times New Roman"/>
              </w:rPr>
              <w:t>亿元，增长</w:t>
            </w:r>
            <w:r w:rsidR="0039656E" w:rsidRPr="00FB6A77">
              <w:rPr>
                <w:rFonts w:ascii="Times New Roman" w:hAnsi="Times New Roman"/>
              </w:rPr>
              <w:t>11.9%</w:t>
            </w:r>
            <w:r w:rsidR="0039656E" w:rsidRPr="00FB6A77">
              <w:rPr>
                <w:rFonts w:ascii="Times New Roman" w:hAnsi="Times New Roman"/>
              </w:rPr>
              <w:t>。三次产业结构由</w:t>
            </w:r>
            <w:r w:rsidR="0039656E" w:rsidRPr="00FB6A77">
              <w:rPr>
                <w:rFonts w:ascii="Times New Roman" w:hAnsi="Times New Roman"/>
              </w:rPr>
              <w:t>2015</w:t>
            </w:r>
            <w:r w:rsidR="0039656E" w:rsidRPr="00FB6A77">
              <w:rPr>
                <w:rFonts w:ascii="Times New Roman" w:hAnsi="Times New Roman"/>
              </w:rPr>
              <w:t>年的</w:t>
            </w:r>
            <w:r w:rsidR="0039656E" w:rsidRPr="00FB6A77">
              <w:rPr>
                <w:rFonts w:ascii="Times New Roman" w:hAnsi="Times New Roman"/>
              </w:rPr>
              <w:t>24.5%</w:t>
            </w:r>
            <w:r w:rsidR="0039656E" w:rsidRPr="00FB6A77">
              <w:rPr>
                <w:rFonts w:ascii="Times New Roman" w:hAnsi="Times New Roman"/>
              </w:rPr>
              <w:t>、</w:t>
            </w:r>
            <w:r w:rsidR="0039656E" w:rsidRPr="00FB6A77">
              <w:rPr>
                <w:rFonts w:ascii="Times New Roman" w:hAnsi="Times New Roman"/>
              </w:rPr>
              <w:t>32.2%</w:t>
            </w:r>
            <w:r w:rsidR="0039656E" w:rsidRPr="00FB6A77">
              <w:rPr>
                <w:rFonts w:ascii="Times New Roman" w:hAnsi="Times New Roman"/>
              </w:rPr>
              <w:t>、</w:t>
            </w:r>
            <w:r w:rsidR="0039656E" w:rsidRPr="00FB6A77">
              <w:rPr>
                <w:rFonts w:ascii="Times New Roman" w:hAnsi="Times New Roman"/>
              </w:rPr>
              <w:t>43.3%</w:t>
            </w:r>
            <w:r w:rsidR="0039656E" w:rsidRPr="00FB6A77">
              <w:rPr>
                <w:rFonts w:ascii="Times New Roman" w:hAnsi="Times New Roman"/>
              </w:rPr>
              <w:t>调整为</w:t>
            </w:r>
            <w:r w:rsidR="0039656E" w:rsidRPr="00FB6A77">
              <w:rPr>
                <w:rFonts w:ascii="Times New Roman" w:hAnsi="Times New Roman"/>
              </w:rPr>
              <w:t>24.4%</w:t>
            </w:r>
            <w:r w:rsidR="0039656E" w:rsidRPr="00FB6A77">
              <w:rPr>
                <w:rFonts w:ascii="Times New Roman" w:hAnsi="Times New Roman"/>
              </w:rPr>
              <w:t>、</w:t>
            </w:r>
            <w:r w:rsidR="0039656E" w:rsidRPr="00FB6A77">
              <w:rPr>
                <w:rFonts w:ascii="Times New Roman" w:hAnsi="Times New Roman"/>
              </w:rPr>
              <w:t>31.1%</w:t>
            </w:r>
            <w:r w:rsidR="0039656E" w:rsidRPr="00FB6A77">
              <w:rPr>
                <w:rFonts w:ascii="Times New Roman" w:hAnsi="Times New Roman"/>
              </w:rPr>
              <w:t>、</w:t>
            </w:r>
            <w:r w:rsidR="0039656E" w:rsidRPr="00FB6A77">
              <w:rPr>
                <w:rFonts w:ascii="Times New Roman" w:hAnsi="Times New Roman"/>
              </w:rPr>
              <w:t>44.5%</w:t>
            </w:r>
            <w:r w:rsidR="0039656E" w:rsidRPr="00FB6A77">
              <w:rPr>
                <w:rFonts w:ascii="Times New Roman" w:hAnsi="Times New Roman"/>
              </w:rPr>
              <w:t>。实现民营经济增加值</w:t>
            </w:r>
            <w:r w:rsidR="0039656E" w:rsidRPr="00FB6A77">
              <w:rPr>
                <w:rFonts w:ascii="Times New Roman" w:hAnsi="Times New Roman"/>
              </w:rPr>
              <w:t>59.2</w:t>
            </w:r>
            <w:r w:rsidR="0039656E" w:rsidRPr="00FB6A77">
              <w:rPr>
                <w:rFonts w:ascii="Times New Roman" w:hAnsi="Times New Roman"/>
              </w:rPr>
              <w:t>亿元，增长</w:t>
            </w:r>
            <w:r w:rsidR="0039656E" w:rsidRPr="00FB6A77">
              <w:rPr>
                <w:rFonts w:ascii="Times New Roman" w:hAnsi="Times New Roman"/>
              </w:rPr>
              <w:t>5.5%</w:t>
            </w:r>
            <w:r w:rsidR="0039656E" w:rsidRPr="00FB6A77">
              <w:rPr>
                <w:rFonts w:ascii="Times New Roman" w:hAnsi="Times New Roman"/>
              </w:rPr>
              <w:t>。按常住人口计算，人均生产总值</w:t>
            </w:r>
            <w:r w:rsidR="0039656E" w:rsidRPr="00FB6A77">
              <w:rPr>
                <w:rFonts w:ascii="Times New Roman" w:hAnsi="Times New Roman"/>
              </w:rPr>
              <w:t>28360</w:t>
            </w:r>
            <w:r w:rsidR="0039656E" w:rsidRPr="00FB6A77">
              <w:rPr>
                <w:rFonts w:ascii="Times New Roman" w:hAnsi="Times New Roman"/>
              </w:rPr>
              <w:t>元。翁源县交通运输独特，素有粤北南大门之称，南连珠三角，背靠湖南、江西，境内京珠高速公路、国道</w:t>
            </w:r>
            <w:r w:rsidR="0039656E" w:rsidRPr="00FB6A77">
              <w:rPr>
                <w:rFonts w:ascii="Times New Roman" w:hAnsi="Times New Roman"/>
              </w:rPr>
              <w:t>G106</w:t>
            </w:r>
            <w:r w:rsidR="0039656E" w:rsidRPr="00FB6A77">
              <w:rPr>
                <w:rFonts w:ascii="Times New Roman" w:hAnsi="Times New Roman"/>
              </w:rPr>
              <w:t>线、省道</w:t>
            </w:r>
            <w:r w:rsidR="008730C6" w:rsidRPr="00FB6A77">
              <w:rPr>
                <w:rFonts w:ascii="Times New Roman" w:hAnsi="Times New Roman"/>
              </w:rPr>
              <w:t>S341</w:t>
            </w:r>
            <w:r w:rsidR="0039656E" w:rsidRPr="00FB6A77">
              <w:rPr>
                <w:rFonts w:ascii="Times New Roman" w:hAnsi="Times New Roman"/>
              </w:rPr>
              <w:t>线、</w:t>
            </w:r>
            <w:r w:rsidR="0039656E" w:rsidRPr="00FB6A77">
              <w:rPr>
                <w:rFonts w:ascii="Times New Roman" w:hAnsi="Times New Roman"/>
              </w:rPr>
              <w:t>S244</w:t>
            </w:r>
            <w:r w:rsidR="0039656E" w:rsidRPr="00FB6A77">
              <w:rPr>
                <w:rFonts w:ascii="Times New Roman" w:hAnsi="Times New Roman"/>
              </w:rPr>
              <w:t>线、</w:t>
            </w:r>
            <w:r w:rsidR="0039656E" w:rsidRPr="00FB6A77">
              <w:rPr>
                <w:rFonts w:ascii="Times New Roman" w:hAnsi="Times New Roman"/>
              </w:rPr>
              <w:t>S245</w:t>
            </w:r>
            <w:r w:rsidR="0039656E" w:rsidRPr="00FB6A77">
              <w:rPr>
                <w:rFonts w:ascii="Times New Roman" w:hAnsi="Times New Roman"/>
              </w:rPr>
              <w:t>线贯通而过，而规划中的昆（明）汕（头）高速公路、深湘高速公路亦将贯穿其中，建成后翁源将形成</w:t>
            </w:r>
            <w:r w:rsidR="00135570">
              <w:rPr>
                <w:rFonts w:ascii="Times New Roman" w:hAnsi="Times New Roman"/>
              </w:rPr>
              <w:t>“</w:t>
            </w:r>
            <w:r w:rsidR="0039656E" w:rsidRPr="00FB6A77">
              <w:rPr>
                <w:rFonts w:ascii="Times New Roman" w:hAnsi="Times New Roman"/>
              </w:rPr>
              <w:t>三纵一横</w:t>
            </w:r>
            <w:r w:rsidR="0039656E" w:rsidRPr="00FB6A77">
              <w:rPr>
                <w:rFonts w:ascii="Times New Roman" w:hAnsi="Times New Roman"/>
              </w:rPr>
              <w:t>”</w:t>
            </w:r>
            <w:r w:rsidR="0039656E" w:rsidRPr="00FB6A77">
              <w:rPr>
                <w:rFonts w:ascii="Times New Roman" w:hAnsi="Times New Roman"/>
              </w:rPr>
              <w:t>的高等级公路网络。</w:t>
            </w:r>
          </w:p>
          <w:p w:rsidR="00CF494F" w:rsidRPr="00FB6A77" w:rsidRDefault="00CF494F" w:rsidP="0039656E">
            <w:pPr>
              <w:pStyle w:val="00"/>
              <w:adjustRightInd w:val="0"/>
              <w:snapToGrid w:val="0"/>
              <w:ind w:firstLine="522"/>
              <w:rPr>
                <w:rFonts w:ascii="Times New Roman" w:hAnsi="Times New Roman"/>
              </w:rPr>
            </w:pPr>
            <w:r w:rsidRPr="00FB6A77">
              <w:rPr>
                <w:rFonts w:ascii="Times New Roman" w:hAnsi="Times New Roman"/>
                <w:b/>
              </w:rPr>
              <w:t>全南县</w:t>
            </w:r>
          </w:p>
          <w:p w:rsidR="00CF494F" w:rsidRPr="00FB6A77" w:rsidRDefault="00CF494F" w:rsidP="00C12FF3">
            <w:pPr>
              <w:pStyle w:val="00"/>
              <w:adjustRightInd w:val="0"/>
              <w:snapToGrid w:val="0"/>
              <w:ind w:firstLine="520"/>
              <w:rPr>
                <w:rFonts w:ascii="Times New Roman" w:hAnsi="Times New Roman"/>
              </w:rPr>
            </w:pPr>
            <w:r w:rsidRPr="00FB6A77">
              <w:rPr>
                <w:rFonts w:ascii="Times New Roman" w:hAnsi="Times New Roman" w:hint="eastAsia"/>
              </w:rPr>
              <w:t>2</w:t>
            </w:r>
            <w:r w:rsidRPr="00FB6A77">
              <w:rPr>
                <w:rFonts w:ascii="Times New Roman" w:hAnsi="Times New Roman"/>
              </w:rPr>
              <w:t>017</w:t>
            </w:r>
            <w:r w:rsidRPr="00FB6A77">
              <w:rPr>
                <w:rFonts w:ascii="Times New Roman" w:hAnsi="Times New Roman" w:hint="eastAsia"/>
              </w:rPr>
              <w:t>年，全县经济总体呈现平稳发展态势。全年全县地区生产总值（</w:t>
            </w:r>
            <w:r w:rsidRPr="00FB6A77">
              <w:rPr>
                <w:rFonts w:ascii="Times New Roman" w:hAnsi="Times New Roman"/>
              </w:rPr>
              <w:t>GDP</w:t>
            </w:r>
            <w:r w:rsidRPr="00FB6A77">
              <w:rPr>
                <w:rFonts w:ascii="Times New Roman" w:hAnsi="Times New Roman"/>
              </w:rPr>
              <w:t>）</w:t>
            </w:r>
            <w:r w:rsidRPr="00FB6A77">
              <w:rPr>
                <w:rFonts w:ascii="Times New Roman" w:hAnsi="Times New Roman"/>
              </w:rPr>
              <w:t>67.09</w:t>
            </w:r>
            <w:r w:rsidRPr="00FB6A77">
              <w:rPr>
                <w:rFonts w:ascii="Times New Roman" w:hAnsi="Times New Roman"/>
              </w:rPr>
              <w:t>亿元，比上年增长</w:t>
            </w:r>
            <w:r w:rsidRPr="00FB6A77">
              <w:rPr>
                <w:rFonts w:ascii="Times New Roman" w:hAnsi="Times New Roman"/>
              </w:rPr>
              <w:t>8.2%</w:t>
            </w:r>
            <w:r w:rsidRPr="00FB6A77">
              <w:rPr>
                <w:rFonts w:ascii="Times New Roman" w:hAnsi="Times New Roman"/>
              </w:rPr>
              <w:t>。其中第一产业增加值</w:t>
            </w:r>
            <w:r w:rsidRPr="00FB6A77">
              <w:rPr>
                <w:rFonts w:ascii="Times New Roman" w:hAnsi="Times New Roman"/>
              </w:rPr>
              <w:t>9.63</w:t>
            </w:r>
            <w:r w:rsidRPr="00FB6A77">
              <w:rPr>
                <w:rFonts w:ascii="Times New Roman" w:hAnsi="Times New Roman"/>
              </w:rPr>
              <w:t>亿元，增长</w:t>
            </w:r>
            <w:r w:rsidRPr="00FB6A77">
              <w:rPr>
                <w:rFonts w:ascii="Times New Roman" w:hAnsi="Times New Roman"/>
              </w:rPr>
              <w:t>4.3%</w:t>
            </w:r>
            <w:r w:rsidRPr="00FB6A77">
              <w:rPr>
                <w:rFonts w:ascii="Times New Roman" w:hAnsi="Times New Roman"/>
              </w:rPr>
              <w:t>；第二产业增加值</w:t>
            </w:r>
            <w:r w:rsidRPr="00FB6A77">
              <w:rPr>
                <w:rFonts w:ascii="Times New Roman" w:hAnsi="Times New Roman"/>
              </w:rPr>
              <w:t>33.84</w:t>
            </w:r>
            <w:r w:rsidRPr="00FB6A77">
              <w:rPr>
                <w:rFonts w:ascii="Times New Roman" w:hAnsi="Times New Roman"/>
              </w:rPr>
              <w:t>亿元，增长</w:t>
            </w:r>
            <w:r w:rsidRPr="00FB6A77">
              <w:rPr>
                <w:rFonts w:ascii="Times New Roman" w:hAnsi="Times New Roman"/>
              </w:rPr>
              <w:t>8.1%</w:t>
            </w:r>
            <w:r w:rsidRPr="00FB6A77">
              <w:rPr>
                <w:rFonts w:ascii="Times New Roman" w:hAnsi="Times New Roman"/>
              </w:rPr>
              <w:t>；第三产业增加值</w:t>
            </w:r>
            <w:r w:rsidRPr="00FB6A77">
              <w:rPr>
                <w:rFonts w:ascii="Times New Roman" w:hAnsi="Times New Roman"/>
              </w:rPr>
              <w:t>23.62</w:t>
            </w:r>
            <w:r w:rsidRPr="00FB6A77">
              <w:rPr>
                <w:rFonts w:ascii="Times New Roman" w:hAnsi="Times New Roman"/>
              </w:rPr>
              <w:t>亿元，增长</w:t>
            </w:r>
            <w:r w:rsidRPr="00FB6A77">
              <w:rPr>
                <w:rFonts w:ascii="Times New Roman" w:hAnsi="Times New Roman"/>
              </w:rPr>
              <w:t>10%</w:t>
            </w:r>
            <w:r w:rsidRPr="00FB6A77">
              <w:rPr>
                <w:rFonts w:ascii="Times New Roman" w:hAnsi="Times New Roman"/>
              </w:rPr>
              <w:t>。结构调整不断优化，全县三次产业结构比由上年的</w:t>
            </w:r>
            <w:r w:rsidRPr="00FB6A77">
              <w:rPr>
                <w:rFonts w:ascii="Times New Roman" w:hAnsi="Times New Roman"/>
              </w:rPr>
              <w:t>15.2</w:t>
            </w:r>
            <w:r w:rsidR="007555C9">
              <w:rPr>
                <w:rFonts w:ascii="宋体" w:hAnsi="宋体" w:cs="宋体" w:hint="eastAsia"/>
              </w:rPr>
              <w:t>∶</w:t>
            </w:r>
            <w:r w:rsidRPr="00FB6A77">
              <w:rPr>
                <w:rFonts w:ascii="Times New Roman" w:hAnsi="Times New Roman"/>
              </w:rPr>
              <w:t>50.2</w:t>
            </w:r>
            <w:r w:rsidR="007555C9">
              <w:rPr>
                <w:rFonts w:ascii="宋体" w:hAnsi="宋体" w:cs="宋体" w:hint="eastAsia"/>
              </w:rPr>
              <w:t>∶</w:t>
            </w:r>
            <w:r w:rsidRPr="00FB6A77">
              <w:rPr>
                <w:rFonts w:ascii="Times New Roman" w:hAnsi="Times New Roman"/>
              </w:rPr>
              <w:t>34.6</w:t>
            </w:r>
            <w:r w:rsidRPr="00FB6A77">
              <w:rPr>
                <w:rFonts w:ascii="Times New Roman" w:hAnsi="Times New Roman"/>
              </w:rPr>
              <w:t>调整为</w:t>
            </w:r>
            <w:r w:rsidRPr="00FB6A77">
              <w:rPr>
                <w:rFonts w:ascii="Times New Roman" w:hAnsi="Times New Roman"/>
              </w:rPr>
              <w:t>14.4</w:t>
            </w:r>
            <w:r w:rsidR="007555C9">
              <w:rPr>
                <w:rFonts w:ascii="宋体" w:hAnsi="宋体" w:cs="宋体" w:hint="eastAsia"/>
              </w:rPr>
              <w:t>∶</w:t>
            </w:r>
            <w:r w:rsidRPr="00FB6A77">
              <w:rPr>
                <w:rFonts w:ascii="Times New Roman" w:hAnsi="Times New Roman"/>
              </w:rPr>
              <w:t>50.4</w:t>
            </w:r>
            <w:r w:rsidR="007555C9">
              <w:rPr>
                <w:rFonts w:ascii="宋体" w:hAnsi="宋体" w:cs="宋体" w:hint="eastAsia"/>
              </w:rPr>
              <w:t>∶</w:t>
            </w:r>
            <w:r w:rsidRPr="00FB6A77">
              <w:rPr>
                <w:rFonts w:ascii="Times New Roman" w:hAnsi="Times New Roman"/>
              </w:rPr>
              <w:t>35.2</w:t>
            </w:r>
            <w:r w:rsidRPr="00FB6A77">
              <w:rPr>
                <w:rFonts w:ascii="Times New Roman" w:hAnsi="Times New Roman"/>
              </w:rPr>
              <w:t>，其中第三产业比重比上年提高</w:t>
            </w:r>
            <w:r w:rsidRPr="00FB6A77">
              <w:rPr>
                <w:rFonts w:ascii="Times New Roman" w:hAnsi="Times New Roman"/>
              </w:rPr>
              <w:t>0.6</w:t>
            </w:r>
            <w:r w:rsidRPr="00FB6A77">
              <w:rPr>
                <w:rFonts w:ascii="Times New Roman" w:hAnsi="Times New Roman"/>
              </w:rPr>
              <w:t>个百分点。一、二、三次产业对经济增长的贡献率分别为</w:t>
            </w:r>
            <w:r w:rsidRPr="00FB6A77">
              <w:rPr>
                <w:rFonts w:ascii="Times New Roman" w:hAnsi="Times New Roman"/>
              </w:rPr>
              <w:t>7.7%</w:t>
            </w:r>
            <w:r w:rsidRPr="00FB6A77">
              <w:rPr>
                <w:rFonts w:ascii="Times New Roman" w:hAnsi="Times New Roman"/>
              </w:rPr>
              <w:t>、</w:t>
            </w:r>
            <w:r w:rsidRPr="00FB6A77">
              <w:rPr>
                <w:rFonts w:ascii="Times New Roman" w:hAnsi="Times New Roman"/>
              </w:rPr>
              <w:t>50.9%</w:t>
            </w:r>
            <w:r w:rsidRPr="00FB6A77">
              <w:rPr>
                <w:rFonts w:ascii="Times New Roman" w:hAnsi="Times New Roman"/>
              </w:rPr>
              <w:t>和</w:t>
            </w:r>
            <w:r w:rsidRPr="00FB6A77">
              <w:rPr>
                <w:rFonts w:ascii="Times New Roman" w:hAnsi="Times New Roman"/>
              </w:rPr>
              <w:t>41.4%</w:t>
            </w:r>
            <w:r w:rsidRPr="00FB6A77">
              <w:rPr>
                <w:rFonts w:ascii="Times New Roman" w:hAnsi="Times New Roman"/>
              </w:rPr>
              <w:t>，分别拉动</w:t>
            </w:r>
            <w:r w:rsidRPr="00FB6A77">
              <w:rPr>
                <w:rFonts w:ascii="Times New Roman" w:hAnsi="Times New Roman"/>
              </w:rPr>
              <w:t>GDP</w:t>
            </w:r>
            <w:r w:rsidRPr="00FB6A77">
              <w:rPr>
                <w:rFonts w:ascii="Times New Roman" w:hAnsi="Times New Roman"/>
              </w:rPr>
              <w:t>增长</w:t>
            </w:r>
            <w:r w:rsidRPr="00FB6A77">
              <w:rPr>
                <w:rFonts w:ascii="Times New Roman" w:hAnsi="Times New Roman"/>
              </w:rPr>
              <w:t>0.6</w:t>
            </w:r>
            <w:r w:rsidRPr="00FB6A77">
              <w:rPr>
                <w:rFonts w:ascii="Times New Roman" w:hAnsi="Times New Roman"/>
              </w:rPr>
              <w:t>、</w:t>
            </w:r>
            <w:r w:rsidRPr="00FB6A77">
              <w:rPr>
                <w:rFonts w:ascii="Times New Roman" w:hAnsi="Times New Roman"/>
              </w:rPr>
              <w:t>4.2</w:t>
            </w:r>
            <w:r w:rsidRPr="00FB6A77">
              <w:rPr>
                <w:rFonts w:ascii="Times New Roman" w:hAnsi="Times New Roman"/>
              </w:rPr>
              <w:t>和</w:t>
            </w:r>
            <w:r w:rsidRPr="00FB6A77">
              <w:rPr>
                <w:rFonts w:ascii="Times New Roman" w:hAnsi="Times New Roman"/>
              </w:rPr>
              <w:t>3.4</w:t>
            </w:r>
            <w:r w:rsidRPr="00FB6A77">
              <w:rPr>
                <w:rFonts w:ascii="Times New Roman" w:hAnsi="Times New Roman"/>
              </w:rPr>
              <w:t>个百分点。</w:t>
            </w:r>
          </w:p>
          <w:p w:rsidR="00CF494F" w:rsidRPr="00FB6A77" w:rsidRDefault="00CF494F" w:rsidP="00C12FF3">
            <w:pPr>
              <w:pStyle w:val="00"/>
              <w:adjustRightInd w:val="0"/>
              <w:snapToGrid w:val="0"/>
              <w:ind w:firstLine="520"/>
              <w:rPr>
                <w:rFonts w:ascii="Times New Roman" w:hAnsi="Times New Roman"/>
              </w:rPr>
            </w:pPr>
            <w:r w:rsidRPr="00FB6A77">
              <w:rPr>
                <w:rFonts w:ascii="Times New Roman" w:hAnsi="Times New Roman" w:hint="eastAsia"/>
              </w:rPr>
              <w:t>按常住人口计算，全县人均地区生产总值达到</w:t>
            </w:r>
            <w:r w:rsidRPr="00FB6A77">
              <w:rPr>
                <w:rFonts w:ascii="Times New Roman" w:hAnsi="Times New Roman"/>
              </w:rPr>
              <w:t>36256</w:t>
            </w:r>
            <w:r w:rsidRPr="00FB6A77">
              <w:rPr>
                <w:rFonts w:ascii="Times New Roman" w:hAnsi="Times New Roman"/>
              </w:rPr>
              <w:t>元，比上年增加</w:t>
            </w:r>
            <w:r w:rsidRPr="00FB6A77">
              <w:rPr>
                <w:rFonts w:ascii="Times New Roman" w:hAnsi="Times New Roman"/>
              </w:rPr>
              <w:t>4687</w:t>
            </w:r>
            <w:r w:rsidRPr="00FB6A77">
              <w:rPr>
                <w:rFonts w:ascii="Times New Roman" w:hAnsi="Times New Roman"/>
              </w:rPr>
              <w:t>元。非公有制经济增加值</w:t>
            </w:r>
            <w:r w:rsidRPr="00FB6A77">
              <w:rPr>
                <w:rFonts w:ascii="Times New Roman" w:hAnsi="Times New Roman"/>
              </w:rPr>
              <w:t>37.92</w:t>
            </w:r>
            <w:r w:rsidRPr="00FB6A77">
              <w:rPr>
                <w:rFonts w:ascii="Times New Roman" w:hAnsi="Times New Roman"/>
              </w:rPr>
              <w:t>亿元，增长</w:t>
            </w:r>
            <w:r w:rsidRPr="00FB6A77">
              <w:rPr>
                <w:rFonts w:ascii="Times New Roman" w:hAnsi="Times New Roman"/>
              </w:rPr>
              <w:t>8.5%</w:t>
            </w:r>
            <w:r w:rsidRPr="00FB6A77">
              <w:rPr>
                <w:rFonts w:ascii="Times New Roman" w:hAnsi="Times New Roman"/>
              </w:rPr>
              <w:t>，占全县地区生产总值的比重为</w:t>
            </w:r>
            <w:r w:rsidRPr="00FB6A77">
              <w:rPr>
                <w:rFonts w:ascii="Times New Roman" w:hAnsi="Times New Roman"/>
              </w:rPr>
              <w:t>56.5%</w:t>
            </w:r>
            <w:r w:rsidRPr="00FB6A77">
              <w:rPr>
                <w:rFonts w:ascii="Times New Roman" w:hAnsi="Times New Roman"/>
              </w:rPr>
              <w:t>，比上年提高</w:t>
            </w:r>
            <w:r w:rsidRPr="00FB6A77">
              <w:rPr>
                <w:rFonts w:ascii="Times New Roman" w:hAnsi="Times New Roman"/>
              </w:rPr>
              <w:t>2.2</w:t>
            </w:r>
            <w:r w:rsidRPr="00FB6A77">
              <w:rPr>
                <w:rFonts w:ascii="Times New Roman" w:hAnsi="Times New Roman"/>
              </w:rPr>
              <w:t>个百分点。全县财政收入占</w:t>
            </w:r>
            <w:r w:rsidRPr="00FB6A77">
              <w:rPr>
                <w:rFonts w:ascii="Times New Roman" w:hAnsi="Times New Roman"/>
              </w:rPr>
              <w:t>GDP</w:t>
            </w:r>
            <w:r w:rsidRPr="00FB6A77">
              <w:rPr>
                <w:rFonts w:ascii="Times New Roman" w:hAnsi="Times New Roman"/>
              </w:rPr>
              <w:t>的比重为</w:t>
            </w:r>
            <w:r w:rsidRPr="00FB6A77">
              <w:rPr>
                <w:rFonts w:ascii="Times New Roman" w:hAnsi="Times New Roman"/>
              </w:rPr>
              <w:t>14.2%</w:t>
            </w:r>
            <w:r w:rsidRPr="00FB6A77">
              <w:rPr>
                <w:rFonts w:ascii="Times New Roman" w:hAnsi="Times New Roman"/>
              </w:rPr>
              <w:t>，比上年下降</w:t>
            </w:r>
            <w:r w:rsidRPr="00FB6A77">
              <w:rPr>
                <w:rFonts w:ascii="Times New Roman" w:hAnsi="Times New Roman"/>
              </w:rPr>
              <w:t>1.2</w:t>
            </w:r>
            <w:r w:rsidRPr="00FB6A77">
              <w:rPr>
                <w:rFonts w:ascii="Times New Roman" w:hAnsi="Times New Roman"/>
              </w:rPr>
              <w:t>个百分点。</w:t>
            </w:r>
          </w:p>
          <w:p w:rsidR="00CF494F" w:rsidRPr="00FB6A77" w:rsidRDefault="00353925" w:rsidP="00CF494F">
            <w:pPr>
              <w:pStyle w:val="00"/>
              <w:adjustRightInd w:val="0"/>
              <w:snapToGrid w:val="0"/>
              <w:ind w:firstLine="522"/>
              <w:rPr>
                <w:rFonts w:ascii="Times New Roman" w:hAnsi="Times New Roman"/>
                <w:b/>
              </w:rPr>
            </w:pPr>
            <w:r>
              <w:rPr>
                <w:rFonts w:ascii="Times New Roman" w:hAnsi="Times New Roman" w:hint="eastAsia"/>
                <w:b/>
              </w:rPr>
              <w:t>2</w:t>
            </w:r>
            <w:r>
              <w:rPr>
                <w:rFonts w:ascii="Times New Roman" w:hAnsi="Times New Roman" w:hint="eastAsia"/>
                <w:b/>
              </w:rPr>
              <w:t>、</w:t>
            </w:r>
            <w:r w:rsidR="00CF494F" w:rsidRPr="00FB6A77">
              <w:rPr>
                <w:rFonts w:ascii="Times New Roman" w:hAnsi="Times New Roman" w:hint="eastAsia"/>
                <w:b/>
              </w:rPr>
              <w:t>人口分布</w:t>
            </w:r>
          </w:p>
          <w:p w:rsidR="00CF494F" w:rsidRPr="00FB6A77" w:rsidRDefault="00CF494F" w:rsidP="00CF494F">
            <w:pPr>
              <w:pStyle w:val="00"/>
              <w:adjustRightInd w:val="0"/>
              <w:snapToGrid w:val="0"/>
              <w:ind w:firstLine="522"/>
              <w:rPr>
                <w:rFonts w:ascii="Times New Roman" w:hAnsi="Times New Roman"/>
                <w:b/>
                <w:bCs/>
              </w:rPr>
            </w:pPr>
            <w:r w:rsidRPr="00FB6A77">
              <w:rPr>
                <w:rFonts w:ascii="Times New Roman" w:hAnsi="Times New Roman" w:hint="eastAsia"/>
                <w:b/>
                <w:bCs/>
              </w:rPr>
              <w:t>翁源县</w:t>
            </w:r>
          </w:p>
          <w:p w:rsidR="00FC436C" w:rsidRPr="00FB6A77" w:rsidRDefault="00CF494F" w:rsidP="00C12FF3">
            <w:pPr>
              <w:pStyle w:val="00"/>
              <w:adjustRightInd w:val="0"/>
              <w:snapToGrid w:val="0"/>
              <w:ind w:firstLine="520"/>
              <w:rPr>
                <w:rFonts w:ascii="Times New Roman" w:hAnsi="Times New Roman"/>
              </w:rPr>
            </w:pPr>
            <w:r w:rsidRPr="00FB6A77">
              <w:rPr>
                <w:rFonts w:ascii="Times New Roman" w:hAnsi="Times New Roman"/>
              </w:rPr>
              <w:t>20</w:t>
            </w:r>
            <w:r w:rsidR="00F503C9" w:rsidRPr="00FB6A77">
              <w:rPr>
                <w:rFonts w:ascii="Times New Roman" w:hAnsi="Times New Roman" w:hint="eastAsia"/>
              </w:rPr>
              <w:t>21</w:t>
            </w:r>
            <w:r w:rsidRPr="00FB6A77">
              <w:rPr>
                <w:rFonts w:ascii="Times New Roman" w:hAnsi="Times New Roman"/>
              </w:rPr>
              <w:t>年第</w:t>
            </w:r>
            <w:r w:rsidR="00F503C9" w:rsidRPr="00FB6A77">
              <w:rPr>
                <w:rFonts w:ascii="Times New Roman" w:hAnsi="Times New Roman" w:hint="eastAsia"/>
              </w:rPr>
              <w:t>七</w:t>
            </w:r>
            <w:r w:rsidRPr="00FB6A77">
              <w:rPr>
                <w:rFonts w:ascii="Times New Roman" w:hAnsi="Times New Roman"/>
              </w:rPr>
              <w:t>次人口普查，翁源县常住总人口</w:t>
            </w:r>
            <w:r w:rsidR="00F503C9" w:rsidRPr="00FB6A77">
              <w:rPr>
                <w:rFonts w:ascii="Times New Roman" w:hAnsi="Times New Roman" w:hint="eastAsia"/>
              </w:rPr>
              <w:t>322482</w:t>
            </w:r>
            <w:r w:rsidRPr="00FB6A77">
              <w:rPr>
                <w:rFonts w:ascii="Times New Roman" w:hAnsi="Times New Roman"/>
              </w:rPr>
              <w:t>人，其中：龙仙镇</w:t>
            </w:r>
            <w:r w:rsidR="00F503C9" w:rsidRPr="00FB6A77">
              <w:rPr>
                <w:rFonts w:ascii="Times New Roman" w:hAnsi="Times New Roman" w:hint="eastAsia"/>
              </w:rPr>
              <w:t>139560</w:t>
            </w:r>
            <w:r w:rsidRPr="00FB6A77">
              <w:rPr>
                <w:rFonts w:ascii="Times New Roman" w:hAnsi="Times New Roman"/>
              </w:rPr>
              <w:t>人、</w:t>
            </w:r>
            <w:r w:rsidR="00F503C9" w:rsidRPr="00FB6A77">
              <w:rPr>
                <w:rFonts w:ascii="Times New Roman" w:hAnsi="Times New Roman"/>
              </w:rPr>
              <w:t>坝仔镇</w:t>
            </w:r>
            <w:r w:rsidR="00F503C9" w:rsidRPr="00FB6A77">
              <w:rPr>
                <w:rFonts w:ascii="Times New Roman" w:hAnsi="Times New Roman" w:hint="eastAsia"/>
              </w:rPr>
              <w:t>29641</w:t>
            </w:r>
            <w:r w:rsidR="00F503C9" w:rsidRPr="00FB6A77">
              <w:rPr>
                <w:rFonts w:ascii="Times New Roman" w:hAnsi="Times New Roman"/>
              </w:rPr>
              <w:t>人、江尾镇</w:t>
            </w:r>
            <w:r w:rsidR="00F503C9" w:rsidRPr="00FB6A77">
              <w:rPr>
                <w:rFonts w:ascii="Times New Roman" w:hAnsi="Times New Roman" w:hint="eastAsia"/>
              </w:rPr>
              <w:t>26863</w:t>
            </w:r>
            <w:r w:rsidR="00F503C9" w:rsidRPr="00FB6A77">
              <w:rPr>
                <w:rFonts w:ascii="Times New Roman" w:hAnsi="Times New Roman"/>
              </w:rPr>
              <w:t>人、官渡镇</w:t>
            </w:r>
            <w:r w:rsidR="00F503C9" w:rsidRPr="00FB6A77">
              <w:rPr>
                <w:rFonts w:ascii="Times New Roman" w:hAnsi="Times New Roman" w:hint="eastAsia"/>
              </w:rPr>
              <w:t>37763</w:t>
            </w:r>
            <w:r w:rsidR="00F503C9" w:rsidRPr="00FB6A77">
              <w:rPr>
                <w:rFonts w:ascii="Times New Roman" w:hAnsi="Times New Roman"/>
              </w:rPr>
              <w:t>人、周陂镇</w:t>
            </w:r>
            <w:r w:rsidR="00F503C9" w:rsidRPr="00FB6A77">
              <w:rPr>
                <w:rFonts w:ascii="Times New Roman" w:hAnsi="Times New Roman" w:hint="eastAsia"/>
              </w:rPr>
              <w:t>24150</w:t>
            </w:r>
            <w:r w:rsidR="00F503C9" w:rsidRPr="00FB6A77">
              <w:rPr>
                <w:rFonts w:ascii="Times New Roman" w:hAnsi="Times New Roman"/>
              </w:rPr>
              <w:t>人、翁城镇</w:t>
            </w:r>
            <w:r w:rsidR="00F503C9" w:rsidRPr="00FB6A77">
              <w:rPr>
                <w:rFonts w:ascii="Times New Roman" w:hAnsi="Times New Roman" w:hint="eastAsia"/>
              </w:rPr>
              <w:t>31800</w:t>
            </w:r>
            <w:r w:rsidR="00F503C9" w:rsidRPr="00FB6A77">
              <w:rPr>
                <w:rFonts w:ascii="Times New Roman" w:hAnsi="Times New Roman"/>
              </w:rPr>
              <w:t>人、新江镇</w:t>
            </w:r>
            <w:r w:rsidR="00F503C9" w:rsidRPr="00FB6A77">
              <w:rPr>
                <w:rFonts w:ascii="Times New Roman" w:hAnsi="Times New Roman" w:hint="eastAsia"/>
              </w:rPr>
              <w:t>28735</w:t>
            </w:r>
            <w:r w:rsidR="00F503C9" w:rsidRPr="00FB6A77">
              <w:rPr>
                <w:rFonts w:ascii="Times New Roman" w:hAnsi="Times New Roman"/>
              </w:rPr>
              <w:t>人、铁龙镇</w:t>
            </w:r>
            <w:r w:rsidR="00F503C9" w:rsidRPr="00FB6A77">
              <w:rPr>
                <w:rFonts w:ascii="Times New Roman" w:hAnsi="Times New Roman" w:hint="eastAsia"/>
              </w:rPr>
              <w:t>3970</w:t>
            </w:r>
            <w:r w:rsidR="00F503C9" w:rsidRPr="00FB6A77">
              <w:rPr>
                <w:rFonts w:ascii="Times New Roman" w:hAnsi="Times New Roman"/>
              </w:rPr>
              <w:t>人</w:t>
            </w:r>
            <w:r w:rsidRPr="00FB6A77">
              <w:rPr>
                <w:rFonts w:ascii="Times New Roman" w:hAnsi="Times New Roman"/>
              </w:rPr>
              <w:t>。</w:t>
            </w:r>
          </w:p>
          <w:p w:rsidR="00671962" w:rsidRPr="00FB6A77" w:rsidRDefault="0093345E" w:rsidP="00C12FF3">
            <w:pPr>
              <w:pStyle w:val="00"/>
              <w:adjustRightInd w:val="0"/>
              <w:snapToGrid w:val="0"/>
              <w:ind w:firstLine="520"/>
              <w:rPr>
                <w:rFonts w:ascii="Times New Roman" w:hAnsi="Times New Roman"/>
              </w:rPr>
            </w:pPr>
            <w:r w:rsidRPr="00FB6A77">
              <w:rPr>
                <w:rFonts w:ascii="Times New Roman" w:hAnsi="Times New Roman" w:hint="eastAsia"/>
              </w:rPr>
              <w:t>工作区内无人口聚集地，</w:t>
            </w:r>
            <w:r w:rsidR="00ED4B45" w:rsidRPr="00FB6A77">
              <w:rPr>
                <w:rFonts w:ascii="Times New Roman" w:hAnsi="Times New Roman" w:hint="eastAsia"/>
              </w:rPr>
              <w:t>周边分布</w:t>
            </w:r>
            <w:r w:rsidR="00D252EA" w:rsidRPr="00FB6A77">
              <w:rPr>
                <w:rFonts w:ascii="Times New Roman" w:hAnsi="Times New Roman" w:hint="eastAsia"/>
              </w:rPr>
              <w:t>有</w:t>
            </w:r>
            <w:r w:rsidR="00DA355F" w:rsidRPr="00FB6A77">
              <w:rPr>
                <w:rFonts w:ascii="Times New Roman" w:hAnsi="Times New Roman" w:hint="eastAsia"/>
              </w:rPr>
              <w:t>里坑</w:t>
            </w:r>
            <w:r w:rsidR="00D252EA" w:rsidRPr="00FB6A77">
              <w:rPr>
                <w:rFonts w:ascii="Times New Roman" w:hAnsi="Times New Roman" w:hint="eastAsia"/>
              </w:rPr>
              <w:t>村，人口约</w:t>
            </w:r>
            <w:r w:rsidR="00D252EA" w:rsidRPr="00FB6A77">
              <w:rPr>
                <w:rFonts w:ascii="Times New Roman" w:hAnsi="Times New Roman" w:hint="eastAsia"/>
              </w:rPr>
              <w:t>150</w:t>
            </w:r>
            <w:r w:rsidR="00D252EA" w:rsidRPr="00FB6A77">
              <w:rPr>
                <w:rFonts w:ascii="Times New Roman" w:hAnsi="Times New Roman" w:hint="eastAsia"/>
              </w:rPr>
              <w:t>人。</w:t>
            </w:r>
          </w:p>
          <w:p w:rsidR="00A8435A" w:rsidRPr="00FB6A77" w:rsidRDefault="00440D16" w:rsidP="00C12FF3">
            <w:pPr>
              <w:pStyle w:val="00"/>
              <w:adjustRightInd w:val="0"/>
              <w:snapToGrid w:val="0"/>
              <w:ind w:firstLine="520"/>
              <w:rPr>
                <w:rFonts w:ascii="Times New Roman" w:hAnsi="Times New Roman"/>
              </w:rPr>
            </w:pPr>
            <w:r w:rsidRPr="00FB6A77">
              <w:rPr>
                <w:rFonts w:ascii="Times New Roman" w:hAnsi="Times New Roman"/>
              </w:rPr>
              <w:t>工作区</w:t>
            </w:r>
            <w:r w:rsidR="00A8435A" w:rsidRPr="00FB6A77">
              <w:rPr>
                <w:rFonts w:ascii="Times New Roman" w:hAnsi="Times New Roman"/>
              </w:rPr>
              <w:t>内有一处文化保护点，</w:t>
            </w:r>
            <w:r w:rsidR="00671962" w:rsidRPr="00FB6A77">
              <w:rPr>
                <w:rFonts w:ascii="Times New Roman" w:hAnsi="Times New Roman"/>
              </w:rPr>
              <w:t>名称</w:t>
            </w:r>
            <w:r w:rsidR="00A8435A" w:rsidRPr="00FB6A77">
              <w:rPr>
                <w:rFonts w:ascii="Times New Roman" w:hAnsi="Times New Roman"/>
              </w:rPr>
              <w:t>为黄陂桥，建设项目工作区离黄陂桥较远，不会造成文物破坏。</w:t>
            </w:r>
          </w:p>
          <w:p w:rsidR="00547D5B" w:rsidRDefault="00547D5B" w:rsidP="002C5E2B">
            <w:pPr>
              <w:pStyle w:val="00"/>
              <w:adjustRightInd w:val="0"/>
              <w:snapToGrid w:val="0"/>
              <w:ind w:firstLine="522"/>
              <w:rPr>
                <w:rFonts w:ascii="Times New Roman" w:hAnsi="Times New Roman"/>
                <w:b/>
              </w:rPr>
            </w:pPr>
          </w:p>
          <w:p w:rsidR="002C5E2B" w:rsidRPr="00FB6A77" w:rsidRDefault="002C5E2B" w:rsidP="002C5E2B">
            <w:pPr>
              <w:pStyle w:val="00"/>
              <w:adjustRightInd w:val="0"/>
              <w:snapToGrid w:val="0"/>
              <w:ind w:firstLine="522"/>
              <w:rPr>
                <w:rFonts w:ascii="Times New Roman" w:hAnsi="Times New Roman"/>
                <w:b/>
              </w:rPr>
            </w:pPr>
            <w:r w:rsidRPr="00FB6A77">
              <w:rPr>
                <w:rFonts w:ascii="Times New Roman" w:hAnsi="Times New Roman"/>
                <w:b/>
              </w:rPr>
              <w:lastRenderedPageBreak/>
              <w:t>全南县</w:t>
            </w:r>
          </w:p>
          <w:p w:rsidR="00FC436C" w:rsidRPr="00FB6A77" w:rsidRDefault="00CF494F" w:rsidP="00C12FF3">
            <w:pPr>
              <w:pStyle w:val="00"/>
              <w:adjustRightInd w:val="0"/>
              <w:snapToGrid w:val="0"/>
              <w:ind w:firstLine="520"/>
              <w:rPr>
                <w:rFonts w:ascii="Times New Roman" w:hAnsi="Times New Roman"/>
              </w:rPr>
            </w:pPr>
            <w:r w:rsidRPr="00FB6A77">
              <w:rPr>
                <w:rFonts w:ascii="Times New Roman" w:hAnsi="Times New Roman" w:hint="eastAsia"/>
              </w:rPr>
              <w:t>全县共有</w:t>
            </w:r>
            <w:r w:rsidRPr="00FB6A77">
              <w:rPr>
                <w:rFonts w:ascii="Times New Roman" w:hAnsi="Times New Roman"/>
              </w:rPr>
              <w:t>9</w:t>
            </w:r>
            <w:r w:rsidRPr="00FB6A77">
              <w:rPr>
                <w:rFonts w:ascii="Times New Roman" w:hAnsi="Times New Roman"/>
              </w:rPr>
              <w:t>个乡镇，</w:t>
            </w:r>
            <w:r w:rsidRPr="00FB6A77">
              <w:rPr>
                <w:rFonts w:ascii="Times New Roman" w:hAnsi="Times New Roman"/>
              </w:rPr>
              <w:t>86</w:t>
            </w:r>
            <w:r w:rsidRPr="00FB6A77">
              <w:rPr>
                <w:rFonts w:ascii="Times New Roman" w:hAnsi="Times New Roman"/>
              </w:rPr>
              <w:t>个行政村，</w:t>
            </w:r>
            <w:r w:rsidRPr="00FB6A77">
              <w:rPr>
                <w:rFonts w:ascii="Times New Roman" w:hAnsi="Times New Roman"/>
              </w:rPr>
              <w:t>980</w:t>
            </w:r>
            <w:r w:rsidRPr="00FB6A77">
              <w:rPr>
                <w:rFonts w:ascii="Times New Roman" w:hAnsi="Times New Roman"/>
              </w:rPr>
              <w:t>个村民小组。年末户籍总人口</w:t>
            </w:r>
            <w:r w:rsidRPr="00FB6A77">
              <w:rPr>
                <w:rFonts w:ascii="Times New Roman" w:hAnsi="Times New Roman"/>
              </w:rPr>
              <w:t>197306</w:t>
            </w:r>
            <w:r w:rsidRPr="00FB6A77">
              <w:rPr>
                <w:rFonts w:ascii="Times New Roman" w:hAnsi="Times New Roman"/>
              </w:rPr>
              <w:t>人，其中女性</w:t>
            </w:r>
            <w:r w:rsidRPr="00FB6A77">
              <w:rPr>
                <w:rFonts w:ascii="Times New Roman" w:hAnsi="Times New Roman"/>
              </w:rPr>
              <w:t>94888</w:t>
            </w:r>
            <w:r w:rsidRPr="00FB6A77">
              <w:rPr>
                <w:rFonts w:ascii="Times New Roman" w:hAnsi="Times New Roman"/>
              </w:rPr>
              <w:t>人。常住人口</w:t>
            </w:r>
            <w:r w:rsidRPr="00FB6A77">
              <w:rPr>
                <w:rFonts w:ascii="Times New Roman" w:hAnsi="Times New Roman"/>
              </w:rPr>
              <w:t>185528</w:t>
            </w:r>
            <w:r w:rsidRPr="00FB6A77">
              <w:rPr>
                <w:rFonts w:ascii="Times New Roman" w:hAnsi="Times New Roman"/>
              </w:rPr>
              <w:t>人，年平均常住人口</w:t>
            </w:r>
            <w:r w:rsidRPr="00FB6A77">
              <w:rPr>
                <w:rFonts w:ascii="Times New Roman" w:hAnsi="Times New Roman"/>
              </w:rPr>
              <w:t xml:space="preserve">185055 </w:t>
            </w:r>
            <w:r w:rsidRPr="00FB6A77">
              <w:rPr>
                <w:rFonts w:ascii="Times New Roman" w:hAnsi="Times New Roman"/>
              </w:rPr>
              <w:t>人，按年末常住人口计算，城镇化率达到</w:t>
            </w:r>
            <w:r w:rsidRPr="00FB6A77">
              <w:rPr>
                <w:rFonts w:ascii="Times New Roman" w:hAnsi="Times New Roman"/>
              </w:rPr>
              <w:t>45.32%</w:t>
            </w:r>
            <w:r w:rsidRPr="00FB6A77">
              <w:rPr>
                <w:rFonts w:ascii="Times New Roman" w:hAnsi="Times New Roman"/>
              </w:rPr>
              <w:t>。人口出生率为</w:t>
            </w:r>
            <w:r w:rsidRPr="00FB6A77">
              <w:rPr>
                <w:rFonts w:ascii="Times New Roman" w:hAnsi="Times New Roman"/>
              </w:rPr>
              <w:t>13.97‰</w:t>
            </w:r>
            <w:r w:rsidRPr="00FB6A77">
              <w:rPr>
                <w:rFonts w:ascii="Times New Roman" w:hAnsi="Times New Roman"/>
              </w:rPr>
              <w:t>；死亡人口</w:t>
            </w:r>
            <w:r w:rsidRPr="00FB6A77">
              <w:rPr>
                <w:rFonts w:ascii="Times New Roman" w:hAnsi="Times New Roman"/>
              </w:rPr>
              <w:t>1053</w:t>
            </w:r>
            <w:r w:rsidRPr="00FB6A77">
              <w:rPr>
                <w:rFonts w:ascii="Times New Roman" w:hAnsi="Times New Roman"/>
              </w:rPr>
              <w:t>人，死亡率为</w:t>
            </w:r>
            <w:r w:rsidRPr="00FB6A77">
              <w:rPr>
                <w:rFonts w:ascii="Times New Roman" w:hAnsi="Times New Roman"/>
              </w:rPr>
              <w:t>4.9‰</w:t>
            </w:r>
            <w:r w:rsidRPr="00FB6A77">
              <w:rPr>
                <w:rFonts w:ascii="Times New Roman" w:hAnsi="Times New Roman"/>
              </w:rPr>
              <w:t>；人口自然增长率为</w:t>
            </w:r>
            <w:r w:rsidRPr="00FB6A77">
              <w:rPr>
                <w:rFonts w:ascii="Times New Roman" w:hAnsi="Times New Roman"/>
              </w:rPr>
              <w:t>9.07‰</w:t>
            </w:r>
            <w:r w:rsidRPr="00FB6A77">
              <w:rPr>
                <w:rFonts w:ascii="Times New Roman" w:hAnsi="Times New Roman"/>
              </w:rPr>
              <w:t>。</w:t>
            </w:r>
          </w:p>
          <w:p w:rsidR="00825DE7" w:rsidRPr="00FB6A77" w:rsidRDefault="00A23BC7" w:rsidP="00C12FF3">
            <w:pPr>
              <w:pStyle w:val="00"/>
              <w:adjustRightInd w:val="0"/>
              <w:snapToGrid w:val="0"/>
              <w:ind w:firstLine="520"/>
              <w:rPr>
                <w:rFonts w:ascii="Times New Roman" w:hAnsi="Times New Roman"/>
              </w:rPr>
            </w:pPr>
            <w:r w:rsidRPr="00FB6A77">
              <w:rPr>
                <w:rFonts w:ascii="Times New Roman" w:hAnsi="Times New Roman" w:hint="eastAsia"/>
              </w:rPr>
              <w:t>工作区内无人口聚集地，周边</w:t>
            </w:r>
            <w:r w:rsidR="00ED4B45" w:rsidRPr="00FB6A77">
              <w:rPr>
                <w:rFonts w:ascii="Times New Roman" w:hAnsi="Times New Roman" w:hint="eastAsia"/>
              </w:rPr>
              <w:t>分布有</w:t>
            </w:r>
            <w:r w:rsidRPr="00FB6A77">
              <w:rPr>
                <w:rFonts w:ascii="Times New Roman" w:hAnsi="Times New Roman" w:hint="eastAsia"/>
              </w:rPr>
              <w:t>村庄有</w:t>
            </w:r>
            <w:r w:rsidR="00D252EA" w:rsidRPr="00FB6A77">
              <w:rPr>
                <w:rFonts w:ascii="Times New Roman" w:hAnsi="Times New Roman" w:hint="eastAsia"/>
              </w:rPr>
              <w:t>杨坑</w:t>
            </w:r>
            <w:r w:rsidRPr="00FB6A77">
              <w:rPr>
                <w:rFonts w:ascii="Times New Roman" w:hAnsi="Times New Roman" w:hint="eastAsia"/>
              </w:rPr>
              <w:t>村，</w:t>
            </w:r>
            <w:r w:rsidR="00D252EA" w:rsidRPr="00FB6A77">
              <w:rPr>
                <w:rFonts w:ascii="Times New Roman" w:hAnsi="Times New Roman" w:hint="eastAsia"/>
              </w:rPr>
              <w:t>和竹山下村，</w:t>
            </w:r>
            <w:r w:rsidR="00057D38" w:rsidRPr="00FB6A77">
              <w:rPr>
                <w:rFonts w:ascii="Times New Roman" w:hAnsi="Times New Roman" w:hint="eastAsia"/>
              </w:rPr>
              <w:t>杨坑村分布人口约</w:t>
            </w:r>
            <w:r w:rsidR="00057D38">
              <w:rPr>
                <w:rFonts w:ascii="Times New Roman" w:hAnsi="Times New Roman" w:hint="eastAsia"/>
              </w:rPr>
              <w:t>80</w:t>
            </w:r>
            <w:r w:rsidR="00057D38">
              <w:rPr>
                <w:rFonts w:ascii="Times New Roman" w:hAnsi="Times New Roman" w:hint="eastAsia"/>
              </w:rPr>
              <w:t>，</w:t>
            </w:r>
            <w:r w:rsidR="00057D38" w:rsidRPr="00FB6A77">
              <w:rPr>
                <w:rFonts w:ascii="Times New Roman" w:hAnsi="Times New Roman" w:hint="eastAsia"/>
              </w:rPr>
              <w:t>人</w:t>
            </w:r>
            <w:r w:rsidR="00D252EA" w:rsidRPr="00FB6A77">
              <w:rPr>
                <w:rFonts w:ascii="Times New Roman" w:hAnsi="Times New Roman" w:hint="eastAsia"/>
              </w:rPr>
              <w:t>竹山下村</w:t>
            </w:r>
            <w:r w:rsidRPr="00FB6A77">
              <w:rPr>
                <w:rFonts w:ascii="Times New Roman" w:hAnsi="Times New Roman" w:hint="eastAsia"/>
              </w:rPr>
              <w:t>分布人口约</w:t>
            </w:r>
            <w:r w:rsidRPr="00FB6A77">
              <w:rPr>
                <w:rFonts w:ascii="Times New Roman" w:hAnsi="Times New Roman" w:hint="eastAsia"/>
              </w:rPr>
              <w:t>100</w:t>
            </w:r>
            <w:r w:rsidRPr="00FB6A77">
              <w:rPr>
                <w:rFonts w:ascii="Times New Roman" w:hAnsi="Times New Roman" w:hint="eastAsia"/>
              </w:rPr>
              <w:t>人。</w:t>
            </w:r>
          </w:p>
          <w:p w:rsidR="002C5E2B" w:rsidRPr="00FB6A77" w:rsidRDefault="002C5E2B" w:rsidP="00C12FF3">
            <w:pPr>
              <w:pStyle w:val="00"/>
              <w:adjustRightInd w:val="0"/>
              <w:snapToGrid w:val="0"/>
              <w:ind w:firstLine="520"/>
              <w:rPr>
                <w:rFonts w:ascii="Times New Roman" w:hAnsi="Times New Roman"/>
              </w:rPr>
            </w:pPr>
            <w:r w:rsidRPr="00FB6A77">
              <w:rPr>
                <w:rFonts w:ascii="Times New Roman" w:hAnsi="Times New Roman"/>
              </w:rPr>
              <w:t>全南县具有独特的人文历史。全南建县仅</w:t>
            </w:r>
            <w:r w:rsidRPr="00FB6A77">
              <w:rPr>
                <w:rFonts w:ascii="Times New Roman" w:hAnsi="Times New Roman"/>
              </w:rPr>
              <w:t>116</w:t>
            </w:r>
            <w:r w:rsidRPr="00FB6A77">
              <w:rPr>
                <w:rFonts w:ascii="Times New Roman" w:hAnsi="Times New Roman"/>
              </w:rPr>
              <w:t>年，是江西省最</w:t>
            </w:r>
            <w:r w:rsidRPr="00FB6A77">
              <w:rPr>
                <w:rFonts w:ascii="Times New Roman" w:hAnsi="Times New Roman"/>
              </w:rPr>
              <w:t>“</w:t>
            </w:r>
            <w:r w:rsidRPr="00FB6A77">
              <w:rPr>
                <w:rFonts w:ascii="Times New Roman" w:hAnsi="Times New Roman"/>
              </w:rPr>
              <w:t>年轻</w:t>
            </w:r>
            <w:r w:rsidRPr="00FB6A77">
              <w:rPr>
                <w:rFonts w:ascii="Times New Roman" w:hAnsi="Times New Roman"/>
              </w:rPr>
              <w:t>”</w:t>
            </w:r>
            <w:r w:rsidRPr="00FB6A77">
              <w:rPr>
                <w:rFonts w:ascii="Times New Roman" w:hAnsi="Times New Roman"/>
              </w:rPr>
              <w:t>的县。全南客家历史文化积淀深厚，百姓勤劳智慧、民风淳朴友善、社会安定和谐，公众安全感测评指数名列全省前茅，连续</w:t>
            </w:r>
            <w:r w:rsidRPr="00FB6A77">
              <w:rPr>
                <w:rFonts w:ascii="Times New Roman" w:hAnsi="Times New Roman"/>
              </w:rPr>
              <w:t>4</w:t>
            </w:r>
            <w:r w:rsidRPr="00FB6A77">
              <w:rPr>
                <w:rFonts w:ascii="Times New Roman" w:hAnsi="Times New Roman"/>
              </w:rPr>
              <w:t>年全市第一，</w:t>
            </w:r>
            <w:r w:rsidRPr="00FB6A77">
              <w:rPr>
                <w:rFonts w:ascii="Times New Roman" w:hAnsi="Times New Roman"/>
              </w:rPr>
              <w:t>2014</w:t>
            </w:r>
            <w:r w:rsidRPr="00FB6A77">
              <w:rPr>
                <w:rFonts w:ascii="Times New Roman" w:hAnsi="Times New Roman"/>
              </w:rPr>
              <w:t>年全省第一</w:t>
            </w:r>
            <w:r w:rsidR="00CF494F" w:rsidRPr="00FB6A77">
              <w:rPr>
                <w:rFonts w:ascii="Times New Roman" w:hAnsi="Times New Roman"/>
              </w:rPr>
              <w:t>，</w:t>
            </w:r>
            <w:r w:rsidRPr="00FB6A77">
              <w:rPr>
                <w:rFonts w:ascii="Times New Roman" w:hAnsi="Times New Roman"/>
              </w:rPr>
              <w:t>2017</w:t>
            </w:r>
            <w:r w:rsidRPr="00FB6A77">
              <w:rPr>
                <w:rFonts w:ascii="Times New Roman" w:hAnsi="Times New Roman"/>
              </w:rPr>
              <w:t>年全省第二；党风廉政建设社会评价综合得分连续</w:t>
            </w:r>
            <w:r w:rsidRPr="00FB6A77">
              <w:rPr>
                <w:rFonts w:ascii="Times New Roman" w:hAnsi="Times New Roman"/>
              </w:rPr>
              <w:t>3</w:t>
            </w:r>
            <w:r w:rsidRPr="00FB6A77">
              <w:rPr>
                <w:rFonts w:ascii="Times New Roman" w:hAnsi="Times New Roman"/>
              </w:rPr>
              <w:t>年全市第一，</w:t>
            </w:r>
            <w:r w:rsidRPr="00FB6A77">
              <w:rPr>
                <w:rFonts w:ascii="Times New Roman" w:hAnsi="Times New Roman"/>
              </w:rPr>
              <w:t>2015</w:t>
            </w:r>
            <w:r w:rsidRPr="00FB6A77">
              <w:rPr>
                <w:rFonts w:ascii="Times New Roman" w:hAnsi="Times New Roman"/>
              </w:rPr>
              <w:t>年全省第一。境内瑶族村是全省仅有的</w:t>
            </w:r>
            <w:r w:rsidRPr="00FB6A77">
              <w:rPr>
                <w:rFonts w:ascii="Times New Roman" w:hAnsi="Times New Roman"/>
              </w:rPr>
              <w:t>2</w:t>
            </w:r>
            <w:r w:rsidRPr="00FB6A77">
              <w:rPr>
                <w:rFonts w:ascii="Times New Roman" w:hAnsi="Times New Roman"/>
              </w:rPr>
              <w:t>个瑶族少数民族行政村之一。客家擂茶被列入国家级</w:t>
            </w:r>
            <w:r w:rsidRPr="00FB6A77">
              <w:rPr>
                <w:rFonts w:ascii="Times New Roman" w:hAnsi="Times New Roman"/>
              </w:rPr>
              <w:t>“</w:t>
            </w:r>
            <w:r w:rsidRPr="00FB6A77">
              <w:rPr>
                <w:rFonts w:ascii="Times New Roman" w:hAnsi="Times New Roman"/>
              </w:rPr>
              <w:t>非遗</w:t>
            </w:r>
            <w:r w:rsidRPr="00FB6A77">
              <w:rPr>
                <w:rFonts w:ascii="Times New Roman" w:hAnsi="Times New Roman"/>
              </w:rPr>
              <w:t>”</w:t>
            </w:r>
            <w:r w:rsidRPr="00FB6A77">
              <w:rPr>
                <w:rFonts w:ascii="Times New Roman" w:hAnsi="Times New Roman"/>
              </w:rPr>
              <w:t>保护名录项目，雅溪石围和雅溪土围列入世界文化遗产申报预备名录。</w:t>
            </w:r>
          </w:p>
          <w:p w:rsidR="0062436D" w:rsidRPr="00FB6A77" w:rsidRDefault="0062436D" w:rsidP="00C12FF3">
            <w:pPr>
              <w:pStyle w:val="00"/>
              <w:adjustRightInd w:val="0"/>
              <w:snapToGrid w:val="0"/>
              <w:ind w:firstLine="520"/>
              <w:rPr>
                <w:rFonts w:ascii="Times New Roman" w:hAnsi="Times New Roman"/>
              </w:rPr>
            </w:pPr>
            <w:r w:rsidRPr="00FB6A77">
              <w:rPr>
                <w:rFonts w:ascii="Times New Roman" w:hAnsi="Times New Roman" w:hint="eastAsia"/>
              </w:rPr>
              <w:t>工作区附近居民点分布情况如图</w:t>
            </w:r>
            <w:r w:rsidRPr="00FB6A77">
              <w:rPr>
                <w:rFonts w:ascii="Times New Roman" w:hAnsi="Times New Roman" w:hint="eastAsia"/>
              </w:rPr>
              <w:t>3-1</w:t>
            </w:r>
            <w:r w:rsidR="0025058F">
              <w:rPr>
                <w:rFonts w:ascii="Times New Roman" w:hAnsi="Times New Roman" w:hint="eastAsia"/>
              </w:rPr>
              <w:t>0</w:t>
            </w:r>
            <w:r w:rsidR="008730C6" w:rsidRPr="00FB6A77">
              <w:rPr>
                <w:rFonts w:ascii="Times New Roman" w:hAnsi="Times New Roman" w:hint="eastAsia"/>
              </w:rPr>
              <w:t>～图</w:t>
            </w:r>
            <w:r w:rsidR="008730C6" w:rsidRPr="00FB6A77">
              <w:rPr>
                <w:rFonts w:ascii="Times New Roman" w:hAnsi="Times New Roman" w:hint="eastAsia"/>
              </w:rPr>
              <w:t>3-1</w:t>
            </w:r>
            <w:r w:rsidR="0025058F">
              <w:rPr>
                <w:rFonts w:ascii="Times New Roman" w:hAnsi="Times New Roman" w:hint="eastAsia"/>
              </w:rPr>
              <w:t>1</w:t>
            </w:r>
            <w:r w:rsidR="00DC30B0" w:rsidRPr="00FB6A77">
              <w:rPr>
                <w:rFonts w:ascii="Times New Roman" w:hAnsi="Times New Roman" w:hint="eastAsia"/>
              </w:rPr>
              <w:t>。</w:t>
            </w:r>
          </w:p>
          <w:p w:rsidR="00DC30B0" w:rsidRPr="00FB6A77" w:rsidRDefault="00DC30B0" w:rsidP="00C12FF3">
            <w:pPr>
              <w:pStyle w:val="00"/>
              <w:adjustRightInd w:val="0"/>
              <w:snapToGrid w:val="0"/>
              <w:ind w:firstLine="520"/>
              <w:rPr>
                <w:rFonts w:ascii="Times New Roman" w:hAnsi="Times New Roman"/>
              </w:rPr>
            </w:pPr>
            <w:r w:rsidRPr="00FB6A77">
              <w:rPr>
                <w:rFonts w:ascii="Times New Roman" w:hAnsi="Times New Roman" w:hint="eastAsia"/>
                <w:szCs w:val="26"/>
                <w:shd w:val="clear" w:color="auto" w:fill="FFFFFF"/>
              </w:rPr>
              <w:t>工作区钻孔周边</w:t>
            </w:r>
            <w:r w:rsidRPr="00FB6A77">
              <w:rPr>
                <w:rFonts w:ascii="Times New Roman" w:hAnsi="Times New Roman" w:hint="eastAsia"/>
                <w:szCs w:val="26"/>
                <w:shd w:val="clear" w:color="auto" w:fill="FFFFFF"/>
              </w:rPr>
              <w:t>500m</w:t>
            </w:r>
            <w:r w:rsidRPr="00FB6A77">
              <w:rPr>
                <w:rFonts w:ascii="Times New Roman" w:hAnsi="Times New Roman" w:hint="eastAsia"/>
                <w:szCs w:val="26"/>
                <w:shd w:val="clear" w:color="auto" w:fill="FFFFFF"/>
              </w:rPr>
              <w:t>范围内无人口分布，在实际勘探过程中，随着对勘探成果的不断研究以及区域找矿认识的不断深入，钻探点位会根据实际情况进行调整，调整尺度可能在</w:t>
            </w:r>
            <w:r w:rsidRPr="00FB6A77">
              <w:rPr>
                <w:rFonts w:ascii="Times New Roman" w:hAnsi="Times New Roman" w:hint="eastAsia"/>
                <w:szCs w:val="26"/>
                <w:shd w:val="clear" w:color="auto" w:fill="FFFFFF"/>
              </w:rPr>
              <w:t>20</w:t>
            </w:r>
            <w:r w:rsidR="00135570" w:rsidRPr="00FB6A77">
              <w:rPr>
                <w:rFonts w:ascii="Times New Roman" w:hAnsi="Times New Roman" w:hint="eastAsia"/>
              </w:rPr>
              <w:t>～</w:t>
            </w:r>
            <w:r w:rsidRPr="00FB6A77">
              <w:rPr>
                <w:rFonts w:ascii="Times New Roman" w:hAnsi="Times New Roman" w:hint="eastAsia"/>
                <w:szCs w:val="26"/>
                <w:shd w:val="clear" w:color="auto" w:fill="FFFFFF"/>
              </w:rPr>
              <w:t>200m</w:t>
            </w:r>
            <w:r w:rsidR="00ED4B45" w:rsidRPr="00FB6A77">
              <w:rPr>
                <w:rFonts w:ascii="Times New Roman" w:hAnsi="Times New Roman" w:hint="eastAsia"/>
                <w:szCs w:val="26"/>
                <w:shd w:val="clear" w:color="auto" w:fill="FFFFFF"/>
              </w:rPr>
              <w:t>，但不会靠近居民点</w:t>
            </w:r>
            <w:r w:rsidRPr="00FB6A77">
              <w:rPr>
                <w:rFonts w:ascii="Times New Roman" w:hAnsi="Times New Roman" w:hint="eastAsia"/>
                <w:szCs w:val="26"/>
                <w:shd w:val="clear" w:color="auto" w:fill="FFFFFF"/>
              </w:rPr>
              <w:t>。因此，本项目钻探点位的布置基本不在居民区活动范围内。</w:t>
            </w:r>
          </w:p>
          <w:p w:rsidR="0062436D" w:rsidRPr="00FB6A77" w:rsidRDefault="008730C6" w:rsidP="00AE7A22">
            <w:pPr>
              <w:pStyle w:val="00"/>
              <w:adjustRightInd w:val="0"/>
              <w:snapToGrid w:val="0"/>
              <w:spacing w:beforeLines="50" w:before="156" w:line="240" w:lineRule="auto"/>
              <w:ind w:firstLineChars="0" w:firstLine="0"/>
              <w:jc w:val="center"/>
              <w:rPr>
                <w:rFonts w:ascii="Times New Roman" w:hAnsi="Times New Roman"/>
              </w:rPr>
            </w:pPr>
            <w:r w:rsidRPr="00FB6A77">
              <w:rPr>
                <w:noProof/>
              </w:rPr>
              <w:lastRenderedPageBreak/>
              <w:drawing>
                <wp:inline distT="0" distB="0" distL="0" distR="0" wp14:anchorId="2EA2C617" wp14:editId="35963540">
                  <wp:extent cx="3960000" cy="3782255"/>
                  <wp:effectExtent l="0" t="0" r="0" b="0"/>
                  <wp:docPr id="21" name="图片 21" descr="D:\4--2022\2-环评报告\希望—里坑-终 - 居民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4--2022\2-环评报告\希望—里坑-终 - 居民区.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0000" cy="3782255"/>
                          </a:xfrm>
                          <a:prstGeom prst="rect">
                            <a:avLst/>
                          </a:prstGeom>
                          <a:noFill/>
                          <a:ln>
                            <a:noFill/>
                          </a:ln>
                        </pic:spPr>
                      </pic:pic>
                    </a:graphicData>
                  </a:graphic>
                </wp:inline>
              </w:drawing>
            </w:r>
          </w:p>
          <w:p w:rsidR="0062436D" w:rsidRPr="00FB6A77" w:rsidRDefault="0062436D" w:rsidP="00E12DF9">
            <w:pPr>
              <w:pStyle w:val="00"/>
              <w:adjustRightInd w:val="0"/>
              <w:snapToGrid w:val="0"/>
              <w:spacing w:line="420" w:lineRule="exact"/>
              <w:ind w:firstLineChars="0" w:firstLine="0"/>
              <w:jc w:val="center"/>
              <w:rPr>
                <w:rFonts w:ascii="Times New Roman" w:hAnsi="Times New Roman"/>
                <w:sz w:val="21"/>
                <w:szCs w:val="21"/>
              </w:rPr>
            </w:pPr>
            <w:r w:rsidRPr="00FB6A77">
              <w:rPr>
                <w:rFonts w:ascii="Times New Roman" w:hAnsi="Times New Roman" w:hint="eastAsia"/>
                <w:sz w:val="21"/>
                <w:szCs w:val="21"/>
              </w:rPr>
              <w:t>图</w:t>
            </w:r>
            <w:r w:rsidRPr="00FB6A77">
              <w:rPr>
                <w:rFonts w:ascii="Times New Roman" w:hAnsi="Times New Roman" w:hint="eastAsia"/>
                <w:sz w:val="21"/>
                <w:szCs w:val="21"/>
              </w:rPr>
              <w:t>3-1</w:t>
            </w:r>
            <w:r w:rsidR="0025058F">
              <w:rPr>
                <w:rFonts w:ascii="Times New Roman" w:hAnsi="Times New Roman" w:hint="eastAsia"/>
                <w:sz w:val="21"/>
                <w:szCs w:val="21"/>
              </w:rPr>
              <w:t xml:space="preserve">0  </w:t>
            </w:r>
            <w:r w:rsidR="00D049EB" w:rsidRPr="00FB6A77">
              <w:rPr>
                <w:rFonts w:ascii="Times New Roman" w:hAnsi="Times New Roman" w:hint="eastAsia"/>
                <w:sz w:val="21"/>
                <w:szCs w:val="21"/>
              </w:rPr>
              <w:t>希望—里坑</w:t>
            </w:r>
            <w:r w:rsidR="00E12DF9" w:rsidRPr="00FB6A77">
              <w:rPr>
                <w:rFonts w:ascii="Times New Roman" w:hAnsi="Times New Roman" w:hint="eastAsia"/>
                <w:sz w:val="21"/>
                <w:szCs w:val="21"/>
              </w:rPr>
              <w:t>工作区周边</w:t>
            </w:r>
            <w:r w:rsidR="00F114A6" w:rsidRPr="00FB6A77">
              <w:rPr>
                <w:rFonts w:ascii="Times New Roman" w:hAnsi="Times New Roman" w:hint="eastAsia"/>
                <w:sz w:val="21"/>
                <w:szCs w:val="21"/>
              </w:rPr>
              <w:t>居民点分布图</w:t>
            </w:r>
          </w:p>
          <w:p w:rsidR="004E6472" w:rsidRPr="00FB6A77" w:rsidRDefault="004E6472" w:rsidP="004E6472">
            <w:pPr>
              <w:pStyle w:val="00"/>
              <w:adjustRightInd w:val="0"/>
              <w:snapToGrid w:val="0"/>
              <w:spacing w:line="240" w:lineRule="auto"/>
              <w:ind w:firstLineChars="0" w:firstLine="0"/>
              <w:jc w:val="center"/>
              <w:rPr>
                <w:rFonts w:ascii="Times New Roman" w:hAnsi="Times New Roman"/>
                <w:sz w:val="21"/>
                <w:szCs w:val="21"/>
              </w:rPr>
            </w:pPr>
            <w:r w:rsidRPr="00FB6A77">
              <w:rPr>
                <w:noProof/>
              </w:rPr>
              <w:drawing>
                <wp:inline distT="0" distB="0" distL="0" distR="0" wp14:anchorId="5E85AA5F" wp14:editId="48E5DB59">
                  <wp:extent cx="3960000" cy="4318712"/>
                  <wp:effectExtent l="0" t="0" r="0" b="0"/>
                  <wp:docPr id="20" name="图片 20" descr="D:\4--2022\2-环评报告\帽东—竹山下部署居民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4--2022\2-环评报告\帽东—竹山下部署居民区.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60000" cy="4318712"/>
                          </a:xfrm>
                          <a:prstGeom prst="rect">
                            <a:avLst/>
                          </a:prstGeom>
                          <a:noFill/>
                          <a:ln>
                            <a:noFill/>
                          </a:ln>
                        </pic:spPr>
                      </pic:pic>
                    </a:graphicData>
                  </a:graphic>
                </wp:inline>
              </w:drawing>
            </w:r>
          </w:p>
          <w:p w:rsidR="00AA04E4" w:rsidRPr="00FB6A77" w:rsidRDefault="004E6472" w:rsidP="0025058F">
            <w:pPr>
              <w:pStyle w:val="00"/>
              <w:adjustRightInd w:val="0"/>
              <w:snapToGrid w:val="0"/>
              <w:spacing w:line="420" w:lineRule="exact"/>
              <w:ind w:firstLineChars="0" w:firstLine="0"/>
              <w:jc w:val="center"/>
              <w:rPr>
                <w:rFonts w:ascii="Times New Roman" w:hAnsi="Times New Roman"/>
                <w:sz w:val="21"/>
                <w:szCs w:val="21"/>
              </w:rPr>
            </w:pPr>
            <w:r w:rsidRPr="00FB6A77">
              <w:rPr>
                <w:rFonts w:ascii="Times New Roman" w:hAnsi="Times New Roman" w:hint="eastAsia"/>
                <w:sz w:val="21"/>
                <w:szCs w:val="21"/>
              </w:rPr>
              <w:t>图</w:t>
            </w:r>
            <w:r w:rsidRPr="00FB6A77">
              <w:rPr>
                <w:rFonts w:ascii="Times New Roman" w:hAnsi="Times New Roman" w:hint="eastAsia"/>
                <w:sz w:val="21"/>
                <w:szCs w:val="21"/>
              </w:rPr>
              <w:t>3-1</w:t>
            </w:r>
            <w:r w:rsidR="0025058F">
              <w:rPr>
                <w:rFonts w:ascii="Times New Roman" w:hAnsi="Times New Roman" w:hint="eastAsia"/>
                <w:sz w:val="21"/>
                <w:szCs w:val="21"/>
              </w:rPr>
              <w:t xml:space="preserve">1  </w:t>
            </w:r>
            <w:r w:rsidRPr="00FB6A77">
              <w:rPr>
                <w:rFonts w:ascii="Times New Roman" w:hAnsi="Times New Roman" w:hint="eastAsia"/>
                <w:sz w:val="21"/>
                <w:szCs w:val="21"/>
              </w:rPr>
              <w:t>帽东—竹山下工作区周边居民点分布图</w:t>
            </w:r>
          </w:p>
        </w:tc>
      </w:tr>
    </w:tbl>
    <w:p w:rsidR="00440975" w:rsidRPr="00FB6A77" w:rsidRDefault="00440975">
      <w:pPr>
        <w:rPr>
          <w:rFonts w:ascii="Times New Roman" w:hAnsi="Times New Roman" w:cs="Times New Roman"/>
        </w:rPr>
        <w:sectPr w:rsidR="00440975" w:rsidRPr="00FB6A77">
          <w:pgSz w:w="11906" w:h="16838"/>
          <w:pgMar w:top="1440" w:right="1800" w:bottom="1440" w:left="1800" w:header="851" w:footer="992" w:gutter="0"/>
          <w:cols w:space="425"/>
          <w:docGrid w:type="lines" w:linePitch="312"/>
        </w:sectPr>
      </w:pPr>
    </w:p>
    <w:p w:rsidR="00440975" w:rsidRDefault="002104FF" w:rsidP="00440975">
      <w:pPr>
        <w:pStyle w:val="a6"/>
        <w:spacing w:line="400" w:lineRule="exact"/>
        <w:outlineLvl w:val="0"/>
        <w:rPr>
          <w:rFonts w:ascii="Times New Roman" w:hAnsi="Times New Roman"/>
          <w:b/>
          <w:sz w:val="26"/>
          <w:szCs w:val="26"/>
        </w:rPr>
      </w:pPr>
      <w:bookmarkStart w:id="9" w:name="_Toc97710132"/>
      <w:bookmarkStart w:id="10" w:name="_Toc97759292"/>
      <w:r w:rsidRPr="00FB6A77">
        <w:rPr>
          <w:rFonts w:ascii="Times New Roman" w:hAnsi="Times New Roman"/>
          <w:b/>
          <w:sz w:val="26"/>
          <w:szCs w:val="26"/>
        </w:rPr>
        <w:lastRenderedPageBreak/>
        <w:t>4</w:t>
      </w:r>
      <w:r w:rsidR="00440975" w:rsidRPr="00FB6A77">
        <w:rPr>
          <w:rFonts w:ascii="Times New Roman" w:hAnsi="Times New Roman"/>
          <w:b/>
          <w:sz w:val="26"/>
          <w:szCs w:val="26"/>
        </w:rPr>
        <w:t>评价适用标准</w:t>
      </w:r>
      <w:bookmarkEnd w:id="9"/>
      <w:bookmarkEnd w:id="10"/>
    </w:p>
    <w:tbl>
      <w:tblPr>
        <w:tblStyle w:val="af2"/>
        <w:tblW w:w="5000" w:type="pct"/>
        <w:tblLook w:val="04A0" w:firstRow="1" w:lastRow="0" w:firstColumn="1" w:lastColumn="0" w:noHBand="0" w:noVBand="1"/>
      </w:tblPr>
      <w:tblGrid>
        <w:gridCol w:w="675"/>
        <w:gridCol w:w="7847"/>
      </w:tblGrid>
      <w:tr w:rsidR="00353925" w:rsidRPr="00EC0C5F" w:rsidTr="00353925">
        <w:trPr>
          <w:trHeight w:val="6028"/>
        </w:trPr>
        <w:tc>
          <w:tcPr>
            <w:tcW w:w="396" w:type="pct"/>
            <w:vAlign w:val="center"/>
          </w:tcPr>
          <w:p w:rsidR="00353925" w:rsidRPr="00353925" w:rsidRDefault="00353925" w:rsidP="00353925">
            <w:pPr>
              <w:jc w:val="left"/>
              <w:rPr>
                <w:rFonts w:asciiTheme="minorEastAsia" w:hAnsiTheme="minorEastAsia" w:cs="Times New Roman"/>
                <w:b/>
                <w:sz w:val="21"/>
                <w:szCs w:val="21"/>
              </w:rPr>
            </w:pPr>
            <w:r w:rsidRPr="00353925">
              <w:rPr>
                <w:rFonts w:asciiTheme="minorEastAsia" w:hAnsiTheme="minorEastAsia" w:cs="Times New Roman" w:hint="eastAsia"/>
                <w:b/>
                <w:sz w:val="21"/>
                <w:szCs w:val="21"/>
              </w:rPr>
              <w:t>环境质量标准</w:t>
            </w:r>
          </w:p>
        </w:tc>
        <w:tc>
          <w:tcPr>
            <w:tcW w:w="4604" w:type="pct"/>
            <w:vAlign w:val="center"/>
          </w:tcPr>
          <w:p w:rsidR="00353925" w:rsidRDefault="00353925" w:rsidP="006C0808">
            <w:pPr>
              <w:adjustRightInd w:val="0"/>
              <w:snapToGrid w:val="0"/>
              <w:spacing w:line="480" w:lineRule="exact"/>
              <w:ind w:firstLineChars="200" w:firstLine="520"/>
              <w:jc w:val="left"/>
            </w:pPr>
            <w:r w:rsidRPr="00E94D2A">
              <w:rPr>
                <w:rFonts w:ascii="Times New Roman" w:hAnsi="Times New Roman" w:cs="Times New Roman"/>
                <w:sz w:val="26"/>
                <w:szCs w:val="26"/>
                <w:shd w:val="clear" w:color="auto" w:fill="FFFFFF"/>
              </w:rPr>
              <w:t>根据项目工作区环境功能区划，本项目环境质量执行标准见表</w:t>
            </w:r>
            <w:r w:rsidRPr="00E94D2A">
              <w:rPr>
                <w:rFonts w:ascii="Times New Roman" w:hAnsi="Times New Roman" w:cs="Times New Roman"/>
                <w:sz w:val="26"/>
                <w:szCs w:val="26"/>
                <w:shd w:val="clear" w:color="auto" w:fill="FFFFFF"/>
              </w:rPr>
              <w:t>4-1</w:t>
            </w:r>
            <w:r w:rsidRPr="00E94D2A">
              <w:rPr>
                <w:rFonts w:ascii="Times New Roman" w:hAnsi="Times New Roman" w:cs="Times New Roman"/>
                <w:sz w:val="26"/>
                <w:szCs w:val="26"/>
                <w:shd w:val="clear" w:color="auto" w:fill="FFFFFF"/>
              </w:rPr>
              <w:t>。</w:t>
            </w:r>
          </w:p>
          <w:p w:rsidR="00353925" w:rsidRPr="006C0808" w:rsidRDefault="00353925" w:rsidP="00353925">
            <w:pPr>
              <w:spacing w:line="259" w:lineRule="auto"/>
              <w:ind w:right="17"/>
              <w:jc w:val="center"/>
              <w:rPr>
                <w:b/>
                <w:sz w:val="21"/>
                <w:szCs w:val="21"/>
              </w:rPr>
            </w:pPr>
            <w:r w:rsidRPr="006C0808">
              <w:rPr>
                <w:b/>
                <w:sz w:val="21"/>
                <w:szCs w:val="21"/>
              </w:rPr>
              <w:t>表</w:t>
            </w:r>
            <w:r w:rsidRPr="006C0808">
              <w:rPr>
                <w:rFonts w:ascii="Times New Roman" w:eastAsia="Times New Roman" w:hAnsi="Times New Roman" w:cs="Times New Roman"/>
                <w:b/>
                <w:sz w:val="21"/>
                <w:szCs w:val="21"/>
              </w:rPr>
              <w:t xml:space="preserve">4-1  </w:t>
            </w:r>
            <w:r w:rsidRPr="006C0808">
              <w:rPr>
                <w:b/>
                <w:sz w:val="21"/>
                <w:szCs w:val="21"/>
              </w:rPr>
              <w:t>项目环境质量执行标准一览表</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5" w:type="dxa"/>
                <w:left w:w="142" w:type="dxa"/>
                <w:right w:w="91" w:type="dxa"/>
              </w:tblCellMar>
              <w:tblLook w:val="04A0" w:firstRow="1" w:lastRow="0" w:firstColumn="1" w:lastColumn="0" w:noHBand="0" w:noVBand="1"/>
            </w:tblPr>
            <w:tblGrid>
              <w:gridCol w:w="882"/>
              <w:gridCol w:w="1343"/>
              <w:gridCol w:w="1731"/>
              <w:gridCol w:w="860"/>
              <w:gridCol w:w="657"/>
              <w:gridCol w:w="738"/>
              <w:gridCol w:w="1410"/>
            </w:tblGrid>
            <w:tr w:rsidR="00353925" w:rsidTr="00C12FF3">
              <w:trPr>
                <w:trHeight w:val="284"/>
              </w:trPr>
              <w:tc>
                <w:tcPr>
                  <w:tcW w:w="579" w:type="pct"/>
                </w:tcPr>
                <w:p w:rsidR="00353925" w:rsidRPr="00353925" w:rsidRDefault="00353925" w:rsidP="00353925">
                  <w:pPr>
                    <w:spacing w:line="259" w:lineRule="auto"/>
                    <w:ind w:left="127"/>
                    <w:rPr>
                      <w:sz w:val="21"/>
                      <w:szCs w:val="21"/>
                    </w:rPr>
                  </w:pPr>
                  <w:r w:rsidRPr="00353925">
                    <w:rPr>
                      <w:sz w:val="21"/>
                      <w:szCs w:val="21"/>
                    </w:rPr>
                    <w:t>类别</w:t>
                  </w:r>
                  <w:r w:rsidRPr="00353925">
                    <w:rPr>
                      <w:rFonts w:ascii="Times New Roman" w:eastAsia="Times New Roman" w:hAnsi="Times New Roman" w:cs="Times New Roman"/>
                      <w:sz w:val="21"/>
                      <w:szCs w:val="21"/>
                    </w:rPr>
                    <w:t xml:space="preserve"> </w:t>
                  </w:r>
                </w:p>
              </w:tc>
              <w:tc>
                <w:tcPr>
                  <w:tcW w:w="881" w:type="pct"/>
                </w:tcPr>
                <w:p w:rsidR="00353925" w:rsidRPr="00353925" w:rsidRDefault="00353925" w:rsidP="00353925">
                  <w:pPr>
                    <w:spacing w:line="259" w:lineRule="auto"/>
                    <w:ind w:right="52"/>
                    <w:jc w:val="center"/>
                    <w:rPr>
                      <w:sz w:val="21"/>
                      <w:szCs w:val="21"/>
                    </w:rPr>
                  </w:pPr>
                  <w:r w:rsidRPr="00353925">
                    <w:rPr>
                      <w:sz w:val="21"/>
                      <w:szCs w:val="21"/>
                    </w:rPr>
                    <w:t>标准名称</w:t>
                  </w:r>
                  <w:r w:rsidRPr="00353925">
                    <w:rPr>
                      <w:rFonts w:ascii="Times New Roman" w:eastAsia="Times New Roman" w:hAnsi="Times New Roman" w:cs="Times New Roman"/>
                      <w:sz w:val="21"/>
                      <w:szCs w:val="21"/>
                    </w:rPr>
                    <w:t xml:space="preserve"> </w:t>
                  </w:r>
                </w:p>
              </w:tc>
              <w:tc>
                <w:tcPr>
                  <w:tcW w:w="1136" w:type="pct"/>
                </w:tcPr>
                <w:p w:rsidR="00353925" w:rsidRPr="00353925" w:rsidRDefault="00353925" w:rsidP="00353925">
                  <w:pPr>
                    <w:spacing w:line="259" w:lineRule="auto"/>
                    <w:ind w:right="53"/>
                    <w:jc w:val="center"/>
                    <w:rPr>
                      <w:sz w:val="21"/>
                      <w:szCs w:val="21"/>
                    </w:rPr>
                  </w:pPr>
                  <w:r w:rsidRPr="00353925">
                    <w:rPr>
                      <w:sz w:val="21"/>
                      <w:szCs w:val="21"/>
                    </w:rPr>
                    <w:t>执行标准</w:t>
                  </w:r>
                  <w:r w:rsidRPr="00353925">
                    <w:rPr>
                      <w:rFonts w:ascii="Times New Roman" w:eastAsia="Times New Roman" w:hAnsi="Times New Roman" w:cs="Times New Roman"/>
                      <w:sz w:val="21"/>
                      <w:szCs w:val="21"/>
                    </w:rPr>
                    <w:t xml:space="preserve"> </w:t>
                  </w:r>
                </w:p>
              </w:tc>
              <w:tc>
                <w:tcPr>
                  <w:tcW w:w="2404" w:type="pct"/>
                  <w:gridSpan w:val="4"/>
                </w:tcPr>
                <w:p w:rsidR="00353925" w:rsidRPr="00353925" w:rsidRDefault="00353925" w:rsidP="00353925">
                  <w:pPr>
                    <w:spacing w:line="259" w:lineRule="auto"/>
                    <w:ind w:right="52"/>
                    <w:jc w:val="center"/>
                    <w:rPr>
                      <w:sz w:val="21"/>
                      <w:szCs w:val="21"/>
                    </w:rPr>
                  </w:pPr>
                  <w:r w:rsidRPr="00353925">
                    <w:rPr>
                      <w:sz w:val="21"/>
                      <w:szCs w:val="21"/>
                    </w:rPr>
                    <w:t>项目名称及标准值</w:t>
                  </w:r>
                  <w:r w:rsidRPr="00353925">
                    <w:rPr>
                      <w:rFonts w:ascii="Times New Roman" w:eastAsia="Times New Roman" w:hAnsi="Times New Roman" w:cs="Times New Roman"/>
                      <w:sz w:val="21"/>
                      <w:szCs w:val="21"/>
                    </w:rPr>
                    <w:t xml:space="preserve"> </w:t>
                  </w:r>
                </w:p>
              </w:tc>
            </w:tr>
            <w:tr w:rsidR="00353925" w:rsidTr="00C12FF3">
              <w:trPr>
                <w:trHeight w:val="284"/>
              </w:trPr>
              <w:tc>
                <w:tcPr>
                  <w:tcW w:w="579" w:type="pct"/>
                  <w:vMerge w:val="restart"/>
                  <w:vAlign w:val="center"/>
                </w:tcPr>
                <w:p w:rsidR="00353925" w:rsidRPr="00353925" w:rsidRDefault="00353925" w:rsidP="00353925">
                  <w:pPr>
                    <w:spacing w:line="240" w:lineRule="exact"/>
                    <w:jc w:val="center"/>
                    <w:rPr>
                      <w:sz w:val="21"/>
                      <w:szCs w:val="21"/>
                    </w:rPr>
                  </w:pPr>
                  <w:r w:rsidRPr="00353925">
                    <w:rPr>
                      <w:sz w:val="21"/>
                      <w:szCs w:val="21"/>
                    </w:rPr>
                    <w:t>环境</w:t>
                  </w:r>
                </w:p>
                <w:p w:rsidR="00353925" w:rsidRPr="00353925" w:rsidRDefault="00353925" w:rsidP="00353925">
                  <w:pPr>
                    <w:spacing w:line="240" w:lineRule="exact"/>
                    <w:jc w:val="center"/>
                    <w:rPr>
                      <w:sz w:val="21"/>
                      <w:szCs w:val="21"/>
                    </w:rPr>
                  </w:pPr>
                  <w:r w:rsidRPr="00353925">
                    <w:rPr>
                      <w:sz w:val="21"/>
                      <w:szCs w:val="21"/>
                    </w:rPr>
                    <w:t>空气</w:t>
                  </w:r>
                </w:p>
              </w:tc>
              <w:tc>
                <w:tcPr>
                  <w:tcW w:w="881" w:type="pct"/>
                  <w:vMerge w:val="restart"/>
                  <w:vAlign w:val="center"/>
                </w:tcPr>
                <w:p w:rsidR="00353925" w:rsidRPr="00353925" w:rsidRDefault="00353925" w:rsidP="00353925">
                  <w:pPr>
                    <w:spacing w:line="240" w:lineRule="exact"/>
                    <w:jc w:val="center"/>
                    <w:rPr>
                      <w:sz w:val="21"/>
                      <w:szCs w:val="21"/>
                    </w:rPr>
                  </w:pPr>
                  <w:r w:rsidRPr="00353925">
                    <w:rPr>
                      <w:sz w:val="21"/>
                      <w:szCs w:val="21"/>
                    </w:rPr>
                    <w:t>《环境空气质量标准》</w:t>
                  </w:r>
                </w:p>
              </w:tc>
              <w:tc>
                <w:tcPr>
                  <w:tcW w:w="1136" w:type="pct"/>
                  <w:vMerge w:val="restart"/>
                  <w:vAlign w:val="center"/>
                </w:tcPr>
                <w:p w:rsidR="00353925" w:rsidRPr="00353925" w:rsidRDefault="00353925" w:rsidP="00353925">
                  <w:pPr>
                    <w:spacing w:line="240" w:lineRule="exact"/>
                    <w:jc w:val="center"/>
                    <w:rPr>
                      <w:rFonts w:ascii="Times New Roman" w:eastAsia="Times New Roman" w:hAnsi="Times New Roman" w:cs="Times New Roman"/>
                      <w:sz w:val="21"/>
                      <w:szCs w:val="21"/>
                    </w:rPr>
                  </w:pPr>
                  <w:r w:rsidRPr="00353925">
                    <w:rPr>
                      <w:rFonts w:ascii="Times New Roman" w:eastAsia="Times New Roman" w:hAnsi="Times New Roman" w:cs="Times New Roman"/>
                      <w:sz w:val="21"/>
                      <w:szCs w:val="21"/>
                    </w:rPr>
                    <w:t>GB3095-2012</w:t>
                  </w:r>
                </w:p>
                <w:p w:rsidR="00353925" w:rsidRPr="00353925" w:rsidRDefault="00353925" w:rsidP="00353925">
                  <w:pPr>
                    <w:spacing w:line="240" w:lineRule="exact"/>
                    <w:jc w:val="center"/>
                    <w:rPr>
                      <w:sz w:val="21"/>
                      <w:szCs w:val="21"/>
                    </w:rPr>
                  </w:pPr>
                  <w:r w:rsidRPr="00353925">
                    <w:rPr>
                      <w:sz w:val="21"/>
                      <w:szCs w:val="21"/>
                    </w:rPr>
                    <w:t>二级</w:t>
                  </w:r>
                </w:p>
              </w:tc>
              <w:tc>
                <w:tcPr>
                  <w:tcW w:w="564" w:type="pct"/>
                </w:tcPr>
                <w:p w:rsidR="00353925" w:rsidRPr="00353925" w:rsidRDefault="00353925" w:rsidP="00353925">
                  <w:pPr>
                    <w:spacing w:line="240" w:lineRule="exact"/>
                    <w:ind w:right="54"/>
                    <w:jc w:val="center"/>
                    <w:rPr>
                      <w:sz w:val="21"/>
                      <w:szCs w:val="21"/>
                    </w:rPr>
                  </w:pPr>
                  <w:r w:rsidRPr="00353925">
                    <w:rPr>
                      <w:rFonts w:ascii="Times New Roman" w:eastAsia="Times New Roman" w:hAnsi="Times New Roman" w:cs="Times New Roman"/>
                      <w:sz w:val="21"/>
                      <w:szCs w:val="21"/>
                    </w:rPr>
                    <w:t>SO</w:t>
                  </w:r>
                  <w:r w:rsidRPr="00353925">
                    <w:rPr>
                      <w:rFonts w:ascii="Times New Roman" w:eastAsia="Times New Roman" w:hAnsi="Times New Roman" w:cs="Times New Roman"/>
                      <w:sz w:val="21"/>
                      <w:szCs w:val="21"/>
                      <w:vertAlign w:val="subscript"/>
                    </w:rPr>
                    <w:t>2</w:t>
                  </w:r>
                </w:p>
              </w:tc>
              <w:tc>
                <w:tcPr>
                  <w:tcW w:w="915" w:type="pct"/>
                  <w:gridSpan w:val="2"/>
                </w:tcPr>
                <w:p w:rsidR="00353925" w:rsidRPr="00353925" w:rsidRDefault="00353925" w:rsidP="00353925">
                  <w:pPr>
                    <w:spacing w:line="240" w:lineRule="exact"/>
                    <w:jc w:val="center"/>
                    <w:rPr>
                      <w:sz w:val="21"/>
                      <w:szCs w:val="21"/>
                    </w:rPr>
                  </w:pPr>
                  <w:r w:rsidRPr="00353925">
                    <w:rPr>
                      <w:rFonts w:ascii="Times New Roman" w:eastAsia="Times New Roman" w:hAnsi="Times New Roman" w:cs="Times New Roman"/>
                      <w:sz w:val="21"/>
                      <w:szCs w:val="21"/>
                    </w:rPr>
                    <w:t>1</w:t>
                  </w:r>
                  <w:r w:rsidRPr="00353925">
                    <w:rPr>
                      <w:sz w:val="21"/>
                      <w:szCs w:val="21"/>
                    </w:rPr>
                    <w:t>小时平均</w:t>
                  </w:r>
                </w:p>
              </w:tc>
              <w:tc>
                <w:tcPr>
                  <w:tcW w:w="925" w:type="pct"/>
                </w:tcPr>
                <w:p w:rsidR="00353925" w:rsidRPr="00353925" w:rsidRDefault="00353925" w:rsidP="00353925">
                  <w:pPr>
                    <w:spacing w:line="240" w:lineRule="exact"/>
                    <w:ind w:right="51"/>
                    <w:jc w:val="center"/>
                    <w:rPr>
                      <w:sz w:val="21"/>
                      <w:szCs w:val="21"/>
                    </w:rPr>
                  </w:pPr>
                  <w:r w:rsidRPr="00353925">
                    <w:rPr>
                      <w:rFonts w:ascii="Times New Roman" w:eastAsia="Times New Roman" w:hAnsi="Times New Roman" w:cs="Times New Roman"/>
                      <w:sz w:val="21"/>
                      <w:szCs w:val="21"/>
                    </w:rPr>
                    <w:t>0.5mg/m</w:t>
                  </w:r>
                  <w:r w:rsidRPr="00353925">
                    <w:rPr>
                      <w:rFonts w:ascii="Times New Roman" w:eastAsia="Times New Roman" w:hAnsi="Times New Roman" w:cs="Times New Roman"/>
                      <w:sz w:val="21"/>
                      <w:szCs w:val="21"/>
                      <w:vertAlign w:val="superscript"/>
                    </w:rPr>
                    <w:t>3</w:t>
                  </w:r>
                  <w:r w:rsidRPr="00353925">
                    <w:rPr>
                      <w:rFonts w:ascii="Times New Roman" w:eastAsia="Times New Roman" w:hAnsi="Times New Roman" w:cs="Times New Roman"/>
                      <w:sz w:val="21"/>
                      <w:szCs w:val="21"/>
                    </w:rPr>
                    <w:t xml:space="preserve"> </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tcPr>
                <w:p w:rsidR="00353925" w:rsidRPr="00353925" w:rsidRDefault="00353925" w:rsidP="00353925">
                  <w:pPr>
                    <w:spacing w:line="240" w:lineRule="exact"/>
                    <w:ind w:right="54"/>
                    <w:jc w:val="center"/>
                    <w:rPr>
                      <w:sz w:val="21"/>
                      <w:szCs w:val="21"/>
                    </w:rPr>
                  </w:pPr>
                  <w:r w:rsidRPr="00353925">
                    <w:rPr>
                      <w:rFonts w:ascii="Times New Roman" w:eastAsia="Times New Roman" w:hAnsi="Times New Roman" w:cs="Times New Roman"/>
                      <w:sz w:val="21"/>
                      <w:szCs w:val="21"/>
                    </w:rPr>
                    <w:t>TSP</w:t>
                  </w:r>
                </w:p>
              </w:tc>
              <w:tc>
                <w:tcPr>
                  <w:tcW w:w="915" w:type="pct"/>
                  <w:gridSpan w:val="2"/>
                </w:tcPr>
                <w:p w:rsidR="00353925" w:rsidRPr="00353925" w:rsidRDefault="00353925" w:rsidP="00353925">
                  <w:pPr>
                    <w:spacing w:line="240" w:lineRule="exact"/>
                    <w:jc w:val="center"/>
                    <w:rPr>
                      <w:sz w:val="21"/>
                      <w:szCs w:val="21"/>
                    </w:rPr>
                  </w:pPr>
                  <w:r w:rsidRPr="00353925">
                    <w:rPr>
                      <w:rFonts w:ascii="Times New Roman" w:eastAsia="Times New Roman" w:hAnsi="Times New Roman" w:cs="Times New Roman"/>
                      <w:sz w:val="21"/>
                      <w:szCs w:val="21"/>
                    </w:rPr>
                    <w:t>24</w:t>
                  </w:r>
                  <w:r w:rsidRPr="00353925">
                    <w:rPr>
                      <w:sz w:val="21"/>
                      <w:szCs w:val="21"/>
                    </w:rPr>
                    <w:t>小时平均</w:t>
                  </w:r>
                </w:p>
              </w:tc>
              <w:tc>
                <w:tcPr>
                  <w:tcW w:w="925" w:type="pct"/>
                </w:tcPr>
                <w:p w:rsidR="00353925" w:rsidRPr="00353925" w:rsidRDefault="00353925" w:rsidP="00353925">
                  <w:pPr>
                    <w:spacing w:line="240" w:lineRule="exact"/>
                    <w:ind w:right="51"/>
                    <w:jc w:val="center"/>
                    <w:rPr>
                      <w:sz w:val="21"/>
                      <w:szCs w:val="21"/>
                    </w:rPr>
                  </w:pPr>
                  <w:r w:rsidRPr="00353925">
                    <w:rPr>
                      <w:rFonts w:ascii="Times New Roman" w:eastAsia="Times New Roman" w:hAnsi="Times New Roman" w:cs="Times New Roman"/>
                      <w:sz w:val="21"/>
                      <w:szCs w:val="21"/>
                    </w:rPr>
                    <w:t>0.3mg/m</w:t>
                  </w:r>
                  <w:r w:rsidRPr="00353925">
                    <w:rPr>
                      <w:rFonts w:ascii="Times New Roman" w:eastAsia="Times New Roman" w:hAnsi="Times New Roman" w:cs="Times New Roman"/>
                      <w:sz w:val="21"/>
                      <w:szCs w:val="21"/>
                      <w:vertAlign w:val="superscript"/>
                    </w:rPr>
                    <w:t>3</w:t>
                  </w:r>
                  <w:r w:rsidRPr="00353925">
                    <w:rPr>
                      <w:rFonts w:ascii="Times New Roman" w:eastAsia="Times New Roman" w:hAnsi="Times New Roman" w:cs="Times New Roman"/>
                      <w:sz w:val="21"/>
                      <w:szCs w:val="21"/>
                    </w:rPr>
                    <w:t xml:space="preserve"> </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tcPr>
                <w:p w:rsidR="00353925" w:rsidRPr="00353925" w:rsidRDefault="00353925" w:rsidP="00353925">
                  <w:pPr>
                    <w:spacing w:line="240" w:lineRule="exact"/>
                    <w:ind w:right="53"/>
                    <w:jc w:val="center"/>
                    <w:rPr>
                      <w:sz w:val="21"/>
                      <w:szCs w:val="21"/>
                    </w:rPr>
                  </w:pPr>
                  <w:r w:rsidRPr="00353925">
                    <w:rPr>
                      <w:rFonts w:ascii="Times New Roman" w:eastAsia="Times New Roman" w:hAnsi="Times New Roman" w:cs="Times New Roman"/>
                      <w:sz w:val="21"/>
                      <w:szCs w:val="21"/>
                    </w:rPr>
                    <w:t>NO</w:t>
                  </w:r>
                  <w:r w:rsidRPr="00353925">
                    <w:rPr>
                      <w:rFonts w:ascii="Times New Roman" w:eastAsia="Times New Roman" w:hAnsi="Times New Roman" w:cs="Times New Roman"/>
                      <w:sz w:val="21"/>
                      <w:szCs w:val="21"/>
                      <w:vertAlign w:val="subscript"/>
                    </w:rPr>
                    <w:t>x</w:t>
                  </w:r>
                </w:p>
              </w:tc>
              <w:tc>
                <w:tcPr>
                  <w:tcW w:w="915" w:type="pct"/>
                  <w:gridSpan w:val="2"/>
                </w:tcPr>
                <w:p w:rsidR="00353925" w:rsidRPr="00353925" w:rsidRDefault="00353925" w:rsidP="00353925">
                  <w:pPr>
                    <w:spacing w:line="240" w:lineRule="exact"/>
                    <w:jc w:val="center"/>
                    <w:rPr>
                      <w:sz w:val="21"/>
                      <w:szCs w:val="21"/>
                    </w:rPr>
                  </w:pPr>
                  <w:r w:rsidRPr="00353925">
                    <w:rPr>
                      <w:rFonts w:ascii="Times New Roman" w:eastAsia="Times New Roman" w:hAnsi="Times New Roman" w:cs="Times New Roman"/>
                      <w:sz w:val="21"/>
                      <w:szCs w:val="21"/>
                    </w:rPr>
                    <w:t>1</w:t>
                  </w:r>
                  <w:r w:rsidRPr="00353925">
                    <w:rPr>
                      <w:sz w:val="21"/>
                      <w:szCs w:val="21"/>
                    </w:rPr>
                    <w:t>小时平均</w:t>
                  </w:r>
                </w:p>
              </w:tc>
              <w:tc>
                <w:tcPr>
                  <w:tcW w:w="925" w:type="pct"/>
                </w:tcPr>
                <w:p w:rsidR="00353925" w:rsidRPr="00353925" w:rsidRDefault="00353925" w:rsidP="00353925">
                  <w:pPr>
                    <w:spacing w:line="240" w:lineRule="exact"/>
                    <w:ind w:right="53"/>
                    <w:jc w:val="center"/>
                    <w:rPr>
                      <w:sz w:val="21"/>
                      <w:szCs w:val="21"/>
                    </w:rPr>
                  </w:pPr>
                  <w:r w:rsidRPr="00353925">
                    <w:rPr>
                      <w:rFonts w:ascii="Times New Roman" w:eastAsia="Times New Roman" w:hAnsi="Times New Roman" w:cs="Times New Roman"/>
                      <w:sz w:val="21"/>
                      <w:szCs w:val="21"/>
                    </w:rPr>
                    <w:t>0.25mg/m</w:t>
                  </w:r>
                  <w:r w:rsidRPr="00353925">
                    <w:rPr>
                      <w:rFonts w:ascii="Times New Roman" w:eastAsia="Times New Roman" w:hAnsi="Times New Roman" w:cs="Times New Roman"/>
                      <w:sz w:val="21"/>
                      <w:szCs w:val="21"/>
                      <w:vertAlign w:val="superscript"/>
                    </w:rPr>
                    <w:t>3</w:t>
                  </w:r>
                  <w:r w:rsidRPr="00353925">
                    <w:rPr>
                      <w:rFonts w:ascii="Times New Roman" w:eastAsia="Times New Roman" w:hAnsi="Times New Roman" w:cs="Times New Roman"/>
                      <w:sz w:val="21"/>
                      <w:szCs w:val="21"/>
                    </w:rPr>
                    <w:t xml:space="preserve"> </w:t>
                  </w:r>
                </w:p>
              </w:tc>
            </w:tr>
            <w:tr w:rsidR="00353925" w:rsidTr="00C12FF3">
              <w:trPr>
                <w:trHeight w:val="284"/>
              </w:trPr>
              <w:tc>
                <w:tcPr>
                  <w:tcW w:w="579" w:type="pct"/>
                  <w:vMerge w:val="restart"/>
                  <w:vAlign w:val="center"/>
                </w:tcPr>
                <w:p w:rsidR="00353925" w:rsidRPr="00353925" w:rsidRDefault="00353925" w:rsidP="00353925">
                  <w:pPr>
                    <w:spacing w:line="240" w:lineRule="exact"/>
                    <w:jc w:val="center"/>
                    <w:rPr>
                      <w:sz w:val="21"/>
                      <w:szCs w:val="21"/>
                    </w:rPr>
                  </w:pPr>
                  <w:r w:rsidRPr="00353925">
                    <w:rPr>
                      <w:sz w:val="21"/>
                      <w:szCs w:val="21"/>
                    </w:rPr>
                    <w:t>地表水</w:t>
                  </w:r>
                </w:p>
                <w:p w:rsidR="00353925" w:rsidRPr="00353925" w:rsidRDefault="00353925" w:rsidP="00353925">
                  <w:pPr>
                    <w:spacing w:line="240" w:lineRule="exact"/>
                    <w:jc w:val="center"/>
                    <w:rPr>
                      <w:sz w:val="21"/>
                      <w:szCs w:val="21"/>
                    </w:rPr>
                  </w:pPr>
                  <w:r w:rsidRPr="00353925">
                    <w:rPr>
                      <w:sz w:val="21"/>
                      <w:szCs w:val="21"/>
                    </w:rPr>
                    <w:t>\</w:t>
                  </w:r>
                </w:p>
              </w:tc>
              <w:tc>
                <w:tcPr>
                  <w:tcW w:w="881" w:type="pct"/>
                  <w:vMerge w:val="restart"/>
                  <w:vAlign w:val="center"/>
                </w:tcPr>
                <w:p w:rsidR="00353925" w:rsidRPr="00353925" w:rsidRDefault="00353925" w:rsidP="00353925">
                  <w:pPr>
                    <w:spacing w:line="240" w:lineRule="exact"/>
                    <w:jc w:val="center"/>
                    <w:rPr>
                      <w:sz w:val="21"/>
                      <w:szCs w:val="21"/>
                    </w:rPr>
                  </w:pPr>
                  <w:r w:rsidRPr="00353925">
                    <w:rPr>
                      <w:sz w:val="21"/>
                      <w:szCs w:val="21"/>
                    </w:rPr>
                    <w:t>《地表水环境质量标准》</w:t>
                  </w:r>
                </w:p>
              </w:tc>
              <w:tc>
                <w:tcPr>
                  <w:tcW w:w="1136" w:type="pct"/>
                  <w:vMerge w:val="restart"/>
                  <w:vAlign w:val="center"/>
                </w:tcPr>
                <w:p w:rsidR="00353925" w:rsidRPr="00353925" w:rsidRDefault="00353925" w:rsidP="00353925">
                  <w:pPr>
                    <w:spacing w:line="240" w:lineRule="exact"/>
                    <w:jc w:val="center"/>
                    <w:rPr>
                      <w:rFonts w:ascii="Times New Roman" w:eastAsia="Times New Roman" w:hAnsi="Times New Roman" w:cs="Times New Roman"/>
                      <w:sz w:val="21"/>
                      <w:szCs w:val="21"/>
                    </w:rPr>
                  </w:pPr>
                  <w:r w:rsidRPr="00353925">
                    <w:rPr>
                      <w:rFonts w:ascii="Times New Roman" w:eastAsia="Times New Roman" w:hAnsi="Times New Roman" w:cs="Times New Roman"/>
                      <w:sz w:val="21"/>
                      <w:szCs w:val="21"/>
                    </w:rPr>
                    <w:t>GB3838-2002</w:t>
                  </w:r>
                </w:p>
                <w:p w:rsidR="00353925" w:rsidRPr="00353925" w:rsidRDefault="00353925" w:rsidP="00353925">
                  <w:pPr>
                    <w:spacing w:line="240" w:lineRule="exact"/>
                    <w:jc w:val="center"/>
                    <w:rPr>
                      <w:sz w:val="21"/>
                      <w:szCs w:val="21"/>
                    </w:rPr>
                  </w:pPr>
                  <w:r w:rsidRPr="00353925">
                    <w:rPr>
                      <w:rFonts w:ascii="Times New Roman" w:eastAsia="Times New Roman" w:hAnsi="Times New Roman" w:cs="Times New Roman"/>
                      <w:sz w:val="21"/>
                      <w:szCs w:val="21"/>
                    </w:rPr>
                    <w:t>Ⅲ</w:t>
                  </w:r>
                  <w:r w:rsidRPr="00353925">
                    <w:rPr>
                      <w:sz w:val="21"/>
                      <w:szCs w:val="21"/>
                    </w:rPr>
                    <w:t>类</w:t>
                  </w:r>
                </w:p>
              </w:tc>
              <w:tc>
                <w:tcPr>
                  <w:tcW w:w="564" w:type="pct"/>
                </w:tcPr>
                <w:p w:rsidR="00353925" w:rsidRPr="00353925" w:rsidRDefault="00353925" w:rsidP="00353925">
                  <w:pPr>
                    <w:spacing w:line="240" w:lineRule="exact"/>
                    <w:ind w:left="94"/>
                    <w:rPr>
                      <w:sz w:val="21"/>
                      <w:szCs w:val="21"/>
                    </w:rPr>
                  </w:pPr>
                  <w:r w:rsidRPr="00353925">
                    <w:rPr>
                      <w:rFonts w:ascii="Times New Roman" w:eastAsia="Times New Roman" w:hAnsi="Times New Roman" w:cs="Times New Roman"/>
                      <w:sz w:val="21"/>
                      <w:szCs w:val="21"/>
                    </w:rPr>
                    <w:t>COD</w:t>
                  </w:r>
                </w:p>
              </w:tc>
              <w:tc>
                <w:tcPr>
                  <w:tcW w:w="1840" w:type="pct"/>
                  <w:gridSpan w:val="3"/>
                  <w:vAlign w:val="center"/>
                </w:tcPr>
                <w:p w:rsidR="00353925" w:rsidRPr="00353925" w:rsidRDefault="00353925" w:rsidP="00353925">
                  <w:pPr>
                    <w:tabs>
                      <w:tab w:val="center" w:pos="1367"/>
                      <w:tab w:val="center" w:pos="1878"/>
                    </w:tabs>
                    <w:spacing w:line="240" w:lineRule="exact"/>
                    <w:jc w:val="center"/>
                    <w:rPr>
                      <w:sz w:val="21"/>
                      <w:szCs w:val="21"/>
                    </w:rPr>
                  </w:pPr>
                  <w:r w:rsidRPr="00353925">
                    <w:rPr>
                      <w:rFonts w:ascii="Times New Roman" w:eastAsia="Times New Roman" w:hAnsi="Times New Roman" w:cs="Times New Roman"/>
                      <w:sz w:val="21"/>
                      <w:szCs w:val="21"/>
                    </w:rPr>
                    <w:t>20.0mg/</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tcPr>
                <w:p w:rsidR="00353925" w:rsidRPr="00353925" w:rsidRDefault="00353925" w:rsidP="00353925">
                  <w:pPr>
                    <w:spacing w:line="240" w:lineRule="exact"/>
                    <w:ind w:left="58"/>
                    <w:rPr>
                      <w:sz w:val="21"/>
                      <w:szCs w:val="21"/>
                    </w:rPr>
                  </w:pPr>
                  <w:r w:rsidRPr="00353925">
                    <w:rPr>
                      <w:rFonts w:ascii="Times New Roman" w:eastAsia="Times New Roman" w:hAnsi="Times New Roman" w:cs="Times New Roman"/>
                      <w:sz w:val="21"/>
                      <w:szCs w:val="21"/>
                    </w:rPr>
                    <w:t>BOD</w:t>
                  </w:r>
                  <w:r w:rsidRPr="00353925">
                    <w:rPr>
                      <w:rFonts w:ascii="Times New Roman" w:eastAsia="Times New Roman" w:hAnsi="Times New Roman" w:cs="Times New Roman"/>
                      <w:sz w:val="21"/>
                      <w:szCs w:val="21"/>
                      <w:vertAlign w:val="subscript"/>
                    </w:rPr>
                    <w:t>5</w:t>
                  </w:r>
                </w:p>
              </w:tc>
              <w:tc>
                <w:tcPr>
                  <w:tcW w:w="1840" w:type="pct"/>
                  <w:gridSpan w:val="3"/>
                  <w:vAlign w:val="center"/>
                </w:tcPr>
                <w:p w:rsidR="00353925" w:rsidRPr="00353925" w:rsidRDefault="00353925" w:rsidP="00353925">
                  <w:pPr>
                    <w:spacing w:line="240" w:lineRule="exact"/>
                    <w:ind w:right="51"/>
                    <w:jc w:val="center"/>
                    <w:rPr>
                      <w:sz w:val="21"/>
                      <w:szCs w:val="21"/>
                    </w:rPr>
                  </w:pPr>
                  <w:r w:rsidRPr="00353925">
                    <w:rPr>
                      <w:rFonts w:ascii="Times New Roman" w:eastAsia="Times New Roman" w:hAnsi="Times New Roman" w:cs="Times New Roman"/>
                      <w:sz w:val="21"/>
                      <w:szCs w:val="21"/>
                    </w:rPr>
                    <w:t>4.0mg/L</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tcPr>
                <w:p w:rsidR="00353925" w:rsidRPr="00353925" w:rsidRDefault="00353925" w:rsidP="00353925">
                  <w:pPr>
                    <w:spacing w:line="240" w:lineRule="exact"/>
                    <w:ind w:left="17"/>
                    <w:rPr>
                      <w:sz w:val="21"/>
                      <w:szCs w:val="21"/>
                    </w:rPr>
                  </w:pPr>
                  <w:r w:rsidRPr="00353925">
                    <w:rPr>
                      <w:rFonts w:ascii="Times New Roman" w:eastAsia="Times New Roman" w:hAnsi="Times New Roman" w:cs="Times New Roman"/>
                      <w:sz w:val="21"/>
                      <w:szCs w:val="21"/>
                    </w:rPr>
                    <w:t>NH</w:t>
                  </w:r>
                  <w:r w:rsidRPr="00353925">
                    <w:rPr>
                      <w:rFonts w:ascii="Times New Roman" w:eastAsia="Times New Roman" w:hAnsi="Times New Roman" w:cs="Times New Roman"/>
                      <w:sz w:val="21"/>
                      <w:szCs w:val="21"/>
                      <w:vertAlign w:val="subscript"/>
                    </w:rPr>
                    <w:t>3</w:t>
                  </w:r>
                  <w:r w:rsidRPr="00353925">
                    <w:rPr>
                      <w:rFonts w:ascii="Times New Roman" w:eastAsia="Times New Roman" w:hAnsi="Times New Roman" w:cs="Times New Roman"/>
                      <w:sz w:val="21"/>
                      <w:szCs w:val="21"/>
                    </w:rPr>
                    <w:t>-N</w:t>
                  </w:r>
                </w:p>
              </w:tc>
              <w:tc>
                <w:tcPr>
                  <w:tcW w:w="1840" w:type="pct"/>
                  <w:gridSpan w:val="3"/>
                  <w:vAlign w:val="center"/>
                </w:tcPr>
                <w:p w:rsidR="00353925" w:rsidRPr="00353925" w:rsidRDefault="00353925" w:rsidP="00353925">
                  <w:pPr>
                    <w:tabs>
                      <w:tab w:val="center" w:pos="1303"/>
                      <w:tab w:val="center" w:pos="1796"/>
                    </w:tabs>
                    <w:spacing w:line="240" w:lineRule="exact"/>
                    <w:jc w:val="center"/>
                    <w:rPr>
                      <w:sz w:val="21"/>
                      <w:szCs w:val="21"/>
                    </w:rPr>
                  </w:pPr>
                  <w:r w:rsidRPr="00353925">
                    <w:rPr>
                      <w:rFonts w:ascii="Times New Roman" w:eastAsia="Times New Roman" w:hAnsi="Times New Roman" w:cs="Times New Roman"/>
                      <w:sz w:val="21"/>
                      <w:szCs w:val="21"/>
                    </w:rPr>
                    <w:t>1.0mg</w:t>
                  </w:r>
                  <w:r w:rsidRPr="00353925">
                    <w:rPr>
                      <w:rFonts w:asciiTheme="minorEastAsia" w:hAnsiTheme="minorEastAsia" w:cs="Times New Roman" w:hint="eastAsia"/>
                      <w:sz w:val="21"/>
                      <w:szCs w:val="21"/>
                    </w:rPr>
                    <w:t>/</w:t>
                  </w:r>
                  <w:r w:rsidRPr="00353925">
                    <w:rPr>
                      <w:rFonts w:ascii="Times New Roman" w:eastAsia="Times New Roman" w:hAnsi="Times New Roman" w:cs="Times New Roman"/>
                      <w:sz w:val="21"/>
                      <w:szCs w:val="21"/>
                    </w:rPr>
                    <w:t>L</w:t>
                  </w:r>
                </w:p>
              </w:tc>
            </w:tr>
            <w:tr w:rsidR="00353925" w:rsidTr="00C12FF3">
              <w:trPr>
                <w:trHeight w:val="284"/>
              </w:trPr>
              <w:tc>
                <w:tcPr>
                  <w:tcW w:w="579" w:type="pct"/>
                  <w:vAlign w:val="center"/>
                </w:tcPr>
                <w:p w:rsidR="00353925" w:rsidRPr="00353925" w:rsidRDefault="00353925" w:rsidP="00353925">
                  <w:pPr>
                    <w:spacing w:line="240" w:lineRule="exact"/>
                    <w:jc w:val="center"/>
                    <w:rPr>
                      <w:sz w:val="21"/>
                      <w:szCs w:val="21"/>
                    </w:rPr>
                  </w:pPr>
                  <w:r w:rsidRPr="00353925">
                    <w:rPr>
                      <w:sz w:val="21"/>
                      <w:szCs w:val="21"/>
                    </w:rPr>
                    <w:t>\</w:t>
                  </w: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tcPr>
                <w:p w:rsidR="00353925" w:rsidRPr="00353925" w:rsidRDefault="00353925" w:rsidP="00353925">
                  <w:pPr>
                    <w:spacing w:line="240" w:lineRule="exact"/>
                    <w:ind w:leftChars="-50" w:left="-120" w:rightChars="-50" w:right="-120"/>
                    <w:rPr>
                      <w:sz w:val="21"/>
                      <w:szCs w:val="21"/>
                    </w:rPr>
                  </w:pPr>
                  <w:r w:rsidRPr="00353925">
                    <w:rPr>
                      <w:sz w:val="21"/>
                      <w:szCs w:val="21"/>
                    </w:rPr>
                    <w:t>石油类</w:t>
                  </w:r>
                </w:p>
              </w:tc>
              <w:tc>
                <w:tcPr>
                  <w:tcW w:w="1840" w:type="pct"/>
                  <w:gridSpan w:val="3"/>
                  <w:vAlign w:val="center"/>
                </w:tcPr>
                <w:p w:rsidR="00353925" w:rsidRPr="00353925" w:rsidRDefault="00353925" w:rsidP="00353925">
                  <w:pPr>
                    <w:spacing w:line="240" w:lineRule="exact"/>
                    <w:ind w:right="50"/>
                    <w:jc w:val="center"/>
                    <w:rPr>
                      <w:sz w:val="21"/>
                      <w:szCs w:val="21"/>
                    </w:rPr>
                  </w:pPr>
                  <w:r w:rsidRPr="00353925">
                    <w:rPr>
                      <w:rFonts w:ascii="Times New Roman" w:eastAsia="Times New Roman" w:hAnsi="Times New Roman" w:cs="Times New Roman"/>
                      <w:sz w:val="21"/>
                      <w:szCs w:val="21"/>
                    </w:rPr>
                    <w:t>0.05mg/L</w:t>
                  </w:r>
                </w:p>
              </w:tc>
            </w:tr>
            <w:tr w:rsidR="00353925" w:rsidTr="00C12FF3">
              <w:trPr>
                <w:trHeight w:val="284"/>
              </w:trPr>
              <w:tc>
                <w:tcPr>
                  <w:tcW w:w="579" w:type="pct"/>
                  <w:vMerge w:val="restart"/>
                  <w:vAlign w:val="center"/>
                </w:tcPr>
                <w:p w:rsidR="00353925" w:rsidRPr="00353925" w:rsidRDefault="00353925" w:rsidP="00353925">
                  <w:pPr>
                    <w:spacing w:line="240" w:lineRule="exact"/>
                    <w:jc w:val="center"/>
                    <w:rPr>
                      <w:sz w:val="21"/>
                      <w:szCs w:val="21"/>
                    </w:rPr>
                  </w:pPr>
                  <w:r w:rsidRPr="00353925">
                    <w:rPr>
                      <w:sz w:val="21"/>
                      <w:szCs w:val="21"/>
                    </w:rPr>
                    <w:t>地下水环境</w:t>
                  </w:r>
                </w:p>
              </w:tc>
              <w:tc>
                <w:tcPr>
                  <w:tcW w:w="881" w:type="pct"/>
                  <w:vMerge w:val="restart"/>
                  <w:vAlign w:val="center"/>
                </w:tcPr>
                <w:p w:rsidR="00353925" w:rsidRPr="00353925" w:rsidRDefault="00353925" w:rsidP="00353925">
                  <w:pPr>
                    <w:spacing w:line="240" w:lineRule="exact"/>
                    <w:jc w:val="center"/>
                    <w:rPr>
                      <w:sz w:val="21"/>
                      <w:szCs w:val="21"/>
                    </w:rPr>
                  </w:pPr>
                  <w:r w:rsidRPr="00353925">
                    <w:rPr>
                      <w:sz w:val="21"/>
                      <w:szCs w:val="21"/>
                    </w:rPr>
                    <w:t>《地下水质量标准》</w:t>
                  </w:r>
                </w:p>
              </w:tc>
              <w:tc>
                <w:tcPr>
                  <w:tcW w:w="1136" w:type="pct"/>
                  <w:vMerge w:val="restart"/>
                  <w:vAlign w:val="center"/>
                </w:tcPr>
                <w:p w:rsidR="00353925" w:rsidRPr="00353925" w:rsidRDefault="00353925" w:rsidP="00353925">
                  <w:pPr>
                    <w:spacing w:line="240" w:lineRule="exact"/>
                    <w:jc w:val="center"/>
                    <w:rPr>
                      <w:sz w:val="21"/>
                      <w:szCs w:val="21"/>
                    </w:rPr>
                  </w:pPr>
                  <w:r w:rsidRPr="00353925">
                    <w:rPr>
                      <w:rFonts w:ascii="Times New Roman" w:eastAsia="Times New Roman" w:hAnsi="Times New Roman" w:cs="Times New Roman"/>
                      <w:sz w:val="21"/>
                      <w:szCs w:val="21"/>
                    </w:rPr>
                    <w:t>GB/T14848-2017 Ⅲ</w:t>
                  </w:r>
                  <w:r w:rsidRPr="00353925">
                    <w:rPr>
                      <w:sz w:val="21"/>
                      <w:szCs w:val="21"/>
                    </w:rPr>
                    <w:t>类</w:t>
                  </w:r>
                </w:p>
              </w:tc>
              <w:tc>
                <w:tcPr>
                  <w:tcW w:w="564" w:type="pct"/>
                  <w:vAlign w:val="center"/>
                </w:tcPr>
                <w:p w:rsidR="00353925" w:rsidRPr="00353925" w:rsidRDefault="00353925" w:rsidP="00353925">
                  <w:pPr>
                    <w:spacing w:line="240" w:lineRule="exact"/>
                    <w:ind w:right="53"/>
                    <w:jc w:val="center"/>
                    <w:rPr>
                      <w:sz w:val="21"/>
                      <w:szCs w:val="21"/>
                    </w:rPr>
                  </w:pPr>
                  <w:r w:rsidRPr="00353925">
                    <w:rPr>
                      <w:sz w:val="21"/>
                      <w:szCs w:val="21"/>
                    </w:rPr>
                    <w:t>总</w:t>
                  </w:r>
                  <w:r w:rsidRPr="00353925">
                    <w:rPr>
                      <w:rFonts w:ascii="Times New Roman" w:eastAsia="Times New Roman" w:hAnsi="Times New Roman" w:cs="Times New Roman"/>
                      <w:sz w:val="21"/>
                      <w:szCs w:val="21"/>
                    </w:rPr>
                    <w:t>α</w:t>
                  </w:r>
                </w:p>
              </w:tc>
              <w:tc>
                <w:tcPr>
                  <w:tcW w:w="1840" w:type="pct"/>
                  <w:gridSpan w:val="3"/>
                  <w:vAlign w:val="center"/>
                </w:tcPr>
                <w:p w:rsidR="00353925" w:rsidRPr="00353925" w:rsidRDefault="00353925" w:rsidP="00353925">
                  <w:pPr>
                    <w:spacing w:line="240" w:lineRule="exact"/>
                    <w:ind w:right="48"/>
                    <w:jc w:val="center"/>
                    <w:rPr>
                      <w:sz w:val="21"/>
                      <w:szCs w:val="21"/>
                    </w:rPr>
                  </w:pPr>
                  <w:r w:rsidRPr="006C0808">
                    <w:rPr>
                      <w:rFonts w:asciiTheme="minorEastAsia" w:eastAsiaTheme="minorEastAsia" w:hAnsiTheme="minorEastAsia" w:cs="Times New Roman"/>
                      <w:sz w:val="21"/>
                      <w:szCs w:val="21"/>
                    </w:rPr>
                    <w:t>≤</w:t>
                  </w:r>
                  <w:r w:rsidRPr="00353925">
                    <w:rPr>
                      <w:rFonts w:ascii="Times New Roman" w:eastAsia="Times New Roman" w:hAnsi="Times New Roman" w:cs="Times New Roman"/>
                      <w:sz w:val="21"/>
                      <w:szCs w:val="21"/>
                    </w:rPr>
                    <w:t xml:space="preserve">0.5Bq/L </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jc w:val="center"/>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vAlign w:val="center"/>
                </w:tcPr>
                <w:p w:rsidR="00353925" w:rsidRPr="00353925" w:rsidRDefault="00353925" w:rsidP="00353925">
                  <w:pPr>
                    <w:spacing w:line="240" w:lineRule="exact"/>
                    <w:ind w:right="52"/>
                    <w:jc w:val="center"/>
                    <w:rPr>
                      <w:sz w:val="21"/>
                      <w:szCs w:val="21"/>
                    </w:rPr>
                  </w:pPr>
                  <w:r w:rsidRPr="00353925">
                    <w:rPr>
                      <w:sz w:val="21"/>
                      <w:szCs w:val="21"/>
                    </w:rPr>
                    <w:t>总</w:t>
                  </w:r>
                  <w:r w:rsidRPr="00353925">
                    <w:rPr>
                      <w:rFonts w:ascii="Times New Roman" w:eastAsia="Times New Roman" w:hAnsi="Times New Roman" w:cs="Times New Roman"/>
                      <w:sz w:val="21"/>
                      <w:szCs w:val="21"/>
                    </w:rPr>
                    <w:t>β</w:t>
                  </w:r>
                </w:p>
              </w:tc>
              <w:tc>
                <w:tcPr>
                  <w:tcW w:w="1840" w:type="pct"/>
                  <w:gridSpan w:val="3"/>
                  <w:vAlign w:val="center"/>
                </w:tcPr>
                <w:p w:rsidR="00353925" w:rsidRPr="00353925" w:rsidRDefault="00353925" w:rsidP="00353925">
                  <w:pPr>
                    <w:spacing w:line="240" w:lineRule="exact"/>
                    <w:ind w:right="48"/>
                    <w:jc w:val="center"/>
                    <w:rPr>
                      <w:sz w:val="21"/>
                      <w:szCs w:val="21"/>
                    </w:rPr>
                  </w:pPr>
                  <w:r w:rsidRPr="006C0808">
                    <w:rPr>
                      <w:rFonts w:asciiTheme="minorEastAsia" w:eastAsiaTheme="minorEastAsia" w:hAnsiTheme="minorEastAsia" w:cs="Times New Roman"/>
                      <w:sz w:val="21"/>
                      <w:szCs w:val="21"/>
                    </w:rPr>
                    <w:t>≤</w:t>
                  </w:r>
                  <w:r w:rsidRPr="00353925">
                    <w:rPr>
                      <w:rFonts w:ascii="Times New Roman" w:eastAsia="Times New Roman" w:hAnsi="Times New Roman" w:cs="Times New Roman"/>
                      <w:sz w:val="21"/>
                      <w:szCs w:val="21"/>
                    </w:rPr>
                    <w:t xml:space="preserve">1.0Bq/L </w:t>
                  </w:r>
                </w:p>
              </w:tc>
            </w:tr>
            <w:tr w:rsidR="00353925" w:rsidTr="00C12FF3">
              <w:trPr>
                <w:trHeight w:val="284"/>
              </w:trPr>
              <w:tc>
                <w:tcPr>
                  <w:tcW w:w="579" w:type="pct"/>
                  <w:vMerge w:val="restart"/>
                  <w:vAlign w:val="center"/>
                </w:tcPr>
                <w:p w:rsidR="00353925" w:rsidRPr="00353925" w:rsidRDefault="00353925" w:rsidP="00353925">
                  <w:pPr>
                    <w:spacing w:line="240" w:lineRule="exact"/>
                    <w:jc w:val="center"/>
                    <w:rPr>
                      <w:sz w:val="21"/>
                      <w:szCs w:val="21"/>
                    </w:rPr>
                  </w:pPr>
                  <w:r w:rsidRPr="00353925">
                    <w:rPr>
                      <w:rFonts w:hint="eastAsia"/>
                      <w:sz w:val="21"/>
                      <w:szCs w:val="21"/>
                    </w:rPr>
                    <w:t>声</w:t>
                  </w:r>
                  <w:r w:rsidRPr="00353925">
                    <w:rPr>
                      <w:sz w:val="21"/>
                      <w:szCs w:val="21"/>
                    </w:rPr>
                    <w:t>环境</w:t>
                  </w:r>
                </w:p>
              </w:tc>
              <w:tc>
                <w:tcPr>
                  <w:tcW w:w="881" w:type="pct"/>
                  <w:vMerge w:val="restart"/>
                </w:tcPr>
                <w:p w:rsidR="00353925" w:rsidRPr="00353925" w:rsidRDefault="00353925" w:rsidP="00353925">
                  <w:pPr>
                    <w:spacing w:line="240" w:lineRule="exact"/>
                    <w:jc w:val="center"/>
                    <w:rPr>
                      <w:sz w:val="21"/>
                      <w:szCs w:val="21"/>
                    </w:rPr>
                  </w:pPr>
                  <w:r w:rsidRPr="00353925">
                    <w:rPr>
                      <w:sz w:val="21"/>
                      <w:szCs w:val="21"/>
                    </w:rPr>
                    <w:t>《声环境质量标准》</w:t>
                  </w:r>
                </w:p>
              </w:tc>
              <w:tc>
                <w:tcPr>
                  <w:tcW w:w="1136" w:type="pct"/>
                  <w:vMerge w:val="restart"/>
                </w:tcPr>
                <w:p w:rsidR="00353925" w:rsidRPr="00353925" w:rsidRDefault="00353925" w:rsidP="00353925">
                  <w:pPr>
                    <w:spacing w:line="240" w:lineRule="exact"/>
                    <w:ind w:right="51"/>
                    <w:jc w:val="center"/>
                    <w:rPr>
                      <w:sz w:val="21"/>
                      <w:szCs w:val="21"/>
                    </w:rPr>
                  </w:pPr>
                  <w:r w:rsidRPr="00353925">
                    <w:rPr>
                      <w:rFonts w:ascii="Times New Roman" w:eastAsia="Times New Roman" w:hAnsi="Times New Roman" w:cs="Times New Roman"/>
                      <w:sz w:val="21"/>
                      <w:szCs w:val="21"/>
                    </w:rPr>
                    <w:t>GB3096-2008</w:t>
                  </w:r>
                </w:p>
                <w:p w:rsidR="00353925" w:rsidRPr="00353925" w:rsidRDefault="00353925" w:rsidP="00353925">
                  <w:pPr>
                    <w:spacing w:line="240" w:lineRule="exact"/>
                    <w:ind w:right="52"/>
                    <w:jc w:val="center"/>
                    <w:rPr>
                      <w:sz w:val="21"/>
                      <w:szCs w:val="21"/>
                    </w:rPr>
                  </w:pPr>
                  <w:r w:rsidRPr="00353925">
                    <w:rPr>
                      <w:rFonts w:ascii="Times New Roman" w:eastAsia="Times New Roman" w:hAnsi="Times New Roman" w:cs="Times New Roman"/>
                      <w:sz w:val="21"/>
                      <w:szCs w:val="21"/>
                    </w:rPr>
                    <w:t>1</w:t>
                  </w:r>
                  <w:r w:rsidRPr="00353925">
                    <w:rPr>
                      <w:sz w:val="21"/>
                      <w:szCs w:val="21"/>
                    </w:rPr>
                    <w:t>类</w:t>
                  </w:r>
                </w:p>
              </w:tc>
              <w:tc>
                <w:tcPr>
                  <w:tcW w:w="564" w:type="pct"/>
                  <w:vMerge w:val="restart"/>
                  <w:vAlign w:val="center"/>
                </w:tcPr>
                <w:p w:rsidR="00353925" w:rsidRPr="00353925" w:rsidRDefault="00353925" w:rsidP="00353925">
                  <w:pPr>
                    <w:spacing w:line="240" w:lineRule="exact"/>
                    <w:ind w:left="6"/>
                    <w:rPr>
                      <w:sz w:val="21"/>
                      <w:szCs w:val="21"/>
                    </w:rPr>
                  </w:pPr>
                  <w:r w:rsidRPr="00353925">
                    <w:rPr>
                      <w:rFonts w:ascii="Times New Roman" w:eastAsia="Times New Roman" w:hAnsi="Times New Roman" w:cs="Times New Roman"/>
                      <w:sz w:val="21"/>
                      <w:szCs w:val="21"/>
                    </w:rPr>
                    <w:t>Leq(A)</w:t>
                  </w:r>
                </w:p>
              </w:tc>
              <w:tc>
                <w:tcPr>
                  <w:tcW w:w="431" w:type="pct"/>
                </w:tcPr>
                <w:p w:rsidR="00353925" w:rsidRPr="00353925" w:rsidRDefault="00353925" w:rsidP="00353925">
                  <w:pPr>
                    <w:spacing w:line="240" w:lineRule="exact"/>
                    <w:ind w:right="50"/>
                    <w:jc w:val="center"/>
                    <w:rPr>
                      <w:sz w:val="21"/>
                      <w:szCs w:val="21"/>
                    </w:rPr>
                  </w:pPr>
                  <w:r w:rsidRPr="00353925">
                    <w:rPr>
                      <w:sz w:val="21"/>
                      <w:szCs w:val="21"/>
                    </w:rPr>
                    <w:t>昼</w:t>
                  </w:r>
                </w:p>
              </w:tc>
              <w:tc>
                <w:tcPr>
                  <w:tcW w:w="1409" w:type="pct"/>
                  <w:gridSpan w:val="2"/>
                </w:tcPr>
                <w:p w:rsidR="00353925" w:rsidRPr="00353925" w:rsidRDefault="00353925" w:rsidP="00353925">
                  <w:pPr>
                    <w:spacing w:line="240" w:lineRule="exact"/>
                    <w:ind w:right="50"/>
                    <w:jc w:val="center"/>
                    <w:rPr>
                      <w:sz w:val="21"/>
                      <w:szCs w:val="21"/>
                    </w:rPr>
                  </w:pPr>
                  <w:r w:rsidRPr="00353925">
                    <w:rPr>
                      <w:rFonts w:ascii="Times New Roman" w:eastAsia="Times New Roman" w:hAnsi="Times New Roman" w:cs="Times New Roman"/>
                      <w:sz w:val="21"/>
                      <w:szCs w:val="21"/>
                    </w:rPr>
                    <w:t xml:space="preserve">55dB(A) </w:t>
                  </w:r>
                </w:p>
              </w:tc>
            </w:tr>
            <w:tr w:rsidR="00353925" w:rsidTr="00C12FF3">
              <w:trPr>
                <w:trHeight w:val="284"/>
              </w:trPr>
              <w:tc>
                <w:tcPr>
                  <w:tcW w:w="579" w:type="pct"/>
                  <w:vMerge/>
                </w:tcPr>
                <w:p w:rsidR="00353925" w:rsidRPr="00353925" w:rsidRDefault="00353925" w:rsidP="00353925">
                  <w:pPr>
                    <w:spacing w:after="160" w:line="240" w:lineRule="exact"/>
                    <w:rPr>
                      <w:sz w:val="21"/>
                      <w:szCs w:val="21"/>
                    </w:rPr>
                  </w:pPr>
                </w:p>
              </w:tc>
              <w:tc>
                <w:tcPr>
                  <w:tcW w:w="881" w:type="pct"/>
                  <w:vMerge/>
                </w:tcPr>
                <w:p w:rsidR="00353925" w:rsidRPr="00353925" w:rsidRDefault="00353925" w:rsidP="00353925">
                  <w:pPr>
                    <w:spacing w:after="160" w:line="240" w:lineRule="exact"/>
                    <w:rPr>
                      <w:sz w:val="21"/>
                      <w:szCs w:val="21"/>
                    </w:rPr>
                  </w:pPr>
                </w:p>
              </w:tc>
              <w:tc>
                <w:tcPr>
                  <w:tcW w:w="1136" w:type="pct"/>
                  <w:vMerge/>
                </w:tcPr>
                <w:p w:rsidR="00353925" w:rsidRPr="00353925" w:rsidRDefault="00353925" w:rsidP="00353925">
                  <w:pPr>
                    <w:spacing w:after="160" w:line="240" w:lineRule="exact"/>
                    <w:rPr>
                      <w:sz w:val="21"/>
                      <w:szCs w:val="21"/>
                    </w:rPr>
                  </w:pPr>
                </w:p>
              </w:tc>
              <w:tc>
                <w:tcPr>
                  <w:tcW w:w="564" w:type="pct"/>
                  <w:vMerge/>
                </w:tcPr>
                <w:p w:rsidR="00353925" w:rsidRPr="00353925" w:rsidRDefault="00353925" w:rsidP="00353925">
                  <w:pPr>
                    <w:spacing w:after="160" w:line="240" w:lineRule="exact"/>
                    <w:rPr>
                      <w:sz w:val="21"/>
                      <w:szCs w:val="21"/>
                    </w:rPr>
                  </w:pPr>
                </w:p>
              </w:tc>
              <w:tc>
                <w:tcPr>
                  <w:tcW w:w="431" w:type="pct"/>
                </w:tcPr>
                <w:p w:rsidR="00353925" w:rsidRPr="00353925" w:rsidRDefault="00353925" w:rsidP="00353925">
                  <w:pPr>
                    <w:spacing w:line="240" w:lineRule="exact"/>
                    <w:ind w:right="50"/>
                    <w:jc w:val="center"/>
                    <w:rPr>
                      <w:sz w:val="21"/>
                      <w:szCs w:val="21"/>
                    </w:rPr>
                  </w:pPr>
                  <w:r w:rsidRPr="00353925">
                    <w:rPr>
                      <w:sz w:val="21"/>
                      <w:szCs w:val="21"/>
                    </w:rPr>
                    <w:t>夜</w:t>
                  </w:r>
                </w:p>
              </w:tc>
              <w:tc>
                <w:tcPr>
                  <w:tcW w:w="1409" w:type="pct"/>
                  <w:gridSpan w:val="2"/>
                </w:tcPr>
                <w:p w:rsidR="00353925" w:rsidRPr="00353925" w:rsidRDefault="00353925" w:rsidP="00353925">
                  <w:pPr>
                    <w:spacing w:line="240" w:lineRule="exact"/>
                    <w:ind w:right="50"/>
                    <w:jc w:val="center"/>
                    <w:rPr>
                      <w:sz w:val="21"/>
                      <w:szCs w:val="21"/>
                    </w:rPr>
                  </w:pPr>
                  <w:r w:rsidRPr="00353925">
                    <w:rPr>
                      <w:rFonts w:ascii="Times New Roman" w:eastAsia="Times New Roman" w:hAnsi="Times New Roman" w:cs="Times New Roman"/>
                      <w:sz w:val="21"/>
                      <w:szCs w:val="21"/>
                    </w:rPr>
                    <w:t xml:space="preserve">45dB(A) </w:t>
                  </w:r>
                </w:p>
              </w:tc>
            </w:tr>
          </w:tbl>
          <w:p w:rsidR="00353925" w:rsidRPr="00EC0C5F" w:rsidRDefault="00353925" w:rsidP="00353925">
            <w:pPr>
              <w:adjustRightInd w:val="0"/>
              <w:snapToGrid w:val="0"/>
              <w:spacing w:line="480" w:lineRule="exact"/>
              <w:ind w:firstLineChars="200" w:firstLine="480"/>
              <w:rPr>
                <w:rFonts w:asciiTheme="minorEastAsia" w:hAnsiTheme="minorEastAsia" w:cs="Times New Roman"/>
                <w:szCs w:val="21"/>
              </w:rPr>
            </w:pPr>
          </w:p>
        </w:tc>
      </w:tr>
      <w:tr w:rsidR="00353925" w:rsidRPr="00EC0C5F" w:rsidTr="00353925">
        <w:trPr>
          <w:trHeight w:val="6446"/>
        </w:trPr>
        <w:tc>
          <w:tcPr>
            <w:tcW w:w="396" w:type="pct"/>
            <w:vAlign w:val="center"/>
          </w:tcPr>
          <w:p w:rsidR="00353925" w:rsidRPr="00353925" w:rsidRDefault="00353925" w:rsidP="00353925">
            <w:pPr>
              <w:jc w:val="left"/>
              <w:rPr>
                <w:rFonts w:asciiTheme="minorEastAsia" w:hAnsiTheme="minorEastAsia" w:cs="Times New Roman"/>
                <w:b/>
                <w:sz w:val="21"/>
                <w:szCs w:val="21"/>
              </w:rPr>
            </w:pPr>
            <w:r w:rsidRPr="00353925">
              <w:rPr>
                <w:rFonts w:asciiTheme="minorEastAsia" w:hAnsiTheme="minorEastAsia" w:cs="Times New Roman" w:hint="eastAsia"/>
                <w:b/>
                <w:sz w:val="21"/>
                <w:szCs w:val="21"/>
              </w:rPr>
              <w:t>污染物排放标准</w:t>
            </w:r>
          </w:p>
        </w:tc>
        <w:tc>
          <w:tcPr>
            <w:tcW w:w="4604" w:type="pct"/>
            <w:vAlign w:val="center"/>
          </w:tcPr>
          <w:p w:rsidR="00353925" w:rsidRDefault="00353925" w:rsidP="006C0808">
            <w:pPr>
              <w:adjustRightInd w:val="0"/>
              <w:snapToGrid w:val="0"/>
              <w:spacing w:line="480" w:lineRule="exact"/>
              <w:ind w:firstLineChars="200" w:firstLine="520"/>
              <w:rPr>
                <w:rFonts w:ascii="Times New Roman" w:hAnsi="Times New Roman" w:cs="Times New Roman"/>
                <w:sz w:val="26"/>
                <w:szCs w:val="26"/>
                <w:shd w:val="clear" w:color="auto" w:fill="FFFFFF"/>
              </w:rPr>
            </w:pPr>
            <w:r w:rsidRPr="00E94D2A">
              <w:rPr>
                <w:rFonts w:ascii="Times New Roman" w:hAnsi="Times New Roman" w:cs="Times New Roman" w:hint="eastAsia"/>
                <w:sz w:val="26"/>
                <w:szCs w:val="26"/>
                <w:shd w:val="clear" w:color="auto" w:fill="FFFFFF"/>
              </w:rPr>
              <w:t>根项目工作区环境功能区划，本项目污染物执行标准见表</w:t>
            </w:r>
            <w:r>
              <w:rPr>
                <w:rFonts w:ascii="Times New Roman" w:hAnsi="Times New Roman" w:cs="Times New Roman"/>
                <w:sz w:val="26"/>
                <w:szCs w:val="26"/>
                <w:shd w:val="clear" w:color="auto" w:fill="FFFFFF"/>
              </w:rPr>
              <w:t>4</w:t>
            </w:r>
            <w:r w:rsidRPr="00E94D2A">
              <w:rPr>
                <w:rFonts w:ascii="Times New Roman" w:hAnsi="Times New Roman" w:cs="Times New Roman" w:hint="eastAsia"/>
                <w:sz w:val="26"/>
                <w:szCs w:val="26"/>
                <w:shd w:val="clear" w:color="auto" w:fill="FFFFFF"/>
              </w:rPr>
              <w:t>-2</w:t>
            </w:r>
            <w:r w:rsidRPr="00E94D2A">
              <w:rPr>
                <w:rFonts w:ascii="Times New Roman" w:hAnsi="Times New Roman" w:cs="Times New Roman" w:hint="eastAsia"/>
                <w:sz w:val="26"/>
                <w:szCs w:val="26"/>
                <w:shd w:val="clear" w:color="auto" w:fill="FFFFFF"/>
              </w:rPr>
              <w:t>。</w:t>
            </w:r>
          </w:p>
          <w:p w:rsidR="00353925" w:rsidRPr="006C0808" w:rsidRDefault="00353925" w:rsidP="00353925">
            <w:pPr>
              <w:spacing w:line="259" w:lineRule="auto"/>
              <w:ind w:right="17"/>
              <w:jc w:val="center"/>
              <w:rPr>
                <w:b/>
                <w:sz w:val="21"/>
                <w:szCs w:val="21"/>
              </w:rPr>
            </w:pPr>
            <w:r w:rsidRPr="006C0808">
              <w:rPr>
                <w:b/>
                <w:sz w:val="21"/>
                <w:szCs w:val="21"/>
              </w:rPr>
              <w:t>表</w:t>
            </w:r>
            <w:r w:rsidRPr="006C0808">
              <w:rPr>
                <w:rFonts w:ascii="Times New Roman" w:eastAsia="Times New Roman" w:hAnsi="Times New Roman" w:cs="Times New Roman"/>
                <w:b/>
                <w:sz w:val="21"/>
                <w:szCs w:val="21"/>
              </w:rPr>
              <w:t>4-</w:t>
            </w:r>
            <w:r w:rsidRPr="006C0808">
              <w:rPr>
                <w:rFonts w:ascii="Times New Roman" w:hAnsi="Times New Roman" w:cs="Times New Roman" w:hint="eastAsia"/>
                <w:b/>
                <w:sz w:val="21"/>
                <w:szCs w:val="21"/>
              </w:rPr>
              <w:t>2</w:t>
            </w:r>
            <w:r w:rsidRPr="006C0808">
              <w:rPr>
                <w:rFonts w:ascii="Times New Roman" w:eastAsia="Times New Roman" w:hAnsi="Times New Roman" w:cs="Times New Roman"/>
                <w:b/>
                <w:sz w:val="21"/>
                <w:szCs w:val="21"/>
              </w:rPr>
              <w:t xml:space="preserve">  </w:t>
            </w:r>
            <w:r w:rsidRPr="006C0808">
              <w:rPr>
                <w:b/>
                <w:sz w:val="21"/>
                <w:szCs w:val="21"/>
              </w:rPr>
              <w:t>项目</w:t>
            </w:r>
            <w:r w:rsidRPr="006C0808">
              <w:rPr>
                <w:rFonts w:hint="eastAsia"/>
                <w:b/>
                <w:sz w:val="21"/>
                <w:szCs w:val="21"/>
              </w:rPr>
              <w:t>污染物</w:t>
            </w:r>
            <w:r w:rsidRPr="006C0808">
              <w:rPr>
                <w:b/>
                <w:sz w:val="21"/>
                <w:szCs w:val="21"/>
              </w:rPr>
              <w:t>执行标准一览表</w:t>
            </w:r>
          </w:p>
          <w:tbl>
            <w:tblPr>
              <w:tblStyle w:val="af2"/>
              <w:tblW w:w="0" w:type="auto"/>
              <w:jc w:val="center"/>
              <w:tblLook w:val="04A0" w:firstRow="1" w:lastRow="0" w:firstColumn="1" w:lastColumn="0" w:noHBand="0" w:noVBand="1"/>
            </w:tblPr>
            <w:tblGrid>
              <w:gridCol w:w="430"/>
              <w:gridCol w:w="1586"/>
              <w:gridCol w:w="1523"/>
              <w:gridCol w:w="846"/>
              <w:gridCol w:w="2092"/>
              <w:gridCol w:w="1144"/>
            </w:tblGrid>
            <w:tr w:rsidR="00353925" w:rsidRPr="00EC0C5F" w:rsidTr="00353925">
              <w:trPr>
                <w:cantSplit/>
                <w:trHeight w:val="20"/>
                <w:jc w:val="center"/>
              </w:trPr>
              <w:tc>
                <w:tcPr>
                  <w:tcW w:w="442" w:type="dxa"/>
                  <w:vAlign w:val="center"/>
                </w:tcPr>
                <w:p w:rsidR="00353925" w:rsidRPr="00353925" w:rsidRDefault="00353925" w:rsidP="00353925">
                  <w:pPr>
                    <w:ind w:leftChars="-50" w:left="-120" w:rightChars="-50" w:right="-120"/>
                    <w:rPr>
                      <w:rFonts w:ascii="Times New Roman" w:hAnsi="Times New Roman" w:cs="Times New Roman"/>
                      <w:sz w:val="21"/>
                      <w:szCs w:val="21"/>
                    </w:rPr>
                  </w:pPr>
                  <w:r w:rsidRPr="00353925">
                    <w:rPr>
                      <w:rFonts w:ascii="Times New Roman" w:hAnsi="Times New Roman" w:cs="Times New Roman"/>
                      <w:sz w:val="21"/>
                      <w:szCs w:val="21"/>
                    </w:rPr>
                    <w:t>类别</w:t>
                  </w:r>
                </w:p>
              </w:tc>
              <w:tc>
                <w:tcPr>
                  <w:tcW w:w="1645" w:type="dxa"/>
                  <w:vAlign w:val="center"/>
                </w:tcPr>
                <w:p w:rsidR="00353925" w:rsidRPr="00353925" w:rsidRDefault="00353925" w:rsidP="00353925">
                  <w:pPr>
                    <w:jc w:val="center"/>
                    <w:rPr>
                      <w:rFonts w:ascii="Times New Roman" w:hAnsi="Times New Roman" w:cs="Times New Roman"/>
                      <w:sz w:val="21"/>
                      <w:szCs w:val="21"/>
                    </w:rPr>
                  </w:pPr>
                  <w:r w:rsidRPr="00353925">
                    <w:rPr>
                      <w:rFonts w:ascii="Times New Roman" w:hAnsi="Times New Roman" w:cs="Times New Roman"/>
                      <w:sz w:val="21"/>
                      <w:szCs w:val="21"/>
                    </w:rPr>
                    <w:t>标准名称</w:t>
                  </w:r>
                </w:p>
              </w:tc>
              <w:tc>
                <w:tcPr>
                  <w:tcW w:w="1523" w:type="dxa"/>
                  <w:vAlign w:val="center"/>
                </w:tcPr>
                <w:p w:rsidR="00353925" w:rsidRPr="00353925" w:rsidRDefault="00353925" w:rsidP="00353925">
                  <w:pPr>
                    <w:jc w:val="center"/>
                    <w:rPr>
                      <w:rFonts w:ascii="Times New Roman" w:hAnsi="Times New Roman" w:cs="Times New Roman"/>
                      <w:sz w:val="21"/>
                      <w:szCs w:val="21"/>
                    </w:rPr>
                  </w:pPr>
                  <w:r w:rsidRPr="00353925">
                    <w:rPr>
                      <w:rFonts w:ascii="Times New Roman" w:hAnsi="Times New Roman" w:cs="Times New Roman"/>
                      <w:sz w:val="21"/>
                      <w:szCs w:val="21"/>
                    </w:rPr>
                    <w:t>执行标准</w:t>
                  </w:r>
                </w:p>
              </w:tc>
              <w:tc>
                <w:tcPr>
                  <w:tcW w:w="4011" w:type="dxa"/>
                  <w:gridSpan w:val="3"/>
                  <w:vAlign w:val="center"/>
                </w:tcPr>
                <w:p w:rsidR="00353925" w:rsidRPr="00353925" w:rsidRDefault="00353925" w:rsidP="00353925">
                  <w:pPr>
                    <w:jc w:val="center"/>
                    <w:rPr>
                      <w:rFonts w:ascii="Times New Roman" w:hAnsi="Times New Roman" w:cs="Times New Roman"/>
                      <w:sz w:val="21"/>
                      <w:szCs w:val="21"/>
                    </w:rPr>
                  </w:pPr>
                  <w:r w:rsidRPr="00353925">
                    <w:rPr>
                      <w:rFonts w:ascii="Times New Roman" w:hAnsi="Times New Roman" w:cs="Times New Roman"/>
                      <w:sz w:val="21"/>
                      <w:szCs w:val="21"/>
                    </w:rPr>
                    <w:t>评价因子及标准值</w:t>
                  </w:r>
                </w:p>
              </w:tc>
            </w:tr>
            <w:tr w:rsidR="00353925" w:rsidRPr="00EC0C5F" w:rsidTr="00353925">
              <w:trPr>
                <w:trHeight w:val="186"/>
                <w:jc w:val="center"/>
              </w:trPr>
              <w:tc>
                <w:tcPr>
                  <w:tcW w:w="442" w:type="dxa"/>
                  <w:vMerge w:val="restart"/>
                  <w:vAlign w:val="center"/>
                </w:tcPr>
                <w:p w:rsidR="00353925" w:rsidRPr="00353925" w:rsidRDefault="00353925" w:rsidP="00353925">
                  <w:pPr>
                    <w:spacing w:line="240" w:lineRule="exact"/>
                    <w:ind w:leftChars="-50" w:left="-120" w:rightChars="-50" w:right="-120"/>
                    <w:rPr>
                      <w:rFonts w:ascii="Times New Roman" w:hAnsi="Times New Roman" w:cs="Times New Roman"/>
                      <w:sz w:val="21"/>
                      <w:szCs w:val="21"/>
                    </w:rPr>
                  </w:pPr>
                  <w:r w:rsidRPr="00353925">
                    <w:rPr>
                      <w:rFonts w:ascii="Times New Roman" w:hAnsi="Times New Roman" w:cs="Times New Roman"/>
                      <w:sz w:val="21"/>
                      <w:szCs w:val="21"/>
                    </w:rPr>
                    <w:t>废气</w:t>
                  </w:r>
                </w:p>
              </w:tc>
              <w:tc>
                <w:tcPr>
                  <w:tcW w:w="1645"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《大气污染</w:t>
                  </w:r>
                  <w:r w:rsidR="00351EFD">
                    <w:rPr>
                      <w:rFonts w:ascii="Times New Roman" w:hAnsi="Times New Roman" w:cs="Times New Roman"/>
                      <w:sz w:val="21"/>
                      <w:szCs w:val="21"/>
                    </w:rPr>
                    <w:t>物</w:t>
                  </w:r>
                  <w:r w:rsidRPr="00353925">
                    <w:rPr>
                      <w:rFonts w:ascii="Times New Roman" w:hAnsi="Times New Roman" w:cs="Times New Roman"/>
                      <w:sz w:val="21"/>
                      <w:szCs w:val="21"/>
                    </w:rPr>
                    <w:t>综合排放标准》</w:t>
                  </w:r>
                </w:p>
              </w:tc>
              <w:tc>
                <w:tcPr>
                  <w:tcW w:w="1523"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GB16297-1996</w:t>
                  </w:r>
                </w:p>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二级</w:t>
                  </w:r>
                </w:p>
              </w:tc>
              <w:tc>
                <w:tcPr>
                  <w:tcW w:w="672"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SO</w:t>
                  </w:r>
                  <w:r w:rsidRPr="00353925">
                    <w:rPr>
                      <w:rFonts w:ascii="Times New Roman" w:hAnsi="Times New Roman" w:cs="Times New Roman"/>
                      <w:sz w:val="21"/>
                      <w:szCs w:val="21"/>
                      <w:vertAlign w:val="subscript"/>
                    </w:rPr>
                    <w:t>2</w:t>
                  </w:r>
                </w:p>
              </w:tc>
              <w:tc>
                <w:tcPr>
                  <w:tcW w:w="2195"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最高排放浓度</w:t>
                  </w:r>
                </w:p>
              </w:tc>
              <w:tc>
                <w:tcPr>
                  <w:tcW w:w="1144" w:type="dxa"/>
                  <w:tcBorders>
                    <w:bottom w:val="single" w:sz="4" w:space="0" w:color="auto"/>
                  </w:tcBorders>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5</w:t>
                  </w:r>
                  <w:r w:rsidRPr="00353925">
                    <w:rPr>
                      <w:rFonts w:ascii="Times New Roman" w:hAnsi="Times New Roman" w:cs="Times New Roman"/>
                      <w:sz w:val="21"/>
                      <w:szCs w:val="21"/>
                    </w:rPr>
                    <w:t>50</w:t>
                  </w:r>
                  <w:r w:rsidRPr="00353925">
                    <w:rPr>
                      <w:rFonts w:ascii="Times New Roman" w:hAnsi="Times New Roman" w:cs="Times New Roman" w:hint="eastAsia"/>
                      <w:sz w:val="21"/>
                      <w:szCs w:val="21"/>
                    </w:rPr>
                    <w:t>m</w:t>
                  </w:r>
                  <w:r w:rsidRPr="00353925">
                    <w:rPr>
                      <w:rFonts w:ascii="Times New Roman" w:hAnsi="Times New Roman" w:cs="Times New Roman"/>
                      <w:sz w:val="21"/>
                      <w:szCs w:val="21"/>
                    </w:rPr>
                    <w:t>g/m</w:t>
                  </w:r>
                  <w:r w:rsidRPr="00353925">
                    <w:rPr>
                      <w:rFonts w:ascii="Times New Roman" w:hAnsi="Times New Roman" w:cs="Times New Roman"/>
                      <w:sz w:val="21"/>
                      <w:szCs w:val="21"/>
                      <w:vertAlign w:val="superscript"/>
                    </w:rPr>
                    <w:t>3</w:t>
                  </w:r>
                </w:p>
              </w:tc>
            </w:tr>
            <w:tr w:rsidR="00353925" w:rsidRPr="00EC0C5F" w:rsidTr="00353925">
              <w:trPr>
                <w:trHeight w:val="185"/>
                <w:jc w:val="center"/>
              </w:trPr>
              <w:tc>
                <w:tcPr>
                  <w:tcW w:w="442" w:type="dxa"/>
                  <w:vMerge/>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1523"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672"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2195"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sz w:val="21"/>
                      <w:szCs w:val="21"/>
                    </w:rPr>
                    <w:t>周界外浓度最高排放点</w:t>
                  </w:r>
                </w:p>
              </w:tc>
              <w:tc>
                <w:tcPr>
                  <w:tcW w:w="1144" w:type="dxa"/>
                  <w:tcBorders>
                    <w:bottom w:val="single" w:sz="4" w:space="0" w:color="auto"/>
                  </w:tcBorders>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0.4</w:t>
                  </w:r>
                  <w:r w:rsidRPr="00353925">
                    <w:rPr>
                      <w:rFonts w:ascii="Times New Roman" w:hAnsi="Times New Roman" w:cs="Times New Roman"/>
                      <w:sz w:val="21"/>
                      <w:szCs w:val="21"/>
                    </w:rPr>
                    <w:t>mg/m</w:t>
                  </w:r>
                  <w:r w:rsidRPr="00353925">
                    <w:rPr>
                      <w:rFonts w:ascii="Times New Roman" w:hAnsi="Times New Roman" w:cs="Times New Roman"/>
                      <w:sz w:val="21"/>
                      <w:szCs w:val="21"/>
                      <w:vertAlign w:val="superscript"/>
                    </w:rPr>
                    <w:t>3</w:t>
                  </w:r>
                </w:p>
              </w:tc>
            </w:tr>
            <w:tr w:rsidR="00353925" w:rsidRPr="00EC0C5F" w:rsidTr="00353925">
              <w:trPr>
                <w:cantSplit/>
                <w:trHeight w:val="186"/>
                <w:jc w:val="center"/>
              </w:trPr>
              <w:tc>
                <w:tcPr>
                  <w:tcW w:w="442" w:type="dxa"/>
                  <w:vMerge/>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1523"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672"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NO</w:t>
                  </w:r>
                  <w:r w:rsidRPr="00353925">
                    <w:rPr>
                      <w:rFonts w:ascii="Times New Roman" w:hAnsi="Times New Roman" w:cs="Times New Roman"/>
                      <w:i/>
                      <w:sz w:val="21"/>
                      <w:szCs w:val="21"/>
                    </w:rPr>
                    <w:t>x</w:t>
                  </w:r>
                </w:p>
              </w:tc>
              <w:tc>
                <w:tcPr>
                  <w:tcW w:w="2195"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最高排放浓度</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240m</w:t>
                  </w:r>
                  <w:r w:rsidRPr="00353925">
                    <w:rPr>
                      <w:rFonts w:ascii="Times New Roman" w:hAnsi="Times New Roman" w:cs="Times New Roman"/>
                      <w:sz w:val="21"/>
                      <w:szCs w:val="21"/>
                    </w:rPr>
                    <w:t>g/m</w:t>
                  </w:r>
                  <w:r w:rsidRPr="00353925">
                    <w:rPr>
                      <w:rFonts w:ascii="Times New Roman" w:hAnsi="Times New Roman" w:cs="Times New Roman"/>
                      <w:sz w:val="21"/>
                      <w:szCs w:val="21"/>
                      <w:vertAlign w:val="superscript"/>
                    </w:rPr>
                    <w:t>3</w:t>
                  </w:r>
                </w:p>
              </w:tc>
            </w:tr>
            <w:tr w:rsidR="00353925" w:rsidRPr="00EC0C5F" w:rsidTr="00353925">
              <w:trPr>
                <w:cantSplit/>
                <w:trHeight w:val="185"/>
                <w:jc w:val="center"/>
              </w:trPr>
              <w:tc>
                <w:tcPr>
                  <w:tcW w:w="442" w:type="dxa"/>
                  <w:vMerge/>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1523"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672"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2195"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sz w:val="21"/>
                      <w:szCs w:val="21"/>
                    </w:rPr>
                    <w:t>周界外浓度最高排放点</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0.12</w:t>
                  </w:r>
                  <w:r w:rsidRPr="00353925">
                    <w:rPr>
                      <w:rFonts w:ascii="Times New Roman" w:hAnsi="Times New Roman" w:cs="Times New Roman"/>
                      <w:sz w:val="21"/>
                      <w:szCs w:val="21"/>
                    </w:rPr>
                    <w:t>mg/m</w:t>
                  </w:r>
                  <w:r w:rsidRPr="00353925">
                    <w:rPr>
                      <w:rFonts w:ascii="Times New Roman" w:hAnsi="Times New Roman" w:cs="Times New Roman"/>
                      <w:sz w:val="21"/>
                      <w:szCs w:val="21"/>
                      <w:vertAlign w:val="superscript"/>
                    </w:rPr>
                    <w:t>3</w:t>
                  </w:r>
                </w:p>
              </w:tc>
            </w:tr>
            <w:tr w:rsidR="00353925" w:rsidRPr="00EC0C5F" w:rsidTr="00353925">
              <w:trPr>
                <w:cantSplit/>
                <w:trHeight w:val="186"/>
                <w:jc w:val="center"/>
              </w:trPr>
              <w:tc>
                <w:tcPr>
                  <w:tcW w:w="442" w:type="dxa"/>
                  <w:vMerge/>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1523"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672"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T</w:t>
                  </w:r>
                  <w:r w:rsidRPr="00353925">
                    <w:rPr>
                      <w:rFonts w:ascii="Times New Roman" w:hAnsi="Times New Roman" w:cs="Times New Roman"/>
                      <w:sz w:val="21"/>
                      <w:szCs w:val="21"/>
                    </w:rPr>
                    <w:t>SP</w:t>
                  </w:r>
                </w:p>
              </w:tc>
              <w:tc>
                <w:tcPr>
                  <w:tcW w:w="2195"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最高排放浓度</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120m</w:t>
                  </w:r>
                  <w:r w:rsidRPr="00353925">
                    <w:rPr>
                      <w:rFonts w:ascii="Times New Roman" w:hAnsi="Times New Roman" w:cs="Times New Roman"/>
                      <w:sz w:val="21"/>
                      <w:szCs w:val="21"/>
                    </w:rPr>
                    <w:t>g/m</w:t>
                  </w:r>
                  <w:r w:rsidRPr="00353925">
                    <w:rPr>
                      <w:rFonts w:ascii="Times New Roman" w:hAnsi="Times New Roman" w:cs="Times New Roman"/>
                      <w:sz w:val="21"/>
                      <w:szCs w:val="21"/>
                      <w:vertAlign w:val="superscript"/>
                    </w:rPr>
                    <w:t>3</w:t>
                  </w:r>
                </w:p>
              </w:tc>
            </w:tr>
            <w:tr w:rsidR="00353925" w:rsidRPr="00EC0C5F" w:rsidTr="00353925">
              <w:trPr>
                <w:cantSplit/>
                <w:trHeight w:val="185"/>
                <w:jc w:val="center"/>
              </w:trPr>
              <w:tc>
                <w:tcPr>
                  <w:tcW w:w="442" w:type="dxa"/>
                  <w:vMerge/>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1523"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672" w:type="dxa"/>
                  <w:vMerge/>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2195"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sz w:val="21"/>
                      <w:szCs w:val="21"/>
                    </w:rPr>
                    <w:t>周界外浓度最高排放点</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1.0</w:t>
                  </w:r>
                  <w:r w:rsidRPr="00353925">
                    <w:rPr>
                      <w:rFonts w:ascii="Times New Roman" w:hAnsi="Times New Roman" w:cs="Times New Roman"/>
                      <w:sz w:val="21"/>
                      <w:szCs w:val="21"/>
                    </w:rPr>
                    <w:t>mg/m</w:t>
                  </w:r>
                  <w:r w:rsidRPr="00353925">
                    <w:rPr>
                      <w:rFonts w:ascii="Times New Roman" w:hAnsi="Times New Roman" w:cs="Times New Roman"/>
                      <w:sz w:val="21"/>
                      <w:szCs w:val="21"/>
                      <w:vertAlign w:val="superscript"/>
                    </w:rPr>
                    <w:t>3</w:t>
                  </w:r>
                </w:p>
              </w:tc>
            </w:tr>
            <w:tr w:rsidR="00353925" w:rsidRPr="00EC0C5F" w:rsidTr="00353925">
              <w:trPr>
                <w:trHeight w:val="670"/>
                <w:jc w:val="center"/>
              </w:trPr>
              <w:tc>
                <w:tcPr>
                  <w:tcW w:w="442" w:type="dxa"/>
                  <w:vMerge w:val="restart"/>
                  <w:vAlign w:val="center"/>
                </w:tcPr>
                <w:p w:rsidR="00353925" w:rsidRPr="00353925" w:rsidRDefault="00353925" w:rsidP="00353925">
                  <w:pPr>
                    <w:spacing w:line="240" w:lineRule="exact"/>
                    <w:ind w:leftChars="-50" w:left="-120" w:rightChars="-50" w:right="-120"/>
                    <w:rPr>
                      <w:rFonts w:ascii="Times New Roman" w:hAnsi="Times New Roman" w:cs="Times New Roman"/>
                      <w:sz w:val="21"/>
                      <w:szCs w:val="21"/>
                    </w:rPr>
                  </w:pPr>
                  <w:r w:rsidRPr="00353925">
                    <w:rPr>
                      <w:rFonts w:ascii="Times New Roman" w:hAnsi="Times New Roman" w:cs="Times New Roman"/>
                      <w:sz w:val="21"/>
                      <w:szCs w:val="21"/>
                    </w:rPr>
                    <w:t>噪声</w:t>
                  </w:r>
                </w:p>
              </w:tc>
              <w:tc>
                <w:tcPr>
                  <w:tcW w:w="1645"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《筑施工场界环境噪声排放标准》</w:t>
                  </w:r>
                </w:p>
              </w:tc>
              <w:tc>
                <w:tcPr>
                  <w:tcW w:w="1523"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GB12523-2011</w:t>
                  </w:r>
                </w:p>
              </w:tc>
              <w:tc>
                <w:tcPr>
                  <w:tcW w:w="672" w:type="dxa"/>
                  <w:vMerge w:val="restart"/>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Leq(</w:t>
                  </w:r>
                  <w:r w:rsidRPr="00353925">
                    <w:rPr>
                      <w:rFonts w:ascii="Times New Roman" w:hAnsi="Times New Roman" w:cs="Times New Roman"/>
                      <w:sz w:val="21"/>
                      <w:szCs w:val="21"/>
                    </w:rPr>
                    <w:cr/>
                    <w:t>)</w:t>
                  </w:r>
                </w:p>
              </w:tc>
              <w:tc>
                <w:tcPr>
                  <w:tcW w:w="2195"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昼间</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70dB</w:t>
                  </w:r>
                  <w:r w:rsidRPr="00353925">
                    <w:rPr>
                      <w:rFonts w:ascii="Times New Roman" w:hAnsi="Times New Roman" w:cs="Times New Roman"/>
                      <w:sz w:val="21"/>
                      <w:szCs w:val="21"/>
                    </w:rPr>
                    <w:t>（</w:t>
                  </w:r>
                  <w:r w:rsidRPr="00353925">
                    <w:rPr>
                      <w:rFonts w:ascii="Times New Roman" w:hAnsi="Times New Roman" w:cs="Times New Roman"/>
                      <w:sz w:val="21"/>
                      <w:szCs w:val="21"/>
                    </w:rPr>
                    <w:t>A</w:t>
                  </w:r>
                  <w:r w:rsidRPr="00353925">
                    <w:rPr>
                      <w:rFonts w:ascii="Times New Roman" w:hAnsi="Times New Roman" w:cs="Times New Roman"/>
                      <w:sz w:val="21"/>
                      <w:szCs w:val="21"/>
                    </w:rPr>
                    <w:t>）</w:t>
                  </w:r>
                </w:p>
              </w:tc>
            </w:tr>
            <w:tr w:rsidR="00353925" w:rsidRPr="00EC0C5F" w:rsidTr="00353925">
              <w:trPr>
                <w:trHeight w:val="463"/>
                <w:jc w:val="center"/>
              </w:trPr>
              <w:tc>
                <w:tcPr>
                  <w:tcW w:w="442" w:type="dxa"/>
                  <w:vMerge/>
                  <w:tcBorders>
                    <w:bottom w:val="single" w:sz="4" w:space="0" w:color="auto"/>
                  </w:tcBorders>
                  <w:vAlign w:val="center"/>
                </w:tcPr>
                <w:p w:rsidR="00353925" w:rsidRPr="00353925" w:rsidRDefault="00353925" w:rsidP="00353925">
                  <w:pPr>
                    <w:spacing w:line="240" w:lineRule="exact"/>
                    <w:rPr>
                      <w:rFonts w:ascii="Times New Roman" w:hAnsi="Times New Roman" w:cs="Times New Roman"/>
                      <w:sz w:val="21"/>
                      <w:szCs w:val="21"/>
                    </w:rPr>
                  </w:pPr>
                </w:p>
              </w:tc>
              <w:tc>
                <w:tcPr>
                  <w:tcW w:w="1645" w:type="dxa"/>
                  <w:vMerge/>
                  <w:tcBorders>
                    <w:bottom w:val="single" w:sz="4" w:space="0" w:color="auto"/>
                  </w:tcBorders>
                  <w:vAlign w:val="center"/>
                </w:tcPr>
                <w:p w:rsidR="00353925" w:rsidRPr="00353925" w:rsidRDefault="00353925" w:rsidP="00353925">
                  <w:pPr>
                    <w:spacing w:line="240" w:lineRule="exact"/>
                    <w:rPr>
                      <w:rFonts w:ascii="Times New Roman" w:hAnsi="Times New Roman" w:cs="Times New Roman"/>
                      <w:sz w:val="21"/>
                      <w:szCs w:val="21"/>
                    </w:rPr>
                  </w:pPr>
                </w:p>
              </w:tc>
              <w:tc>
                <w:tcPr>
                  <w:tcW w:w="1523" w:type="dxa"/>
                  <w:vMerge/>
                  <w:tcBorders>
                    <w:bottom w:val="single" w:sz="4" w:space="0" w:color="auto"/>
                  </w:tcBorders>
                  <w:vAlign w:val="center"/>
                </w:tcPr>
                <w:p w:rsidR="00353925" w:rsidRPr="00353925" w:rsidRDefault="00353925" w:rsidP="00353925">
                  <w:pPr>
                    <w:spacing w:line="240" w:lineRule="exact"/>
                    <w:rPr>
                      <w:rFonts w:ascii="Times New Roman" w:hAnsi="Times New Roman" w:cs="Times New Roman"/>
                      <w:sz w:val="21"/>
                      <w:szCs w:val="21"/>
                    </w:rPr>
                  </w:pPr>
                </w:p>
              </w:tc>
              <w:tc>
                <w:tcPr>
                  <w:tcW w:w="672" w:type="dxa"/>
                  <w:vMerge/>
                  <w:tcBorders>
                    <w:bottom w:val="single" w:sz="4" w:space="0" w:color="auto"/>
                  </w:tcBorders>
                  <w:vAlign w:val="center"/>
                </w:tcPr>
                <w:p w:rsidR="00353925" w:rsidRPr="00353925" w:rsidRDefault="00353925" w:rsidP="00353925">
                  <w:pPr>
                    <w:spacing w:line="240" w:lineRule="exact"/>
                    <w:jc w:val="center"/>
                    <w:rPr>
                      <w:rFonts w:ascii="Times New Roman" w:hAnsi="Times New Roman" w:cs="Times New Roman"/>
                      <w:sz w:val="21"/>
                      <w:szCs w:val="21"/>
                    </w:rPr>
                  </w:pPr>
                </w:p>
              </w:tc>
              <w:tc>
                <w:tcPr>
                  <w:tcW w:w="2195"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夜间</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sz w:val="21"/>
                      <w:szCs w:val="21"/>
                    </w:rPr>
                    <w:t>55dB</w:t>
                  </w:r>
                  <w:r w:rsidRPr="00353925">
                    <w:rPr>
                      <w:rFonts w:ascii="Times New Roman" w:hAnsi="Times New Roman" w:cs="Times New Roman"/>
                      <w:sz w:val="21"/>
                      <w:szCs w:val="21"/>
                    </w:rPr>
                    <w:t>（</w:t>
                  </w:r>
                  <w:r w:rsidRPr="00353925">
                    <w:rPr>
                      <w:rFonts w:ascii="Times New Roman" w:hAnsi="Times New Roman" w:cs="Times New Roman"/>
                      <w:sz w:val="21"/>
                      <w:szCs w:val="21"/>
                    </w:rPr>
                    <w:t>A</w:t>
                  </w:r>
                  <w:r w:rsidRPr="00353925">
                    <w:rPr>
                      <w:rFonts w:ascii="Times New Roman" w:hAnsi="Times New Roman" w:cs="Times New Roman"/>
                      <w:sz w:val="21"/>
                      <w:szCs w:val="21"/>
                    </w:rPr>
                    <w:t>）</w:t>
                  </w:r>
                </w:p>
              </w:tc>
            </w:tr>
            <w:tr w:rsidR="00353925" w:rsidRPr="00EC0C5F" w:rsidTr="00353925">
              <w:trPr>
                <w:trHeight w:val="798"/>
                <w:jc w:val="center"/>
              </w:trPr>
              <w:tc>
                <w:tcPr>
                  <w:tcW w:w="442"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sz w:val="21"/>
                      <w:szCs w:val="21"/>
                    </w:rPr>
                    <w:t>危废</w:t>
                  </w:r>
                </w:p>
              </w:tc>
              <w:tc>
                <w:tcPr>
                  <w:tcW w:w="1645" w:type="dxa"/>
                  <w:vAlign w:val="center"/>
                </w:tcPr>
                <w:p w:rsidR="00353925" w:rsidRPr="00353925" w:rsidRDefault="00353925" w:rsidP="00353925">
                  <w:pPr>
                    <w:spacing w:line="240" w:lineRule="exact"/>
                    <w:rPr>
                      <w:rFonts w:ascii="Times New Roman" w:hAnsi="Times New Roman" w:cs="Times New Roman"/>
                      <w:sz w:val="21"/>
                      <w:szCs w:val="21"/>
                    </w:rPr>
                  </w:pPr>
                  <w:r w:rsidRPr="00353925">
                    <w:rPr>
                      <w:rFonts w:ascii="Times New Roman" w:hAnsi="Times New Roman" w:cs="Times New Roman" w:hint="eastAsia"/>
                      <w:sz w:val="21"/>
                      <w:szCs w:val="21"/>
                    </w:rPr>
                    <w:t>《危险</w:t>
                  </w:r>
                  <w:r w:rsidRPr="00353925">
                    <w:rPr>
                      <w:rFonts w:ascii="Times New Roman" w:hAnsi="Times New Roman" w:cs="Times New Roman"/>
                      <w:sz w:val="21"/>
                      <w:szCs w:val="21"/>
                    </w:rPr>
                    <w:t>废物贮存污染控制标准</w:t>
                  </w:r>
                  <w:r w:rsidRPr="00353925">
                    <w:rPr>
                      <w:rFonts w:ascii="Times New Roman" w:hAnsi="Times New Roman" w:cs="Times New Roman" w:hint="eastAsia"/>
                      <w:sz w:val="21"/>
                      <w:szCs w:val="21"/>
                    </w:rPr>
                    <w:t>》</w:t>
                  </w:r>
                </w:p>
              </w:tc>
              <w:tc>
                <w:tcPr>
                  <w:tcW w:w="1523" w:type="dxa"/>
                  <w:vAlign w:val="center"/>
                </w:tcPr>
                <w:p w:rsidR="00353925" w:rsidRPr="00353925" w:rsidRDefault="00353925" w:rsidP="00353925">
                  <w:pPr>
                    <w:spacing w:line="240" w:lineRule="exact"/>
                    <w:rPr>
                      <w:rFonts w:ascii="Times New Roman" w:hAnsi="Times New Roman" w:cs="Times New Roman"/>
                      <w:sz w:val="21"/>
                      <w:szCs w:val="21"/>
                    </w:rPr>
                  </w:pPr>
                  <w:r w:rsidRPr="00353925">
                    <w:rPr>
                      <w:rFonts w:ascii="Times New Roman" w:hAnsi="Times New Roman" w:cs="Times New Roman" w:hint="eastAsia"/>
                      <w:sz w:val="21"/>
                      <w:szCs w:val="21"/>
                    </w:rPr>
                    <w:t>GB18597-2001</w:t>
                  </w:r>
                </w:p>
              </w:tc>
              <w:tc>
                <w:tcPr>
                  <w:tcW w:w="672"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c>
                <w:tcPr>
                  <w:tcW w:w="2195"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r>
            <w:tr w:rsidR="00353925" w:rsidRPr="00EC0C5F" w:rsidTr="00353925">
              <w:trPr>
                <w:trHeight w:val="1248"/>
                <w:jc w:val="center"/>
              </w:trPr>
              <w:tc>
                <w:tcPr>
                  <w:tcW w:w="442" w:type="dxa"/>
                  <w:vAlign w:val="center"/>
                </w:tcPr>
                <w:p w:rsidR="00353925" w:rsidRPr="00353925" w:rsidRDefault="00353925" w:rsidP="00353925">
                  <w:pPr>
                    <w:spacing w:line="240" w:lineRule="exact"/>
                    <w:ind w:leftChars="-50" w:left="-120" w:rightChars="-50" w:right="-120"/>
                    <w:rPr>
                      <w:rFonts w:ascii="Times New Roman" w:hAnsi="Times New Roman" w:cs="Times New Roman"/>
                      <w:sz w:val="21"/>
                      <w:szCs w:val="21"/>
                    </w:rPr>
                  </w:pPr>
                  <w:r w:rsidRPr="00353925">
                    <w:rPr>
                      <w:rFonts w:ascii="Times New Roman" w:hAnsi="Times New Roman" w:cs="Times New Roman"/>
                      <w:sz w:val="21"/>
                      <w:szCs w:val="21"/>
                    </w:rPr>
                    <w:t>固废</w:t>
                  </w:r>
                </w:p>
              </w:tc>
              <w:tc>
                <w:tcPr>
                  <w:tcW w:w="1645" w:type="dxa"/>
                  <w:vAlign w:val="center"/>
                </w:tcPr>
                <w:p w:rsidR="00353925" w:rsidRPr="00353925" w:rsidRDefault="00353925" w:rsidP="00353925">
                  <w:pPr>
                    <w:spacing w:line="240" w:lineRule="exact"/>
                    <w:rPr>
                      <w:rFonts w:ascii="Times New Roman" w:hAnsi="Times New Roman" w:cs="Times New Roman"/>
                      <w:sz w:val="21"/>
                      <w:szCs w:val="21"/>
                    </w:rPr>
                  </w:pPr>
                  <w:r w:rsidRPr="00353925">
                    <w:rPr>
                      <w:rFonts w:ascii="Times New Roman" w:hAnsi="Times New Roman" w:cs="Times New Roman" w:hint="eastAsia"/>
                      <w:sz w:val="21"/>
                      <w:szCs w:val="21"/>
                    </w:rPr>
                    <w:t>《一般工业固体废物贮存和填埋污染控制标准》</w:t>
                  </w:r>
                </w:p>
              </w:tc>
              <w:tc>
                <w:tcPr>
                  <w:tcW w:w="1523" w:type="dxa"/>
                  <w:vAlign w:val="center"/>
                </w:tcPr>
                <w:p w:rsidR="00353925" w:rsidRPr="00353925" w:rsidRDefault="00353925" w:rsidP="00353925">
                  <w:pPr>
                    <w:spacing w:line="240" w:lineRule="exact"/>
                    <w:rPr>
                      <w:rFonts w:ascii="Times New Roman" w:hAnsi="Times New Roman" w:cs="Times New Roman"/>
                      <w:sz w:val="21"/>
                      <w:szCs w:val="21"/>
                    </w:rPr>
                  </w:pPr>
                  <w:r w:rsidRPr="00353925">
                    <w:rPr>
                      <w:rFonts w:ascii="Times New Roman" w:hAnsi="Times New Roman" w:cs="Times New Roman" w:hint="eastAsia"/>
                      <w:sz w:val="21"/>
                      <w:szCs w:val="21"/>
                    </w:rPr>
                    <w:t>GB18599-2020</w:t>
                  </w:r>
                </w:p>
              </w:tc>
              <w:tc>
                <w:tcPr>
                  <w:tcW w:w="672"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c>
                <w:tcPr>
                  <w:tcW w:w="2195" w:type="dxa"/>
                  <w:vAlign w:val="center"/>
                </w:tcPr>
                <w:p w:rsidR="00353925" w:rsidRPr="00353925" w:rsidRDefault="00353925" w:rsidP="00353925">
                  <w:pPr>
                    <w:spacing w:line="240" w:lineRule="exact"/>
                    <w:ind w:leftChars="-50" w:left="-120" w:rightChars="-50" w:right="-120"/>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c>
                <w:tcPr>
                  <w:tcW w:w="1144" w:type="dxa"/>
                  <w:vAlign w:val="center"/>
                </w:tcPr>
                <w:p w:rsidR="00353925" w:rsidRPr="00353925" w:rsidRDefault="00353925" w:rsidP="00353925">
                  <w:pPr>
                    <w:spacing w:line="240" w:lineRule="exact"/>
                    <w:jc w:val="center"/>
                    <w:rPr>
                      <w:rFonts w:ascii="Times New Roman" w:hAnsi="Times New Roman" w:cs="Times New Roman"/>
                      <w:sz w:val="21"/>
                      <w:szCs w:val="21"/>
                    </w:rPr>
                  </w:pPr>
                  <w:r w:rsidRPr="00353925">
                    <w:rPr>
                      <w:rFonts w:ascii="Times New Roman" w:hAnsi="Times New Roman" w:cs="Times New Roman" w:hint="eastAsia"/>
                      <w:sz w:val="21"/>
                      <w:szCs w:val="21"/>
                    </w:rPr>
                    <w:t>/</w:t>
                  </w:r>
                </w:p>
              </w:tc>
            </w:tr>
          </w:tbl>
          <w:p w:rsidR="00353925" w:rsidRPr="00E94D2A" w:rsidRDefault="00353925" w:rsidP="00353925">
            <w:pPr>
              <w:jc w:val="left"/>
              <w:rPr>
                <w:rFonts w:ascii="Times New Roman" w:hAnsi="Times New Roman" w:cs="Times New Roman"/>
                <w:sz w:val="26"/>
                <w:szCs w:val="26"/>
                <w:shd w:val="clear" w:color="auto" w:fill="FFFFFF"/>
              </w:rPr>
            </w:pPr>
          </w:p>
        </w:tc>
      </w:tr>
      <w:tr w:rsidR="00353925" w:rsidRPr="00EC0C5F" w:rsidTr="00353925">
        <w:trPr>
          <w:trHeight w:val="837"/>
        </w:trPr>
        <w:tc>
          <w:tcPr>
            <w:tcW w:w="396" w:type="pct"/>
            <w:vAlign w:val="center"/>
          </w:tcPr>
          <w:p w:rsidR="00353925" w:rsidRPr="00353925" w:rsidRDefault="00353925" w:rsidP="00353925">
            <w:pPr>
              <w:jc w:val="left"/>
              <w:rPr>
                <w:rFonts w:asciiTheme="minorEastAsia" w:hAnsiTheme="minorEastAsia" w:cs="Times New Roman"/>
                <w:b/>
                <w:sz w:val="21"/>
                <w:szCs w:val="21"/>
              </w:rPr>
            </w:pPr>
            <w:r w:rsidRPr="00353925">
              <w:rPr>
                <w:rFonts w:asciiTheme="minorEastAsia" w:hAnsiTheme="minorEastAsia" w:cs="Times New Roman"/>
                <w:b/>
                <w:sz w:val="21"/>
                <w:szCs w:val="21"/>
              </w:rPr>
              <w:t>辐射控制指标</w:t>
            </w:r>
          </w:p>
        </w:tc>
        <w:tc>
          <w:tcPr>
            <w:tcW w:w="4604" w:type="pct"/>
            <w:vAlign w:val="center"/>
          </w:tcPr>
          <w:p w:rsidR="00353925" w:rsidRPr="006C0808" w:rsidRDefault="00353925" w:rsidP="006C0808">
            <w:pPr>
              <w:spacing w:line="340" w:lineRule="exact"/>
              <w:jc w:val="left"/>
              <w:rPr>
                <w:rFonts w:asciiTheme="minorEastAsia" w:hAnsiTheme="minorEastAsia" w:cs="Times New Roman"/>
                <w:sz w:val="21"/>
                <w:szCs w:val="21"/>
              </w:rPr>
            </w:pPr>
            <w:r w:rsidRPr="006C0808">
              <w:rPr>
                <w:rFonts w:asciiTheme="minorEastAsia" w:hAnsiTheme="minorEastAsia" w:cs="Times New Roman" w:hint="eastAsia"/>
                <w:sz w:val="21"/>
                <w:szCs w:val="21"/>
              </w:rPr>
              <w:t>考虑到</w:t>
            </w:r>
            <w:r w:rsidR="00AB669A">
              <w:rPr>
                <w:rFonts w:asciiTheme="minorEastAsia" w:hAnsiTheme="minorEastAsia" w:cs="Times New Roman" w:hint="eastAsia"/>
                <w:sz w:val="21"/>
                <w:szCs w:val="21"/>
              </w:rPr>
              <w:t>铀</w:t>
            </w:r>
            <w:r w:rsidRPr="006C0808">
              <w:rPr>
                <w:rFonts w:asciiTheme="minorEastAsia" w:hAnsiTheme="minorEastAsia" w:cs="Times New Roman" w:hint="eastAsia"/>
                <w:sz w:val="21"/>
                <w:szCs w:val="21"/>
              </w:rPr>
              <w:t>矿地质勘探项目简单，且源项较小，产生的辐射均属于天然辐射照射范畴，无需设置公众剂量约束值。</w:t>
            </w:r>
          </w:p>
        </w:tc>
      </w:tr>
    </w:tbl>
    <w:p w:rsidR="00415FC5" w:rsidRPr="00FB6A77" w:rsidRDefault="00415FC5">
      <w:pPr>
        <w:rPr>
          <w:rFonts w:ascii="Times New Roman" w:hAnsi="Times New Roman" w:cs="Times New Roman"/>
        </w:rPr>
        <w:sectPr w:rsidR="00415FC5" w:rsidRPr="00FB6A77">
          <w:pgSz w:w="11906" w:h="16838"/>
          <w:pgMar w:top="1440" w:right="1800" w:bottom="1440" w:left="1800" w:header="851" w:footer="992" w:gutter="0"/>
          <w:cols w:space="425"/>
          <w:docGrid w:type="lines" w:linePitch="312"/>
        </w:sectPr>
      </w:pPr>
    </w:p>
    <w:p w:rsidR="00415FC5" w:rsidRPr="00FB6A77" w:rsidRDefault="002104FF" w:rsidP="00415FC5">
      <w:pPr>
        <w:pStyle w:val="a6"/>
        <w:spacing w:line="400" w:lineRule="exact"/>
        <w:jc w:val="left"/>
        <w:outlineLvl w:val="0"/>
        <w:rPr>
          <w:rFonts w:ascii="Times New Roman" w:hAnsi="Times New Roman"/>
          <w:b/>
          <w:sz w:val="26"/>
          <w:szCs w:val="26"/>
        </w:rPr>
      </w:pPr>
      <w:bookmarkStart w:id="11" w:name="_Toc97710133"/>
      <w:bookmarkStart w:id="12" w:name="_Toc97759293"/>
      <w:r w:rsidRPr="00FB6A77">
        <w:rPr>
          <w:rFonts w:ascii="Times New Roman" w:hAnsi="Times New Roman"/>
          <w:b/>
          <w:sz w:val="26"/>
          <w:szCs w:val="26"/>
        </w:rPr>
        <w:lastRenderedPageBreak/>
        <w:t>5</w:t>
      </w:r>
      <w:r w:rsidR="00415FC5" w:rsidRPr="00FB6A77">
        <w:rPr>
          <w:rFonts w:ascii="Times New Roman" w:hAnsi="Times New Roman"/>
          <w:b/>
          <w:sz w:val="26"/>
          <w:szCs w:val="26"/>
        </w:rPr>
        <w:t>环境质量状况</w:t>
      </w:r>
      <w:bookmarkEnd w:id="11"/>
      <w:bookmarkEnd w:id="12"/>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8522"/>
      </w:tblGrid>
      <w:tr w:rsidR="00FB6A77" w:rsidRPr="00FB6A77" w:rsidTr="00F70AA0">
        <w:trPr>
          <w:trHeight w:val="4516"/>
          <w:jc w:val="center"/>
        </w:trPr>
        <w:tc>
          <w:tcPr>
            <w:tcW w:w="8522" w:type="dxa"/>
          </w:tcPr>
          <w:p w:rsidR="00415FC5" w:rsidRPr="00FB6A77" w:rsidRDefault="00415FC5" w:rsidP="00B75016">
            <w:pPr>
              <w:pStyle w:val="a6"/>
              <w:spacing w:line="460" w:lineRule="exact"/>
              <w:rPr>
                <w:rFonts w:ascii="Times New Roman" w:hAnsi="Times New Roman"/>
                <w:b/>
                <w:sz w:val="26"/>
                <w:szCs w:val="26"/>
              </w:rPr>
            </w:pPr>
            <w:r w:rsidRPr="00FB6A77">
              <w:rPr>
                <w:rFonts w:ascii="Times New Roman" w:hAnsi="Times New Roman"/>
                <w:b/>
                <w:sz w:val="26"/>
                <w:szCs w:val="26"/>
              </w:rPr>
              <w:t>建设项目所在地区域环境质量现状及主要污染问题</w:t>
            </w:r>
          </w:p>
          <w:p w:rsidR="00353925" w:rsidRDefault="008B1D27" w:rsidP="008B1D27">
            <w:pPr>
              <w:tabs>
                <w:tab w:val="left" w:pos="5925"/>
              </w:tabs>
              <w:overflowPunct w:val="0"/>
              <w:autoSpaceDE w:val="0"/>
              <w:adjustRightInd w:val="0"/>
              <w:snapToGrid w:val="0"/>
              <w:spacing w:line="480" w:lineRule="exact"/>
              <w:ind w:firstLineChars="200" w:firstLine="522"/>
              <w:rPr>
                <w:rFonts w:ascii="Times New Roman" w:hAnsi="Times New Roman" w:cs="Times New Roman"/>
                <w:b/>
                <w:sz w:val="26"/>
                <w:szCs w:val="26"/>
              </w:rPr>
            </w:pPr>
            <w:r w:rsidRPr="00FB6A77">
              <w:rPr>
                <w:rFonts w:ascii="Times New Roman" w:hAnsi="Times New Roman" w:cs="Times New Roman"/>
                <w:b/>
                <w:sz w:val="26"/>
                <w:szCs w:val="26"/>
              </w:rPr>
              <w:t>5.1</w:t>
            </w:r>
            <w:r w:rsidR="00353925">
              <w:rPr>
                <w:rFonts w:ascii="Times New Roman" w:hAnsi="Times New Roman" w:cs="Times New Roman" w:hint="eastAsia"/>
                <w:b/>
                <w:sz w:val="26"/>
                <w:szCs w:val="26"/>
              </w:rPr>
              <w:t>、环境空气质量现状</w:t>
            </w:r>
          </w:p>
          <w:p w:rsidR="00353925" w:rsidRDefault="00353925" w:rsidP="008B1D27">
            <w:pPr>
              <w:tabs>
                <w:tab w:val="left" w:pos="5925"/>
              </w:tabs>
              <w:overflowPunct w:val="0"/>
              <w:autoSpaceDE w:val="0"/>
              <w:adjustRightInd w:val="0"/>
              <w:snapToGrid w:val="0"/>
              <w:spacing w:line="480" w:lineRule="exact"/>
              <w:ind w:firstLineChars="200" w:firstLine="522"/>
              <w:rPr>
                <w:rFonts w:ascii="Times New Roman" w:hAnsi="Times New Roman" w:cs="Times New Roman"/>
                <w:b/>
                <w:sz w:val="26"/>
                <w:szCs w:val="26"/>
              </w:rPr>
            </w:pPr>
            <w:r w:rsidRPr="00FB6A77">
              <w:rPr>
                <w:rFonts w:ascii="Times New Roman" w:hAnsi="Times New Roman" w:cs="Times New Roman"/>
                <w:b/>
                <w:sz w:val="26"/>
                <w:szCs w:val="26"/>
              </w:rPr>
              <w:t>5.1</w:t>
            </w:r>
            <w:r>
              <w:rPr>
                <w:rFonts w:ascii="Times New Roman" w:hAnsi="Times New Roman" w:cs="Times New Roman" w:hint="eastAsia"/>
                <w:b/>
                <w:sz w:val="26"/>
                <w:szCs w:val="26"/>
              </w:rPr>
              <w:t>.1</w:t>
            </w:r>
            <w:r>
              <w:rPr>
                <w:rFonts w:ascii="Times New Roman" w:hAnsi="Times New Roman" w:cs="Times New Roman" w:hint="eastAsia"/>
                <w:b/>
                <w:sz w:val="26"/>
                <w:szCs w:val="26"/>
              </w:rPr>
              <w:t>环境空气（空气中氡及字体浓度）</w:t>
            </w:r>
          </w:p>
          <w:p w:rsidR="00353925" w:rsidRPr="00353925" w:rsidRDefault="00353925" w:rsidP="00C12FF3">
            <w:pPr>
              <w:pStyle w:val="Default"/>
              <w:spacing w:line="480" w:lineRule="exact"/>
              <w:ind w:firstLineChars="200" w:firstLine="520"/>
              <w:jc w:val="both"/>
              <w:rPr>
                <w:sz w:val="23"/>
                <w:szCs w:val="23"/>
              </w:rPr>
            </w:pPr>
            <w:r w:rsidRPr="00353925">
              <w:rPr>
                <w:rFonts w:ascii="Times New Roman" w:cs="Times New Roman" w:hint="eastAsia"/>
                <w:sz w:val="26"/>
                <w:szCs w:val="26"/>
              </w:rPr>
              <w:t>本项目在实施过程中释放的氡及子体极少，对环境空气中的氡及其子体无影响，</w:t>
            </w:r>
            <w:r w:rsidRPr="00FB6A77">
              <w:rPr>
                <w:rFonts w:ascii="Times New Roman" w:cs="Times New Roman"/>
                <w:sz w:val="26"/>
                <w:szCs w:val="26"/>
              </w:rPr>
              <w:t>项目对工作区内氡浓度进行检测</w:t>
            </w:r>
            <w:r w:rsidRPr="00FB6A77">
              <w:rPr>
                <w:rFonts w:ascii="Times New Roman" w:cs="Times New Roman" w:hint="eastAsia"/>
                <w:sz w:val="26"/>
                <w:szCs w:val="26"/>
              </w:rPr>
              <w:t>，</w:t>
            </w:r>
            <w:r w:rsidRPr="00FB6A77">
              <w:rPr>
                <w:rFonts w:ascii="Times New Roman" w:cs="Times New Roman"/>
                <w:sz w:val="26"/>
                <w:szCs w:val="26"/>
              </w:rPr>
              <w:t>结果显示氡浓度为</w:t>
            </w:r>
            <w:r w:rsidRPr="00FB6A77">
              <w:rPr>
                <w:rFonts w:ascii="Times New Roman" w:cs="Times New Roman" w:hint="eastAsia"/>
                <w:sz w:val="26"/>
                <w:szCs w:val="26"/>
              </w:rPr>
              <w:t>25.2</w:t>
            </w:r>
            <w:r w:rsidRPr="00FB6A77">
              <w:rPr>
                <w:rFonts w:ascii="Times New Roman" w:cs="Times New Roman" w:hint="eastAsia"/>
                <w:sz w:val="26"/>
                <w:szCs w:val="26"/>
              </w:rPr>
              <w:t>～</w:t>
            </w:r>
            <w:r w:rsidRPr="00FB6A77">
              <w:rPr>
                <w:rFonts w:ascii="Times New Roman" w:cs="Times New Roman" w:hint="eastAsia"/>
                <w:sz w:val="26"/>
                <w:szCs w:val="26"/>
              </w:rPr>
              <w:t>33.2</w:t>
            </w:r>
            <w:r w:rsidRPr="00FB6A77">
              <w:rPr>
                <w:rFonts w:ascii="Times New Roman" w:cs="Times New Roman"/>
                <w:sz w:val="26"/>
                <w:szCs w:val="26"/>
              </w:rPr>
              <w:t>Bq/m</w:t>
            </w:r>
            <w:r w:rsidRPr="00FB6A77">
              <w:rPr>
                <w:rFonts w:ascii="Times New Roman" w:cs="Times New Roman"/>
                <w:sz w:val="26"/>
                <w:szCs w:val="26"/>
                <w:vertAlign w:val="superscript"/>
              </w:rPr>
              <w:t>3</w:t>
            </w:r>
            <w:r w:rsidRPr="00FB6A77">
              <w:rPr>
                <w:rFonts w:ascii="Times New Roman" w:cs="Times New Roman" w:hint="eastAsia"/>
                <w:sz w:val="26"/>
                <w:szCs w:val="26"/>
              </w:rPr>
              <w:t>，</w:t>
            </w:r>
            <w:r w:rsidRPr="00FB6A77">
              <w:rPr>
                <w:rFonts w:ascii="Times New Roman" w:cs="Times New Roman"/>
                <w:sz w:val="26"/>
                <w:szCs w:val="26"/>
              </w:rPr>
              <w:t>平均含量为</w:t>
            </w:r>
            <w:r w:rsidRPr="00FB6A77">
              <w:rPr>
                <w:rFonts w:ascii="Times New Roman" w:cs="Times New Roman" w:hint="eastAsia"/>
                <w:sz w:val="26"/>
                <w:szCs w:val="26"/>
              </w:rPr>
              <w:t>27.1</w:t>
            </w:r>
            <w:r w:rsidRPr="00FB6A77">
              <w:rPr>
                <w:rFonts w:ascii="Times New Roman" w:cs="Times New Roman"/>
                <w:sz w:val="26"/>
                <w:szCs w:val="26"/>
              </w:rPr>
              <w:t>Bq/m</w:t>
            </w:r>
            <w:r w:rsidRPr="00FB6A77">
              <w:rPr>
                <w:rFonts w:ascii="Times New Roman" w:cs="Times New Roman"/>
                <w:sz w:val="26"/>
                <w:szCs w:val="26"/>
                <w:vertAlign w:val="superscript"/>
              </w:rPr>
              <w:t>3</w:t>
            </w:r>
            <w:r w:rsidRPr="00FB6A77">
              <w:rPr>
                <w:rFonts w:ascii="Times New Roman" w:cs="Times New Roman" w:hint="eastAsia"/>
                <w:sz w:val="26"/>
                <w:szCs w:val="26"/>
              </w:rPr>
              <w:t>，</w:t>
            </w:r>
            <w:r w:rsidRPr="00FB6A77">
              <w:rPr>
                <w:rFonts w:ascii="Times New Roman" w:cs="Times New Roman"/>
                <w:sz w:val="26"/>
                <w:szCs w:val="26"/>
              </w:rPr>
              <w:t>与《希望矿床环境监测报告》中</w:t>
            </w:r>
            <w:r w:rsidRPr="00FB6A77">
              <w:rPr>
                <w:rFonts w:ascii="Times New Roman" w:cs="Times New Roman" w:hint="eastAsia"/>
                <w:sz w:val="26"/>
                <w:szCs w:val="26"/>
              </w:rPr>
              <w:t>工作区环境背景调查结果（</w:t>
            </w:r>
            <w:r w:rsidRPr="00FB6A77">
              <w:rPr>
                <w:rFonts w:ascii="Times New Roman" w:cs="Times New Roman" w:hint="eastAsia"/>
                <w:sz w:val="26"/>
                <w:szCs w:val="26"/>
              </w:rPr>
              <w:t>23.5</w:t>
            </w:r>
            <w:r w:rsidRPr="00FB6A77">
              <w:rPr>
                <w:rFonts w:ascii="Times New Roman" w:cs="Times New Roman" w:hint="eastAsia"/>
                <w:sz w:val="26"/>
                <w:szCs w:val="26"/>
              </w:rPr>
              <w:t>～</w:t>
            </w:r>
            <w:r w:rsidRPr="00FB6A77">
              <w:rPr>
                <w:rFonts w:ascii="Times New Roman" w:cs="Times New Roman" w:hint="eastAsia"/>
                <w:sz w:val="26"/>
                <w:szCs w:val="26"/>
              </w:rPr>
              <w:t>35.8</w:t>
            </w:r>
            <w:r w:rsidRPr="00FB6A77">
              <w:rPr>
                <w:rFonts w:ascii="Times New Roman" w:cs="Times New Roman"/>
                <w:sz w:val="26"/>
                <w:szCs w:val="26"/>
              </w:rPr>
              <w:t>Bq/m</w:t>
            </w:r>
            <w:r w:rsidRPr="00FB6A77">
              <w:rPr>
                <w:rFonts w:ascii="Times New Roman" w:cs="Times New Roman"/>
                <w:sz w:val="26"/>
                <w:szCs w:val="26"/>
                <w:vertAlign w:val="superscript"/>
              </w:rPr>
              <w:t>3</w:t>
            </w:r>
            <w:r w:rsidRPr="00FB6A77">
              <w:rPr>
                <w:rFonts w:ascii="Times New Roman" w:cs="Times New Roman" w:hint="eastAsia"/>
                <w:sz w:val="26"/>
                <w:szCs w:val="26"/>
              </w:rPr>
              <w:t>，</w:t>
            </w:r>
            <w:r w:rsidRPr="00FB6A77">
              <w:rPr>
                <w:rFonts w:ascii="Times New Roman" w:cs="Times New Roman"/>
                <w:sz w:val="26"/>
                <w:szCs w:val="26"/>
              </w:rPr>
              <w:t>均值为</w:t>
            </w:r>
            <w:r w:rsidRPr="00FB6A77">
              <w:rPr>
                <w:rFonts w:ascii="Times New Roman" w:cs="Times New Roman" w:hint="eastAsia"/>
                <w:sz w:val="26"/>
                <w:szCs w:val="26"/>
              </w:rPr>
              <w:t>29.68</w:t>
            </w:r>
            <w:r w:rsidRPr="00FB6A77">
              <w:rPr>
                <w:rFonts w:ascii="Times New Roman" w:cs="Times New Roman"/>
                <w:sz w:val="26"/>
                <w:szCs w:val="26"/>
              </w:rPr>
              <w:t>Bq/m</w:t>
            </w:r>
            <w:r w:rsidRPr="00FB6A77">
              <w:rPr>
                <w:rFonts w:ascii="Times New Roman" w:cs="Times New Roman"/>
                <w:sz w:val="26"/>
                <w:szCs w:val="26"/>
                <w:vertAlign w:val="superscript"/>
              </w:rPr>
              <w:t>3</w:t>
            </w:r>
            <w:r w:rsidRPr="00FB6A77">
              <w:rPr>
                <w:rFonts w:ascii="Times New Roman" w:cs="Times New Roman" w:hint="eastAsia"/>
                <w:sz w:val="26"/>
                <w:szCs w:val="26"/>
              </w:rPr>
              <w:t>）相当</w:t>
            </w:r>
            <w:r w:rsidR="00662236" w:rsidRPr="00425748">
              <w:rPr>
                <w:rFonts w:ascii="Times New Roman" w:cs="Times New Roman" w:hint="eastAsia"/>
                <w:sz w:val="26"/>
                <w:szCs w:val="26"/>
              </w:rPr>
              <w:t>，均在限定值范围内。</w:t>
            </w:r>
          </w:p>
          <w:p w:rsidR="00353925" w:rsidRPr="00353925" w:rsidRDefault="00662236" w:rsidP="008B1D27">
            <w:pPr>
              <w:tabs>
                <w:tab w:val="left" w:pos="5925"/>
              </w:tabs>
              <w:overflowPunct w:val="0"/>
              <w:autoSpaceDE w:val="0"/>
              <w:adjustRightInd w:val="0"/>
              <w:snapToGrid w:val="0"/>
              <w:spacing w:line="480" w:lineRule="exact"/>
              <w:ind w:firstLineChars="200" w:firstLine="522"/>
              <w:rPr>
                <w:rFonts w:ascii="Times New Roman" w:hAnsi="Times New Roman" w:cs="Times New Roman"/>
                <w:b/>
                <w:sz w:val="26"/>
                <w:szCs w:val="26"/>
              </w:rPr>
            </w:pPr>
            <w:r w:rsidRPr="00425748">
              <w:rPr>
                <w:rFonts w:ascii="Times New Roman" w:hAnsi="Times New Roman" w:cs="Times New Roman" w:hint="eastAsia"/>
                <w:b/>
                <w:sz w:val="26"/>
                <w:szCs w:val="26"/>
              </w:rPr>
              <w:t>5.1.2</w:t>
            </w:r>
            <w:r w:rsidRPr="00425748">
              <w:rPr>
                <w:rFonts w:ascii="Times New Roman" w:hAnsi="Times New Roman" w:cs="Times New Roman" w:hint="eastAsia"/>
                <w:b/>
                <w:sz w:val="26"/>
                <w:szCs w:val="26"/>
              </w:rPr>
              <w:t>环境空气（非放射性因子）</w:t>
            </w:r>
          </w:p>
          <w:p w:rsidR="00662236" w:rsidRPr="00A167D2" w:rsidRDefault="00A167D2" w:rsidP="00C12FF3">
            <w:pPr>
              <w:tabs>
                <w:tab w:val="left" w:pos="5925"/>
              </w:tabs>
              <w:overflowPunct w:val="0"/>
              <w:autoSpaceDE w:val="0"/>
              <w:adjustRightInd w:val="0"/>
              <w:snapToGrid w:val="0"/>
              <w:spacing w:line="480" w:lineRule="exact"/>
              <w:ind w:firstLineChars="200" w:firstLine="520"/>
              <w:rPr>
                <w:rFonts w:ascii="Times New Roman" w:hAnsi="Times New Roman" w:cs="Times New Roman"/>
                <w:sz w:val="26"/>
                <w:szCs w:val="26"/>
              </w:rPr>
            </w:pPr>
            <w:r w:rsidRPr="00A167D2">
              <w:rPr>
                <w:rFonts w:ascii="Times New Roman" w:hAnsi="Times New Roman" w:cs="Times New Roman" w:hint="eastAsia"/>
                <w:sz w:val="26"/>
                <w:szCs w:val="26"/>
              </w:rPr>
              <w:t>本项目工作区主要位于广东省韶关市翁源县境内</w:t>
            </w:r>
            <w:r w:rsidR="00B25E4B">
              <w:rPr>
                <w:rFonts w:ascii="Times New Roman" w:hAnsi="Times New Roman" w:cs="Times New Roman" w:hint="eastAsia"/>
                <w:sz w:val="26"/>
                <w:szCs w:val="26"/>
              </w:rPr>
              <w:t>，以山林为主，区内环境空气质量基本处于同一水平，故此次空气质量现状数据引</w:t>
            </w:r>
            <w:r w:rsidR="008E1D97">
              <w:rPr>
                <w:rFonts w:ascii="Times New Roman" w:hAnsi="Times New Roman" w:cs="Times New Roman" w:hint="eastAsia"/>
                <w:sz w:val="26"/>
                <w:szCs w:val="26"/>
              </w:rPr>
              <w:t>至于</w:t>
            </w:r>
            <w:r w:rsidR="00B25E4B">
              <w:rPr>
                <w:rFonts w:ascii="Times New Roman" w:hAnsi="Times New Roman" w:cs="Times New Roman" w:hint="eastAsia"/>
                <w:sz w:val="26"/>
                <w:szCs w:val="26"/>
              </w:rPr>
              <w:t>韶关市生态环境局官方网站公开发布的《韶关市生态环境状况公报</w:t>
            </w:r>
            <w:r w:rsidR="008E1D97">
              <w:rPr>
                <w:rFonts w:ascii="Times New Roman" w:hAnsi="Times New Roman" w:cs="Times New Roman" w:hint="eastAsia"/>
                <w:sz w:val="26"/>
                <w:szCs w:val="26"/>
              </w:rPr>
              <w:t>（</w:t>
            </w:r>
            <w:r w:rsidR="008E1D97">
              <w:rPr>
                <w:rFonts w:ascii="Times New Roman" w:hAnsi="Times New Roman" w:cs="Times New Roman" w:hint="eastAsia"/>
                <w:sz w:val="26"/>
                <w:szCs w:val="26"/>
              </w:rPr>
              <w:t>2020</w:t>
            </w:r>
            <w:r w:rsidR="008E1D97">
              <w:rPr>
                <w:rFonts w:ascii="Times New Roman" w:hAnsi="Times New Roman" w:cs="Times New Roman" w:hint="eastAsia"/>
                <w:sz w:val="26"/>
                <w:szCs w:val="26"/>
              </w:rPr>
              <w:t>年）</w:t>
            </w:r>
            <w:r w:rsidR="00B25E4B">
              <w:rPr>
                <w:rFonts w:ascii="Times New Roman" w:hAnsi="Times New Roman" w:cs="Times New Roman" w:hint="eastAsia"/>
                <w:sz w:val="26"/>
                <w:szCs w:val="26"/>
              </w:rPr>
              <w:t>》</w:t>
            </w:r>
            <w:r w:rsidR="008E1D97">
              <w:rPr>
                <w:rFonts w:ascii="Times New Roman" w:hAnsi="Times New Roman" w:cs="Times New Roman" w:hint="eastAsia"/>
                <w:sz w:val="26"/>
                <w:szCs w:val="26"/>
              </w:rPr>
              <w:t>中翁源县的相关数据</w:t>
            </w:r>
            <w:r w:rsidR="00BF5D85">
              <w:rPr>
                <w:rFonts w:ascii="Times New Roman" w:hAnsi="Times New Roman" w:cs="Times New Roman" w:hint="eastAsia"/>
                <w:sz w:val="26"/>
                <w:szCs w:val="26"/>
              </w:rPr>
              <w:t>，其环境空气质量统计结果见表</w:t>
            </w:r>
            <w:r w:rsidR="00BF5D85">
              <w:rPr>
                <w:rFonts w:ascii="Times New Roman" w:hAnsi="Times New Roman" w:cs="Times New Roman" w:hint="eastAsia"/>
                <w:sz w:val="26"/>
                <w:szCs w:val="26"/>
              </w:rPr>
              <w:t>5-1</w:t>
            </w:r>
            <w:r w:rsidR="00BF5D85">
              <w:rPr>
                <w:rFonts w:ascii="Times New Roman" w:hAnsi="Times New Roman" w:cs="Times New Roman" w:hint="eastAsia"/>
                <w:sz w:val="26"/>
                <w:szCs w:val="26"/>
              </w:rPr>
              <w:t>。</w:t>
            </w:r>
          </w:p>
          <w:p w:rsidR="00662236" w:rsidRPr="00C12FF3" w:rsidRDefault="00D22AE4" w:rsidP="00C12FF3">
            <w:pPr>
              <w:tabs>
                <w:tab w:val="left" w:pos="5925"/>
              </w:tabs>
              <w:overflowPunct w:val="0"/>
              <w:autoSpaceDE w:val="0"/>
              <w:adjustRightInd w:val="0"/>
              <w:snapToGrid w:val="0"/>
              <w:spacing w:line="480" w:lineRule="exact"/>
              <w:ind w:firstLineChars="200" w:firstLine="422"/>
              <w:jc w:val="center"/>
              <w:rPr>
                <w:rFonts w:ascii="Times New Roman" w:hAnsi="Times New Roman" w:cs="Times New Roman"/>
                <w:b/>
                <w:sz w:val="21"/>
                <w:szCs w:val="21"/>
              </w:rPr>
            </w:pPr>
            <w:r w:rsidRPr="00C12FF3">
              <w:rPr>
                <w:rFonts w:ascii="Times New Roman" w:hAnsi="Times New Roman" w:cs="Times New Roman" w:hint="eastAsia"/>
                <w:b/>
                <w:sz w:val="21"/>
                <w:szCs w:val="21"/>
              </w:rPr>
              <w:t>表</w:t>
            </w:r>
            <w:r w:rsidRPr="00C12FF3">
              <w:rPr>
                <w:rFonts w:ascii="Times New Roman" w:hAnsi="Times New Roman" w:cs="Times New Roman" w:hint="eastAsia"/>
                <w:b/>
                <w:sz w:val="21"/>
                <w:szCs w:val="21"/>
              </w:rPr>
              <w:t>5-1</w:t>
            </w:r>
            <w:r w:rsidR="00C12FF3" w:rsidRPr="00C12FF3">
              <w:rPr>
                <w:rFonts w:ascii="Times New Roman" w:hAnsi="Times New Roman" w:cs="Times New Roman" w:hint="eastAsia"/>
                <w:b/>
                <w:sz w:val="21"/>
                <w:szCs w:val="21"/>
              </w:rPr>
              <w:t xml:space="preserve">  </w:t>
            </w:r>
            <w:r w:rsidRPr="00C12FF3">
              <w:rPr>
                <w:rFonts w:ascii="Times New Roman" w:hAnsi="Times New Roman" w:cs="Times New Roman" w:hint="eastAsia"/>
                <w:b/>
                <w:sz w:val="21"/>
                <w:szCs w:val="21"/>
              </w:rPr>
              <w:t>2020</w:t>
            </w:r>
            <w:r w:rsidRPr="00C12FF3">
              <w:rPr>
                <w:rFonts w:ascii="Times New Roman" w:hAnsi="Times New Roman" w:cs="Times New Roman" w:hint="eastAsia"/>
                <w:b/>
                <w:sz w:val="21"/>
                <w:szCs w:val="21"/>
              </w:rPr>
              <w:t>年翁源县</w:t>
            </w:r>
            <w:r w:rsidR="00730562" w:rsidRPr="00C12FF3">
              <w:rPr>
                <w:rFonts w:ascii="Times New Roman" w:hAnsi="Times New Roman" w:cs="Times New Roman" w:hint="eastAsia"/>
                <w:b/>
                <w:sz w:val="21"/>
                <w:szCs w:val="21"/>
              </w:rPr>
              <w:t>城市环境空气</w:t>
            </w:r>
            <w:r w:rsidR="009B19A0" w:rsidRPr="00C12FF3">
              <w:rPr>
                <w:rFonts w:ascii="Times New Roman" w:hAnsi="Times New Roman" w:cs="Times New Roman" w:hint="eastAsia"/>
                <w:b/>
                <w:sz w:val="21"/>
                <w:szCs w:val="21"/>
              </w:rPr>
              <w:t>监测结果统计表</w:t>
            </w:r>
          </w:p>
          <w:tbl>
            <w:tblPr>
              <w:tblStyle w:val="af2"/>
              <w:tblW w:w="0" w:type="auto"/>
              <w:tblLook w:val="04A0" w:firstRow="1" w:lastRow="0" w:firstColumn="1" w:lastColumn="0" w:noHBand="0" w:noVBand="1"/>
            </w:tblPr>
            <w:tblGrid>
              <w:gridCol w:w="1413"/>
              <w:gridCol w:w="941"/>
              <w:gridCol w:w="1177"/>
              <w:gridCol w:w="1177"/>
              <w:gridCol w:w="1178"/>
              <w:gridCol w:w="1178"/>
              <w:gridCol w:w="1178"/>
            </w:tblGrid>
            <w:tr w:rsidR="009B19A0" w:rsidTr="00301525">
              <w:trPr>
                <w:trHeight w:val="397"/>
              </w:trPr>
              <w:tc>
                <w:tcPr>
                  <w:tcW w:w="1413"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污染物</w:t>
                  </w:r>
                </w:p>
              </w:tc>
              <w:tc>
                <w:tcPr>
                  <w:tcW w:w="941"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SO</w:t>
                  </w:r>
                  <w:r w:rsidRPr="00301525">
                    <w:rPr>
                      <w:rFonts w:ascii="Times New Roman" w:eastAsiaTheme="minorEastAsia" w:hAnsi="Times New Roman" w:cs="Times New Roman"/>
                      <w:sz w:val="18"/>
                      <w:szCs w:val="18"/>
                      <w:vertAlign w:val="subscript"/>
                    </w:rPr>
                    <w:t>2</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NO</w:t>
                  </w:r>
                  <w:r w:rsidRPr="00301525">
                    <w:rPr>
                      <w:rFonts w:ascii="Times New Roman" w:eastAsiaTheme="minorEastAsia" w:hAnsi="Times New Roman" w:cs="Times New Roman"/>
                      <w:sz w:val="18"/>
                      <w:szCs w:val="18"/>
                      <w:vertAlign w:val="subscript"/>
                    </w:rPr>
                    <w:t>2</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PM</w:t>
                  </w:r>
                  <w:r w:rsidRPr="00301525">
                    <w:rPr>
                      <w:rFonts w:ascii="Times New Roman" w:eastAsiaTheme="minorEastAsia" w:hAnsi="Times New Roman" w:cs="Times New Roman"/>
                      <w:sz w:val="18"/>
                      <w:szCs w:val="18"/>
                      <w:vertAlign w:val="subscript"/>
                    </w:rPr>
                    <w:t>10</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PM</w:t>
                  </w:r>
                  <w:r w:rsidRPr="00301525">
                    <w:rPr>
                      <w:rFonts w:ascii="Times New Roman" w:eastAsiaTheme="minorEastAsia" w:hAnsi="Times New Roman" w:cs="Times New Roman"/>
                      <w:sz w:val="18"/>
                      <w:szCs w:val="18"/>
                      <w:vertAlign w:val="subscript"/>
                    </w:rPr>
                    <w:t>2.5</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CO</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O</w:t>
                  </w:r>
                  <w:r w:rsidRPr="00301525">
                    <w:rPr>
                      <w:rFonts w:ascii="Times New Roman" w:eastAsiaTheme="minorEastAsia" w:hAnsi="Times New Roman" w:cs="Times New Roman"/>
                      <w:sz w:val="18"/>
                      <w:szCs w:val="18"/>
                      <w:vertAlign w:val="subscript"/>
                    </w:rPr>
                    <w:t>3</w:t>
                  </w:r>
                </w:p>
              </w:tc>
            </w:tr>
            <w:tr w:rsidR="009B19A0" w:rsidTr="00301525">
              <w:trPr>
                <w:trHeight w:val="397"/>
              </w:trPr>
              <w:tc>
                <w:tcPr>
                  <w:tcW w:w="1413"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单位</w:t>
                  </w:r>
                </w:p>
              </w:tc>
              <w:tc>
                <w:tcPr>
                  <w:tcW w:w="941"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c>
                <w:tcPr>
                  <w:tcW w:w="1177"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c>
                <w:tcPr>
                  <w:tcW w:w="1177"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c>
                <w:tcPr>
                  <w:tcW w:w="1178"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c>
                <w:tcPr>
                  <w:tcW w:w="1178"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c>
                <w:tcPr>
                  <w:tcW w:w="1178" w:type="dxa"/>
                  <w:vAlign w:val="center"/>
                </w:tcPr>
                <w:p w:rsidR="009B19A0" w:rsidRPr="003E7844" w:rsidRDefault="003E7844"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3E7844">
                    <w:rPr>
                      <w:rFonts w:ascii="Times New Roman" w:hAnsi="Times New Roman" w:cs="Times New Roman"/>
                      <w:sz w:val="18"/>
                      <w:szCs w:val="18"/>
                    </w:rPr>
                    <w:t>μ</w:t>
                  </w:r>
                  <w:r w:rsidR="009B19A0" w:rsidRPr="003E7844">
                    <w:rPr>
                      <w:rFonts w:ascii="Times New Roman" w:eastAsiaTheme="minorEastAsia" w:hAnsi="Times New Roman" w:cs="Times New Roman"/>
                      <w:sz w:val="18"/>
                      <w:szCs w:val="18"/>
                    </w:rPr>
                    <w:t>g/m</w:t>
                  </w:r>
                  <w:r w:rsidR="009B19A0" w:rsidRPr="003E7844">
                    <w:rPr>
                      <w:rFonts w:ascii="Times New Roman" w:eastAsiaTheme="minorEastAsia" w:hAnsi="Times New Roman" w:cs="Times New Roman"/>
                      <w:sz w:val="18"/>
                      <w:szCs w:val="18"/>
                      <w:vertAlign w:val="superscript"/>
                    </w:rPr>
                    <w:t>3</w:t>
                  </w:r>
                </w:p>
              </w:tc>
            </w:tr>
            <w:tr w:rsidR="009B19A0" w:rsidTr="00301525">
              <w:trPr>
                <w:trHeight w:val="397"/>
              </w:trPr>
              <w:tc>
                <w:tcPr>
                  <w:tcW w:w="1413"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平均值</w:t>
                  </w:r>
                </w:p>
              </w:tc>
              <w:tc>
                <w:tcPr>
                  <w:tcW w:w="941"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8</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12</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39</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21</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1.0</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125</w:t>
                  </w:r>
                </w:p>
              </w:tc>
            </w:tr>
            <w:tr w:rsidR="009B19A0" w:rsidTr="00301525">
              <w:trPr>
                <w:trHeight w:val="397"/>
              </w:trPr>
              <w:tc>
                <w:tcPr>
                  <w:tcW w:w="1413"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二级浓度限值</w:t>
                  </w:r>
                </w:p>
              </w:tc>
              <w:tc>
                <w:tcPr>
                  <w:tcW w:w="941"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60</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40</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70</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35</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4</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160</w:t>
                  </w:r>
                </w:p>
              </w:tc>
            </w:tr>
            <w:tr w:rsidR="009B19A0" w:rsidTr="00301525">
              <w:trPr>
                <w:trHeight w:val="397"/>
              </w:trPr>
              <w:tc>
                <w:tcPr>
                  <w:tcW w:w="1413"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达标情况</w:t>
                  </w:r>
                </w:p>
              </w:tc>
              <w:tc>
                <w:tcPr>
                  <w:tcW w:w="941"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c>
                <w:tcPr>
                  <w:tcW w:w="1177"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c>
                <w:tcPr>
                  <w:tcW w:w="1178" w:type="dxa"/>
                  <w:vAlign w:val="center"/>
                </w:tcPr>
                <w:p w:rsidR="009B19A0" w:rsidRPr="009B19A0" w:rsidRDefault="009B19A0" w:rsidP="009B19A0">
                  <w:pPr>
                    <w:tabs>
                      <w:tab w:val="left" w:pos="5925"/>
                    </w:tabs>
                    <w:overflowPunct w:val="0"/>
                    <w:autoSpaceDE w:val="0"/>
                    <w:adjustRightInd w:val="0"/>
                    <w:snapToGrid w:val="0"/>
                    <w:jc w:val="center"/>
                    <w:rPr>
                      <w:rFonts w:ascii="Times New Roman" w:eastAsiaTheme="minorEastAsia" w:hAnsi="Times New Roman" w:cs="Times New Roman"/>
                      <w:sz w:val="18"/>
                      <w:szCs w:val="18"/>
                    </w:rPr>
                  </w:pPr>
                  <w:r w:rsidRPr="009B19A0">
                    <w:rPr>
                      <w:rFonts w:ascii="Times New Roman" w:eastAsiaTheme="minorEastAsia" w:hAnsi="Times New Roman" w:cs="Times New Roman"/>
                      <w:sz w:val="18"/>
                      <w:szCs w:val="18"/>
                    </w:rPr>
                    <w:t>达标</w:t>
                  </w:r>
                </w:p>
              </w:tc>
            </w:tr>
          </w:tbl>
          <w:p w:rsidR="00301525" w:rsidRPr="00301525" w:rsidRDefault="00301525" w:rsidP="00C12FF3">
            <w:pPr>
              <w:pStyle w:val="Default"/>
              <w:spacing w:beforeLines="50" w:before="156" w:line="480" w:lineRule="exact"/>
              <w:ind w:firstLineChars="200" w:firstLine="520"/>
              <w:rPr>
                <w:rFonts w:ascii="Times New Roman" w:cs="Times New Roman"/>
                <w:color w:val="auto"/>
                <w:sz w:val="26"/>
                <w:szCs w:val="26"/>
              </w:rPr>
            </w:pPr>
            <w:r>
              <w:rPr>
                <w:rFonts w:ascii="Times New Roman" w:cs="Times New Roman" w:hint="eastAsia"/>
                <w:color w:val="auto"/>
                <w:sz w:val="26"/>
                <w:szCs w:val="26"/>
              </w:rPr>
              <w:t>从</w:t>
            </w:r>
            <w:r w:rsidRPr="00301525">
              <w:rPr>
                <w:rFonts w:ascii="Times New Roman" w:cs="Times New Roman"/>
                <w:color w:val="auto"/>
                <w:sz w:val="26"/>
                <w:szCs w:val="26"/>
              </w:rPr>
              <w:t>表</w:t>
            </w:r>
            <w:r w:rsidRPr="00301525">
              <w:rPr>
                <w:rFonts w:ascii="Times New Roman" w:cs="Times New Roman"/>
                <w:color w:val="auto"/>
                <w:sz w:val="26"/>
                <w:szCs w:val="26"/>
              </w:rPr>
              <w:t>5-1</w:t>
            </w:r>
            <w:r>
              <w:rPr>
                <w:rFonts w:ascii="Times New Roman" w:cs="Times New Roman" w:hint="eastAsia"/>
                <w:color w:val="auto"/>
                <w:sz w:val="26"/>
                <w:szCs w:val="26"/>
              </w:rPr>
              <w:t>可以看出</w:t>
            </w:r>
            <w:r w:rsidRPr="00301525">
              <w:rPr>
                <w:rFonts w:ascii="Times New Roman" w:cs="Times New Roman"/>
                <w:color w:val="auto"/>
                <w:sz w:val="26"/>
                <w:szCs w:val="26"/>
              </w:rPr>
              <w:t>，</w:t>
            </w:r>
            <w:r>
              <w:rPr>
                <w:rFonts w:ascii="Times New Roman" w:cs="Times New Roman" w:hint="eastAsia"/>
                <w:color w:val="auto"/>
                <w:sz w:val="26"/>
                <w:szCs w:val="26"/>
              </w:rPr>
              <w:t>翁源</w:t>
            </w:r>
            <w:r w:rsidRPr="00301525">
              <w:rPr>
                <w:rFonts w:ascii="Times New Roman" w:cs="Times New Roman"/>
                <w:color w:val="auto"/>
                <w:sz w:val="26"/>
                <w:szCs w:val="26"/>
              </w:rPr>
              <w:t>县</w:t>
            </w:r>
            <w:r w:rsidRPr="00301525">
              <w:rPr>
                <w:rFonts w:ascii="Times New Roman" w:cs="Times New Roman"/>
                <w:color w:val="auto"/>
                <w:sz w:val="26"/>
                <w:szCs w:val="26"/>
              </w:rPr>
              <w:t>2020</w:t>
            </w:r>
            <w:r w:rsidRPr="00301525">
              <w:rPr>
                <w:rFonts w:ascii="Times New Roman" w:cs="Times New Roman"/>
                <w:color w:val="auto"/>
                <w:sz w:val="26"/>
                <w:szCs w:val="26"/>
              </w:rPr>
              <w:t>年</w:t>
            </w:r>
            <w:r w:rsidRPr="00301525">
              <w:rPr>
                <w:rFonts w:ascii="Times New Roman" w:cs="Times New Roman"/>
                <w:color w:val="auto"/>
                <w:sz w:val="26"/>
                <w:szCs w:val="26"/>
              </w:rPr>
              <w:t>SO</w:t>
            </w:r>
            <w:r w:rsidRPr="00301525">
              <w:rPr>
                <w:rFonts w:ascii="Times New Roman" w:cs="Times New Roman"/>
                <w:color w:val="auto"/>
                <w:sz w:val="26"/>
                <w:szCs w:val="26"/>
                <w:vertAlign w:val="subscript"/>
              </w:rPr>
              <w:t>2</w:t>
            </w:r>
            <w:r w:rsidRPr="00301525">
              <w:rPr>
                <w:rFonts w:ascii="Times New Roman" w:cs="Times New Roman"/>
                <w:color w:val="auto"/>
                <w:sz w:val="26"/>
                <w:szCs w:val="26"/>
              </w:rPr>
              <w:t>、</w:t>
            </w:r>
            <w:r w:rsidRPr="00301525">
              <w:rPr>
                <w:rFonts w:ascii="Times New Roman" w:cs="Times New Roman"/>
                <w:color w:val="auto"/>
                <w:sz w:val="26"/>
                <w:szCs w:val="26"/>
              </w:rPr>
              <w:t>NO</w:t>
            </w:r>
            <w:r w:rsidRPr="00301525">
              <w:rPr>
                <w:rFonts w:ascii="Times New Roman" w:cs="Times New Roman"/>
                <w:color w:val="auto"/>
                <w:sz w:val="26"/>
                <w:szCs w:val="26"/>
                <w:vertAlign w:val="subscript"/>
              </w:rPr>
              <w:t>2</w:t>
            </w:r>
            <w:r w:rsidRPr="00301525">
              <w:rPr>
                <w:rFonts w:ascii="Times New Roman" w:cs="Times New Roman"/>
                <w:color w:val="auto"/>
                <w:sz w:val="26"/>
                <w:szCs w:val="26"/>
              </w:rPr>
              <w:t>、</w:t>
            </w:r>
            <w:r w:rsidRPr="00301525">
              <w:rPr>
                <w:rFonts w:ascii="Times New Roman" w:cs="Times New Roman"/>
                <w:color w:val="auto"/>
                <w:sz w:val="26"/>
                <w:szCs w:val="26"/>
              </w:rPr>
              <w:t>PM</w:t>
            </w:r>
            <w:r w:rsidRPr="00301525">
              <w:rPr>
                <w:rFonts w:ascii="Times New Roman" w:cs="Times New Roman"/>
                <w:color w:val="auto"/>
                <w:sz w:val="26"/>
                <w:szCs w:val="26"/>
                <w:vertAlign w:val="subscript"/>
              </w:rPr>
              <w:t>10</w:t>
            </w:r>
            <w:r w:rsidRPr="00301525">
              <w:rPr>
                <w:rFonts w:ascii="Times New Roman" w:cs="Times New Roman"/>
                <w:color w:val="auto"/>
                <w:sz w:val="26"/>
                <w:szCs w:val="26"/>
              </w:rPr>
              <w:t>、</w:t>
            </w:r>
            <w:r w:rsidRPr="00301525">
              <w:rPr>
                <w:rFonts w:ascii="Times New Roman" w:cs="Times New Roman"/>
                <w:color w:val="auto"/>
                <w:sz w:val="26"/>
                <w:szCs w:val="26"/>
              </w:rPr>
              <w:t>PM</w:t>
            </w:r>
            <w:r w:rsidRPr="00301525">
              <w:rPr>
                <w:rFonts w:ascii="Times New Roman" w:cs="Times New Roman"/>
                <w:color w:val="auto"/>
                <w:sz w:val="26"/>
                <w:szCs w:val="26"/>
                <w:vertAlign w:val="subscript"/>
              </w:rPr>
              <w:t>2.5</w:t>
            </w:r>
            <w:r w:rsidRPr="00301525">
              <w:rPr>
                <w:rFonts w:ascii="Times New Roman" w:cs="Times New Roman"/>
                <w:color w:val="auto"/>
                <w:sz w:val="26"/>
                <w:szCs w:val="26"/>
              </w:rPr>
              <w:t>、</w:t>
            </w:r>
            <w:r w:rsidRPr="00301525">
              <w:rPr>
                <w:rFonts w:ascii="Times New Roman" w:cs="Times New Roman"/>
                <w:color w:val="auto"/>
                <w:sz w:val="26"/>
                <w:szCs w:val="26"/>
              </w:rPr>
              <w:t>CO</w:t>
            </w:r>
            <w:r w:rsidRPr="00301525">
              <w:rPr>
                <w:rFonts w:ascii="Times New Roman" w:cs="Times New Roman"/>
                <w:color w:val="auto"/>
                <w:sz w:val="26"/>
                <w:szCs w:val="26"/>
              </w:rPr>
              <w:t>、</w:t>
            </w:r>
            <w:r w:rsidRPr="00301525">
              <w:rPr>
                <w:rFonts w:ascii="Times New Roman" w:cs="Times New Roman"/>
                <w:color w:val="auto"/>
                <w:sz w:val="26"/>
                <w:szCs w:val="26"/>
              </w:rPr>
              <w:t>O</w:t>
            </w:r>
            <w:r w:rsidRPr="00301525">
              <w:rPr>
                <w:rFonts w:ascii="Times New Roman" w:cs="Times New Roman"/>
                <w:color w:val="auto"/>
                <w:sz w:val="26"/>
                <w:szCs w:val="26"/>
                <w:vertAlign w:val="subscript"/>
              </w:rPr>
              <w:t>3</w:t>
            </w:r>
            <w:r w:rsidRPr="00301525">
              <w:rPr>
                <w:rFonts w:ascii="Times New Roman" w:cs="Times New Roman"/>
                <w:color w:val="auto"/>
                <w:sz w:val="26"/>
                <w:szCs w:val="26"/>
              </w:rPr>
              <w:t>浓度基本满足《环境空气质量标准》（</w:t>
            </w:r>
            <w:r w:rsidRPr="00301525">
              <w:rPr>
                <w:rFonts w:ascii="Times New Roman" w:cs="Times New Roman"/>
                <w:color w:val="auto"/>
                <w:sz w:val="26"/>
                <w:szCs w:val="26"/>
              </w:rPr>
              <w:t>GB3095-2012</w:t>
            </w:r>
            <w:r w:rsidRPr="00301525">
              <w:rPr>
                <w:rFonts w:ascii="Times New Roman" w:cs="Times New Roman"/>
                <w:color w:val="auto"/>
                <w:sz w:val="26"/>
                <w:szCs w:val="26"/>
              </w:rPr>
              <w:t>）二级标准要求。由于本项目主要位于</w:t>
            </w:r>
            <w:r>
              <w:rPr>
                <w:rFonts w:ascii="Times New Roman" w:cs="Times New Roman" w:hint="eastAsia"/>
                <w:color w:val="auto"/>
                <w:sz w:val="26"/>
                <w:szCs w:val="26"/>
              </w:rPr>
              <w:t>坝子镇</w:t>
            </w:r>
            <w:r w:rsidRPr="00301525">
              <w:rPr>
                <w:rFonts w:ascii="Times New Roman" w:cs="Times New Roman"/>
                <w:color w:val="auto"/>
                <w:sz w:val="26"/>
                <w:szCs w:val="26"/>
              </w:rPr>
              <w:t>，周边主要为山林，因此本项目工作区环境空气质量优于市区，满足《环境空气质量标准》（</w:t>
            </w:r>
            <w:r w:rsidRPr="00301525">
              <w:rPr>
                <w:rFonts w:ascii="Times New Roman" w:cs="Times New Roman"/>
                <w:color w:val="auto"/>
                <w:sz w:val="26"/>
                <w:szCs w:val="26"/>
              </w:rPr>
              <w:t>GB3095-2012</w:t>
            </w:r>
            <w:r w:rsidRPr="00301525">
              <w:rPr>
                <w:rFonts w:ascii="Times New Roman" w:cs="Times New Roman"/>
                <w:color w:val="auto"/>
                <w:sz w:val="26"/>
                <w:szCs w:val="26"/>
              </w:rPr>
              <w:t>）二级标准要求。</w:t>
            </w:r>
          </w:p>
          <w:p w:rsidR="00301525" w:rsidRPr="00BA304F" w:rsidRDefault="00301525" w:rsidP="00301525">
            <w:pPr>
              <w:tabs>
                <w:tab w:val="left" w:pos="5155"/>
              </w:tabs>
              <w:overflowPunct w:val="0"/>
              <w:autoSpaceDE w:val="0"/>
              <w:adjustRightInd w:val="0"/>
              <w:snapToGrid w:val="0"/>
              <w:spacing w:line="480" w:lineRule="exact"/>
              <w:ind w:firstLineChars="200" w:firstLine="522"/>
              <w:rPr>
                <w:rFonts w:ascii="Times New Roman" w:hAnsi="Times New Roman" w:cs="Times New Roman"/>
                <w:b/>
                <w:sz w:val="26"/>
                <w:szCs w:val="26"/>
              </w:rPr>
            </w:pPr>
            <w:r>
              <w:rPr>
                <w:rFonts w:ascii="Times New Roman" w:hAnsi="Times New Roman" w:cs="Times New Roman" w:hint="eastAsia"/>
                <w:b/>
                <w:sz w:val="26"/>
                <w:szCs w:val="26"/>
              </w:rPr>
              <w:t>5.2</w:t>
            </w:r>
            <w:r>
              <w:rPr>
                <w:rFonts w:ascii="Times New Roman" w:hAnsi="Times New Roman" w:cs="Times New Roman" w:hint="eastAsia"/>
                <w:b/>
                <w:sz w:val="26"/>
                <w:szCs w:val="26"/>
              </w:rPr>
              <w:t>、</w:t>
            </w:r>
            <w:r w:rsidRPr="00BA304F">
              <w:rPr>
                <w:rFonts w:ascii="Times New Roman" w:hAnsi="Times New Roman" w:cs="Times New Roman"/>
                <w:b/>
                <w:sz w:val="26"/>
                <w:szCs w:val="26"/>
              </w:rPr>
              <w:t>声环境</w:t>
            </w:r>
            <w:r w:rsidR="006C0808">
              <w:rPr>
                <w:rFonts w:ascii="Times New Roman" w:hAnsi="Times New Roman" w:cs="Times New Roman" w:hint="eastAsia"/>
                <w:b/>
                <w:sz w:val="26"/>
                <w:szCs w:val="26"/>
              </w:rPr>
              <w:t>质量现状</w:t>
            </w:r>
          </w:p>
          <w:p w:rsidR="00301525" w:rsidRPr="007015AE" w:rsidRDefault="00301525" w:rsidP="00C12FF3">
            <w:pPr>
              <w:pStyle w:val="00"/>
              <w:adjustRightInd w:val="0"/>
              <w:snapToGrid w:val="0"/>
              <w:ind w:firstLine="520"/>
              <w:jc w:val="left"/>
              <w:rPr>
                <w:rFonts w:ascii="Times New Roman" w:eastAsiaTheme="minorEastAsia" w:hAnsi="Times New Roman"/>
                <w:szCs w:val="26"/>
              </w:rPr>
            </w:pPr>
            <w:r w:rsidRPr="00EC0C5F">
              <w:rPr>
                <w:rFonts w:ascii="Times New Roman" w:eastAsiaTheme="minorEastAsia" w:hAnsi="Times New Roman"/>
                <w:szCs w:val="26"/>
              </w:rPr>
              <w:t>韶关市</w:t>
            </w:r>
            <w:r w:rsidRPr="00EC0C5F">
              <w:rPr>
                <w:rFonts w:eastAsiaTheme="minorEastAsia"/>
              </w:rPr>
              <w:t>声环境质量执行《声环境质量标准》（</w:t>
            </w:r>
            <w:r w:rsidRPr="00EC0C5F">
              <w:rPr>
                <w:rFonts w:ascii="Times New Roman" w:eastAsiaTheme="minorEastAsia" w:hAnsi="Times New Roman"/>
                <w:szCs w:val="26"/>
              </w:rPr>
              <w:t>GB3096-2008</w:t>
            </w:r>
            <w:r w:rsidRPr="00EC0C5F">
              <w:rPr>
                <w:rFonts w:eastAsiaTheme="minorEastAsia"/>
              </w:rPr>
              <w:t>）中的有关标准，其中对</w:t>
            </w:r>
            <w:r>
              <w:rPr>
                <w:rFonts w:ascii="Times New Roman" w:eastAsiaTheme="minorEastAsia" w:hAnsi="Times New Roman" w:hint="eastAsia"/>
                <w:szCs w:val="26"/>
              </w:rPr>
              <w:t>翁源县</w:t>
            </w:r>
            <w:r w:rsidRPr="00EC0C5F">
              <w:rPr>
                <w:rFonts w:ascii="Times New Roman" w:eastAsiaTheme="minorEastAsia" w:hAnsi="Times New Roman"/>
                <w:szCs w:val="26"/>
              </w:rPr>
              <w:t>县共设立了</w:t>
            </w:r>
            <w:r w:rsidRPr="00EC0C5F">
              <w:rPr>
                <w:rFonts w:ascii="Times New Roman" w:eastAsiaTheme="minorEastAsia" w:hAnsi="Times New Roman"/>
                <w:szCs w:val="26"/>
              </w:rPr>
              <w:t>1</w:t>
            </w:r>
            <w:r>
              <w:rPr>
                <w:rFonts w:ascii="Times New Roman" w:eastAsiaTheme="minorEastAsia" w:hAnsi="Times New Roman" w:hint="eastAsia"/>
                <w:szCs w:val="26"/>
              </w:rPr>
              <w:t>20</w:t>
            </w:r>
            <w:r w:rsidRPr="00EC0C5F">
              <w:rPr>
                <w:rFonts w:ascii="Times New Roman" w:eastAsiaTheme="minorEastAsia" w:hAnsi="Times New Roman"/>
                <w:szCs w:val="26"/>
              </w:rPr>
              <w:t>个网格点，其网格面积为</w:t>
            </w:r>
            <w:r w:rsidRPr="00EC0C5F">
              <w:rPr>
                <w:rFonts w:ascii="Times New Roman" w:eastAsiaTheme="minorEastAsia" w:hAnsi="Times New Roman"/>
                <w:szCs w:val="26"/>
              </w:rPr>
              <w:t>4.</w:t>
            </w:r>
            <w:r>
              <w:rPr>
                <w:rFonts w:ascii="Times New Roman" w:eastAsiaTheme="minorEastAsia" w:hAnsi="Times New Roman" w:hint="eastAsia"/>
                <w:szCs w:val="26"/>
              </w:rPr>
              <w:t>0</w:t>
            </w:r>
            <w:r w:rsidRPr="00EC0C5F">
              <w:rPr>
                <w:rFonts w:ascii="Times New Roman" w:eastAsiaTheme="minorEastAsia" w:hAnsi="Times New Roman"/>
                <w:szCs w:val="26"/>
              </w:rPr>
              <w:t>km</w:t>
            </w:r>
            <w:r w:rsidRPr="00EC0C5F">
              <w:rPr>
                <w:rFonts w:ascii="Times New Roman" w:hAnsi="Times New Roman" w:hint="eastAsia"/>
                <w:snapToGrid w:val="0"/>
                <w:kern w:val="0"/>
                <w:szCs w:val="21"/>
                <w:vertAlign w:val="superscript"/>
              </w:rPr>
              <w:t>2</w:t>
            </w:r>
            <w:r w:rsidRPr="00EC0C5F">
              <w:rPr>
                <w:rFonts w:ascii="Times New Roman" w:eastAsiaTheme="minorEastAsia" w:hAnsi="Times New Roman"/>
                <w:szCs w:val="26"/>
              </w:rPr>
              <w:t>，该区区域全部划分为</w:t>
            </w:r>
            <w:r w:rsidRPr="00EC0C5F">
              <w:rPr>
                <w:rFonts w:ascii="Times New Roman" w:eastAsiaTheme="minorEastAsia" w:hAnsi="Times New Roman"/>
                <w:szCs w:val="26"/>
              </w:rPr>
              <w:t>2</w:t>
            </w:r>
            <w:r w:rsidRPr="00EC0C5F">
              <w:rPr>
                <w:rFonts w:ascii="Times New Roman" w:eastAsiaTheme="minorEastAsia" w:hAnsi="Times New Roman"/>
                <w:szCs w:val="26"/>
              </w:rPr>
              <w:t>类</w:t>
            </w:r>
            <w:r w:rsidRPr="00EC0C5F">
              <w:rPr>
                <w:rFonts w:ascii="Times New Roman" w:eastAsiaTheme="minorEastAsia" w:hAnsi="Times New Roman" w:hint="eastAsia"/>
                <w:szCs w:val="26"/>
              </w:rPr>
              <w:t>标准</w:t>
            </w:r>
            <w:r w:rsidRPr="00EC0C5F">
              <w:rPr>
                <w:rFonts w:ascii="Times New Roman" w:eastAsiaTheme="minorEastAsia" w:hAnsi="Times New Roman"/>
                <w:szCs w:val="26"/>
              </w:rPr>
              <w:t>区，该区域</w:t>
            </w:r>
            <w:r w:rsidRPr="00EC0C5F">
              <w:rPr>
                <w:rFonts w:ascii="Times New Roman" w:eastAsiaTheme="minorEastAsia" w:hAnsi="Times New Roman" w:hint="eastAsia"/>
                <w:szCs w:val="26"/>
              </w:rPr>
              <w:t>5</w:t>
            </w:r>
            <w:r w:rsidRPr="00EC0C5F">
              <w:rPr>
                <w:rFonts w:ascii="Times New Roman" w:eastAsiaTheme="minorEastAsia" w:hAnsi="Times New Roman" w:hint="eastAsia"/>
                <w:szCs w:val="26"/>
              </w:rPr>
              <w:t>年</w:t>
            </w:r>
            <w:r w:rsidRPr="00EC0C5F">
              <w:rPr>
                <w:rFonts w:ascii="Times New Roman" w:eastAsiaTheme="minorEastAsia" w:hAnsi="Times New Roman"/>
                <w:szCs w:val="26"/>
              </w:rPr>
              <w:t>环境噪声范围</w:t>
            </w:r>
            <w:r w:rsidRPr="00EC0C5F">
              <w:rPr>
                <w:rFonts w:ascii="Times New Roman" w:eastAsiaTheme="minorEastAsia" w:hAnsi="Times New Roman"/>
                <w:szCs w:val="26"/>
              </w:rPr>
              <w:t>50.</w:t>
            </w:r>
            <w:r>
              <w:rPr>
                <w:rFonts w:ascii="Times New Roman" w:eastAsiaTheme="minorEastAsia" w:hAnsi="Times New Roman" w:hint="eastAsia"/>
                <w:szCs w:val="26"/>
              </w:rPr>
              <w:t>8</w:t>
            </w:r>
            <w:r w:rsidRPr="00EC0C5F">
              <w:rPr>
                <w:rFonts w:ascii="Times New Roman" w:eastAsiaTheme="minorEastAsia" w:hAnsi="Times New Roman" w:hint="eastAsia"/>
                <w:szCs w:val="26"/>
              </w:rPr>
              <w:t>dB</w:t>
            </w:r>
            <w:r w:rsidR="00A85646">
              <w:rPr>
                <w:rFonts w:ascii="Times New Roman" w:eastAsiaTheme="minorEastAsia" w:hAnsi="Times New Roman" w:hint="eastAsia"/>
                <w:szCs w:val="26"/>
              </w:rPr>
              <w:t>～</w:t>
            </w:r>
            <w:r w:rsidRPr="00EC0C5F">
              <w:rPr>
                <w:rFonts w:ascii="Times New Roman" w:eastAsiaTheme="minorEastAsia" w:hAnsi="Times New Roman"/>
                <w:szCs w:val="26"/>
              </w:rPr>
              <w:t>54.</w:t>
            </w:r>
            <w:r>
              <w:rPr>
                <w:rFonts w:ascii="Times New Roman" w:eastAsiaTheme="minorEastAsia" w:hAnsi="Times New Roman" w:hint="eastAsia"/>
                <w:szCs w:val="26"/>
              </w:rPr>
              <w:t>9</w:t>
            </w:r>
            <w:r w:rsidRPr="00EC0C5F">
              <w:rPr>
                <w:rFonts w:ascii="Times New Roman" w:eastAsiaTheme="minorEastAsia" w:hAnsi="Times New Roman"/>
                <w:szCs w:val="26"/>
              </w:rPr>
              <w:t>dB</w:t>
            </w:r>
            <w:r w:rsidRPr="00EC0C5F">
              <w:rPr>
                <w:rFonts w:ascii="Times New Roman" w:eastAsiaTheme="minorEastAsia" w:hAnsi="Times New Roman"/>
                <w:szCs w:val="26"/>
              </w:rPr>
              <w:t>，</w:t>
            </w:r>
            <w:r w:rsidRPr="00EC0C5F">
              <w:rPr>
                <w:rFonts w:ascii="Times New Roman" w:eastAsiaTheme="minorEastAsia" w:hAnsi="Times New Roman"/>
                <w:szCs w:val="26"/>
              </w:rPr>
              <w:lastRenderedPageBreak/>
              <w:t>五年均值为</w:t>
            </w:r>
            <w:r w:rsidRPr="00EC0C5F">
              <w:rPr>
                <w:rFonts w:ascii="Times New Roman" w:eastAsiaTheme="minorEastAsia" w:hAnsi="Times New Roman"/>
                <w:szCs w:val="26"/>
              </w:rPr>
              <w:t>53.1dB</w:t>
            </w:r>
            <w:r w:rsidRPr="00EC0C5F">
              <w:rPr>
                <w:rFonts w:ascii="Times New Roman" w:eastAsiaTheme="minorEastAsia" w:hAnsi="Times New Roman"/>
                <w:szCs w:val="26"/>
              </w:rPr>
              <w:t>，区域声环境保持在</w:t>
            </w:r>
            <w:r w:rsidRPr="00EC0C5F">
              <w:rPr>
                <w:rFonts w:ascii="Times New Roman" w:eastAsiaTheme="minorEastAsia" w:hAnsi="Times New Roman"/>
                <w:szCs w:val="26"/>
              </w:rPr>
              <w:t>1</w:t>
            </w:r>
            <w:r w:rsidRPr="00EC0C5F">
              <w:rPr>
                <w:rFonts w:ascii="Times New Roman" w:eastAsiaTheme="minorEastAsia" w:hAnsi="Times New Roman"/>
                <w:szCs w:val="26"/>
              </w:rPr>
              <w:t>类区范围内，声环境质量为较好</w:t>
            </w:r>
            <w:r w:rsidRPr="00EC0C5F">
              <w:rPr>
                <w:rFonts w:ascii="Times New Roman" w:eastAsiaTheme="minorEastAsia" w:hAnsi="Times New Roman" w:hint="eastAsia"/>
                <w:szCs w:val="26"/>
              </w:rPr>
              <w:t>。</w:t>
            </w:r>
            <w:r w:rsidRPr="00EC0C5F">
              <w:rPr>
                <w:rFonts w:ascii="Times New Roman" w:eastAsiaTheme="minorEastAsia" w:hAnsi="Times New Roman"/>
                <w:szCs w:val="26"/>
              </w:rPr>
              <w:t>因此工作区应声环境执行</w:t>
            </w:r>
            <w:r w:rsidRPr="00EC0C5F">
              <w:rPr>
                <w:rFonts w:ascii="Times New Roman" w:eastAsiaTheme="minorEastAsia" w:hAnsi="Times New Roman"/>
                <w:szCs w:val="26"/>
              </w:rPr>
              <w:t>2</w:t>
            </w:r>
            <w:r w:rsidRPr="00EC0C5F">
              <w:rPr>
                <w:rFonts w:ascii="Times New Roman" w:eastAsiaTheme="minorEastAsia" w:hAnsi="Times New Roman"/>
                <w:szCs w:val="26"/>
              </w:rPr>
              <w:t>类标准</w:t>
            </w:r>
            <w:r w:rsidRPr="00EC0C5F">
              <w:rPr>
                <w:rFonts w:ascii="Times New Roman" w:eastAsiaTheme="minorEastAsia" w:hAnsi="Times New Roman" w:hint="eastAsia"/>
                <w:szCs w:val="26"/>
              </w:rPr>
              <w:t>。</w:t>
            </w:r>
          </w:p>
          <w:p w:rsidR="00301525" w:rsidRDefault="00301525" w:rsidP="00C12FF3">
            <w:pPr>
              <w:spacing w:line="480" w:lineRule="exact"/>
              <w:ind w:firstLineChars="200" w:firstLine="520"/>
              <w:rPr>
                <w:rFonts w:ascii="Times New Roman" w:hAnsi="Times New Roman" w:cs="Times New Roman"/>
                <w:sz w:val="26"/>
                <w:szCs w:val="26"/>
              </w:rPr>
            </w:pPr>
            <w:r w:rsidRPr="00EC0C5F">
              <w:rPr>
                <w:rFonts w:ascii="Times New Roman" w:hAnsi="Times New Roman" w:cs="Times New Roman" w:hint="eastAsia"/>
                <w:sz w:val="26"/>
                <w:szCs w:val="26"/>
              </w:rPr>
              <w:t>工作区声环境影响评价范围内除分散居民点生活噪声外，无其他噪声源，区域内居民生活噪声声级小，区域声环境质量现状较好。</w:t>
            </w:r>
          </w:p>
          <w:p w:rsidR="00B50B54" w:rsidRPr="00274B21" w:rsidRDefault="00B50B54" w:rsidP="00B50B54">
            <w:pPr>
              <w:adjustRightInd w:val="0"/>
              <w:snapToGrid w:val="0"/>
              <w:spacing w:line="480" w:lineRule="exact"/>
              <w:outlineLvl w:val="2"/>
              <w:rPr>
                <w:rFonts w:ascii="Times New Roman" w:hAnsi="Times New Roman" w:cs="Times New Roman"/>
                <w:b/>
                <w:sz w:val="26"/>
                <w:szCs w:val="26"/>
              </w:rPr>
            </w:pPr>
            <w:r w:rsidRPr="00274B21">
              <w:rPr>
                <w:rFonts w:ascii="Times New Roman" w:hAnsi="Times New Roman" w:cs="Times New Roman" w:hint="eastAsia"/>
                <w:b/>
                <w:sz w:val="26"/>
                <w:szCs w:val="26"/>
              </w:rPr>
              <w:t>5.3</w:t>
            </w:r>
            <w:r w:rsidRPr="00274B21">
              <w:rPr>
                <w:rFonts w:ascii="Times New Roman" w:hAnsi="Times New Roman" w:cs="Times New Roman" w:hint="eastAsia"/>
                <w:b/>
                <w:sz w:val="26"/>
                <w:szCs w:val="26"/>
              </w:rPr>
              <w:t>、辐射环境质量现状</w:t>
            </w:r>
          </w:p>
          <w:p w:rsidR="00B50B54" w:rsidRPr="00360F1E" w:rsidRDefault="00B50B54" w:rsidP="00C12FF3">
            <w:pPr>
              <w:adjustRightInd w:val="0"/>
              <w:snapToGrid w:val="0"/>
              <w:spacing w:line="480" w:lineRule="exact"/>
              <w:ind w:firstLineChars="200" w:firstLine="520"/>
              <w:outlineLvl w:val="2"/>
              <w:rPr>
                <w:rFonts w:ascii="Times New Roman" w:hAnsi="Times New Roman" w:cs="Times New Roman"/>
                <w:sz w:val="26"/>
                <w:szCs w:val="26"/>
              </w:rPr>
            </w:pPr>
            <w:r w:rsidRPr="00360F1E">
              <w:rPr>
                <w:rFonts w:ascii="Times New Roman" w:hAnsi="Times New Roman" w:cs="Times New Roman" w:hint="eastAsia"/>
                <w:sz w:val="26"/>
                <w:szCs w:val="26"/>
              </w:rPr>
              <w:t>（</w:t>
            </w:r>
            <w:r w:rsidRPr="00360F1E">
              <w:rPr>
                <w:rFonts w:ascii="Times New Roman" w:hAnsi="Times New Roman" w:cs="Times New Roman" w:hint="eastAsia"/>
                <w:sz w:val="26"/>
                <w:szCs w:val="26"/>
              </w:rPr>
              <w:t>1</w:t>
            </w:r>
            <w:r w:rsidRPr="00360F1E">
              <w:rPr>
                <w:rFonts w:ascii="Times New Roman" w:hAnsi="Times New Roman" w:cs="Times New Roman" w:hint="eastAsia"/>
                <w:sz w:val="26"/>
                <w:szCs w:val="26"/>
              </w:rPr>
              <w:t>）</w:t>
            </w:r>
            <w:r>
              <w:rPr>
                <w:rFonts w:ascii="Times New Roman" w:hAnsi="Times New Roman" w:cs="Times New Roman" w:hint="eastAsia"/>
                <w:sz w:val="26"/>
                <w:szCs w:val="26"/>
              </w:rPr>
              <w:t>天然</w:t>
            </w:r>
            <w:r>
              <w:rPr>
                <w:rFonts w:ascii="Times New Roman" w:hAnsi="Times New Roman" w:cs="Times New Roman"/>
                <w:sz w:val="26"/>
                <w:szCs w:val="26"/>
              </w:rPr>
              <w:t>贯穿辐射剂量率</w:t>
            </w:r>
          </w:p>
          <w:p w:rsidR="00B50B54" w:rsidRDefault="00B50B54" w:rsidP="00C12FF3">
            <w:pPr>
              <w:spacing w:line="48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根据《中国环境天然放射性水平》（国家环境保护总局</w:t>
            </w:r>
            <w:r w:rsidRPr="00EC0C5F">
              <w:rPr>
                <w:rFonts w:ascii="Times New Roman" w:hAnsi="Times New Roman" w:cs="Times New Roman"/>
                <w:sz w:val="26"/>
                <w:szCs w:val="26"/>
              </w:rPr>
              <w:t>1995</w:t>
            </w:r>
            <w:r w:rsidRPr="00EC0C5F">
              <w:rPr>
                <w:rFonts w:ascii="Times New Roman" w:hAnsi="Times New Roman" w:cs="Times New Roman"/>
                <w:sz w:val="26"/>
                <w:szCs w:val="26"/>
              </w:rPr>
              <w:t>年）调查结果，韶关地区</w:t>
            </w:r>
            <w:r w:rsidRPr="00360F1E">
              <w:rPr>
                <w:rFonts w:ascii="Times New Roman" w:hAnsi="Times New Roman" w:cs="Times New Roman" w:hint="eastAsia"/>
                <w:sz w:val="26"/>
                <w:szCs w:val="26"/>
              </w:rPr>
              <w:t>天然贯穿辐射剂量率</w:t>
            </w:r>
            <w:r w:rsidRPr="00EC0C5F">
              <w:rPr>
                <w:rFonts w:ascii="Times New Roman" w:hAnsi="Times New Roman" w:cs="Times New Roman"/>
                <w:sz w:val="26"/>
                <w:szCs w:val="26"/>
              </w:rPr>
              <w:t>均值为</w:t>
            </w:r>
            <w:r w:rsidRPr="00EC0C5F">
              <w:rPr>
                <w:rFonts w:ascii="Times New Roman" w:hAnsi="Times New Roman" w:cs="Times New Roman"/>
                <w:sz w:val="26"/>
                <w:szCs w:val="26"/>
              </w:rPr>
              <w:t>101nGy•h</w:t>
            </w:r>
            <w:r w:rsidRPr="00D478BD">
              <w:rPr>
                <w:rFonts w:ascii="Times New Roman" w:hAnsi="Times New Roman" w:cs="Times New Roman"/>
                <w:sz w:val="26"/>
                <w:szCs w:val="26"/>
                <w:vertAlign w:val="superscript"/>
              </w:rPr>
              <w:t>-1</w:t>
            </w:r>
            <w:r w:rsidRPr="00EC0C5F">
              <w:rPr>
                <w:rFonts w:ascii="Times New Roman" w:hAnsi="Times New Roman" w:cs="Times New Roman"/>
                <w:sz w:val="26"/>
                <w:szCs w:val="26"/>
              </w:rPr>
              <w:t>，韶关道路本底均值为</w:t>
            </w:r>
            <w:r w:rsidRPr="00EC0C5F">
              <w:rPr>
                <w:rFonts w:ascii="Times New Roman" w:hAnsi="Times New Roman" w:cs="Times New Roman"/>
                <w:sz w:val="26"/>
                <w:szCs w:val="26"/>
              </w:rPr>
              <w:t>96.5nGy•h</w:t>
            </w:r>
            <w:r w:rsidRPr="00D478BD">
              <w:rPr>
                <w:rFonts w:ascii="Times New Roman" w:hAnsi="Times New Roman" w:cs="Times New Roman"/>
                <w:sz w:val="26"/>
                <w:szCs w:val="26"/>
                <w:vertAlign w:val="superscript"/>
              </w:rPr>
              <w:t>-1</w:t>
            </w:r>
            <w:r w:rsidRPr="00EC0C5F">
              <w:rPr>
                <w:rFonts w:ascii="Times New Roman" w:hAnsi="Times New Roman" w:cs="Times New Roman" w:hint="eastAsia"/>
                <w:sz w:val="26"/>
                <w:szCs w:val="26"/>
              </w:rPr>
              <w:t>。</w:t>
            </w:r>
          </w:p>
          <w:p w:rsidR="00B50B54" w:rsidRDefault="00B50B54" w:rsidP="00C12FF3">
            <w:pPr>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2</w:t>
            </w:r>
            <w:r>
              <w:rPr>
                <w:rFonts w:ascii="Times New Roman" w:hAnsi="Times New Roman" w:cs="Times New Roman" w:hint="eastAsia"/>
                <w:sz w:val="26"/>
                <w:szCs w:val="26"/>
              </w:rPr>
              <w:t>）土壤中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rsidR="00B50B54" w:rsidRDefault="00B50B54" w:rsidP="00C12FF3">
            <w:pPr>
              <w:tabs>
                <w:tab w:val="left" w:pos="5925"/>
              </w:tabs>
              <w:overflowPunct w:val="0"/>
              <w:autoSpaceDE w:val="0"/>
              <w:adjustRightInd w:val="0"/>
              <w:snapToGrid w:val="0"/>
              <w:spacing w:line="480" w:lineRule="exact"/>
              <w:ind w:firstLineChars="200" w:firstLine="520"/>
              <w:jc w:val="both"/>
              <w:rPr>
                <w:rFonts w:ascii="Times New Roman" w:hAnsi="Times New Roman" w:cs="Times New Roman"/>
                <w:sz w:val="26"/>
                <w:szCs w:val="26"/>
              </w:rPr>
            </w:pPr>
            <w:r w:rsidRPr="00FB6A77">
              <w:rPr>
                <w:rFonts w:ascii="Times New Roman" w:hAnsi="Times New Roman" w:cs="Times New Roman"/>
                <w:sz w:val="26"/>
                <w:szCs w:val="26"/>
              </w:rPr>
              <w:t>根据《希望矿床环境监测报告》</w:t>
            </w:r>
            <w:r w:rsidRPr="00FB6A77">
              <w:rPr>
                <w:rFonts w:ascii="Times New Roman" w:hAnsi="Times New Roman" w:cs="Times New Roman" w:hint="eastAsia"/>
                <w:sz w:val="26"/>
                <w:szCs w:val="26"/>
              </w:rPr>
              <w:t>，工作区</w:t>
            </w:r>
            <w:r w:rsidRPr="00FB6A77">
              <w:rPr>
                <w:rFonts w:ascii="Times New Roman" w:hAnsi="Times New Roman" w:cs="Times New Roman" w:hint="eastAsia"/>
                <w:sz w:val="26"/>
                <w:szCs w:val="26"/>
                <w:vertAlign w:val="superscript"/>
              </w:rPr>
              <w:t>238</w:t>
            </w:r>
            <w:r w:rsidRPr="00FB6A77">
              <w:rPr>
                <w:rFonts w:ascii="Times New Roman" w:hAnsi="Times New Roman" w:cs="Times New Roman"/>
                <w:sz w:val="26"/>
                <w:szCs w:val="26"/>
              </w:rPr>
              <w:t>U</w:t>
            </w:r>
            <w:r w:rsidRPr="00FB6A77">
              <w:rPr>
                <w:rFonts w:ascii="Times New Roman" w:hAnsi="Times New Roman" w:cs="Times New Roman"/>
                <w:sz w:val="26"/>
                <w:szCs w:val="26"/>
              </w:rPr>
              <w:t>浓度本底为</w:t>
            </w:r>
            <w:r w:rsidRPr="00FB6A77">
              <w:rPr>
                <w:rFonts w:ascii="Times New Roman" w:hAnsi="Times New Roman" w:cs="Times New Roman" w:hint="eastAsia"/>
                <w:sz w:val="26"/>
                <w:szCs w:val="26"/>
              </w:rPr>
              <w:t>22.5</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154.0Bq</w:t>
            </w:r>
            <w:r w:rsidRPr="00FB6A77">
              <w:rPr>
                <w:rFonts w:ascii="Times New Roman" w:hAnsi="Times New Roman" w:cs="Times New Roman"/>
                <w:sz w:val="26"/>
                <w:szCs w:val="26"/>
              </w:rPr>
              <w:t>/kg</w:t>
            </w:r>
            <w:r w:rsidRPr="00FB6A77">
              <w:rPr>
                <w:rFonts w:ascii="Times New Roman" w:hAnsi="Times New Roman" w:cs="Times New Roman" w:hint="eastAsia"/>
                <w:sz w:val="26"/>
                <w:szCs w:val="26"/>
              </w:rPr>
              <w:t>，</w:t>
            </w:r>
            <w:r w:rsidRPr="00FB6A77">
              <w:rPr>
                <w:rFonts w:ascii="Times New Roman" w:hAnsi="Times New Roman" w:cs="Times New Roman"/>
                <w:sz w:val="26"/>
                <w:szCs w:val="26"/>
              </w:rPr>
              <w:t>均值为</w:t>
            </w:r>
            <w:r w:rsidRPr="00FB6A77">
              <w:rPr>
                <w:rFonts w:ascii="Times New Roman" w:hAnsi="Times New Roman" w:cs="Times New Roman" w:hint="eastAsia"/>
                <w:sz w:val="26"/>
                <w:szCs w:val="26"/>
              </w:rPr>
              <w:t>95.7Bq</w:t>
            </w:r>
            <w:r w:rsidRPr="00FB6A77">
              <w:rPr>
                <w:rFonts w:ascii="Times New Roman" w:hAnsi="Times New Roman" w:cs="Times New Roman"/>
                <w:sz w:val="26"/>
                <w:szCs w:val="26"/>
              </w:rPr>
              <w:t>/kg</w:t>
            </w:r>
            <w:r w:rsidRPr="00FB6A77">
              <w:rPr>
                <w:rFonts w:ascii="Times New Roman" w:hAnsi="Times New Roman" w:cs="Times New Roman" w:hint="eastAsia"/>
                <w:sz w:val="26"/>
                <w:szCs w:val="26"/>
              </w:rPr>
              <w:t>；</w:t>
            </w:r>
            <w:r w:rsidRPr="00FB6A77">
              <w:rPr>
                <w:rFonts w:ascii="Times New Roman" w:hAnsi="Times New Roman" w:cs="Times New Roman"/>
                <w:sz w:val="26"/>
                <w:szCs w:val="26"/>
                <w:vertAlign w:val="superscript"/>
              </w:rPr>
              <w:t>226</w:t>
            </w:r>
            <w:r w:rsidRPr="00FB6A77">
              <w:rPr>
                <w:rFonts w:ascii="Times New Roman" w:hAnsi="Times New Roman" w:cs="Times New Roman"/>
                <w:sz w:val="26"/>
                <w:szCs w:val="26"/>
              </w:rPr>
              <w:t>Ra</w:t>
            </w:r>
            <w:r w:rsidRPr="00FB6A77">
              <w:rPr>
                <w:rFonts w:ascii="Times New Roman" w:hAnsi="Times New Roman" w:cs="Times New Roman"/>
                <w:sz w:val="26"/>
                <w:szCs w:val="26"/>
              </w:rPr>
              <w:t>浓度本底为</w:t>
            </w:r>
            <w:r w:rsidRPr="00FB6A77">
              <w:rPr>
                <w:rFonts w:ascii="Times New Roman" w:hAnsi="Times New Roman" w:cs="Times New Roman" w:hint="eastAsia"/>
                <w:sz w:val="26"/>
                <w:szCs w:val="26"/>
              </w:rPr>
              <w:t>43.4</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79.9</w:t>
            </w:r>
            <w:r w:rsidRPr="00FB6A77">
              <w:rPr>
                <w:rFonts w:ascii="Times New Roman" w:hAnsi="Times New Roman" w:cs="Times New Roman"/>
                <w:sz w:val="26"/>
                <w:szCs w:val="26"/>
              </w:rPr>
              <w:t>Bq/kg</w:t>
            </w:r>
            <w:r w:rsidRPr="00FB6A77">
              <w:rPr>
                <w:rFonts w:ascii="Times New Roman" w:hAnsi="Times New Roman" w:cs="Times New Roman" w:hint="eastAsia"/>
                <w:sz w:val="26"/>
                <w:szCs w:val="26"/>
              </w:rPr>
              <w:t>，</w:t>
            </w:r>
            <w:r w:rsidRPr="00FB6A77">
              <w:rPr>
                <w:rFonts w:ascii="Times New Roman" w:hAnsi="Times New Roman" w:cs="Times New Roman"/>
                <w:sz w:val="26"/>
                <w:szCs w:val="26"/>
              </w:rPr>
              <w:t>均值为</w:t>
            </w:r>
            <w:r w:rsidRPr="00FB6A77">
              <w:rPr>
                <w:rFonts w:ascii="Times New Roman" w:hAnsi="Times New Roman" w:cs="Times New Roman" w:hint="eastAsia"/>
                <w:sz w:val="26"/>
                <w:szCs w:val="26"/>
              </w:rPr>
              <w:t>65.3</w:t>
            </w:r>
            <w:r w:rsidRPr="00FB6A77">
              <w:rPr>
                <w:rFonts w:ascii="Times New Roman" w:hAnsi="Times New Roman" w:cs="Times New Roman"/>
                <w:sz w:val="26"/>
                <w:szCs w:val="26"/>
              </w:rPr>
              <w:t>Bq/kg</w:t>
            </w:r>
            <w:r w:rsidRPr="00FB6A77">
              <w:rPr>
                <w:rFonts w:ascii="Times New Roman" w:hAnsi="Times New Roman" w:cs="Times New Roman" w:hint="eastAsia"/>
                <w:sz w:val="26"/>
                <w:szCs w:val="26"/>
              </w:rPr>
              <w:t>。与</w:t>
            </w:r>
            <w:r w:rsidRPr="00FB6A77">
              <w:rPr>
                <w:rFonts w:ascii="Times New Roman" w:hAnsi="Times New Roman" w:cs="Times New Roman"/>
                <w:sz w:val="26"/>
                <w:szCs w:val="26"/>
              </w:rPr>
              <w:t>《</w:t>
            </w:r>
            <w:r w:rsidRPr="00FB6A77">
              <w:rPr>
                <w:rFonts w:ascii="Times New Roman" w:hAnsi="Times New Roman" w:cs="Times New Roman" w:hint="eastAsia"/>
                <w:sz w:val="26"/>
                <w:szCs w:val="26"/>
              </w:rPr>
              <w:t>广东</w:t>
            </w:r>
            <w:r w:rsidRPr="00FB6A77">
              <w:rPr>
                <w:rFonts w:ascii="Times New Roman" w:hAnsi="Times New Roman" w:cs="Times New Roman"/>
                <w:sz w:val="26"/>
                <w:szCs w:val="26"/>
              </w:rPr>
              <w:t>省土壤中天然放射性核素含量调查研究》中</w:t>
            </w:r>
            <w:r w:rsidRPr="00FB6A77">
              <w:rPr>
                <w:rFonts w:ascii="Times New Roman" w:hAnsi="Times New Roman" w:cs="Times New Roman" w:hint="eastAsia"/>
                <w:sz w:val="26"/>
                <w:szCs w:val="26"/>
                <w:vertAlign w:val="superscript"/>
              </w:rPr>
              <w:t>238</w:t>
            </w:r>
            <w:r w:rsidRPr="00FB6A77">
              <w:rPr>
                <w:rFonts w:ascii="Times New Roman" w:hAnsi="Times New Roman" w:cs="Times New Roman"/>
                <w:sz w:val="26"/>
                <w:szCs w:val="26"/>
              </w:rPr>
              <w:t>U</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16.7</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186.0Bq</w:t>
            </w:r>
            <w:r w:rsidRPr="00FB6A77">
              <w:rPr>
                <w:rFonts w:ascii="Times New Roman" w:hAnsi="Times New Roman" w:cs="Times New Roman"/>
                <w:sz w:val="26"/>
                <w:szCs w:val="26"/>
              </w:rPr>
              <w:t>/kg</w:t>
            </w:r>
            <w:r w:rsidRPr="00FB6A77">
              <w:rPr>
                <w:rFonts w:ascii="Times New Roman" w:hAnsi="Times New Roman" w:cs="Times New Roman" w:hint="eastAsia"/>
                <w:sz w:val="26"/>
                <w:szCs w:val="26"/>
              </w:rPr>
              <w:t>，</w:t>
            </w:r>
            <w:r w:rsidRPr="00FB6A77">
              <w:rPr>
                <w:rFonts w:ascii="Times New Roman" w:hAnsi="Times New Roman" w:cs="Times New Roman"/>
                <w:sz w:val="26"/>
                <w:szCs w:val="26"/>
              </w:rPr>
              <w:t>均值为</w:t>
            </w:r>
            <w:r w:rsidRPr="00FB6A77">
              <w:rPr>
                <w:rFonts w:ascii="Times New Roman" w:hAnsi="Times New Roman" w:cs="Times New Roman" w:hint="eastAsia"/>
                <w:sz w:val="26"/>
                <w:szCs w:val="26"/>
              </w:rPr>
              <w:t>88.9Bq</w:t>
            </w:r>
            <w:r w:rsidRPr="00FB6A77">
              <w:rPr>
                <w:rFonts w:ascii="Times New Roman" w:hAnsi="Times New Roman" w:cs="Times New Roman"/>
                <w:sz w:val="26"/>
                <w:szCs w:val="26"/>
              </w:rPr>
              <w:t>/kg</w:t>
            </w:r>
            <w:r w:rsidRPr="00FB6A77">
              <w:rPr>
                <w:rFonts w:ascii="Times New Roman" w:hAnsi="Times New Roman" w:cs="Times New Roman" w:hint="eastAsia"/>
                <w:sz w:val="26"/>
                <w:szCs w:val="26"/>
              </w:rPr>
              <w:t>）、</w:t>
            </w:r>
            <w:r w:rsidRPr="00FB6A77">
              <w:rPr>
                <w:rFonts w:ascii="Times New Roman" w:hAnsi="Times New Roman" w:cs="Times New Roman"/>
                <w:sz w:val="26"/>
                <w:szCs w:val="26"/>
                <w:vertAlign w:val="superscript"/>
              </w:rPr>
              <w:t>226</w:t>
            </w:r>
            <w:r w:rsidRPr="00FB6A77">
              <w:rPr>
                <w:rFonts w:ascii="Times New Roman" w:hAnsi="Times New Roman" w:cs="Times New Roman"/>
                <w:sz w:val="26"/>
                <w:szCs w:val="26"/>
              </w:rPr>
              <w:t>Ra</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26.9</w:t>
            </w:r>
            <w:r w:rsidRPr="00FB6A77">
              <w:rPr>
                <w:rFonts w:ascii="Times New Roman" w:hAnsi="Times New Roman" w:cs="Times New Roman" w:hint="eastAsia"/>
                <w:sz w:val="26"/>
                <w:szCs w:val="26"/>
              </w:rPr>
              <w:t>～</w:t>
            </w:r>
            <w:r w:rsidRPr="00FB6A77">
              <w:rPr>
                <w:rFonts w:ascii="Times New Roman" w:hAnsi="Times New Roman" w:cs="Times New Roman" w:hint="eastAsia"/>
                <w:sz w:val="26"/>
                <w:szCs w:val="26"/>
              </w:rPr>
              <w:t>134.6</w:t>
            </w:r>
            <w:r w:rsidRPr="00FB6A77">
              <w:rPr>
                <w:rFonts w:ascii="Times New Roman" w:hAnsi="Times New Roman" w:cs="Times New Roman"/>
                <w:sz w:val="26"/>
                <w:szCs w:val="26"/>
              </w:rPr>
              <w:t>Bq/kg</w:t>
            </w:r>
            <w:r w:rsidRPr="00FB6A77">
              <w:rPr>
                <w:rFonts w:ascii="Times New Roman" w:hAnsi="Times New Roman" w:cs="Times New Roman" w:hint="eastAsia"/>
                <w:sz w:val="26"/>
                <w:szCs w:val="26"/>
              </w:rPr>
              <w:t>，</w:t>
            </w:r>
            <w:r w:rsidRPr="00FB6A77">
              <w:rPr>
                <w:rFonts w:ascii="Times New Roman" w:hAnsi="Times New Roman" w:cs="Times New Roman"/>
                <w:sz w:val="26"/>
                <w:szCs w:val="26"/>
              </w:rPr>
              <w:t>均值为</w:t>
            </w:r>
            <w:r w:rsidRPr="00FB6A77">
              <w:rPr>
                <w:rFonts w:ascii="Times New Roman" w:hAnsi="Times New Roman" w:cs="Times New Roman" w:hint="eastAsia"/>
                <w:sz w:val="26"/>
                <w:szCs w:val="26"/>
              </w:rPr>
              <w:t>61.4</w:t>
            </w:r>
            <w:r w:rsidRPr="00FB6A77">
              <w:rPr>
                <w:rFonts w:ascii="Times New Roman" w:hAnsi="Times New Roman" w:cs="Times New Roman"/>
                <w:sz w:val="26"/>
                <w:szCs w:val="26"/>
              </w:rPr>
              <w:t>Bq/kg</w:t>
            </w:r>
            <w:r w:rsidRPr="00FB6A77">
              <w:rPr>
                <w:rFonts w:ascii="Times New Roman" w:hAnsi="Times New Roman" w:cs="Times New Roman" w:hint="eastAsia"/>
                <w:sz w:val="26"/>
                <w:szCs w:val="26"/>
              </w:rPr>
              <w:t>）含量相当。</w:t>
            </w:r>
          </w:p>
          <w:p w:rsidR="00B50B54" w:rsidRPr="00EC0C5F" w:rsidRDefault="00B50B54" w:rsidP="00C12FF3">
            <w:pPr>
              <w:tabs>
                <w:tab w:val="left" w:pos="5155"/>
              </w:tabs>
              <w:overflowPunct w:val="0"/>
              <w:autoSpaceDE w:val="0"/>
              <w:adjustRightInd w:val="0"/>
              <w:snapToGrid w:val="0"/>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3</w:t>
            </w:r>
            <w:r>
              <w:rPr>
                <w:rFonts w:ascii="Times New Roman" w:hAnsi="Times New Roman" w:cs="Times New Roman" w:hint="eastAsia"/>
                <w:sz w:val="26"/>
                <w:szCs w:val="26"/>
              </w:rPr>
              <w:t>）</w:t>
            </w:r>
            <w:r w:rsidRPr="00EC0C5F">
              <w:rPr>
                <w:rFonts w:ascii="Times New Roman" w:hAnsi="Times New Roman" w:cs="Times New Roman"/>
                <w:sz w:val="26"/>
                <w:szCs w:val="26"/>
              </w:rPr>
              <w:t>地表水</w:t>
            </w:r>
            <w:r>
              <w:rPr>
                <w:rFonts w:ascii="Times New Roman" w:hAnsi="Times New Roman" w:cs="Times New Roman" w:hint="eastAsia"/>
                <w:sz w:val="26"/>
                <w:szCs w:val="26"/>
              </w:rPr>
              <w:t>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rsidR="007058FD" w:rsidRPr="004A7D9E" w:rsidRDefault="007058FD" w:rsidP="00C12FF3">
            <w:pPr>
              <w:tabs>
                <w:tab w:val="left" w:pos="5155"/>
              </w:tabs>
              <w:overflowPunct w:val="0"/>
              <w:autoSpaceDE w:val="0"/>
              <w:adjustRightInd w:val="0"/>
              <w:snapToGrid w:val="0"/>
              <w:spacing w:line="480" w:lineRule="exact"/>
              <w:ind w:firstLineChars="200" w:firstLine="520"/>
              <w:jc w:val="both"/>
              <w:rPr>
                <w:rFonts w:ascii="Times New Roman" w:hAnsi="Times New Roman" w:cs="Times New Roman"/>
                <w:sz w:val="26"/>
                <w:szCs w:val="26"/>
              </w:rPr>
            </w:pPr>
            <w:r w:rsidRPr="004A7D9E">
              <w:rPr>
                <w:rFonts w:ascii="Times New Roman" w:hAnsi="Times New Roman" w:cs="Times New Roman"/>
                <w:sz w:val="26"/>
                <w:szCs w:val="26"/>
              </w:rPr>
              <w:t>本项目对希望小溪上游</w:t>
            </w:r>
            <w:r w:rsidRPr="004A7D9E">
              <w:rPr>
                <w:rFonts w:ascii="Times New Roman" w:hAnsi="Times New Roman" w:cs="Times New Roman"/>
                <w:sz w:val="26"/>
                <w:szCs w:val="26"/>
              </w:rPr>
              <w:t>100m</w:t>
            </w:r>
            <w:r w:rsidRPr="004A7D9E">
              <w:rPr>
                <w:rFonts w:ascii="Times New Roman" w:hAnsi="Times New Roman" w:cs="Times New Roman"/>
                <w:sz w:val="26"/>
                <w:szCs w:val="26"/>
              </w:rPr>
              <w:t>和下游</w:t>
            </w:r>
            <w:r w:rsidRPr="004A7D9E">
              <w:rPr>
                <w:rFonts w:ascii="Times New Roman" w:hAnsi="Times New Roman" w:cs="Times New Roman"/>
                <w:sz w:val="26"/>
                <w:szCs w:val="26"/>
              </w:rPr>
              <w:t>200m</w:t>
            </w:r>
            <w:r w:rsidRPr="004A7D9E">
              <w:rPr>
                <w:rFonts w:ascii="Times New Roman" w:hAnsi="Times New Roman" w:cs="Times New Roman"/>
                <w:sz w:val="26"/>
                <w:szCs w:val="26"/>
              </w:rPr>
              <w:t>处的地表水进行了采样与分析，结果显示，小溪中</w:t>
            </w:r>
            <w:r w:rsidRPr="004A7D9E">
              <w:rPr>
                <w:rFonts w:ascii="Times New Roman" w:hAnsi="Times New Roman" w:cs="Times New Roman"/>
                <w:sz w:val="26"/>
                <w:szCs w:val="26"/>
              </w:rPr>
              <w:t>U</w:t>
            </w:r>
            <w:r w:rsidRPr="004A7D9E">
              <w:rPr>
                <w:rFonts w:ascii="Times New Roman" w:hAnsi="Times New Roman" w:cs="Times New Roman"/>
                <w:sz w:val="26"/>
                <w:szCs w:val="26"/>
                <w:vertAlign w:val="subscript"/>
              </w:rPr>
              <w:t>天然</w:t>
            </w:r>
            <w:r w:rsidRPr="004A7D9E">
              <w:rPr>
                <w:rFonts w:ascii="Times New Roman" w:hAnsi="Times New Roman" w:cs="Times New Roman"/>
                <w:sz w:val="26"/>
                <w:szCs w:val="26"/>
              </w:rPr>
              <w:t>、</w:t>
            </w:r>
            <w:r w:rsidRPr="004A7D9E">
              <w:rPr>
                <w:rFonts w:ascii="Times New Roman" w:hAnsi="Times New Roman" w:cs="Times New Roman"/>
                <w:sz w:val="26"/>
                <w:szCs w:val="26"/>
                <w:vertAlign w:val="superscript"/>
              </w:rPr>
              <w:t>226</w:t>
            </w:r>
            <w:r w:rsidRPr="004A7D9E">
              <w:rPr>
                <w:rFonts w:ascii="Times New Roman" w:hAnsi="Times New Roman" w:cs="Times New Roman"/>
                <w:sz w:val="26"/>
                <w:szCs w:val="26"/>
              </w:rPr>
              <w:t>Ra</w:t>
            </w:r>
            <w:r w:rsidRPr="004A7D9E">
              <w:rPr>
                <w:rFonts w:ascii="Times New Roman" w:hAnsi="Times New Roman" w:cs="Times New Roman"/>
                <w:sz w:val="26"/>
                <w:szCs w:val="26"/>
              </w:rPr>
              <w:t>变化不大，</w:t>
            </w:r>
            <w:r w:rsidRPr="004A7D9E">
              <w:rPr>
                <w:rFonts w:ascii="Times New Roman" w:hAnsi="Times New Roman" w:cs="Times New Roman"/>
                <w:sz w:val="26"/>
                <w:szCs w:val="26"/>
              </w:rPr>
              <w:t>U</w:t>
            </w:r>
            <w:r w:rsidRPr="004A7D9E">
              <w:rPr>
                <w:rFonts w:ascii="Times New Roman" w:hAnsi="Times New Roman" w:cs="Times New Roman"/>
                <w:sz w:val="26"/>
                <w:szCs w:val="26"/>
                <w:vertAlign w:val="subscript"/>
              </w:rPr>
              <w:t>天然</w:t>
            </w:r>
            <w:r w:rsidRPr="004A7D9E">
              <w:rPr>
                <w:rFonts w:ascii="Times New Roman" w:hAnsi="Times New Roman" w:cs="Times New Roman"/>
                <w:sz w:val="26"/>
                <w:szCs w:val="26"/>
              </w:rPr>
              <w:t>浓度（</w:t>
            </w:r>
            <w:r w:rsidRPr="004A7D9E">
              <w:rPr>
                <w:rFonts w:ascii="Times New Roman" w:hAnsi="Times New Roman" w:cs="Times New Roman"/>
                <w:sz w:val="26"/>
                <w:szCs w:val="26"/>
              </w:rPr>
              <w:t>0.24~0.53μg/L</w:t>
            </w:r>
            <w:r w:rsidRPr="004A7D9E">
              <w:rPr>
                <w:rFonts w:ascii="Times New Roman" w:hAnsi="Times New Roman" w:cs="Times New Roman"/>
                <w:sz w:val="26"/>
                <w:szCs w:val="26"/>
              </w:rPr>
              <w:t>，均值为</w:t>
            </w:r>
            <w:r w:rsidRPr="004A7D9E">
              <w:rPr>
                <w:rFonts w:ascii="Times New Roman" w:hAnsi="Times New Roman" w:cs="Times New Roman"/>
                <w:sz w:val="26"/>
                <w:szCs w:val="26"/>
              </w:rPr>
              <w:t>0.47μg/L</w:t>
            </w:r>
            <w:r w:rsidRPr="004A7D9E">
              <w:rPr>
                <w:rFonts w:ascii="Times New Roman" w:hAnsi="Times New Roman" w:cs="Times New Roman"/>
                <w:sz w:val="26"/>
                <w:szCs w:val="26"/>
              </w:rPr>
              <w:t>）、</w:t>
            </w:r>
            <w:r w:rsidRPr="004A7D9E">
              <w:rPr>
                <w:rFonts w:ascii="Times New Roman" w:hAnsi="Times New Roman" w:cs="Times New Roman"/>
                <w:sz w:val="26"/>
                <w:szCs w:val="26"/>
                <w:vertAlign w:val="superscript"/>
              </w:rPr>
              <w:t>226</w:t>
            </w:r>
            <w:r w:rsidRPr="004A7D9E">
              <w:rPr>
                <w:rFonts w:ascii="Times New Roman" w:hAnsi="Times New Roman" w:cs="Times New Roman"/>
                <w:sz w:val="26"/>
                <w:szCs w:val="26"/>
              </w:rPr>
              <w:t>Ra</w:t>
            </w:r>
            <w:r w:rsidRPr="004A7D9E">
              <w:rPr>
                <w:rFonts w:ascii="Times New Roman" w:hAnsi="Times New Roman" w:cs="Times New Roman"/>
                <w:sz w:val="26"/>
                <w:szCs w:val="26"/>
              </w:rPr>
              <w:t>浓度（</w:t>
            </w:r>
            <w:r w:rsidRPr="004A7D9E">
              <w:rPr>
                <w:rFonts w:ascii="Times New Roman" w:hAnsi="Times New Roman" w:cs="Times New Roman"/>
                <w:sz w:val="26"/>
                <w:szCs w:val="26"/>
              </w:rPr>
              <w:t>0.041~0.163μg/L</w:t>
            </w:r>
            <w:r w:rsidRPr="004A7D9E">
              <w:rPr>
                <w:rFonts w:ascii="Times New Roman" w:hAnsi="Times New Roman" w:cs="Times New Roman"/>
                <w:sz w:val="26"/>
                <w:szCs w:val="26"/>
              </w:rPr>
              <w:t>，均值</w:t>
            </w:r>
            <w:r w:rsidRPr="004A7D9E">
              <w:rPr>
                <w:rFonts w:ascii="Times New Roman" w:hAnsi="Times New Roman" w:cs="Times New Roman"/>
                <w:sz w:val="26"/>
                <w:szCs w:val="26"/>
              </w:rPr>
              <w:t>0.110μg/L</w:t>
            </w:r>
            <w:r w:rsidRPr="004A7D9E">
              <w:rPr>
                <w:rFonts w:ascii="Times New Roman" w:hAnsi="Times New Roman" w:cs="Times New Roman"/>
                <w:sz w:val="26"/>
                <w:szCs w:val="26"/>
              </w:rPr>
              <w:t>）与《华南地区</w:t>
            </w:r>
            <w:r w:rsidRPr="004A7D9E">
              <w:rPr>
                <w:rFonts w:ascii="Times New Roman" w:hAnsi="Times New Roman" w:cs="Times New Roman"/>
                <w:sz w:val="26"/>
                <w:szCs w:val="26"/>
              </w:rPr>
              <w:t>2012</w:t>
            </w:r>
            <w:r w:rsidRPr="004A7D9E">
              <w:rPr>
                <w:rFonts w:ascii="Times New Roman" w:hAnsi="Times New Roman" w:cs="Times New Roman"/>
                <w:sz w:val="26"/>
                <w:szCs w:val="26"/>
              </w:rPr>
              <w:t>年度</w:t>
            </w:r>
            <w:r w:rsidR="00AB669A">
              <w:rPr>
                <w:rFonts w:ascii="Times New Roman" w:hAnsi="Times New Roman" w:cs="Times New Roman"/>
                <w:sz w:val="26"/>
                <w:szCs w:val="26"/>
              </w:rPr>
              <w:t>铀</w:t>
            </w:r>
            <w:r w:rsidRPr="004A7D9E">
              <w:rPr>
                <w:rFonts w:ascii="Times New Roman" w:hAnsi="Times New Roman" w:cs="Times New Roman"/>
                <w:sz w:val="26"/>
                <w:szCs w:val="26"/>
              </w:rPr>
              <w:t>矿冶辐射环境监测报告》中的北江水系天然本底水平（</w:t>
            </w:r>
            <w:r w:rsidRPr="004A7D9E">
              <w:rPr>
                <w:rFonts w:ascii="Times New Roman" w:hAnsi="Times New Roman" w:cs="Times New Roman"/>
                <w:sz w:val="26"/>
                <w:szCs w:val="26"/>
              </w:rPr>
              <w:t>U</w:t>
            </w:r>
            <w:r w:rsidRPr="004A7D9E">
              <w:rPr>
                <w:rFonts w:ascii="Times New Roman" w:hAnsi="Times New Roman" w:cs="Times New Roman"/>
                <w:sz w:val="26"/>
                <w:szCs w:val="26"/>
                <w:vertAlign w:val="subscript"/>
              </w:rPr>
              <w:t>天然</w:t>
            </w:r>
            <w:r w:rsidRPr="004A7D9E">
              <w:rPr>
                <w:rFonts w:ascii="Times New Roman" w:hAnsi="Times New Roman" w:cs="Times New Roman"/>
                <w:sz w:val="26"/>
                <w:szCs w:val="26"/>
              </w:rPr>
              <w:t>浓度为</w:t>
            </w:r>
            <w:r w:rsidRPr="004A7D9E">
              <w:rPr>
                <w:rFonts w:ascii="Times New Roman" w:hAnsi="Times New Roman" w:cs="Times New Roman"/>
                <w:sz w:val="26"/>
                <w:szCs w:val="26"/>
              </w:rPr>
              <w:t>0.02~2.34μg/L</w:t>
            </w:r>
            <w:r w:rsidRPr="004A7D9E">
              <w:rPr>
                <w:rFonts w:ascii="Times New Roman" w:hAnsi="Times New Roman" w:cs="Times New Roman"/>
                <w:sz w:val="26"/>
                <w:szCs w:val="26"/>
              </w:rPr>
              <w:t>，均值</w:t>
            </w:r>
            <w:r w:rsidRPr="004A7D9E">
              <w:rPr>
                <w:rFonts w:ascii="Times New Roman" w:hAnsi="Times New Roman" w:cs="Times New Roman"/>
                <w:sz w:val="26"/>
                <w:szCs w:val="26"/>
              </w:rPr>
              <w:t>0.70μg/L</w:t>
            </w:r>
            <w:r w:rsidRPr="004A7D9E">
              <w:rPr>
                <w:rFonts w:ascii="Times New Roman" w:hAnsi="Times New Roman" w:cs="Times New Roman"/>
                <w:sz w:val="26"/>
                <w:szCs w:val="26"/>
              </w:rPr>
              <w:t>；</w:t>
            </w:r>
            <w:r w:rsidRPr="004A7D9E">
              <w:rPr>
                <w:rFonts w:ascii="Times New Roman" w:hAnsi="Times New Roman" w:cs="Times New Roman"/>
                <w:sz w:val="26"/>
                <w:szCs w:val="26"/>
                <w:vertAlign w:val="superscript"/>
              </w:rPr>
              <w:t>226</w:t>
            </w:r>
            <w:r w:rsidRPr="004A7D9E">
              <w:rPr>
                <w:rFonts w:ascii="Times New Roman" w:hAnsi="Times New Roman" w:cs="Times New Roman"/>
                <w:sz w:val="26"/>
                <w:szCs w:val="26"/>
              </w:rPr>
              <w:t>Ra</w:t>
            </w:r>
            <w:r w:rsidRPr="004A7D9E">
              <w:rPr>
                <w:rFonts w:ascii="Times New Roman" w:hAnsi="Times New Roman" w:cs="Times New Roman"/>
                <w:sz w:val="26"/>
                <w:szCs w:val="26"/>
              </w:rPr>
              <w:t>浓度为</w:t>
            </w:r>
            <w:r w:rsidRPr="004A7D9E">
              <w:rPr>
                <w:rFonts w:ascii="Times New Roman" w:hAnsi="Times New Roman" w:cs="Times New Roman"/>
                <w:sz w:val="26"/>
                <w:szCs w:val="26"/>
              </w:rPr>
              <w:t>2.0~17.5mBq/L</w:t>
            </w:r>
            <w:r w:rsidRPr="004A7D9E">
              <w:rPr>
                <w:rFonts w:ascii="Times New Roman" w:hAnsi="Times New Roman" w:cs="Times New Roman"/>
                <w:sz w:val="26"/>
                <w:szCs w:val="26"/>
              </w:rPr>
              <w:t>，均值为</w:t>
            </w:r>
            <w:r w:rsidRPr="004A7D9E">
              <w:rPr>
                <w:rFonts w:ascii="Times New Roman" w:hAnsi="Times New Roman" w:cs="Times New Roman"/>
                <w:sz w:val="26"/>
                <w:szCs w:val="26"/>
              </w:rPr>
              <w:t>3.08 mBq/L</w:t>
            </w:r>
            <w:r w:rsidRPr="004A7D9E">
              <w:rPr>
                <w:rFonts w:ascii="Times New Roman" w:hAnsi="Times New Roman" w:cs="Times New Roman"/>
                <w:sz w:val="26"/>
                <w:szCs w:val="26"/>
              </w:rPr>
              <w:t>）相当，处于工作区水体本底范围内。</w:t>
            </w:r>
          </w:p>
          <w:p w:rsidR="00B50B54" w:rsidRPr="00EC0C5F" w:rsidRDefault="00B50B54" w:rsidP="00C12FF3">
            <w:pPr>
              <w:tabs>
                <w:tab w:val="left" w:pos="5155"/>
              </w:tabs>
              <w:overflowPunct w:val="0"/>
              <w:autoSpaceDE w:val="0"/>
              <w:adjustRightInd w:val="0"/>
              <w:snapToGrid w:val="0"/>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4</w:t>
            </w:r>
            <w:r>
              <w:rPr>
                <w:rFonts w:ascii="Times New Roman" w:hAnsi="Times New Roman" w:cs="Times New Roman" w:hint="eastAsia"/>
                <w:sz w:val="26"/>
                <w:szCs w:val="26"/>
              </w:rPr>
              <w:t>）</w:t>
            </w:r>
            <w:r w:rsidRPr="00EC0C5F">
              <w:rPr>
                <w:rFonts w:ascii="Times New Roman" w:hAnsi="Times New Roman" w:cs="Times New Roman"/>
                <w:sz w:val="26"/>
                <w:szCs w:val="26"/>
              </w:rPr>
              <w:t>地</w:t>
            </w:r>
            <w:r>
              <w:rPr>
                <w:rFonts w:ascii="Times New Roman" w:hAnsi="Times New Roman" w:cs="Times New Roman" w:hint="eastAsia"/>
                <w:sz w:val="26"/>
                <w:szCs w:val="26"/>
              </w:rPr>
              <w:t>下</w:t>
            </w:r>
            <w:r w:rsidRPr="00EC0C5F">
              <w:rPr>
                <w:rFonts w:ascii="Times New Roman" w:hAnsi="Times New Roman" w:cs="Times New Roman"/>
                <w:sz w:val="26"/>
                <w:szCs w:val="26"/>
              </w:rPr>
              <w:t>水</w:t>
            </w:r>
            <w:r>
              <w:rPr>
                <w:rFonts w:ascii="Times New Roman" w:hAnsi="Times New Roman" w:cs="Times New Roman" w:hint="eastAsia"/>
                <w:sz w:val="26"/>
                <w:szCs w:val="26"/>
              </w:rPr>
              <w:t>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rsidR="00B50B54" w:rsidRDefault="007058FD" w:rsidP="00C12FF3">
            <w:pPr>
              <w:tabs>
                <w:tab w:val="left" w:pos="5155"/>
              </w:tabs>
              <w:overflowPunct w:val="0"/>
              <w:autoSpaceDE w:val="0"/>
              <w:adjustRightInd w:val="0"/>
              <w:snapToGrid w:val="0"/>
              <w:spacing w:line="480" w:lineRule="exact"/>
              <w:ind w:firstLineChars="200" w:firstLine="520"/>
              <w:rPr>
                <w:rFonts w:ascii="Times New Roman" w:hAnsi="Times New Roman" w:cs="Times New Roman"/>
                <w:sz w:val="26"/>
                <w:szCs w:val="26"/>
              </w:rPr>
            </w:pPr>
            <w:r w:rsidRPr="007058FD">
              <w:rPr>
                <w:rFonts w:ascii="Times New Roman" w:hAnsi="Times New Roman" w:cs="Times New Roman" w:hint="eastAsia"/>
                <w:sz w:val="26"/>
                <w:szCs w:val="26"/>
              </w:rPr>
              <w:t>参照《中国环境天然放射性水平》（中国原子能出版社，</w:t>
            </w:r>
            <w:r w:rsidRPr="007058FD">
              <w:rPr>
                <w:rFonts w:ascii="Times New Roman" w:hAnsi="Times New Roman" w:cs="Times New Roman"/>
                <w:sz w:val="26"/>
                <w:szCs w:val="26"/>
              </w:rPr>
              <w:t>2015</w:t>
            </w:r>
            <w:r w:rsidRPr="007058FD">
              <w:rPr>
                <w:rFonts w:ascii="Times New Roman" w:hAnsi="Times New Roman" w:cs="Times New Roman" w:hint="eastAsia"/>
                <w:sz w:val="26"/>
                <w:szCs w:val="26"/>
              </w:rPr>
              <w:t>年），广东省地下水（温泉）</w:t>
            </w:r>
            <w:r w:rsidRPr="004A7D9E">
              <w:rPr>
                <w:rFonts w:ascii="Times New Roman" w:hAnsi="Times New Roman" w:cs="Times New Roman"/>
                <w:sz w:val="26"/>
                <w:szCs w:val="26"/>
              </w:rPr>
              <w:t>U</w:t>
            </w:r>
            <w:r w:rsidRPr="004A7D9E">
              <w:rPr>
                <w:rFonts w:ascii="Times New Roman" w:hAnsi="Times New Roman" w:cs="Times New Roman"/>
                <w:sz w:val="26"/>
                <w:szCs w:val="26"/>
                <w:vertAlign w:val="subscript"/>
              </w:rPr>
              <w:t>天然</w:t>
            </w:r>
            <w:r w:rsidRPr="004A7D9E">
              <w:rPr>
                <w:rFonts w:ascii="Times New Roman" w:hAnsi="Times New Roman" w:cs="Times New Roman"/>
                <w:sz w:val="26"/>
                <w:szCs w:val="26"/>
              </w:rPr>
              <w:t>浓度（</w:t>
            </w:r>
            <w:r w:rsidRPr="004A7D9E">
              <w:rPr>
                <w:rFonts w:ascii="Times New Roman" w:hAnsi="Times New Roman" w:cs="Times New Roman"/>
                <w:sz w:val="26"/>
                <w:szCs w:val="26"/>
              </w:rPr>
              <w:t>0.</w:t>
            </w:r>
            <w:r>
              <w:rPr>
                <w:rFonts w:ascii="Times New Roman" w:hAnsi="Times New Roman" w:cs="Times New Roman" w:hint="eastAsia"/>
                <w:sz w:val="26"/>
                <w:szCs w:val="26"/>
              </w:rPr>
              <w:t>04</w:t>
            </w:r>
            <w:r w:rsidRPr="004A7D9E">
              <w:rPr>
                <w:rFonts w:ascii="Times New Roman" w:hAnsi="Times New Roman" w:cs="Times New Roman"/>
                <w:sz w:val="26"/>
                <w:szCs w:val="26"/>
              </w:rPr>
              <w:t>~0.</w:t>
            </w:r>
            <w:r>
              <w:rPr>
                <w:rFonts w:ascii="Times New Roman" w:hAnsi="Times New Roman" w:cs="Times New Roman" w:hint="eastAsia"/>
                <w:sz w:val="26"/>
                <w:szCs w:val="26"/>
              </w:rPr>
              <w:t>09</w:t>
            </w:r>
            <w:r w:rsidRPr="004A7D9E">
              <w:rPr>
                <w:rFonts w:ascii="Times New Roman" w:hAnsi="Times New Roman" w:cs="Times New Roman"/>
                <w:sz w:val="26"/>
                <w:szCs w:val="26"/>
              </w:rPr>
              <w:t>μg/L</w:t>
            </w:r>
            <w:r w:rsidRPr="004A7D9E">
              <w:rPr>
                <w:rFonts w:ascii="Times New Roman" w:hAnsi="Times New Roman" w:cs="Times New Roman"/>
                <w:sz w:val="26"/>
                <w:szCs w:val="26"/>
              </w:rPr>
              <w:t>，均值为</w:t>
            </w:r>
            <w:r w:rsidRPr="004A7D9E">
              <w:rPr>
                <w:rFonts w:ascii="Times New Roman" w:hAnsi="Times New Roman" w:cs="Times New Roman"/>
                <w:sz w:val="26"/>
                <w:szCs w:val="26"/>
              </w:rPr>
              <w:t>0.</w:t>
            </w:r>
            <w:r>
              <w:rPr>
                <w:rFonts w:ascii="Times New Roman" w:hAnsi="Times New Roman" w:cs="Times New Roman" w:hint="eastAsia"/>
                <w:sz w:val="26"/>
                <w:szCs w:val="26"/>
              </w:rPr>
              <w:t>06</w:t>
            </w:r>
            <w:r w:rsidRPr="004A7D9E">
              <w:rPr>
                <w:rFonts w:ascii="Times New Roman" w:hAnsi="Times New Roman" w:cs="Times New Roman"/>
                <w:sz w:val="26"/>
                <w:szCs w:val="26"/>
              </w:rPr>
              <w:t>μg/L</w:t>
            </w:r>
            <w:r w:rsidRPr="004A7D9E">
              <w:rPr>
                <w:rFonts w:ascii="Times New Roman" w:hAnsi="Times New Roman" w:cs="Times New Roman"/>
                <w:sz w:val="26"/>
                <w:szCs w:val="26"/>
              </w:rPr>
              <w:t>）</w:t>
            </w:r>
            <w:r w:rsidR="00B50B54" w:rsidRPr="00EC0C5F">
              <w:rPr>
                <w:rFonts w:ascii="Times New Roman" w:hAnsi="Times New Roman" w:cs="Times New Roman" w:hint="eastAsia"/>
                <w:sz w:val="26"/>
                <w:szCs w:val="26"/>
              </w:rPr>
              <w:t>，</w:t>
            </w:r>
            <w:r w:rsidR="00B50B54" w:rsidRPr="00EC0C5F">
              <w:rPr>
                <w:rFonts w:ascii="Times New Roman" w:hAnsi="Times New Roman" w:cs="Times New Roman"/>
                <w:sz w:val="26"/>
                <w:szCs w:val="26"/>
                <w:vertAlign w:val="superscript"/>
              </w:rPr>
              <w:t>226</w:t>
            </w:r>
            <w:r w:rsidR="00B50B54" w:rsidRPr="00EC0C5F">
              <w:rPr>
                <w:rFonts w:ascii="Times New Roman" w:hAnsi="Times New Roman" w:cs="Times New Roman"/>
                <w:sz w:val="26"/>
                <w:szCs w:val="26"/>
              </w:rPr>
              <w:t>Ra</w:t>
            </w:r>
            <w:r w:rsidR="00B50B54" w:rsidRPr="00EC0C5F">
              <w:rPr>
                <w:rFonts w:ascii="Times New Roman" w:hAnsi="Times New Roman" w:cs="Times New Roman"/>
                <w:sz w:val="26"/>
                <w:szCs w:val="26"/>
              </w:rPr>
              <w:t>浓度为</w:t>
            </w:r>
            <w:r>
              <w:rPr>
                <w:rFonts w:ascii="Times New Roman" w:hAnsi="Times New Roman" w:cs="Times New Roman" w:hint="eastAsia"/>
                <w:sz w:val="26"/>
                <w:szCs w:val="26"/>
              </w:rPr>
              <w:t>17.4</w:t>
            </w:r>
            <w:r w:rsidR="00B50B54" w:rsidRPr="00EC0C5F">
              <w:rPr>
                <w:rFonts w:ascii="Times New Roman" w:hAnsi="Times New Roman" w:cs="Times New Roman" w:hint="eastAsia"/>
                <w:sz w:val="26"/>
                <w:szCs w:val="26"/>
                <w:shd w:val="clear" w:color="auto" w:fill="FFFFFF"/>
              </w:rPr>
              <w:t>～</w:t>
            </w:r>
            <w:r>
              <w:rPr>
                <w:rFonts w:ascii="Times New Roman" w:hAnsi="Times New Roman" w:cs="Times New Roman" w:hint="eastAsia"/>
                <w:sz w:val="26"/>
                <w:szCs w:val="26"/>
              </w:rPr>
              <w:t>613</w:t>
            </w:r>
            <w:r w:rsidR="00B50B54" w:rsidRPr="00EC0C5F">
              <w:rPr>
                <w:rFonts w:ascii="Times New Roman" w:hAnsi="Times New Roman" w:cs="Times New Roman"/>
                <w:sz w:val="26"/>
                <w:szCs w:val="26"/>
              </w:rPr>
              <w:t>mBq/L</w:t>
            </w:r>
            <w:r w:rsidR="00B50B54" w:rsidRPr="00EC0C5F">
              <w:rPr>
                <w:rFonts w:ascii="Times New Roman" w:hAnsi="Times New Roman" w:cs="Times New Roman"/>
                <w:sz w:val="26"/>
                <w:szCs w:val="26"/>
              </w:rPr>
              <w:t>，均值为</w:t>
            </w:r>
            <w:r>
              <w:rPr>
                <w:rFonts w:ascii="Times New Roman" w:hAnsi="Times New Roman" w:cs="Times New Roman" w:hint="eastAsia"/>
                <w:sz w:val="26"/>
                <w:szCs w:val="26"/>
              </w:rPr>
              <w:t>164</w:t>
            </w:r>
            <w:r w:rsidR="00B50B54" w:rsidRPr="00EC0C5F">
              <w:rPr>
                <w:rFonts w:ascii="Times New Roman" w:hAnsi="Times New Roman" w:cs="Times New Roman"/>
                <w:sz w:val="26"/>
                <w:szCs w:val="26"/>
              </w:rPr>
              <w:t>mBq</w:t>
            </w:r>
            <w:r w:rsidR="00B50B54" w:rsidRPr="00EC0C5F">
              <w:rPr>
                <w:rFonts w:ascii="Times New Roman" w:hAnsi="Times New Roman" w:cs="Times New Roman" w:hint="eastAsia"/>
                <w:sz w:val="26"/>
                <w:szCs w:val="26"/>
              </w:rPr>
              <w:t>/L</w:t>
            </w:r>
            <w:r w:rsidR="00B50B54" w:rsidRPr="00EC0C5F">
              <w:rPr>
                <w:rFonts w:ascii="Times New Roman" w:hAnsi="Times New Roman" w:cs="Times New Roman" w:hint="eastAsia"/>
                <w:sz w:val="26"/>
                <w:szCs w:val="26"/>
              </w:rPr>
              <w:t>。</w:t>
            </w:r>
          </w:p>
          <w:p w:rsidR="00B50B54" w:rsidRPr="00EC0C5F" w:rsidRDefault="00B50B54" w:rsidP="00C12FF3">
            <w:pPr>
              <w:tabs>
                <w:tab w:val="left" w:pos="5155"/>
              </w:tabs>
              <w:overflowPunct w:val="0"/>
              <w:autoSpaceDE w:val="0"/>
              <w:adjustRightInd w:val="0"/>
              <w:snapToGrid w:val="0"/>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监测结果显示工作区地下水满足</w:t>
            </w:r>
            <w:r w:rsidRPr="00EC0C5F">
              <w:rPr>
                <w:rFonts w:ascii="Times New Roman" w:hAnsi="Times New Roman" w:cs="Times New Roman"/>
                <w:sz w:val="26"/>
                <w:szCs w:val="26"/>
              </w:rPr>
              <w:t>《</w:t>
            </w:r>
            <w:r w:rsidRPr="002B1C9B">
              <w:rPr>
                <w:rFonts w:ascii="Times New Roman" w:hAnsi="Times New Roman" w:cs="Times New Roman"/>
                <w:sz w:val="26"/>
                <w:szCs w:val="26"/>
              </w:rPr>
              <w:t>地表水环境质量标准</w:t>
            </w:r>
            <w:r w:rsidRPr="00EC0C5F">
              <w:rPr>
                <w:rFonts w:ascii="Times New Roman" w:hAnsi="Times New Roman" w:cs="Times New Roman"/>
                <w:sz w:val="26"/>
                <w:szCs w:val="26"/>
              </w:rPr>
              <w:t>》</w:t>
            </w:r>
            <w:r>
              <w:rPr>
                <w:rFonts w:ascii="Times New Roman" w:hAnsi="Times New Roman" w:cs="Times New Roman"/>
                <w:sz w:val="26"/>
                <w:szCs w:val="26"/>
              </w:rPr>
              <w:t>标准要求</w:t>
            </w:r>
            <w:r>
              <w:rPr>
                <w:rFonts w:ascii="Times New Roman" w:hAnsi="Times New Roman" w:cs="Times New Roman" w:hint="eastAsia"/>
                <w:sz w:val="26"/>
                <w:szCs w:val="26"/>
              </w:rPr>
              <w:t>。</w:t>
            </w:r>
          </w:p>
          <w:p w:rsidR="009B19A0" w:rsidRPr="00B50B54" w:rsidRDefault="009B19A0" w:rsidP="00C12FF3">
            <w:pPr>
              <w:tabs>
                <w:tab w:val="left" w:pos="5925"/>
              </w:tabs>
              <w:overflowPunct w:val="0"/>
              <w:autoSpaceDE w:val="0"/>
              <w:adjustRightInd w:val="0"/>
              <w:snapToGrid w:val="0"/>
              <w:spacing w:line="480" w:lineRule="exact"/>
              <w:ind w:firstLineChars="200" w:firstLine="522"/>
              <w:rPr>
                <w:rFonts w:ascii="Times New Roman" w:hAnsi="Times New Roman" w:cs="Times New Roman"/>
                <w:b/>
                <w:sz w:val="26"/>
                <w:szCs w:val="26"/>
              </w:rPr>
            </w:pPr>
          </w:p>
          <w:p w:rsidR="0028384E" w:rsidRDefault="0028384E" w:rsidP="0028384E">
            <w:pPr>
              <w:pStyle w:val="a6"/>
              <w:spacing w:line="480" w:lineRule="exact"/>
              <w:rPr>
                <w:rFonts w:ascii="Times New Roman" w:hAnsi="Times New Roman"/>
                <w:b/>
                <w:sz w:val="26"/>
                <w:szCs w:val="26"/>
              </w:rPr>
            </w:pPr>
            <w:r>
              <w:rPr>
                <w:rFonts w:ascii="Times New Roman" w:hAnsi="Times New Roman" w:hint="eastAsia"/>
                <w:b/>
                <w:sz w:val="26"/>
                <w:szCs w:val="26"/>
              </w:rPr>
              <w:lastRenderedPageBreak/>
              <w:t>5.4</w:t>
            </w:r>
            <w:r w:rsidRPr="00EA021D">
              <w:rPr>
                <w:rFonts w:ascii="Times New Roman" w:hAnsi="Times New Roman" w:hint="eastAsia"/>
                <w:b/>
                <w:sz w:val="26"/>
                <w:szCs w:val="26"/>
              </w:rPr>
              <w:t>、</w:t>
            </w:r>
            <w:r>
              <w:rPr>
                <w:rFonts w:ascii="Times New Roman" w:hAnsi="Times New Roman" w:hint="eastAsia"/>
                <w:b/>
                <w:sz w:val="26"/>
                <w:szCs w:val="26"/>
              </w:rPr>
              <w:t>生态环境</w:t>
            </w:r>
          </w:p>
          <w:p w:rsidR="0028384E" w:rsidRPr="00EC0C5F" w:rsidRDefault="0028384E" w:rsidP="0028384E">
            <w:pPr>
              <w:pStyle w:val="a6"/>
              <w:spacing w:line="480" w:lineRule="exact"/>
              <w:ind w:firstLineChars="200" w:firstLine="522"/>
              <w:rPr>
                <w:rFonts w:ascii="Times New Roman" w:hAnsi="Times New Roman"/>
                <w:b/>
                <w:sz w:val="26"/>
                <w:szCs w:val="26"/>
              </w:rPr>
            </w:pPr>
            <w:r>
              <w:rPr>
                <w:rFonts w:ascii="Times New Roman" w:hAnsi="Times New Roman" w:hint="eastAsia"/>
                <w:b/>
                <w:sz w:val="26"/>
                <w:szCs w:val="26"/>
              </w:rPr>
              <w:t>1</w:t>
            </w:r>
            <w:r>
              <w:rPr>
                <w:rFonts w:ascii="Times New Roman" w:hAnsi="Times New Roman" w:hint="eastAsia"/>
                <w:b/>
                <w:sz w:val="26"/>
                <w:szCs w:val="26"/>
              </w:rPr>
              <w:t>）生态环境区划</w:t>
            </w:r>
          </w:p>
          <w:p w:rsidR="0028384E" w:rsidRPr="00EA4DEA" w:rsidRDefault="0028384E" w:rsidP="00C12FF3">
            <w:pPr>
              <w:pStyle w:val="00"/>
              <w:adjustRightInd w:val="0"/>
              <w:snapToGrid w:val="0"/>
              <w:spacing w:afterLines="50" w:after="156"/>
              <w:ind w:firstLine="520"/>
              <w:rPr>
                <w:rStyle w:val="2Char5"/>
                <w:rFonts w:eastAsia="宋体"/>
                <w:bCs/>
                <w:sz w:val="26"/>
                <w:szCs w:val="26"/>
              </w:rPr>
            </w:pPr>
            <w:r w:rsidRPr="00EA4DEA">
              <w:rPr>
                <w:rStyle w:val="2Char5"/>
                <w:rFonts w:eastAsia="宋体"/>
                <w:bCs/>
                <w:sz w:val="26"/>
                <w:szCs w:val="26"/>
              </w:rPr>
              <w:t>按照广东省环境保护规划中划分类别，结合韶关市本市的生态环境保护要求，韶关市将生态分区划分为严格控制区、有限开发区和集约利用区。本勘查项目各年度</w:t>
            </w:r>
            <w:r w:rsidRPr="00EA4DEA">
              <w:rPr>
                <w:rStyle w:val="2Char5"/>
                <w:rFonts w:eastAsia="宋体"/>
                <w:bCs/>
                <w:sz w:val="26"/>
                <w:szCs w:val="26"/>
              </w:rPr>
              <w:t>5</w:t>
            </w:r>
            <w:r w:rsidRPr="00EA4DEA">
              <w:rPr>
                <w:rStyle w:val="2Char5"/>
                <w:rFonts w:eastAsia="宋体"/>
                <w:bCs/>
                <w:sz w:val="26"/>
                <w:szCs w:val="26"/>
              </w:rPr>
              <w:t>个子项目的工作区范围均位于有限开发区内（图</w:t>
            </w:r>
            <w:r w:rsidRPr="00EA4DEA">
              <w:rPr>
                <w:rStyle w:val="2Char5"/>
                <w:rFonts w:eastAsia="宋体"/>
                <w:bCs/>
                <w:sz w:val="26"/>
                <w:szCs w:val="26"/>
              </w:rPr>
              <w:t>5-1</w:t>
            </w:r>
            <w:r w:rsidRPr="00EA4DEA">
              <w:rPr>
                <w:rStyle w:val="2Char5"/>
                <w:rFonts w:eastAsia="宋体"/>
                <w:bCs/>
                <w:sz w:val="26"/>
                <w:szCs w:val="26"/>
              </w:rPr>
              <w:t>），有限开发区内可以适度开发，但需维护其重要生态功能，</w:t>
            </w:r>
            <w:r w:rsidRPr="00EA4DEA">
              <w:rPr>
                <w:rFonts w:ascii="Times New Roman" w:hAnsi="Times New Roman"/>
                <w:szCs w:val="26"/>
              </w:rPr>
              <w:t>促进其生态质量的改善与生态服务功能的提高</w:t>
            </w:r>
            <w:r w:rsidRPr="00EA4DEA">
              <w:rPr>
                <w:rStyle w:val="2Char5"/>
                <w:rFonts w:eastAsia="宋体"/>
                <w:bCs/>
                <w:sz w:val="26"/>
                <w:szCs w:val="26"/>
              </w:rPr>
              <w:t>。</w:t>
            </w:r>
          </w:p>
          <w:p w:rsidR="0028384E" w:rsidRPr="00EC0C5F" w:rsidRDefault="0028384E" w:rsidP="0028384E">
            <w:pPr>
              <w:pStyle w:val="affffffa"/>
              <w:spacing w:beforeLines="0" w:after="0" w:line="240" w:lineRule="auto"/>
              <w:ind w:firstLineChars="0" w:firstLine="0"/>
              <w:jc w:val="center"/>
              <w:rPr>
                <w:color w:val="auto"/>
                <w:sz w:val="26"/>
                <w:szCs w:val="26"/>
              </w:rPr>
            </w:pPr>
            <w:r w:rsidRPr="00EC0C5F">
              <w:rPr>
                <w:noProof/>
                <w:color w:val="auto"/>
                <w:sz w:val="26"/>
                <w:szCs w:val="26"/>
              </w:rPr>
              <w:drawing>
                <wp:inline distT="0" distB="0" distL="0" distR="0" wp14:anchorId="6D20E59B" wp14:editId="22156AFD">
                  <wp:extent cx="5069730" cy="4300218"/>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生态环境功能区划图.jpg"/>
                          <pic:cNvPicPr/>
                        </pic:nvPicPr>
                        <pic:blipFill rotWithShape="1">
                          <a:blip r:embed="rId32" cstate="print">
                            <a:extLst>
                              <a:ext uri="{28A0092B-C50C-407E-A947-70E740481C1C}">
                                <a14:useLocalDpi xmlns:a14="http://schemas.microsoft.com/office/drawing/2010/main" val="0"/>
                              </a:ext>
                            </a:extLst>
                          </a:blip>
                          <a:srcRect l="640" t="660" r="826" b="660"/>
                          <a:stretch/>
                        </pic:blipFill>
                        <pic:spPr bwMode="auto">
                          <a:xfrm>
                            <a:off x="0" y="0"/>
                            <a:ext cx="5069730" cy="4300218"/>
                          </a:xfrm>
                          <a:prstGeom prst="rect">
                            <a:avLst/>
                          </a:prstGeom>
                          <a:ln>
                            <a:noFill/>
                          </a:ln>
                          <a:extLst>
                            <a:ext uri="{53640926-AAD7-44D8-BBD7-CCE9431645EC}">
                              <a14:shadowObscured xmlns:a14="http://schemas.microsoft.com/office/drawing/2010/main"/>
                            </a:ext>
                          </a:extLst>
                        </pic:spPr>
                      </pic:pic>
                    </a:graphicData>
                  </a:graphic>
                </wp:inline>
              </w:drawing>
            </w:r>
          </w:p>
          <w:p w:rsidR="0028384E" w:rsidRPr="00EC0C5F" w:rsidRDefault="0028384E" w:rsidP="0028384E">
            <w:pPr>
              <w:pStyle w:val="00"/>
              <w:adjustRightInd w:val="0"/>
              <w:snapToGrid w:val="0"/>
              <w:spacing w:line="300" w:lineRule="exact"/>
              <w:ind w:firstLineChars="0" w:firstLine="0"/>
              <w:jc w:val="center"/>
              <w:rPr>
                <w:rFonts w:ascii="Times New Roman" w:hAnsi="Times New Roman"/>
                <w:sz w:val="18"/>
                <w:szCs w:val="18"/>
              </w:rPr>
            </w:pPr>
            <w:r w:rsidRPr="00EC0C5F">
              <w:rPr>
                <w:rFonts w:ascii="Times New Roman" w:hAnsi="Times New Roman" w:hint="eastAsia"/>
                <w:sz w:val="21"/>
                <w:szCs w:val="21"/>
              </w:rPr>
              <w:t>图</w:t>
            </w:r>
            <w:r>
              <w:rPr>
                <w:rFonts w:ascii="Times New Roman" w:hAnsi="Times New Roman" w:hint="eastAsia"/>
                <w:sz w:val="21"/>
                <w:szCs w:val="21"/>
              </w:rPr>
              <w:t>5</w:t>
            </w:r>
            <w:r w:rsidRPr="00EC0C5F">
              <w:rPr>
                <w:rFonts w:ascii="Times New Roman" w:hAnsi="Times New Roman" w:hint="eastAsia"/>
                <w:sz w:val="21"/>
                <w:szCs w:val="21"/>
              </w:rPr>
              <w:t>-</w:t>
            </w:r>
            <w:r>
              <w:rPr>
                <w:rFonts w:ascii="Times New Roman" w:hAnsi="Times New Roman" w:hint="eastAsia"/>
                <w:sz w:val="21"/>
                <w:szCs w:val="21"/>
              </w:rPr>
              <w:t xml:space="preserve">1  </w:t>
            </w:r>
            <w:r w:rsidRPr="00EC0C5F">
              <w:rPr>
                <w:rFonts w:ascii="Times New Roman" w:hAnsi="Times New Roman" w:hint="eastAsia"/>
                <w:sz w:val="21"/>
                <w:szCs w:val="21"/>
              </w:rPr>
              <w:t>韶关市生态环境功能区划图</w:t>
            </w:r>
          </w:p>
          <w:p w:rsidR="0028384E" w:rsidRDefault="0028384E" w:rsidP="0028384E">
            <w:pPr>
              <w:pStyle w:val="a6"/>
              <w:spacing w:line="480" w:lineRule="exact"/>
              <w:ind w:firstLineChars="200" w:firstLine="522"/>
              <w:rPr>
                <w:rFonts w:ascii="Times New Roman" w:hAnsi="Times New Roman"/>
                <w:b/>
                <w:sz w:val="26"/>
                <w:szCs w:val="26"/>
              </w:rPr>
            </w:pPr>
            <w:r w:rsidRPr="00EA021D">
              <w:rPr>
                <w:rFonts w:ascii="Times New Roman" w:hAnsi="Times New Roman" w:hint="eastAsia"/>
                <w:b/>
                <w:sz w:val="26"/>
                <w:szCs w:val="26"/>
              </w:rPr>
              <w:t>2</w:t>
            </w:r>
            <w:r w:rsidRPr="00EA021D">
              <w:rPr>
                <w:rFonts w:ascii="Times New Roman" w:hAnsi="Times New Roman" w:hint="eastAsia"/>
                <w:b/>
                <w:sz w:val="26"/>
                <w:szCs w:val="26"/>
              </w:rPr>
              <w:t>）植被</w:t>
            </w:r>
          </w:p>
          <w:p w:rsidR="0028384E" w:rsidRPr="00B45420" w:rsidRDefault="0028384E" w:rsidP="00C12FF3">
            <w:pPr>
              <w:pStyle w:val="a6"/>
              <w:spacing w:line="480" w:lineRule="exact"/>
              <w:ind w:firstLineChars="200" w:firstLine="520"/>
              <w:rPr>
                <w:rFonts w:ascii="Times New Roman" w:hAnsi="Times New Roman"/>
                <w:sz w:val="26"/>
                <w:szCs w:val="26"/>
              </w:rPr>
            </w:pPr>
            <w:r>
              <w:rPr>
                <w:rFonts w:ascii="Times New Roman" w:hAnsi="Times New Roman" w:hint="eastAsia"/>
                <w:sz w:val="26"/>
                <w:szCs w:val="26"/>
              </w:rPr>
              <w:t>本</w:t>
            </w:r>
            <w:r w:rsidRPr="00EA4DEA">
              <w:rPr>
                <w:rFonts w:ascii="Times New Roman" w:hAnsi="Times New Roman"/>
                <w:sz w:val="26"/>
                <w:szCs w:val="26"/>
              </w:rPr>
              <w:t>工作区植被类型属亚热带常绿林，木本植物多达</w:t>
            </w:r>
            <w:r w:rsidRPr="00EA4DEA">
              <w:rPr>
                <w:rFonts w:ascii="Times New Roman" w:hAnsi="Times New Roman"/>
                <w:sz w:val="26"/>
                <w:szCs w:val="26"/>
              </w:rPr>
              <w:t>476</w:t>
            </w:r>
            <w:r w:rsidRPr="00EA4DEA">
              <w:rPr>
                <w:rFonts w:ascii="Times New Roman" w:hAnsi="Times New Roman"/>
                <w:sz w:val="26"/>
                <w:szCs w:val="26"/>
              </w:rPr>
              <w:t>种以上，植物品种包括林木、果树、竹类、花卉、药材、菌类等，特别是毛竹占全省首位。农业植被以水稻为主，旱地作物主要由玉米、豆类、红薯等。经济作物有蔬菜和各类瓜类，未发现国家重点保护植物。</w:t>
            </w:r>
          </w:p>
          <w:p w:rsidR="00EA4DEA" w:rsidRDefault="00EA4DEA" w:rsidP="0028384E">
            <w:pPr>
              <w:pStyle w:val="a6"/>
              <w:spacing w:line="480" w:lineRule="exact"/>
              <w:ind w:firstLineChars="200" w:firstLine="522"/>
              <w:rPr>
                <w:rFonts w:ascii="Times New Roman" w:hAnsi="Times New Roman"/>
                <w:b/>
                <w:sz w:val="26"/>
                <w:szCs w:val="26"/>
              </w:rPr>
            </w:pPr>
          </w:p>
          <w:p w:rsidR="0028384E" w:rsidRDefault="0028384E" w:rsidP="0028384E">
            <w:pPr>
              <w:pStyle w:val="a6"/>
              <w:spacing w:line="480" w:lineRule="exact"/>
              <w:ind w:firstLineChars="200" w:firstLine="522"/>
              <w:rPr>
                <w:rFonts w:ascii="Times New Roman" w:hAnsi="Times New Roman"/>
                <w:b/>
                <w:sz w:val="26"/>
                <w:szCs w:val="26"/>
              </w:rPr>
            </w:pPr>
            <w:r>
              <w:rPr>
                <w:rFonts w:ascii="Times New Roman" w:hAnsi="Times New Roman" w:hint="eastAsia"/>
                <w:b/>
                <w:sz w:val="26"/>
                <w:szCs w:val="26"/>
              </w:rPr>
              <w:lastRenderedPageBreak/>
              <w:t>3</w:t>
            </w:r>
            <w:r w:rsidRPr="00EA021D">
              <w:rPr>
                <w:rFonts w:ascii="Times New Roman" w:hAnsi="Times New Roman" w:hint="eastAsia"/>
                <w:b/>
                <w:sz w:val="26"/>
                <w:szCs w:val="26"/>
              </w:rPr>
              <w:t>）</w:t>
            </w:r>
            <w:r>
              <w:rPr>
                <w:rFonts w:ascii="Times New Roman" w:hAnsi="Times New Roman" w:hint="eastAsia"/>
                <w:b/>
                <w:sz w:val="26"/>
                <w:szCs w:val="26"/>
              </w:rPr>
              <w:t>动物</w:t>
            </w:r>
          </w:p>
          <w:p w:rsidR="0028384E" w:rsidRPr="00EC0C5F" w:rsidRDefault="0028384E" w:rsidP="00C12FF3">
            <w:pPr>
              <w:pStyle w:val="00"/>
              <w:adjustRightInd w:val="0"/>
              <w:snapToGrid w:val="0"/>
              <w:ind w:firstLine="520"/>
              <w:rPr>
                <w:rFonts w:ascii="Times New Roman" w:eastAsiaTheme="minorEastAsia" w:hAnsi="Times New Roman"/>
                <w:szCs w:val="26"/>
              </w:rPr>
            </w:pPr>
            <w:r>
              <w:rPr>
                <w:rFonts w:ascii="Times New Roman" w:eastAsiaTheme="minorEastAsia" w:hAnsi="Times New Roman" w:hint="eastAsia"/>
                <w:szCs w:val="26"/>
              </w:rPr>
              <w:t>本项目</w:t>
            </w:r>
            <w:r>
              <w:rPr>
                <w:rFonts w:ascii="Times New Roman" w:eastAsiaTheme="minorEastAsia" w:hAnsi="Times New Roman"/>
                <w:szCs w:val="26"/>
              </w:rPr>
              <w:t>工作区内动</w:t>
            </w:r>
            <w:r w:rsidRPr="00EC0C5F">
              <w:rPr>
                <w:rFonts w:ascii="Times New Roman" w:eastAsiaTheme="minorEastAsia" w:hAnsi="Times New Roman"/>
                <w:szCs w:val="26"/>
              </w:rPr>
              <w:t>物品种繁多，分布有山牛、野猪、果子狸等野生动物，</w:t>
            </w:r>
            <w:r w:rsidRPr="00767416">
              <w:rPr>
                <w:rFonts w:ascii="Times New Roman" w:eastAsiaTheme="minorEastAsia" w:hAnsi="Times New Roman" w:hint="eastAsia"/>
                <w:szCs w:val="26"/>
              </w:rPr>
              <w:t>家</w:t>
            </w:r>
            <w:r>
              <w:rPr>
                <w:rFonts w:ascii="Times New Roman" w:eastAsiaTheme="minorEastAsia" w:hAnsi="Times New Roman" w:hint="eastAsia"/>
                <w:szCs w:val="26"/>
              </w:rPr>
              <w:t>畜、</w:t>
            </w:r>
            <w:r>
              <w:rPr>
                <w:rFonts w:ascii="Times New Roman" w:eastAsiaTheme="minorEastAsia" w:hAnsi="Times New Roman"/>
                <w:szCs w:val="26"/>
              </w:rPr>
              <w:t>家禽主要有猪</w:t>
            </w:r>
            <w:r>
              <w:rPr>
                <w:rFonts w:ascii="Times New Roman" w:eastAsiaTheme="minorEastAsia" w:hAnsi="Times New Roman" w:hint="eastAsia"/>
                <w:szCs w:val="26"/>
              </w:rPr>
              <w:t>、</w:t>
            </w:r>
            <w:r>
              <w:rPr>
                <w:rFonts w:ascii="Times New Roman" w:eastAsiaTheme="minorEastAsia" w:hAnsi="Times New Roman"/>
                <w:szCs w:val="26"/>
              </w:rPr>
              <w:t>牛</w:t>
            </w:r>
            <w:r>
              <w:rPr>
                <w:rFonts w:ascii="Times New Roman" w:eastAsiaTheme="minorEastAsia" w:hAnsi="Times New Roman" w:hint="eastAsia"/>
                <w:szCs w:val="26"/>
              </w:rPr>
              <w:t>、羊、鸡、鸭等，未发现珍稀动物和国家重点保护动物。</w:t>
            </w:r>
          </w:p>
          <w:p w:rsidR="0028384E" w:rsidRDefault="0028384E" w:rsidP="0028384E">
            <w:pPr>
              <w:pStyle w:val="a6"/>
              <w:spacing w:line="480" w:lineRule="exact"/>
              <w:rPr>
                <w:rFonts w:ascii="Times New Roman" w:hAnsi="Times New Roman"/>
                <w:b/>
                <w:sz w:val="26"/>
                <w:szCs w:val="26"/>
              </w:rPr>
            </w:pPr>
            <w:r>
              <w:rPr>
                <w:rFonts w:ascii="Times New Roman" w:hAnsi="Times New Roman" w:hint="eastAsia"/>
                <w:b/>
                <w:sz w:val="26"/>
                <w:szCs w:val="26"/>
              </w:rPr>
              <w:t>5.5</w:t>
            </w:r>
            <w:r w:rsidRPr="00EA021D">
              <w:rPr>
                <w:rFonts w:ascii="Times New Roman" w:hAnsi="Times New Roman" w:hint="eastAsia"/>
                <w:b/>
                <w:sz w:val="26"/>
                <w:szCs w:val="26"/>
              </w:rPr>
              <w:t>、</w:t>
            </w:r>
            <w:r>
              <w:rPr>
                <w:rFonts w:ascii="Times New Roman" w:hAnsi="Times New Roman" w:hint="eastAsia"/>
                <w:b/>
                <w:sz w:val="26"/>
                <w:szCs w:val="26"/>
              </w:rPr>
              <w:t>地表水</w:t>
            </w:r>
          </w:p>
          <w:p w:rsidR="0028384E" w:rsidRDefault="0028384E" w:rsidP="00C12FF3">
            <w:pPr>
              <w:pStyle w:val="00"/>
              <w:adjustRightInd w:val="0"/>
              <w:snapToGrid w:val="0"/>
              <w:ind w:firstLine="520"/>
              <w:rPr>
                <w:rFonts w:ascii="Times New Roman" w:eastAsiaTheme="minorEastAsia" w:hAnsi="Times New Roman"/>
                <w:kern w:val="0"/>
                <w:szCs w:val="26"/>
              </w:rPr>
            </w:pPr>
            <w:r w:rsidRPr="00EC0C5F">
              <w:rPr>
                <w:rFonts w:ascii="Times New Roman" w:eastAsiaTheme="minorEastAsia" w:hAnsi="Times New Roman"/>
                <w:bCs/>
                <w:szCs w:val="26"/>
              </w:rPr>
              <w:t>根</w:t>
            </w:r>
            <w:r w:rsidRPr="00EA4DEA">
              <w:rPr>
                <w:rFonts w:ascii="Times New Roman" w:eastAsiaTheme="minorEastAsia" w:hAnsi="Times New Roman"/>
                <w:bCs/>
                <w:szCs w:val="26"/>
              </w:rPr>
              <w:t>据《韶关市环境保护规划研究报告》（</w:t>
            </w:r>
            <w:r w:rsidRPr="00EA4DEA">
              <w:rPr>
                <w:rFonts w:ascii="Times New Roman" w:eastAsiaTheme="minorEastAsia" w:hAnsi="Times New Roman"/>
                <w:bCs/>
                <w:szCs w:val="26"/>
              </w:rPr>
              <w:t>2018</w:t>
            </w:r>
            <w:r w:rsidRPr="00EA4DEA">
              <w:rPr>
                <w:rFonts w:ascii="Times New Roman" w:eastAsiaTheme="minorEastAsia" w:hAnsi="Times New Roman"/>
                <w:szCs w:val="26"/>
              </w:rPr>
              <w:t>～</w:t>
            </w:r>
            <w:r w:rsidRPr="00EA4DEA">
              <w:rPr>
                <w:rFonts w:ascii="Times New Roman" w:eastAsiaTheme="minorEastAsia" w:hAnsi="Times New Roman"/>
                <w:bCs/>
                <w:szCs w:val="26"/>
              </w:rPr>
              <w:t>2035</w:t>
            </w:r>
            <w:r w:rsidRPr="00EA4DEA">
              <w:rPr>
                <w:rFonts w:ascii="Times New Roman" w:eastAsiaTheme="minorEastAsia" w:hAnsi="Times New Roman"/>
                <w:bCs/>
                <w:szCs w:val="26"/>
              </w:rPr>
              <w:t>），</w:t>
            </w:r>
            <w:r w:rsidRPr="00EA4DEA">
              <w:rPr>
                <w:rFonts w:ascii="Times New Roman" w:eastAsiaTheme="minorEastAsia" w:hAnsi="Times New Roman"/>
                <w:kern w:val="0"/>
                <w:szCs w:val="26"/>
              </w:rPr>
              <w:t>韶关市</w:t>
            </w:r>
            <w:r w:rsidRPr="00EA4DEA">
              <w:rPr>
                <w:rFonts w:ascii="Times New Roman" w:eastAsiaTheme="minorEastAsia" w:hAnsi="Times New Roman"/>
                <w:szCs w:val="26"/>
              </w:rPr>
              <w:t>地表水采用《地表水环境质量标准》</w:t>
            </w:r>
            <w:r w:rsidRPr="00EA4DEA">
              <w:rPr>
                <w:rFonts w:ascii="Times New Roman" w:eastAsiaTheme="minorEastAsia" w:hAnsi="Times New Roman"/>
                <w:szCs w:val="26"/>
              </w:rPr>
              <w:t>(GB3838-2002)</w:t>
            </w:r>
            <w:r w:rsidRPr="00EA4DEA">
              <w:rPr>
                <w:rFonts w:ascii="Times New Roman" w:eastAsiaTheme="minorEastAsia" w:hAnsi="Times New Roman"/>
                <w:szCs w:val="26"/>
              </w:rPr>
              <w:t>中规定的相应标准进行评价，</w:t>
            </w:r>
            <w:r w:rsidRPr="00EA4DEA">
              <w:rPr>
                <w:rFonts w:ascii="Times New Roman" w:eastAsiaTheme="minorEastAsia" w:hAnsi="Times New Roman"/>
                <w:kern w:val="0"/>
                <w:szCs w:val="26"/>
              </w:rPr>
              <w:t>将水环境功能规划划分地表水体类型</w:t>
            </w:r>
            <w:r w:rsidRPr="00EA4DEA">
              <w:rPr>
                <w:rFonts w:ascii="Times New Roman" w:eastAsiaTheme="minorEastAsia" w:hAnsi="Times New Roman"/>
                <w:kern w:val="0"/>
                <w:szCs w:val="26"/>
              </w:rPr>
              <w:t>4</w:t>
            </w:r>
            <w:r w:rsidRPr="00EA4DEA">
              <w:rPr>
                <w:rFonts w:ascii="Times New Roman" w:eastAsiaTheme="minorEastAsia" w:hAnsi="Times New Roman"/>
                <w:kern w:val="0"/>
                <w:szCs w:val="26"/>
              </w:rPr>
              <w:t>类，根据统计分析，韶关市水功能区划分主要以</w:t>
            </w:r>
            <w:r w:rsidRPr="00EA4DEA">
              <w:rPr>
                <w:rFonts w:ascii="Times New Roman" w:eastAsiaTheme="minorEastAsia" w:hAnsi="Times New Roman"/>
                <w:kern w:val="0"/>
                <w:szCs w:val="26"/>
              </w:rPr>
              <w:t>I</w:t>
            </w:r>
            <w:r w:rsidRPr="00EA4DEA">
              <w:rPr>
                <w:rFonts w:ascii="Times New Roman" w:eastAsiaTheme="minorEastAsia" w:hAnsi="Times New Roman"/>
                <w:kern w:val="0"/>
                <w:szCs w:val="26"/>
              </w:rPr>
              <w:t>、</w:t>
            </w:r>
            <w:r w:rsidRPr="00EA4DEA">
              <w:rPr>
                <w:rFonts w:ascii="Times New Roman" w:eastAsiaTheme="minorEastAsia" w:hAnsi="Times New Roman"/>
                <w:kern w:val="0"/>
                <w:szCs w:val="26"/>
              </w:rPr>
              <w:t>II</w:t>
            </w:r>
            <w:r w:rsidRPr="00EA4DEA">
              <w:rPr>
                <w:rFonts w:ascii="Times New Roman" w:eastAsiaTheme="minorEastAsia" w:hAnsi="Times New Roman"/>
                <w:kern w:val="0"/>
                <w:szCs w:val="26"/>
              </w:rPr>
              <w:t>、</w:t>
            </w:r>
            <w:r w:rsidRPr="00EA4DEA">
              <w:rPr>
                <w:rFonts w:ascii="Times New Roman" w:eastAsiaTheme="minorEastAsia" w:hAnsi="Times New Roman"/>
                <w:kern w:val="0"/>
                <w:szCs w:val="26"/>
              </w:rPr>
              <w:t>III</w:t>
            </w:r>
            <w:r w:rsidRPr="00EA4DEA">
              <w:rPr>
                <w:rFonts w:ascii="Times New Roman" w:eastAsiaTheme="minorEastAsia" w:hAnsi="Times New Roman"/>
                <w:kern w:val="0"/>
                <w:szCs w:val="26"/>
              </w:rPr>
              <w:t>类为主，分别占到功能区划总长度的</w:t>
            </w:r>
            <w:r w:rsidRPr="00EA4DEA">
              <w:rPr>
                <w:rFonts w:ascii="Times New Roman" w:eastAsiaTheme="minorEastAsia" w:hAnsi="Times New Roman"/>
                <w:kern w:val="0"/>
                <w:szCs w:val="26"/>
              </w:rPr>
              <w:t>4.82%</w:t>
            </w:r>
            <w:r w:rsidRPr="00EA4DEA">
              <w:rPr>
                <w:rFonts w:ascii="Times New Roman" w:eastAsiaTheme="minorEastAsia" w:hAnsi="Times New Roman"/>
                <w:kern w:val="0"/>
                <w:szCs w:val="26"/>
              </w:rPr>
              <w:t>、</w:t>
            </w:r>
            <w:r w:rsidRPr="00EA4DEA">
              <w:rPr>
                <w:rFonts w:ascii="Times New Roman" w:eastAsiaTheme="minorEastAsia" w:hAnsi="Times New Roman"/>
                <w:kern w:val="0"/>
                <w:szCs w:val="26"/>
              </w:rPr>
              <w:t>60.89%</w:t>
            </w:r>
            <w:r w:rsidRPr="00EA4DEA">
              <w:rPr>
                <w:rFonts w:ascii="Times New Roman" w:eastAsiaTheme="minorEastAsia" w:hAnsi="Times New Roman"/>
                <w:kern w:val="0"/>
                <w:szCs w:val="26"/>
              </w:rPr>
              <w:t>和</w:t>
            </w:r>
            <w:r w:rsidRPr="00EA4DEA">
              <w:rPr>
                <w:rFonts w:ascii="Times New Roman" w:eastAsiaTheme="minorEastAsia" w:hAnsi="Times New Roman"/>
                <w:kern w:val="0"/>
                <w:szCs w:val="26"/>
              </w:rPr>
              <w:t>32.36%</w:t>
            </w:r>
            <w:r w:rsidRPr="00EA4DEA">
              <w:rPr>
                <w:rFonts w:ascii="Times New Roman" w:eastAsiaTheme="minorEastAsia" w:hAnsi="Times New Roman"/>
                <w:kern w:val="0"/>
                <w:szCs w:val="26"/>
              </w:rPr>
              <w:t>，即按水质目标分类</w:t>
            </w:r>
            <w:r w:rsidRPr="00EA4DEA">
              <w:rPr>
                <w:rFonts w:ascii="Times New Roman" w:eastAsiaTheme="minorEastAsia" w:hAnsi="Times New Roman"/>
                <w:kern w:val="0"/>
                <w:szCs w:val="26"/>
              </w:rPr>
              <w:t>I</w:t>
            </w:r>
            <w:r w:rsidRPr="00EA4DEA">
              <w:rPr>
                <w:rFonts w:ascii="Times New Roman" w:eastAsiaTheme="minorEastAsia" w:hAnsi="Times New Roman"/>
                <w:kern w:val="0"/>
                <w:szCs w:val="26"/>
              </w:rPr>
              <w:t>－</w:t>
            </w:r>
            <w:r w:rsidRPr="00EA4DEA">
              <w:rPr>
                <w:rFonts w:ascii="Times New Roman" w:eastAsiaTheme="minorEastAsia" w:hAnsi="Times New Roman"/>
                <w:kern w:val="0"/>
                <w:szCs w:val="26"/>
              </w:rPr>
              <w:t>III</w:t>
            </w:r>
            <w:r w:rsidRPr="00EA4DEA">
              <w:rPr>
                <w:rFonts w:ascii="Times New Roman" w:eastAsiaTheme="minorEastAsia" w:hAnsi="Times New Roman"/>
                <w:kern w:val="0"/>
                <w:szCs w:val="26"/>
              </w:rPr>
              <w:t>类功能水质河段占总河流功能区划长度达到</w:t>
            </w:r>
            <w:r w:rsidRPr="00EA4DEA">
              <w:rPr>
                <w:rFonts w:ascii="Times New Roman" w:eastAsiaTheme="minorEastAsia" w:hAnsi="Times New Roman"/>
                <w:kern w:val="0"/>
                <w:szCs w:val="26"/>
              </w:rPr>
              <w:t>98.06%</w:t>
            </w:r>
            <w:r w:rsidRPr="00EA4DEA">
              <w:rPr>
                <w:rFonts w:ascii="Times New Roman" w:eastAsiaTheme="minorEastAsia" w:hAnsi="Times New Roman"/>
                <w:kern w:val="0"/>
                <w:szCs w:val="26"/>
              </w:rPr>
              <w:t>，水质保护要求较高。从图</w:t>
            </w:r>
            <w:r w:rsidRPr="00EA4DEA">
              <w:rPr>
                <w:rFonts w:ascii="Times New Roman" w:eastAsiaTheme="minorEastAsia" w:hAnsi="Times New Roman"/>
                <w:kern w:val="0"/>
                <w:szCs w:val="26"/>
              </w:rPr>
              <w:t>3-7</w:t>
            </w:r>
            <w:r w:rsidRPr="00EA4DEA">
              <w:rPr>
                <w:rFonts w:ascii="Times New Roman" w:eastAsiaTheme="minorEastAsia" w:hAnsi="Times New Roman"/>
                <w:kern w:val="0"/>
                <w:szCs w:val="26"/>
              </w:rPr>
              <w:t>可见，本项目工作区范围水环境功能区划属于</w:t>
            </w:r>
            <w:r w:rsidRPr="00EA4DEA">
              <w:rPr>
                <w:rFonts w:ascii="Times New Roman" w:eastAsiaTheme="minorEastAsia" w:hAnsi="Times New Roman"/>
                <w:kern w:val="0"/>
                <w:szCs w:val="26"/>
              </w:rPr>
              <w:t>Ⅲ</w:t>
            </w:r>
            <w:r w:rsidRPr="00EA4DEA">
              <w:rPr>
                <w:rFonts w:ascii="Times New Roman" w:eastAsiaTheme="minorEastAsia" w:hAnsi="Times New Roman"/>
                <w:kern w:val="0"/>
                <w:szCs w:val="26"/>
              </w:rPr>
              <w:t>类水质目标。</w:t>
            </w:r>
          </w:p>
          <w:p w:rsidR="003F6596" w:rsidRPr="00EC0C5F" w:rsidRDefault="003F6596" w:rsidP="00C12FF3">
            <w:pPr>
              <w:pStyle w:val="00"/>
              <w:adjustRightInd w:val="0"/>
              <w:snapToGrid w:val="0"/>
              <w:ind w:firstLine="520"/>
              <w:jc w:val="left"/>
              <w:rPr>
                <w:rFonts w:ascii="Times New Roman" w:eastAsiaTheme="minorEastAsia" w:hAnsi="Times New Roman"/>
                <w:szCs w:val="26"/>
              </w:rPr>
            </w:pPr>
            <w:r w:rsidRPr="00EC0C5F">
              <w:rPr>
                <w:rFonts w:ascii="Times New Roman" w:eastAsiaTheme="minorEastAsia" w:hAnsi="Times New Roman" w:hint="eastAsia"/>
                <w:szCs w:val="26"/>
              </w:rPr>
              <w:t>从图</w:t>
            </w:r>
            <w:r w:rsidRPr="00EC0C5F">
              <w:rPr>
                <w:rFonts w:ascii="Times New Roman" w:eastAsiaTheme="minorEastAsia" w:hAnsi="Times New Roman" w:hint="eastAsia"/>
                <w:szCs w:val="26"/>
              </w:rPr>
              <w:t>3-10</w:t>
            </w:r>
            <w:r w:rsidRPr="00EC0C5F">
              <w:rPr>
                <w:rFonts w:ascii="Times New Roman" w:eastAsiaTheme="minorEastAsia" w:hAnsi="Times New Roman" w:hint="eastAsia"/>
                <w:szCs w:val="26"/>
              </w:rPr>
              <w:t>可见，工作区范围内及周边无饮用水保护区。</w:t>
            </w:r>
          </w:p>
          <w:p w:rsidR="003F6596" w:rsidRPr="00FB6A77" w:rsidRDefault="003F6596" w:rsidP="003F6596">
            <w:pPr>
              <w:pStyle w:val="71"/>
              <w:adjustRightInd w:val="0"/>
              <w:snapToGrid w:val="0"/>
              <w:spacing w:line="480" w:lineRule="exact"/>
              <w:ind w:leftChars="0" w:left="0" w:rightChars="0"/>
              <w:jc w:val="both"/>
              <w:rPr>
                <w:sz w:val="26"/>
                <w:szCs w:val="26"/>
              </w:rPr>
            </w:pPr>
            <w:r w:rsidRPr="00FB6A77">
              <w:rPr>
                <w:sz w:val="26"/>
                <w:szCs w:val="26"/>
              </w:rPr>
              <w:t>主要环境保护目标</w:t>
            </w:r>
            <w:r>
              <w:rPr>
                <w:rFonts w:hint="eastAsia"/>
                <w:sz w:val="26"/>
                <w:szCs w:val="26"/>
              </w:rPr>
              <w:t>（列出名单及保护级别）：</w:t>
            </w:r>
          </w:p>
          <w:p w:rsidR="003F6596" w:rsidRPr="00C24556" w:rsidRDefault="003F6596" w:rsidP="003F6596">
            <w:pPr>
              <w:pStyle w:val="a6"/>
              <w:spacing w:line="480" w:lineRule="exact"/>
              <w:ind w:firstLineChars="200" w:firstLine="522"/>
              <w:rPr>
                <w:rFonts w:ascii="Times New Roman" w:hAnsi="Times New Roman"/>
                <w:b/>
                <w:sz w:val="26"/>
                <w:szCs w:val="26"/>
              </w:rPr>
            </w:pPr>
            <w:r w:rsidRPr="00C24556">
              <w:rPr>
                <w:rFonts w:ascii="Times New Roman" w:hAnsi="Times New Roman" w:hint="eastAsia"/>
                <w:b/>
                <w:sz w:val="26"/>
                <w:szCs w:val="26"/>
              </w:rPr>
              <w:t>1</w:t>
            </w:r>
            <w:r w:rsidRPr="00C24556">
              <w:rPr>
                <w:rFonts w:ascii="Times New Roman" w:hAnsi="Times New Roman" w:hint="eastAsia"/>
                <w:b/>
                <w:sz w:val="26"/>
                <w:szCs w:val="26"/>
              </w:rPr>
              <w:t>）评价范围</w:t>
            </w:r>
          </w:p>
          <w:p w:rsidR="003F6596" w:rsidRDefault="003F6596" w:rsidP="00C12FF3">
            <w:pPr>
              <w:pStyle w:val="a6"/>
              <w:spacing w:line="480" w:lineRule="exact"/>
              <w:ind w:firstLineChars="200" w:firstLine="520"/>
              <w:rPr>
                <w:rFonts w:ascii="Times New Roman" w:hAnsi="Times New Roman"/>
                <w:sz w:val="26"/>
                <w:szCs w:val="26"/>
              </w:rPr>
            </w:pPr>
            <w:r w:rsidRPr="00EC0C5F">
              <w:rPr>
                <w:rFonts w:ascii="Times New Roman" w:hAnsi="Times New Roman"/>
                <w:sz w:val="26"/>
                <w:szCs w:val="26"/>
              </w:rPr>
              <w:t>根据工程性质和周围环境特征，确定本次环境评价的大气环境保护目标为距离钻孔</w:t>
            </w:r>
            <w:r w:rsidRPr="00EC0C5F">
              <w:rPr>
                <w:rFonts w:ascii="Times New Roman" w:hAnsi="Times New Roman"/>
                <w:sz w:val="26"/>
                <w:szCs w:val="26"/>
              </w:rPr>
              <w:t>5</w:t>
            </w:r>
            <w:r w:rsidR="00ED4285">
              <w:rPr>
                <w:rFonts w:ascii="Times New Roman" w:hAnsi="Times New Roman" w:hint="eastAsia"/>
                <w:sz w:val="26"/>
                <w:szCs w:val="26"/>
              </w:rPr>
              <w:t>k</w:t>
            </w:r>
            <w:r w:rsidRPr="00EC0C5F">
              <w:rPr>
                <w:rFonts w:ascii="Times New Roman" w:hAnsi="Times New Roman"/>
                <w:sz w:val="26"/>
                <w:szCs w:val="26"/>
              </w:rPr>
              <w:t>m</w:t>
            </w:r>
            <w:r w:rsidRPr="00EC0C5F">
              <w:rPr>
                <w:rFonts w:ascii="Times New Roman" w:hAnsi="Times New Roman"/>
                <w:sz w:val="26"/>
                <w:szCs w:val="26"/>
              </w:rPr>
              <w:t>范围内的大气环境</w:t>
            </w:r>
            <w:r w:rsidRPr="00EC0C5F">
              <w:rPr>
                <w:rFonts w:ascii="Times New Roman" w:hAnsi="Times New Roman" w:hint="eastAsia"/>
                <w:sz w:val="26"/>
                <w:szCs w:val="26"/>
              </w:rPr>
              <w:t>，</w:t>
            </w:r>
            <w:r w:rsidRPr="00EC0C5F">
              <w:rPr>
                <w:rFonts w:ascii="Times New Roman" w:hAnsi="Times New Roman" w:hint="eastAsia"/>
                <w:bCs/>
                <w:snapToGrid w:val="0"/>
                <w:kern w:val="0"/>
                <w:sz w:val="26"/>
                <w:szCs w:val="26"/>
              </w:rPr>
              <w:t>环境空气质量应符合《环境空气质量标准》（</w:t>
            </w:r>
            <w:r w:rsidRPr="00EC0C5F">
              <w:rPr>
                <w:rFonts w:ascii="Times New Roman" w:hAnsi="Times New Roman"/>
                <w:bCs/>
                <w:snapToGrid w:val="0"/>
                <w:kern w:val="0"/>
                <w:sz w:val="26"/>
                <w:szCs w:val="26"/>
              </w:rPr>
              <w:t>GB3095-2012</w:t>
            </w:r>
            <w:r w:rsidRPr="00EC0C5F">
              <w:rPr>
                <w:rFonts w:ascii="Times New Roman" w:hAnsi="Times New Roman" w:hint="eastAsia"/>
                <w:bCs/>
                <w:snapToGrid w:val="0"/>
                <w:kern w:val="0"/>
                <w:sz w:val="26"/>
                <w:szCs w:val="26"/>
              </w:rPr>
              <w:t>）二级标准</w:t>
            </w:r>
            <w:r w:rsidRPr="00EC0C5F">
              <w:rPr>
                <w:rFonts w:ascii="Times New Roman" w:hAnsi="Times New Roman"/>
                <w:sz w:val="26"/>
                <w:szCs w:val="26"/>
              </w:rPr>
              <w:t>；地表水为周边的水体（东溪水</w:t>
            </w:r>
            <w:r w:rsidRPr="00EC0C5F">
              <w:rPr>
                <w:rFonts w:ascii="Times New Roman" w:hAnsi="Times New Roman" w:hint="eastAsia"/>
                <w:sz w:val="26"/>
                <w:szCs w:val="26"/>
              </w:rPr>
              <w:t>、</w:t>
            </w:r>
            <w:r w:rsidRPr="00EC0C5F">
              <w:rPr>
                <w:rFonts w:hint="eastAsia"/>
                <w:sz w:val="26"/>
                <w:szCs w:val="26"/>
              </w:rPr>
              <w:t>马牯丘小溪</w:t>
            </w:r>
            <w:r w:rsidRPr="00EC0C5F">
              <w:rPr>
                <w:rFonts w:ascii="Times New Roman" w:hAnsi="Times New Roman"/>
                <w:sz w:val="26"/>
                <w:szCs w:val="26"/>
              </w:rPr>
              <w:t>），</w:t>
            </w:r>
            <w:r w:rsidRPr="00EC0C5F">
              <w:rPr>
                <w:rFonts w:ascii="Times New Roman" w:hAnsi="Times New Roman" w:hint="eastAsia"/>
                <w:bCs/>
                <w:snapToGrid w:val="0"/>
                <w:kern w:val="0"/>
                <w:sz w:val="26"/>
                <w:szCs w:val="26"/>
              </w:rPr>
              <w:t>严格控制项目水污染物排放，保护纳污水体水质不因本项目建设而明显恶化，使其满足环境功能区划的要求。</w:t>
            </w:r>
            <w:r w:rsidRPr="00EC0C5F">
              <w:rPr>
                <w:rFonts w:ascii="Times New Roman" w:hAnsi="Times New Roman"/>
                <w:sz w:val="26"/>
                <w:szCs w:val="26"/>
              </w:rPr>
              <w:t>地下水环境保护目标为钻孔周边的潜水地下水和含矿层地下水；声环境保护对象为钻孔外</w:t>
            </w:r>
            <w:r w:rsidRPr="00EC0C5F">
              <w:rPr>
                <w:rFonts w:ascii="Times New Roman" w:hAnsi="Times New Roman"/>
                <w:sz w:val="26"/>
                <w:szCs w:val="26"/>
              </w:rPr>
              <w:t>200m</w:t>
            </w:r>
            <w:r w:rsidRPr="00EC0C5F">
              <w:rPr>
                <w:rFonts w:ascii="Times New Roman" w:hAnsi="Times New Roman"/>
                <w:sz w:val="26"/>
                <w:szCs w:val="26"/>
              </w:rPr>
              <w:t>范围内声环境质量；生态环境为项目临时占地区域；辐射环境为钻孔周边</w:t>
            </w:r>
            <w:r w:rsidRPr="00EC0C5F">
              <w:rPr>
                <w:rFonts w:ascii="Times New Roman" w:hAnsi="Times New Roman"/>
                <w:sz w:val="26"/>
                <w:szCs w:val="26"/>
              </w:rPr>
              <w:t>5</w:t>
            </w:r>
            <w:r w:rsidR="00ED4285">
              <w:rPr>
                <w:rFonts w:ascii="Times New Roman" w:hAnsi="Times New Roman" w:hint="eastAsia"/>
                <w:sz w:val="26"/>
                <w:szCs w:val="26"/>
              </w:rPr>
              <w:t>k</w:t>
            </w:r>
            <w:r w:rsidRPr="00EC0C5F">
              <w:rPr>
                <w:rFonts w:ascii="Times New Roman" w:hAnsi="Times New Roman"/>
                <w:sz w:val="26"/>
                <w:szCs w:val="26"/>
              </w:rPr>
              <w:t>m</w:t>
            </w:r>
            <w:r>
              <w:rPr>
                <w:rFonts w:ascii="Times New Roman" w:hAnsi="Times New Roman"/>
                <w:sz w:val="26"/>
                <w:szCs w:val="26"/>
              </w:rPr>
              <w:t>范围内的居民点</w:t>
            </w:r>
            <w:r>
              <w:rPr>
                <w:rFonts w:ascii="Times New Roman" w:hAnsi="Times New Roman" w:hint="eastAsia"/>
                <w:sz w:val="26"/>
                <w:szCs w:val="26"/>
              </w:rPr>
              <w:t>。</w:t>
            </w:r>
          </w:p>
          <w:p w:rsidR="003F6596" w:rsidRPr="00C24556" w:rsidRDefault="003F6596" w:rsidP="003F6596">
            <w:pPr>
              <w:pStyle w:val="a6"/>
              <w:spacing w:line="480" w:lineRule="exact"/>
              <w:ind w:firstLineChars="200" w:firstLine="522"/>
              <w:rPr>
                <w:rFonts w:ascii="Times New Roman" w:hAnsi="Times New Roman"/>
                <w:b/>
                <w:sz w:val="26"/>
                <w:szCs w:val="26"/>
              </w:rPr>
            </w:pPr>
            <w:r w:rsidRPr="00C24556">
              <w:rPr>
                <w:rFonts w:ascii="Times New Roman" w:hAnsi="Times New Roman" w:hint="eastAsia"/>
                <w:b/>
                <w:sz w:val="26"/>
                <w:szCs w:val="26"/>
              </w:rPr>
              <w:t>2</w:t>
            </w:r>
            <w:r w:rsidRPr="00C24556">
              <w:rPr>
                <w:rFonts w:ascii="Times New Roman" w:hAnsi="Times New Roman" w:hint="eastAsia"/>
                <w:b/>
                <w:sz w:val="26"/>
                <w:szCs w:val="26"/>
              </w:rPr>
              <w:t>）环境敏感区</w:t>
            </w:r>
          </w:p>
          <w:p w:rsidR="003F6596" w:rsidRDefault="003F6596" w:rsidP="00C12FF3">
            <w:pPr>
              <w:pStyle w:val="a6"/>
              <w:spacing w:line="480" w:lineRule="exact"/>
              <w:ind w:firstLineChars="200" w:firstLine="520"/>
              <w:rPr>
                <w:rFonts w:ascii="Times New Roman" w:hAnsi="Times New Roman"/>
                <w:sz w:val="26"/>
                <w:szCs w:val="26"/>
              </w:rPr>
            </w:pPr>
            <w:r>
              <w:rPr>
                <w:rFonts w:ascii="Times New Roman" w:hAnsi="Times New Roman" w:hint="eastAsia"/>
                <w:sz w:val="26"/>
                <w:szCs w:val="26"/>
              </w:rPr>
              <w:t>经调查，</w:t>
            </w:r>
            <w:r>
              <w:rPr>
                <w:rFonts w:ascii="Times New Roman" w:hAnsi="Times New Roman" w:hint="eastAsia"/>
                <w:sz w:val="26"/>
                <w:szCs w:val="26"/>
              </w:rPr>
              <w:t>2022</w:t>
            </w:r>
            <w:r>
              <w:rPr>
                <w:rFonts w:ascii="Times New Roman" w:hAnsi="Times New Roman" w:hint="eastAsia"/>
                <w:sz w:val="26"/>
                <w:szCs w:val="26"/>
              </w:rPr>
              <w:t>～</w:t>
            </w:r>
            <w:r>
              <w:rPr>
                <w:rFonts w:ascii="Times New Roman" w:hAnsi="Times New Roman" w:hint="eastAsia"/>
                <w:sz w:val="26"/>
                <w:szCs w:val="26"/>
              </w:rPr>
              <w:t>2026</w:t>
            </w:r>
            <w:r>
              <w:rPr>
                <w:rFonts w:ascii="Times New Roman" w:hAnsi="Times New Roman" w:hint="eastAsia"/>
                <w:sz w:val="26"/>
                <w:szCs w:val="26"/>
              </w:rPr>
              <w:t>年度钻孔选址不在各级自然保护区、风景名胜区、森林公园、地质公园、饮用水水源保护地等环境敏感区。</w:t>
            </w:r>
          </w:p>
          <w:p w:rsidR="003F6596" w:rsidRPr="003F6596" w:rsidRDefault="003F6596" w:rsidP="00EA4DEA">
            <w:pPr>
              <w:pStyle w:val="00"/>
              <w:adjustRightInd w:val="0"/>
              <w:snapToGrid w:val="0"/>
              <w:ind w:firstLine="520"/>
              <w:rPr>
                <w:rFonts w:ascii="Times New Roman" w:hAnsi="Times New Roman"/>
                <w:bCs/>
                <w:szCs w:val="26"/>
              </w:rPr>
            </w:pPr>
          </w:p>
          <w:p w:rsidR="0028384E" w:rsidRPr="00EC0C5F" w:rsidRDefault="0028384E" w:rsidP="0028384E">
            <w:pPr>
              <w:pStyle w:val="00"/>
              <w:adjustRightInd w:val="0"/>
              <w:snapToGrid w:val="0"/>
              <w:spacing w:line="240" w:lineRule="auto"/>
              <w:ind w:firstLineChars="0" w:firstLine="0"/>
              <w:jc w:val="center"/>
              <w:rPr>
                <w:rFonts w:ascii="Times New Roman" w:eastAsiaTheme="minorEastAsia" w:hAnsi="Times New Roman"/>
                <w:b/>
                <w:szCs w:val="26"/>
              </w:rPr>
            </w:pPr>
            <w:r w:rsidRPr="00EC0C5F">
              <w:rPr>
                <w:rFonts w:ascii="Times New Roman" w:eastAsiaTheme="minorEastAsia" w:hAnsi="Times New Roman"/>
                <w:b/>
                <w:noProof/>
                <w:szCs w:val="26"/>
              </w:rPr>
              <w:lastRenderedPageBreak/>
              <w:drawing>
                <wp:inline distT="0" distB="0" distL="0" distR="0" wp14:anchorId="2AB6332B" wp14:editId="2AD5C87F">
                  <wp:extent cx="5256673" cy="543261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工作区水环境功能区划图.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541" cy="5451078"/>
                          </a:xfrm>
                          <a:prstGeom prst="rect">
                            <a:avLst/>
                          </a:prstGeom>
                        </pic:spPr>
                      </pic:pic>
                    </a:graphicData>
                  </a:graphic>
                </wp:inline>
              </w:drawing>
            </w:r>
          </w:p>
          <w:p w:rsidR="0028384E" w:rsidRPr="00EC0C5F" w:rsidRDefault="0028384E" w:rsidP="0028384E">
            <w:pPr>
              <w:pStyle w:val="00"/>
              <w:adjustRightInd w:val="0"/>
              <w:snapToGrid w:val="0"/>
              <w:spacing w:beforeLines="50" w:before="156" w:line="240" w:lineRule="auto"/>
              <w:ind w:firstLineChars="0" w:firstLine="0"/>
              <w:jc w:val="center"/>
              <w:rPr>
                <w:rFonts w:ascii="Times New Roman" w:eastAsiaTheme="minorEastAsia" w:hAnsi="Times New Roman"/>
                <w:b/>
                <w:szCs w:val="26"/>
              </w:rPr>
            </w:pPr>
            <w:r w:rsidRPr="00EC0C5F">
              <w:rPr>
                <w:rFonts w:ascii="Times New Roman" w:eastAsiaTheme="minorEastAsia" w:hAnsi="Times New Roman" w:hint="eastAsia"/>
                <w:bCs/>
                <w:sz w:val="21"/>
                <w:szCs w:val="21"/>
              </w:rPr>
              <w:t>图</w:t>
            </w:r>
            <w:r>
              <w:rPr>
                <w:rFonts w:ascii="Times New Roman" w:eastAsiaTheme="minorEastAsia" w:hAnsi="Times New Roman" w:hint="eastAsia"/>
                <w:bCs/>
                <w:sz w:val="21"/>
                <w:szCs w:val="21"/>
              </w:rPr>
              <w:t xml:space="preserve">5-2  </w:t>
            </w:r>
            <w:r w:rsidRPr="00EC0C5F">
              <w:rPr>
                <w:rFonts w:ascii="Times New Roman" w:eastAsiaTheme="minorEastAsia" w:hAnsi="Times New Roman" w:hint="eastAsia"/>
                <w:bCs/>
                <w:sz w:val="21"/>
                <w:szCs w:val="21"/>
              </w:rPr>
              <w:t>工作区水环境功能区划图</w:t>
            </w:r>
          </w:p>
          <w:p w:rsidR="003F6596" w:rsidRPr="00C24556" w:rsidRDefault="003F6596" w:rsidP="003F6596">
            <w:pPr>
              <w:pStyle w:val="a6"/>
              <w:spacing w:line="480" w:lineRule="exact"/>
              <w:ind w:firstLineChars="200" w:firstLine="522"/>
              <w:rPr>
                <w:rFonts w:ascii="Times New Roman" w:hAnsi="Times New Roman"/>
                <w:b/>
                <w:sz w:val="26"/>
                <w:szCs w:val="26"/>
              </w:rPr>
            </w:pPr>
            <w:r w:rsidRPr="00C24556">
              <w:rPr>
                <w:rFonts w:ascii="Times New Roman" w:hAnsi="Times New Roman" w:hint="eastAsia"/>
                <w:b/>
                <w:sz w:val="26"/>
                <w:szCs w:val="26"/>
              </w:rPr>
              <w:t>3</w:t>
            </w:r>
            <w:r w:rsidRPr="00C24556">
              <w:rPr>
                <w:rFonts w:ascii="Times New Roman" w:hAnsi="Times New Roman" w:hint="eastAsia"/>
                <w:b/>
                <w:sz w:val="26"/>
                <w:szCs w:val="26"/>
              </w:rPr>
              <w:t>）环境保护目标</w:t>
            </w:r>
          </w:p>
          <w:p w:rsidR="003F6596" w:rsidRPr="00FB6A77" w:rsidRDefault="003F6596" w:rsidP="00C12FF3">
            <w:pPr>
              <w:tabs>
                <w:tab w:val="left" w:pos="5925"/>
              </w:tabs>
              <w:overflowPunct w:val="0"/>
              <w:autoSpaceDE w:val="0"/>
              <w:adjustRightInd w:val="0"/>
              <w:snapToGrid w:val="0"/>
              <w:spacing w:line="480" w:lineRule="exact"/>
              <w:ind w:firstLineChars="200" w:firstLine="520"/>
              <w:rPr>
                <w:rFonts w:ascii="Times New Roman" w:hAnsi="Times New Roman" w:cs="Times New Roman"/>
                <w:bCs/>
                <w:snapToGrid w:val="0"/>
                <w:sz w:val="26"/>
                <w:szCs w:val="26"/>
              </w:rPr>
            </w:pPr>
            <w:r w:rsidRPr="00FB6A77">
              <w:rPr>
                <w:rFonts w:ascii="Times New Roman" w:hAnsi="Times New Roman" w:cs="Times New Roman" w:hint="eastAsia"/>
                <w:bCs/>
                <w:snapToGrid w:val="0"/>
                <w:sz w:val="26"/>
                <w:szCs w:val="26"/>
              </w:rPr>
              <w:t>根据工程性质和周围环境特征，确定本次环境评价的大气环境保护目标为距离钻孔</w:t>
            </w:r>
            <w:r w:rsidRPr="00FB6A77">
              <w:rPr>
                <w:rFonts w:ascii="Times New Roman" w:hAnsi="Times New Roman" w:cs="Times New Roman"/>
                <w:bCs/>
                <w:snapToGrid w:val="0"/>
                <w:sz w:val="26"/>
                <w:szCs w:val="26"/>
              </w:rPr>
              <w:t>5</w:t>
            </w:r>
            <w:r w:rsidR="00ED4285">
              <w:rPr>
                <w:rFonts w:ascii="Times New Roman" w:hAnsi="Times New Roman" w:cs="Times New Roman" w:hint="eastAsia"/>
                <w:bCs/>
                <w:snapToGrid w:val="0"/>
                <w:sz w:val="26"/>
                <w:szCs w:val="26"/>
              </w:rPr>
              <w:t>k</w:t>
            </w:r>
            <w:r w:rsidRPr="00FB6A77">
              <w:rPr>
                <w:rFonts w:ascii="Times New Roman" w:hAnsi="Times New Roman" w:cs="Times New Roman"/>
                <w:bCs/>
                <w:snapToGrid w:val="0"/>
                <w:sz w:val="26"/>
                <w:szCs w:val="26"/>
              </w:rPr>
              <w:t>m</w:t>
            </w:r>
            <w:r w:rsidRPr="00FB6A77">
              <w:rPr>
                <w:rFonts w:ascii="Times New Roman" w:hAnsi="Times New Roman" w:cs="Times New Roman"/>
                <w:bCs/>
                <w:snapToGrid w:val="0"/>
                <w:sz w:val="26"/>
                <w:szCs w:val="26"/>
              </w:rPr>
              <w:t>范围内的大气环境；地表水为周边的水体，地下水环境保护目标为钻孔周边的潜水地下水和含矿层地下水；声环境保护对象为钻孔外</w:t>
            </w:r>
            <w:r w:rsidRPr="00FB6A77">
              <w:rPr>
                <w:rFonts w:ascii="Times New Roman" w:hAnsi="Times New Roman" w:cs="Times New Roman"/>
                <w:bCs/>
                <w:snapToGrid w:val="0"/>
                <w:sz w:val="26"/>
                <w:szCs w:val="26"/>
              </w:rPr>
              <w:t>200m</w:t>
            </w:r>
            <w:r w:rsidRPr="00FB6A77">
              <w:rPr>
                <w:rFonts w:ascii="Times New Roman" w:hAnsi="Times New Roman" w:cs="Times New Roman"/>
                <w:bCs/>
                <w:snapToGrid w:val="0"/>
                <w:sz w:val="26"/>
                <w:szCs w:val="26"/>
              </w:rPr>
              <w:t>范围内声环境质量；生态环境为项目临时占地区域；辐射环境为钻孔周边</w:t>
            </w:r>
            <w:r w:rsidRPr="00FB6A77">
              <w:rPr>
                <w:rFonts w:ascii="Times New Roman" w:hAnsi="Times New Roman" w:cs="Times New Roman"/>
                <w:bCs/>
                <w:snapToGrid w:val="0"/>
                <w:sz w:val="26"/>
                <w:szCs w:val="26"/>
              </w:rPr>
              <w:t>5</w:t>
            </w:r>
            <w:r w:rsidR="00ED4285">
              <w:rPr>
                <w:rFonts w:ascii="Times New Roman" w:hAnsi="Times New Roman" w:cs="Times New Roman" w:hint="eastAsia"/>
                <w:bCs/>
                <w:snapToGrid w:val="0"/>
                <w:sz w:val="26"/>
                <w:szCs w:val="26"/>
              </w:rPr>
              <w:t>00</w:t>
            </w:r>
            <w:r w:rsidRPr="00FB6A77">
              <w:rPr>
                <w:rFonts w:ascii="Times New Roman" w:hAnsi="Times New Roman" w:cs="Times New Roman"/>
                <w:bCs/>
                <w:snapToGrid w:val="0"/>
                <w:sz w:val="26"/>
                <w:szCs w:val="26"/>
              </w:rPr>
              <w:t>m</w:t>
            </w:r>
            <w:r w:rsidRPr="00FB6A77">
              <w:rPr>
                <w:rFonts w:ascii="Times New Roman" w:hAnsi="Times New Roman" w:cs="Times New Roman"/>
                <w:bCs/>
                <w:snapToGrid w:val="0"/>
                <w:sz w:val="26"/>
                <w:szCs w:val="26"/>
              </w:rPr>
              <w:t>范围内的居民点。</w:t>
            </w:r>
          </w:p>
          <w:p w:rsidR="003F6596" w:rsidRDefault="003F6596" w:rsidP="00C12FF3">
            <w:pPr>
              <w:tabs>
                <w:tab w:val="left" w:pos="5925"/>
              </w:tabs>
              <w:overflowPunct w:val="0"/>
              <w:autoSpaceDE w:val="0"/>
              <w:adjustRightInd w:val="0"/>
              <w:snapToGrid w:val="0"/>
              <w:spacing w:line="480" w:lineRule="exact"/>
              <w:ind w:firstLineChars="200" w:firstLine="520"/>
              <w:rPr>
                <w:rFonts w:ascii="Times New Roman" w:hAnsi="Times New Roman" w:cs="Times New Roman"/>
                <w:bCs/>
                <w:snapToGrid w:val="0"/>
                <w:sz w:val="26"/>
                <w:szCs w:val="26"/>
              </w:rPr>
            </w:pPr>
            <w:r w:rsidRPr="00FB6A77">
              <w:rPr>
                <w:rFonts w:ascii="Times New Roman" w:hAnsi="Times New Roman" w:cs="Times New Roman"/>
                <w:bCs/>
                <w:snapToGrid w:val="0"/>
                <w:sz w:val="26"/>
                <w:szCs w:val="26"/>
              </w:rPr>
              <w:t>项目周围主要环境保护目标见表</w:t>
            </w:r>
            <w:r w:rsidRPr="00FB6A77">
              <w:rPr>
                <w:rFonts w:ascii="Times New Roman" w:hAnsi="Times New Roman" w:cs="Times New Roman"/>
                <w:bCs/>
                <w:snapToGrid w:val="0"/>
                <w:sz w:val="26"/>
                <w:szCs w:val="26"/>
              </w:rPr>
              <w:t>5-1</w:t>
            </w:r>
            <w:r w:rsidRPr="00FB6A77">
              <w:rPr>
                <w:rFonts w:ascii="Times New Roman" w:hAnsi="Times New Roman" w:cs="Times New Roman"/>
                <w:bCs/>
                <w:snapToGrid w:val="0"/>
                <w:sz w:val="26"/>
                <w:szCs w:val="26"/>
              </w:rPr>
              <w:t>。</w:t>
            </w:r>
          </w:p>
          <w:p w:rsidR="0028384E" w:rsidRPr="003F6596" w:rsidRDefault="0028384E" w:rsidP="0028384E">
            <w:pPr>
              <w:pStyle w:val="a6"/>
              <w:spacing w:line="480" w:lineRule="exact"/>
              <w:rPr>
                <w:rFonts w:ascii="Times New Roman" w:hAnsi="Times New Roman"/>
                <w:b/>
                <w:sz w:val="26"/>
                <w:szCs w:val="26"/>
              </w:rPr>
            </w:pPr>
          </w:p>
          <w:p w:rsidR="0028384E" w:rsidRPr="00EC0C5F" w:rsidRDefault="0028384E" w:rsidP="0028384E">
            <w:pPr>
              <w:pStyle w:val="affffffa"/>
              <w:spacing w:beforeLines="0" w:after="0" w:line="240" w:lineRule="auto"/>
              <w:ind w:firstLineChars="0" w:firstLine="0"/>
              <w:jc w:val="center"/>
              <w:rPr>
                <w:color w:val="auto"/>
                <w:sz w:val="26"/>
                <w:szCs w:val="26"/>
              </w:rPr>
            </w:pPr>
            <w:r w:rsidRPr="00EC0C5F">
              <w:rPr>
                <w:noProof/>
                <w:color w:val="auto"/>
                <w:sz w:val="26"/>
                <w:szCs w:val="26"/>
              </w:rPr>
              <w:lastRenderedPageBreak/>
              <w:drawing>
                <wp:inline distT="0" distB="0" distL="0" distR="0" wp14:anchorId="66797BBD" wp14:editId="5D8CE610">
                  <wp:extent cx="4896000" cy="345891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0饮用水保护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96000" cy="3458914"/>
                          </a:xfrm>
                          <a:prstGeom prst="rect">
                            <a:avLst/>
                          </a:prstGeom>
                        </pic:spPr>
                      </pic:pic>
                    </a:graphicData>
                  </a:graphic>
                </wp:inline>
              </w:drawing>
            </w:r>
          </w:p>
          <w:p w:rsidR="0028384E" w:rsidRPr="00EC0C5F" w:rsidRDefault="0028384E" w:rsidP="0028384E">
            <w:pPr>
              <w:pStyle w:val="00"/>
              <w:adjustRightInd w:val="0"/>
              <w:snapToGrid w:val="0"/>
              <w:spacing w:line="400" w:lineRule="exact"/>
              <w:ind w:firstLineChars="0" w:firstLine="0"/>
              <w:jc w:val="center"/>
              <w:rPr>
                <w:rFonts w:ascii="Times New Roman" w:eastAsiaTheme="minorEastAsia" w:hAnsi="Times New Roman"/>
                <w:bCs/>
                <w:sz w:val="21"/>
                <w:szCs w:val="21"/>
              </w:rPr>
            </w:pPr>
            <w:r w:rsidRPr="00EC0C5F">
              <w:rPr>
                <w:rFonts w:ascii="Times New Roman" w:eastAsiaTheme="minorEastAsia" w:hAnsi="Times New Roman" w:hint="eastAsia"/>
                <w:bCs/>
                <w:sz w:val="21"/>
                <w:szCs w:val="21"/>
              </w:rPr>
              <w:t>图</w:t>
            </w:r>
            <w:r w:rsidRPr="00EC0C5F">
              <w:rPr>
                <w:rFonts w:ascii="Times New Roman" w:eastAsiaTheme="minorEastAsia" w:hAnsi="Times New Roman" w:hint="eastAsia"/>
                <w:bCs/>
                <w:sz w:val="21"/>
                <w:szCs w:val="21"/>
              </w:rPr>
              <w:t>3-10</w:t>
            </w:r>
            <w:r w:rsidR="003F6596">
              <w:rPr>
                <w:rFonts w:ascii="Times New Roman" w:eastAsiaTheme="minorEastAsia" w:hAnsi="Times New Roman" w:hint="eastAsia"/>
                <w:bCs/>
                <w:sz w:val="21"/>
                <w:szCs w:val="21"/>
              </w:rPr>
              <w:t xml:space="preserve">    </w:t>
            </w:r>
            <w:r w:rsidRPr="00EC0C5F">
              <w:rPr>
                <w:rFonts w:ascii="Times New Roman" w:eastAsiaTheme="minorEastAsia" w:hAnsi="Times New Roman" w:hint="eastAsia"/>
                <w:bCs/>
                <w:sz w:val="21"/>
                <w:szCs w:val="21"/>
              </w:rPr>
              <w:t>工作区与韶关市饮用水保护区位置关系图</w:t>
            </w:r>
          </w:p>
          <w:p w:rsidR="0028384E" w:rsidRPr="00FB6A77" w:rsidRDefault="0028384E" w:rsidP="0028384E">
            <w:pPr>
              <w:tabs>
                <w:tab w:val="left" w:pos="-900"/>
              </w:tabs>
              <w:snapToGrid w:val="0"/>
              <w:jc w:val="center"/>
              <w:rPr>
                <w:rFonts w:ascii="Times New Roman" w:hAnsi="Times New Roman" w:cs="Times New Roman"/>
                <w:b/>
                <w:bCs/>
                <w:spacing w:val="6"/>
                <w:sz w:val="21"/>
                <w:szCs w:val="21"/>
              </w:rPr>
            </w:pPr>
            <w:r w:rsidRPr="00FB6A77">
              <w:rPr>
                <w:rFonts w:ascii="Times New Roman" w:hAnsi="Times New Roman" w:cs="Times New Roman"/>
                <w:b/>
                <w:bCs/>
                <w:spacing w:val="6"/>
                <w:sz w:val="21"/>
                <w:szCs w:val="21"/>
              </w:rPr>
              <w:t>表</w:t>
            </w:r>
            <w:r w:rsidRPr="00FB6A77">
              <w:rPr>
                <w:rFonts w:ascii="Times New Roman" w:hAnsi="Times New Roman" w:cs="Times New Roman"/>
                <w:b/>
                <w:bCs/>
                <w:spacing w:val="6"/>
                <w:sz w:val="21"/>
                <w:szCs w:val="21"/>
              </w:rPr>
              <w:t>5-1</w:t>
            </w:r>
            <w:r w:rsidR="003F6596">
              <w:rPr>
                <w:rFonts w:ascii="Times New Roman" w:hAnsi="Times New Roman" w:cs="Times New Roman" w:hint="eastAsia"/>
                <w:b/>
                <w:bCs/>
                <w:spacing w:val="6"/>
                <w:sz w:val="21"/>
                <w:szCs w:val="21"/>
              </w:rPr>
              <w:t xml:space="preserve">    </w:t>
            </w:r>
            <w:r w:rsidRPr="00FB6A77">
              <w:rPr>
                <w:rFonts w:ascii="Times New Roman" w:hAnsi="Times New Roman" w:cs="Times New Roman"/>
                <w:b/>
                <w:bCs/>
                <w:spacing w:val="6"/>
                <w:sz w:val="21"/>
                <w:szCs w:val="21"/>
              </w:rPr>
              <w:t>主要环境保护目标情况</w:t>
            </w:r>
          </w:p>
          <w:tbl>
            <w:tblPr>
              <w:tblStyle w:val="af2"/>
              <w:tblW w:w="0" w:type="auto"/>
              <w:jc w:val="center"/>
              <w:tblLook w:val="04A0" w:firstRow="1" w:lastRow="0" w:firstColumn="1" w:lastColumn="0" w:noHBand="0" w:noVBand="1"/>
            </w:tblPr>
            <w:tblGrid>
              <w:gridCol w:w="901"/>
              <w:gridCol w:w="1221"/>
              <w:gridCol w:w="751"/>
              <w:gridCol w:w="998"/>
              <w:gridCol w:w="965"/>
              <w:gridCol w:w="1775"/>
              <w:gridCol w:w="1259"/>
            </w:tblGrid>
            <w:tr w:rsidR="00ED4285" w:rsidRPr="00EC0C5F" w:rsidTr="00ED4285">
              <w:trPr>
                <w:trHeight w:val="397"/>
                <w:jc w:val="center"/>
              </w:trPr>
              <w:tc>
                <w:tcPr>
                  <w:tcW w:w="90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要素</w:t>
                  </w:r>
                </w:p>
              </w:tc>
              <w:tc>
                <w:tcPr>
                  <w:tcW w:w="122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环境保护目标</w:t>
                  </w:r>
                </w:p>
              </w:tc>
              <w:tc>
                <w:tcPr>
                  <w:tcW w:w="75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方位</w:t>
                  </w: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距离（</w:t>
                  </w:r>
                  <w:r w:rsidRPr="00EC0C5F">
                    <w:rPr>
                      <w:rFonts w:ascii="Times New Roman" w:hAnsi="Times New Roman" w:cs="Times New Roman"/>
                      <w:spacing w:val="6"/>
                      <w:sz w:val="18"/>
                      <w:szCs w:val="18"/>
                    </w:rPr>
                    <w:t>m</w:t>
                  </w:r>
                  <w:r w:rsidRPr="00EC0C5F">
                    <w:rPr>
                      <w:rFonts w:ascii="Times New Roman" w:hAnsi="Times New Roman" w:cs="Times New Roman"/>
                      <w:spacing w:val="6"/>
                      <w:sz w:val="18"/>
                      <w:szCs w:val="18"/>
                    </w:rPr>
                    <w:t>）</w:t>
                  </w:r>
                </w:p>
              </w:tc>
              <w:tc>
                <w:tcPr>
                  <w:tcW w:w="96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规模</w:t>
                  </w:r>
                </w:p>
              </w:tc>
              <w:tc>
                <w:tcPr>
                  <w:tcW w:w="177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保护级别</w:t>
                  </w:r>
                </w:p>
              </w:tc>
              <w:tc>
                <w:tcPr>
                  <w:tcW w:w="1259"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保护要求</w:t>
                  </w:r>
                </w:p>
              </w:tc>
            </w:tr>
            <w:tr w:rsidR="00ED4285" w:rsidRPr="00EC0C5F" w:rsidTr="00ED4285">
              <w:trPr>
                <w:trHeight w:val="397"/>
                <w:jc w:val="center"/>
              </w:trPr>
              <w:tc>
                <w:tcPr>
                  <w:tcW w:w="901" w:type="dxa"/>
                  <w:vMerge w:val="restart"/>
                  <w:vAlign w:val="center"/>
                </w:tcPr>
                <w:p w:rsidR="00ED4285" w:rsidRPr="00EC0C5F" w:rsidRDefault="00ED4285" w:rsidP="00ED4285">
                  <w:pPr>
                    <w:tabs>
                      <w:tab w:val="left" w:pos="-900"/>
                    </w:tabs>
                    <w:snapToGrid w:val="0"/>
                    <w:jc w:val="center"/>
                    <w:rPr>
                      <w:rFonts w:ascii="Times New Roman" w:hAnsi="Times New Roman" w:cs="Times New Roman"/>
                      <w:sz w:val="18"/>
                      <w:szCs w:val="18"/>
                    </w:rPr>
                  </w:pPr>
                  <w:r w:rsidRPr="00EC0C5F">
                    <w:rPr>
                      <w:rFonts w:ascii="Times New Roman" w:hAnsi="Times New Roman" w:cs="Times New Roman"/>
                      <w:sz w:val="18"/>
                      <w:szCs w:val="18"/>
                    </w:rPr>
                    <w:t>大气</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z w:val="18"/>
                      <w:szCs w:val="18"/>
                    </w:rPr>
                    <w:t>环境</w:t>
                  </w:r>
                </w:p>
              </w:tc>
              <w:tc>
                <w:tcPr>
                  <w:tcW w:w="1221" w:type="dxa"/>
                  <w:vAlign w:val="center"/>
                </w:tcPr>
                <w:p w:rsidR="00ED4285" w:rsidRPr="00EC0C5F" w:rsidRDefault="00057D38" w:rsidP="00ED4285">
                  <w:pPr>
                    <w:pStyle w:val="M"/>
                    <w:rPr>
                      <w:sz w:val="18"/>
                      <w:szCs w:val="18"/>
                    </w:rPr>
                  </w:pPr>
                  <w:r>
                    <w:rPr>
                      <w:rFonts w:hint="eastAsia"/>
                      <w:spacing w:val="6"/>
                      <w:sz w:val="18"/>
                      <w:szCs w:val="18"/>
                    </w:rPr>
                    <w:t>杨坑</w:t>
                  </w:r>
                  <w:r w:rsidR="00ED4285" w:rsidRPr="00EC0C5F">
                    <w:rPr>
                      <w:spacing w:val="6"/>
                      <w:sz w:val="18"/>
                      <w:szCs w:val="18"/>
                    </w:rPr>
                    <w:t>村</w:t>
                  </w:r>
                </w:p>
              </w:tc>
              <w:tc>
                <w:tcPr>
                  <w:tcW w:w="751" w:type="dxa"/>
                  <w:vAlign w:val="center"/>
                </w:tcPr>
                <w:p w:rsidR="00ED4285" w:rsidRPr="00EC0C5F" w:rsidRDefault="00ED4285" w:rsidP="00ED4285">
                  <w:pPr>
                    <w:pStyle w:val="M"/>
                    <w:rPr>
                      <w:sz w:val="18"/>
                      <w:szCs w:val="18"/>
                    </w:rPr>
                  </w:pPr>
                  <w:r w:rsidRPr="00EC0C5F">
                    <w:rPr>
                      <w:rFonts w:hint="eastAsia"/>
                      <w:sz w:val="18"/>
                      <w:szCs w:val="18"/>
                    </w:rPr>
                    <w:t>W</w:t>
                  </w: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300</w:t>
                  </w:r>
                </w:p>
              </w:tc>
              <w:tc>
                <w:tcPr>
                  <w:tcW w:w="965" w:type="dxa"/>
                  <w:vAlign w:val="center"/>
                </w:tcPr>
                <w:p w:rsidR="00ED4285" w:rsidRPr="00EC0C5F" w:rsidRDefault="00057D38" w:rsidP="00ED4285">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80</w:t>
                  </w:r>
                  <w:r w:rsidR="00ED4285" w:rsidRPr="00EC0C5F">
                    <w:rPr>
                      <w:rFonts w:ascii="Times New Roman" w:hAnsi="Times New Roman" w:cs="Times New Roman"/>
                      <w:spacing w:val="6"/>
                      <w:sz w:val="18"/>
                      <w:szCs w:val="18"/>
                    </w:rPr>
                    <w:t>人</w:t>
                  </w:r>
                </w:p>
              </w:tc>
              <w:tc>
                <w:tcPr>
                  <w:tcW w:w="1775" w:type="dxa"/>
                  <w:vMerge w:val="restart"/>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napToGrid w:val="0"/>
                      <w:sz w:val="18"/>
                      <w:szCs w:val="18"/>
                    </w:rPr>
                    <w:t>GB3095-2012</w:t>
                  </w:r>
                  <w:r w:rsidRPr="00EC0C5F">
                    <w:rPr>
                      <w:rFonts w:ascii="Times New Roman" w:hAnsi="Times New Roman" w:cs="Times New Roman"/>
                      <w:snapToGrid w:val="0"/>
                      <w:sz w:val="18"/>
                      <w:szCs w:val="18"/>
                    </w:rPr>
                    <w:t>二级</w:t>
                  </w:r>
                </w:p>
              </w:tc>
              <w:tc>
                <w:tcPr>
                  <w:tcW w:w="1259" w:type="dxa"/>
                  <w:vMerge w:val="restart"/>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不改变现有</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环境功能</w:t>
                  </w:r>
                </w:p>
              </w:tc>
            </w:tr>
            <w:tr w:rsidR="00ED4285" w:rsidRPr="00EC0C5F" w:rsidTr="00ED4285">
              <w:trPr>
                <w:trHeight w:val="397"/>
                <w:jc w:val="center"/>
              </w:trPr>
              <w:tc>
                <w:tcPr>
                  <w:tcW w:w="901" w:type="dxa"/>
                  <w:vMerge/>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p>
              </w:tc>
              <w:tc>
                <w:tcPr>
                  <w:tcW w:w="1221" w:type="dxa"/>
                  <w:vAlign w:val="center"/>
                </w:tcPr>
                <w:p w:rsidR="00ED4285" w:rsidRPr="00EC0C5F" w:rsidRDefault="00057D38" w:rsidP="00ED4285">
                  <w:pPr>
                    <w:pStyle w:val="M"/>
                    <w:rPr>
                      <w:sz w:val="18"/>
                      <w:szCs w:val="18"/>
                    </w:rPr>
                  </w:pPr>
                  <w:r>
                    <w:rPr>
                      <w:rFonts w:hint="eastAsia"/>
                      <w:spacing w:val="6"/>
                      <w:sz w:val="18"/>
                      <w:szCs w:val="18"/>
                    </w:rPr>
                    <w:t>竹山下</w:t>
                  </w:r>
                  <w:r w:rsidR="00ED4285" w:rsidRPr="00EC0C5F">
                    <w:rPr>
                      <w:spacing w:val="6"/>
                      <w:sz w:val="18"/>
                      <w:szCs w:val="18"/>
                    </w:rPr>
                    <w:t>村</w:t>
                  </w:r>
                </w:p>
              </w:tc>
              <w:tc>
                <w:tcPr>
                  <w:tcW w:w="751" w:type="dxa"/>
                  <w:vAlign w:val="center"/>
                </w:tcPr>
                <w:p w:rsidR="00ED4285" w:rsidRPr="00EC0C5F" w:rsidRDefault="00ED4285" w:rsidP="00ED4285">
                  <w:pPr>
                    <w:pStyle w:val="M"/>
                    <w:rPr>
                      <w:sz w:val="18"/>
                      <w:szCs w:val="18"/>
                    </w:rPr>
                  </w:pPr>
                  <w:r w:rsidRPr="00EC0C5F">
                    <w:rPr>
                      <w:rFonts w:hint="eastAsia"/>
                      <w:sz w:val="18"/>
                      <w:szCs w:val="18"/>
                    </w:rPr>
                    <w:t>W</w:t>
                  </w: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250</w:t>
                  </w:r>
                </w:p>
              </w:tc>
              <w:tc>
                <w:tcPr>
                  <w:tcW w:w="965" w:type="dxa"/>
                  <w:vAlign w:val="center"/>
                </w:tcPr>
                <w:p w:rsidR="00ED4285" w:rsidRPr="00EC0C5F" w:rsidRDefault="00057D38" w:rsidP="00ED4285">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10</w:t>
                  </w:r>
                  <w:r w:rsidR="00ED4285" w:rsidRPr="00EC0C5F">
                    <w:rPr>
                      <w:rFonts w:ascii="Times New Roman" w:hAnsi="Times New Roman" w:cs="Times New Roman" w:hint="eastAsia"/>
                      <w:spacing w:val="6"/>
                      <w:sz w:val="18"/>
                      <w:szCs w:val="18"/>
                    </w:rPr>
                    <w:t>0</w:t>
                  </w:r>
                  <w:r w:rsidR="00ED4285" w:rsidRPr="00EC0C5F">
                    <w:rPr>
                      <w:rFonts w:ascii="Times New Roman" w:hAnsi="Times New Roman" w:cs="Times New Roman"/>
                      <w:spacing w:val="6"/>
                      <w:sz w:val="18"/>
                      <w:szCs w:val="18"/>
                    </w:rPr>
                    <w:t>人</w:t>
                  </w:r>
                </w:p>
              </w:tc>
              <w:tc>
                <w:tcPr>
                  <w:tcW w:w="1775" w:type="dxa"/>
                  <w:vMerge/>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p>
              </w:tc>
              <w:tc>
                <w:tcPr>
                  <w:tcW w:w="1259" w:type="dxa"/>
                  <w:vMerge/>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p>
              </w:tc>
            </w:tr>
            <w:tr w:rsidR="00ED4285" w:rsidRPr="00EC0C5F" w:rsidTr="00ED4285">
              <w:trPr>
                <w:trHeight w:val="397"/>
                <w:jc w:val="center"/>
              </w:trPr>
              <w:tc>
                <w:tcPr>
                  <w:tcW w:w="90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水环境</w:t>
                  </w:r>
                </w:p>
              </w:tc>
              <w:tc>
                <w:tcPr>
                  <w:tcW w:w="1221" w:type="dxa"/>
                  <w:vAlign w:val="center"/>
                </w:tcPr>
                <w:p w:rsidR="00ED4285" w:rsidRPr="00EC0C5F" w:rsidRDefault="00057D38" w:rsidP="00ED4285">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z w:val="18"/>
                      <w:szCs w:val="18"/>
                    </w:rPr>
                    <w:t>希望</w:t>
                  </w:r>
                  <w:r w:rsidR="00ED4285" w:rsidRPr="00EC0C5F">
                    <w:rPr>
                      <w:rFonts w:ascii="Times New Roman" w:hAnsi="Times New Roman" w:cs="Times New Roman"/>
                      <w:sz w:val="18"/>
                      <w:szCs w:val="18"/>
                    </w:rPr>
                    <w:t>小溪</w:t>
                  </w:r>
                </w:p>
              </w:tc>
              <w:tc>
                <w:tcPr>
                  <w:tcW w:w="751" w:type="dxa"/>
                  <w:vMerge w:val="restart"/>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探矿</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区内</w:t>
                  </w: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96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小溪</w:t>
                  </w:r>
                </w:p>
              </w:tc>
              <w:tc>
                <w:tcPr>
                  <w:tcW w:w="177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z w:val="18"/>
                      <w:szCs w:val="18"/>
                    </w:rPr>
                    <w:t>GB3838-2002Ⅲ</w:t>
                  </w:r>
                  <w:r w:rsidRPr="00EC0C5F">
                    <w:rPr>
                      <w:rFonts w:ascii="Times New Roman" w:hAnsi="Times New Roman" w:cs="Times New Roman"/>
                      <w:sz w:val="18"/>
                      <w:szCs w:val="18"/>
                    </w:rPr>
                    <w:t>类</w:t>
                  </w:r>
                </w:p>
              </w:tc>
              <w:tc>
                <w:tcPr>
                  <w:tcW w:w="1259" w:type="dxa"/>
                  <w:vMerge/>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p>
              </w:tc>
            </w:tr>
            <w:tr w:rsidR="00ED4285" w:rsidRPr="00EC0C5F" w:rsidTr="00ED4285">
              <w:trPr>
                <w:trHeight w:val="397"/>
                <w:jc w:val="center"/>
              </w:trPr>
              <w:tc>
                <w:tcPr>
                  <w:tcW w:w="90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生态</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tc>
              <w:tc>
                <w:tcPr>
                  <w:tcW w:w="122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临时占用林地</w:t>
                  </w:r>
                </w:p>
              </w:tc>
              <w:tc>
                <w:tcPr>
                  <w:tcW w:w="751" w:type="dxa"/>
                  <w:vMerge/>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96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1</w:t>
                  </w:r>
                  <w:r w:rsidRPr="00EC0C5F">
                    <w:rPr>
                      <w:rFonts w:ascii="Times New Roman" w:hAnsi="Times New Roman" w:cs="Times New Roman" w:hint="eastAsia"/>
                      <w:spacing w:val="6"/>
                      <w:sz w:val="18"/>
                      <w:szCs w:val="18"/>
                    </w:rPr>
                    <w:t>5000m</w:t>
                  </w:r>
                  <w:r w:rsidRPr="00EC0C5F">
                    <w:rPr>
                      <w:rFonts w:ascii="Times New Roman" w:hAnsi="Times New Roman" w:cs="Times New Roman" w:hint="eastAsia"/>
                      <w:spacing w:val="6"/>
                      <w:sz w:val="18"/>
                      <w:szCs w:val="18"/>
                      <w:vertAlign w:val="superscript"/>
                    </w:rPr>
                    <w:t>2</w:t>
                  </w:r>
                </w:p>
              </w:tc>
              <w:tc>
                <w:tcPr>
                  <w:tcW w:w="177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1259"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维持现有</w:t>
                  </w:r>
                </w:p>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生态平衡</w:t>
                  </w:r>
                </w:p>
              </w:tc>
            </w:tr>
            <w:tr w:rsidR="00057D38" w:rsidRPr="00EC0C5F" w:rsidTr="00ED4285">
              <w:trPr>
                <w:trHeight w:val="397"/>
                <w:jc w:val="center"/>
              </w:trPr>
              <w:tc>
                <w:tcPr>
                  <w:tcW w:w="901" w:type="dxa"/>
                  <w:vMerge w:val="restart"/>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辐射</w:t>
                  </w:r>
                </w:p>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tc>
              <w:tc>
                <w:tcPr>
                  <w:tcW w:w="1221" w:type="dxa"/>
                  <w:vAlign w:val="center"/>
                </w:tcPr>
                <w:p w:rsidR="00057D38" w:rsidRPr="00EC0C5F" w:rsidRDefault="00057D38" w:rsidP="00351EFD">
                  <w:pPr>
                    <w:pStyle w:val="M"/>
                    <w:rPr>
                      <w:sz w:val="18"/>
                      <w:szCs w:val="18"/>
                    </w:rPr>
                  </w:pPr>
                  <w:r>
                    <w:rPr>
                      <w:rFonts w:hint="eastAsia"/>
                      <w:spacing w:val="6"/>
                      <w:sz w:val="18"/>
                      <w:szCs w:val="18"/>
                    </w:rPr>
                    <w:t>杨坑</w:t>
                  </w:r>
                  <w:r w:rsidRPr="00EC0C5F">
                    <w:rPr>
                      <w:spacing w:val="6"/>
                      <w:sz w:val="18"/>
                      <w:szCs w:val="18"/>
                    </w:rPr>
                    <w:t>村</w:t>
                  </w:r>
                </w:p>
              </w:tc>
              <w:tc>
                <w:tcPr>
                  <w:tcW w:w="751" w:type="dxa"/>
                  <w:vAlign w:val="center"/>
                </w:tcPr>
                <w:p w:rsidR="00057D38" w:rsidRPr="00EC0C5F" w:rsidRDefault="00057D38" w:rsidP="00351EFD">
                  <w:pPr>
                    <w:pStyle w:val="M"/>
                    <w:rPr>
                      <w:sz w:val="18"/>
                      <w:szCs w:val="18"/>
                    </w:rPr>
                  </w:pPr>
                  <w:r w:rsidRPr="00EC0C5F">
                    <w:rPr>
                      <w:rFonts w:hint="eastAsia"/>
                      <w:sz w:val="18"/>
                      <w:szCs w:val="18"/>
                    </w:rPr>
                    <w:t>W</w:t>
                  </w:r>
                </w:p>
              </w:tc>
              <w:tc>
                <w:tcPr>
                  <w:tcW w:w="998" w:type="dxa"/>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300</w:t>
                  </w:r>
                </w:p>
              </w:tc>
              <w:tc>
                <w:tcPr>
                  <w:tcW w:w="965" w:type="dxa"/>
                  <w:vAlign w:val="center"/>
                </w:tcPr>
                <w:p w:rsidR="00057D38" w:rsidRPr="00EC0C5F" w:rsidRDefault="00057D38" w:rsidP="00351EFD">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80</w:t>
                  </w:r>
                  <w:r w:rsidRPr="00EC0C5F">
                    <w:rPr>
                      <w:rFonts w:ascii="Times New Roman" w:hAnsi="Times New Roman" w:cs="Times New Roman"/>
                      <w:spacing w:val="6"/>
                      <w:sz w:val="18"/>
                      <w:szCs w:val="18"/>
                    </w:rPr>
                    <w:t>人</w:t>
                  </w:r>
                </w:p>
              </w:tc>
              <w:tc>
                <w:tcPr>
                  <w:tcW w:w="1775" w:type="dxa"/>
                  <w:vMerge w:val="restart"/>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napToGrid w:val="0"/>
                      <w:sz w:val="18"/>
                      <w:szCs w:val="18"/>
                    </w:rPr>
                    <w:t>/</w:t>
                  </w:r>
                </w:p>
              </w:tc>
              <w:tc>
                <w:tcPr>
                  <w:tcW w:w="1259" w:type="dxa"/>
                  <w:vMerge w:val="restart"/>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公众计量</w:t>
                  </w:r>
                </w:p>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管理目标</w:t>
                  </w:r>
                </w:p>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w:t>
                  </w:r>
                  <w:r w:rsidRPr="00EC0C5F">
                    <w:rPr>
                      <w:rFonts w:ascii="Times New Roman" w:hAnsi="Times New Roman" w:cs="Times New Roman" w:hint="eastAsia"/>
                      <w:spacing w:val="6"/>
                      <w:sz w:val="18"/>
                      <w:szCs w:val="18"/>
                    </w:rPr>
                    <w:t>0.05mSv/a</w:t>
                  </w:r>
                </w:p>
              </w:tc>
            </w:tr>
            <w:tr w:rsidR="00057D38" w:rsidRPr="00EC0C5F" w:rsidTr="00ED4285">
              <w:trPr>
                <w:trHeight w:val="397"/>
                <w:jc w:val="center"/>
              </w:trPr>
              <w:tc>
                <w:tcPr>
                  <w:tcW w:w="901" w:type="dxa"/>
                  <w:vMerge/>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p>
              </w:tc>
              <w:tc>
                <w:tcPr>
                  <w:tcW w:w="1221" w:type="dxa"/>
                  <w:vAlign w:val="center"/>
                </w:tcPr>
                <w:p w:rsidR="00057D38" w:rsidRPr="00EC0C5F" w:rsidRDefault="00057D38" w:rsidP="00351EFD">
                  <w:pPr>
                    <w:pStyle w:val="M"/>
                    <w:rPr>
                      <w:sz w:val="18"/>
                      <w:szCs w:val="18"/>
                    </w:rPr>
                  </w:pPr>
                  <w:r>
                    <w:rPr>
                      <w:rFonts w:hint="eastAsia"/>
                      <w:spacing w:val="6"/>
                      <w:sz w:val="18"/>
                      <w:szCs w:val="18"/>
                    </w:rPr>
                    <w:t>竹山下</w:t>
                  </w:r>
                  <w:r w:rsidRPr="00EC0C5F">
                    <w:rPr>
                      <w:spacing w:val="6"/>
                      <w:sz w:val="18"/>
                      <w:szCs w:val="18"/>
                    </w:rPr>
                    <w:t>村</w:t>
                  </w:r>
                </w:p>
              </w:tc>
              <w:tc>
                <w:tcPr>
                  <w:tcW w:w="751" w:type="dxa"/>
                  <w:vAlign w:val="center"/>
                </w:tcPr>
                <w:p w:rsidR="00057D38" w:rsidRPr="00EC0C5F" w:rsidRDefault="00057D38" w:rsidP="00351EFD">
                  <w:pPr>
                    <w:pStyle w:val="M"/>
                    <w:rPr>
                      <w:sz w:val="18"/>
                      <w:szCs w:val="18"/>
                    </w:rPr>
                  </w:pPr>
                  <w:r w:rsidRPr="00EC0C5F">
                    <w:rPr>
                      <w:rFonts w:hint="eastAsia"/>
                      <w:sz w:val="18"/>
                      <w:szCs w:val="18"/>
                    </w:rPr>
                    <w:t>W</w:t>
                  </w:r>
                </w:p>
              </w:tc>
              <w:tc>
                <w:tcPr>
                  <w:tcW w:w="998" w:type="dxa"/>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250</w:t>
                  </w:r>
                </w:p>
              </w:tc>
              <w:tc>
                <w:tcPr>
                  <w:tcW w:w="965" w:type="dxa"/>
                  <w:vAlign w:val="center"/>
                </w:tcPr>
                <w:p w:rsidR="00057D38" w:rsidRPr="00EC0C5F" w:rsidRDefault="00057D38" w:rsidP="00351EFD">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10</w:t>
                  </w:r>
                  <w:r w:rsidRPr="00EC0C5F">
                    <w:rPr>
                      <w:rFonts w:ascii="Times New Roman" w:hAnsi="Times New Roman" w:cs="Times New Roman" w:hint="eastAsia"/>
                      <w:spacing w:val="6"/>
                      <w:sz w:val="18"/>
                      <w:szCs w:val="18"/>
                    </w:rPr>
                    <w:t>0</w:t>
                  </w:r>
                  <w:r w:rsidRPr="00EC0C5F">
                    <w:rPr>
                      <w:rFonts w:ascii="Times New Roman" w:hAnsi="Times New Roman" w:cs="Times New Roman"/>
                      <w:spacing w:val="6"/>
                      <w:sz w:val="18"/>
                      <w:szCs w:val="18"/>
                    </w:rPr>
                    <w:t>人</w:t>
                  </w:r>
                </w:p>
              </w:tc>
              <w:tc>
                <w:tcPr>
                  <w:tcW w:w="1775" w:type="dxa"/>
                  <w:vMerge/>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p>
              </w:tc>
              <w:tc>
                <w:tcPr>
                  <w:tcW w:w="1259" w:type="dxa"/>
                  <w:vMerge/>
                  <w:vAlign w:val="center"/>
                </w:tcPr>
                <w:p w:rsidR="00057D38" w:rsidRPr="00EC0C5F" w:rsidRDefault="00057D38" w:rsidP="00ED4285">
                  <w:pPr>
                    <w:tabs>
                      <w:tab w:val="left" w:pos="-900"/>
                    </w:tabs>
                    <w:snapToGrid w:val="0"/>
                    <w:jc w:val="center"/>
                    <w:rPr>
                      <w:rFonts w:ascii="Times New Roman" w:hAnsi="Times New Roman" w:cs="Times New Roman"/>
                      <w:spacing w:val="6"/>
                      <w:sz w:val="18"/>
                      <w:szCs w:val="18"/>
                    </w:rPr>
                  </w:pPr>
                </w:p>
              </w:tc>
            </w:tr>
            <w:tr w:rsidR="00ED4285" w:rsidRPr="00EC0C5F" w:rsidTr="00ED4285">
              <w:trPr>
                <w:trHeight w:val="397"/>
                <w:jc w:val="center"/>
              </w:trPr>
              <w:tc>
                <w:tcPr>
                  <w:tcW w:w="901"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声环境</w:t>
                  </w:r>
                </w:p>
              </w:tc>
              <w:tc>
                <w:tcPr>
                  <w:tcW w:w="1221" w:type="dxa"/>
                  <w:vAlign w:val="center"/>
                </w:tcPr>
                <w:p w:rsidR="00ED4285" w:rsidRPr="00EC0C5F" w:rsidRDefault="00ED4285" w:rsidP="00ED4285">
                  <w:pPr>
                    <w:pStyle w:val="M"/>
                    <w:rPr>
                      <w:spacing w:val="6"/>
                      <w:sz w:val="18"/>
                      <w:szCs w:val="18"/>
                    </w:rPr>
                  </w:pPr>
                  <w:r w:rsidRPr="00EC0C5F">
                    <w:rPr>
                      <w:spacing w:val="6"/>
                      <w:sz w:val="18"/>
                      <w:szCs w:val="18"/>
                    </w:rPr>
                    <w:t>声环境质量</w:t>
                  </w:r>
                </w:p>
              </w:tc>
              <w:tc>
                <w:tcPr>
                  <w:tcW w:w="751" w:type="dxa"/>
                  <w:vAlign w:val="center"/>
                </w:tcPr>
                <w:p w:rsidR="00ED4285" w:rsidRPr="00EC0C5F" w:rsidRDefault="00ED4285" w:rsidP="00ED4285">
                  <w:pPr>
                    <w:pStyle w:val="M"/>
                    <w:rPr>
                      <w:sz w:val="18"/>
                      <w:szCs w:val="18"/>
                    </w:rPr>
                  </w:pPr>
                  <w:r w:rsidRPr="00EC0C5F">
                    <w:rPr>
                      <w:sz w:val="18"/>
                      <w:szCs w:val="18"/>
                    </w:rPr>
                    <w:t>/</w:t>
                  </w:r>
                </w:p>
              </w:tc>
              <w:tc>
                <w:tcPr>
                  <w:tcW w:w="998"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200</w:t>
                  </w:r>
                </w:p>
              </w:tc>
              <w:tc>
                <w:tcPr>
                  <w:tcW w:w="96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1775"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GB3096-2008 2</w:t>
                  </w:r>
                  <w:r w:rsidRPr="00EC0C5F">
                    <w:rPr>
                      <w:rFonts w:ascii="Times New Roman" w:hAnsi="Times New Roman" w:cs="Times New Roman" w:hint="eastAsia"/>
                      <w:spacing w:val="6"/>
                      <w:sz w:val="18"/>
                      <w:szCs w:val="18"/>
                    </w:rPr>
                    <w:t>类</w:t>
                  </w:r>
                </w:p>
              </w:tc>
              <w:tc>
                <w:tcPr>
                  <w:tcW w:w="1259" w:type="dxa"/>
                  <w:vAlign w:val="center"/>
                </w:tcPr>
                <w:p w:rsidR="00ED4285" w:rsidRPr="00EC0C5F" w:rsidRDefault="00ED4285" w:rsidP="00ED4285">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r>
          </w:tbl>
          <w:p w:rsidR="0028384E" w:rsidRPr="00C24556" w:rsidRDefault="0028384E" w:rsidP="0028384E">
            <w:pPr>
              <w:pStyle w:val="a6"/>
              <w:spacing w:line="480" w:lineRule="exact"/>
              <w:ind w:firstLineChars="200" w:firstLine="522"/>
              <w:rPr>
                <w:rFonts w:ascii="Times New Roman" w:hAnsi="Times New Roman"/>
                <w:b/>
                <w:sz w:val="26"/>
                <w:szCs w:val="26"/>
              </w:rPr>
            </w:pPr>
            <w:r>
              <w:rPr>
                <w:rFonts w:ascii="Times New Roman" w:hAnsi="Times New Roman" w:hint="eastAsia"/>
                <w:b/>
                <w:sz w:val="26"/>
                <w:szCs w:val="26"/>
              </w:rPr>
              <w:t>4</w:t>
            </w:r>
            <w:r w:rsidRPr="00C24556">
              <w:rPr>
                <w:rFonts w:ascii="Times New Roman" w:hAnsi="Times New Roman" w:hint="eastAsia"/>
                <w:b/>
                <w:sz w:val="26"/>
                <w:szCs w:val="26"/>
              </w:rPr>
              <w:t>）环境保护</w:t>
            </w:r>
            <w:r>
              <w:rPr>
                <w:rFonts w:ascii="Times New Roman" w:hAnsi="Times New Roman" w:hint="eastAsia"/>
                <w:b/>
                <w:sz w:val="26"/>
                <w:szCs w:val="26"/>
              </w:rPr>
              <w:t>级别</w:t>
            </w:r>
          </w:p>
          <w:p w:rsidR="0028384E" w:rsidRPr="003F6596" w:rsidRDefault="0028384E" w:rsidP="00C12FF3">
            <w:pPr>
              <w:pStyle w:val="a6"/>
              <w:spacing w:line="480" w:lineRule="exact"/>
              <w:ind w:firstLineChars="200" w:firstLine="520"/>
              <w:rPr>
                <w:rFonts w:ascii="Times New Roman" w:eastAsiaTheme="minorEastAsia" w:hAnsi="Times New Roman"/>
                <w:sz w:val="26"/>
                <w:szCs w:val="26"/>
              </w:rPr>
            </w:pPr>
            <w:r w:rsidRPr="009E2BB8">
              <w:rPr>
                <w:rFonts w:ascii="Times New Roman" w:hAnsi="Times New Roman"/>
                <w:sz w:val="26"/>
                <w:szCs w:val="26"/>
              </w:rPr>
              <w:t>环</w:t>
            </w:r>
            <w:r w:rsidRPr="003F6596">
              <w:rPr>
                <w:rFonts w:ascii="Times New Roman" w:eastAsiaTheme="minorEastAsia" w:hAnsi="Times New Roman"/>
                <w:sz w:val="26"/>
                <w:szCs w:val="26"/>
              </w:rPr>
              <w:t>境空气：评价范围内敏感点（以钻孔场地为中心，边长取</w:t>
            </w:r>
            <w:r w:rsidRPr="003F6596">
              <w:rPr>
                <w:rFonts w:ascii="Times New Roman" w:eastAsiaTheme="minorEastAsia" w:hAnsi="Times New Roman"/>
                <w:sz w:val="26"/>
                <w:szCs w:val="26"/>
              </w:rPr>
              <w:t>500m</w:t>
            </w:r>
            <w:r w:rsidRPr="003F6596">
              <w:rPr>
                <w:rFonts w:ascii="Times New Roman" w:eastAsiaTheme="minorEastAsia" w:hAnsi="Times New Roman"/>
                <w:sz w:val="26"/>
                <w:szCs w:val="26"/>
              </w:rPr>
              <w:t>的圆形区域）环境空气质量，保护级别执行</w:t>
            </w:r>
            <w:r w:rsidRPr="003F6596">
              <w:rPr>
                <w:rFonts w:ascii="Times New Roman" w:eastAsiaTheme="minorEastAsia" w:hAnsi="Times New Roman"/>
                <w:sz w:val="26"/>
                <w:szCs w:val="26"/>
              </w:rPr>
              <w:t>GB3095-2012</w:t>
            </w:r>
            <w:r w:rsidRPr="003F6596">
              <w:rPr>
                <w:rFonts w:ascii="Times New Roman" w:eastAsiaTheme="minorEastAsia" w:hAnsi="Times New Roman"/>
                <w:sz w:val="26"/>
                <w:szCs w:val="26"/>
              </w:rPr>
              <w:t>《环境空气质量标准》中的二级标准（该项目评价范围内为农村地区，属于二类区）；</w:t>
            </w:r>
          </w:p>
          <w:p w:rsidR="0028384E" w:rsidRPr="003F6596" w:rsidRDefault="0028384E" w:rsidP="00C12FF3">
            <w:pPr>
              <w:pStyle w:val="a6"/>
              <w:spacing w:line="480" w:lineRule="exact"/>
              <w:ind w:firstLineChars="200" w:firstLine="520"/>
              <w:rPr>
                <w:rFonts w:ascii="Times New Roman" w:eastAsiaTheme="minorEastAsia" w:hAnsi="Times New Roman"/>
                <w:sz w:val="26"/>
                <w:szCs w:val="26"/>
              </w:rPr>
            </w:pPr>
            <w:r w:rsidRPr="003F6596">
              <w:rPr>
                <w:rFonts w:ascii="Times New Roman" w:eastAsiaTheme="minorEastAsia" w:hAnsi="Times New Roman"/>
                <w:sz w:val="26"/>
                <w:szCs w:val="26"/>
              </w:rPr>
              <w:t>水环境：临时占地区域的潜水地表水，执行《地表水环境质量标准》（</w:t>
            </w:r>
            <w:r w:rsidRPr="003F6596">
              <w:rPr>
                <w:rFonts w:ascii="Times New Roman" w:eastAsiaTheme="minorEastAsia" w:hAnsi="Times New Roman"/>
                <w:sz w:val="26"/>
                <w:szCs w:val="26"/>
              </w:rPr>
              <w:t>GB3838-2002</w:t>
            </w:r>
            <w:r w:rsidRPr="003F6596">
              <w:rPr>
                <w:rFonts w:ascii="Times New Roman" w:eastAsiaTheme="minorEastAsia" w:hAnsi="Times New Roman"/>
                <w:sz w:val="26"/>
                <w:szCs w:val="26"/>
              </w:rPr>
              <w:t>）</w:t>
            </w:r>
            <w:r w:rsidRPr="003F6596">
              <w:rPr>
                <w:rFonts w:ascii="Times New Roman" w:eastAsiaTheme="minorEastAsia" w:hAnsi="Times New Roman"/>
                <w:sz w:val="26"/>
                <w:szCs w:val="26"/>
              </w:rPr>
              <w:t>III</w:t>
            </w:r>
            <w:r w:rsidRPr="003F6596">
              <w:rPr>
                <w:rFonts w:ascii="Times New Roman" w:eastAsiaTheme="minorEastAsia" w:hAnsi="Times New Roman"/>
                <w:sz w:val="26"/>
                <w:szCs w:val="26"/>
              </w:rPr>
              <w:t>类标准；</w:t>
            </w:r>
          </w:p>
          <w:p w:rsidR="0028384E" w:rsidRDefault="0028384E" w:rsidP="00C12FF3">
            <w:pPr>
              <w:pStyle w:val="a6"/>
              <w:spacing w:line="480" w:lineRule="exact"/>
              <w:ind w:firstLineChars="200" w:firstLine="520"/>
              <w:rPr>
                <w:rFonts w:ascii="Times New Roman" w:eastAsiaTheme="minorEastAsia" w:hAnsi="Times New Roman"/>
                <w:sz w:val="26"/>
                <w:szCs w:val="26"/>
              </w:rPr>
            </w:pPr>
            <w:r w:rsidRPr="003F6596">
              <w:rPr>
                <w:rFonts w:ascii="Times New Roman" w:eastAsiaTheme="minorEastAsia" w:hAnsi="Times New Roman"/>
                <w:sz w:val="26"/>
                <w:szCs w:val="26"/>
              </w:rPr>
              <w:t>声环境：评价范围内（各场界外</w:t>
            </w:r>
            <w:r w:rsidRPr="003F6596">
              <w:rPr>
                <w:rFonts w:ascii="Times New Roman" w:eastAsiaTheme="minorEastAsia" w:hAnsi="Times New Roman"/>
                <w:sz w:val="26"/>
                <w:szCs w:val="26"/>
              </w:rPr>
              <w:t>200m</w:t>
            </w:r>
            <w:r w:rsidRPr="003F6596">
              <w:rPr>
                <w:rFonts w:ascii="Times New Roman" w:eastAsiaTheme="minorEastAsia" w:hAnsi="Times New Roman"/>
                <w:sz w:val="26"/>
                <w:szCs w:val="26"/>
              </w:rPr>
              <w:t>范围内）敏感点声环境质量，执行</w:t>
            </w:r>
            <w:r w:rsidRPr="003F6596">
              <w:rPr>
                <w:rFonts w:ascii="Times New Roman" w:eastAsiaTheme="minorEastAsia" w:hAnsi="Times New Roman"/>
                <w:sz w:val="26"/>
                <w:szCs w:val="26"/>
              </w:rPr>
              <w:t>GB3096-2008</w:t>
            </w:r>
            <w:r w:rsidRPr="003F6596">
              <w:rPr>
                <w:rFonts w:ascii="Times New Roman" w:eastAsiaTheme="minorEastAsia" w:hAnsi="Times New Roman"/>
                <w:sz w:val="26"/>
                <w:szCs w:val="26"/>
              </w:rPr>
              <w:t>《声环境质量标准》中</w:t>
            </w:r>
            <w:r w:rsidRPr="003F6596">
              <w:rPr>
                <w:rFonts w:ascii="Times New Roman" w:eastAsiaTheme="minorEastAsia" w:hAnsi="Times New Roman"/>
                <w:sz w:val="26"/>
                <w:szCs w:val="26"/>
              </w:rPr>
              <w:t>2</w:t>
            </w:r>
            <w:r w:rsidRPr="003F6596">
              <w:rPr>
                <w:rFonts w:ascii="Times New Roman" w:eastAsiaTheme="minorEastAsia" w:hAnsi="Times New Roman"/>
                <w:sz w:val="26"/>
                <w:szCs w:val="26"/>
              </w:rPr>
              <w:t>类区标准；</w:t>
            </w:r>
          </w:p>
          <w:p w:rsidR="00E12DF9" w:rsidRPr="003F6596" w:rsidRDefault="0028384E" w:rsidP="00C12FF3">
            <w:pPr>
              <w:pStyle w:val="a6"/>
              <w:spacing w:line="480" w:lineRule="exact"/>
              <w:ind w:firstLineChars="200" w:firstLine="520"/>
              <w:rPr>
                <w:rFonts w:ascii="Times New Roman" w:eastAsiaTheme="minorEastAsia" w:hAnsi="Times New Roman"/>
                <w:sz w:val="26"/>
                <w:szCs w:val="26"/>
              </w:rPr>
            </w:pPr>
            <w:r w:rsidRPr="003F6596">
              <w:rPr>
                <w:rFonts w:ascii="Times New Roman" w:eastAsiaTheme="minorEastAsia" w:hAnsi="Times New Roman"/>
                <w:sz w:val="26"/>
                <w:szCs w:val="26"/>
              </w:rPr>
              <w:t>生态环境：维持现有生态平衡。</w:t>
            </w:r>
          </w:p>
        </w:tc>
      </w:tr>
    </w:tbl>
    <w:p w:rsidR="00AA66BA" w:rsidRPr="00FB6A77" w:rsidRDefault="00AA66BA">
      <w:pPr>
        <w:rPr>
          <w:rFonts w:ascii="Times New Roman" w:hAnsi="Times New Roman" w:cs="Times New Roman"/>
        </w:rPr>
        <w:sectPr w:rsidR="00AA66BA" w:rsidRPr="00FB6A77">
          <w:pgSz w:w="11906" w:h="16838"/>
          <w:pgMar w:top="1440" w:right="1800" w:bottom="1440" w:left="1800" w:header="851" w:footer="992" w:gutter="0"/>
          <w:cols w:space="425"/>
          <w:docGrid w:type="lines" w:linePitch="312"/>
        </w:sectPr>
      </w:pPr>
    </w:p>
    <w:p w:rsidR="00794E64" w:rsidRPr="00FB6A77" w:rsidRDefault="00794E64" w:rsidP="00794E64">
      <w:pPr>
        <w:pStyle w:val="a6"/>
        <w:spacing w:line="400" w:lineRule="exact"/>
        <w:outlineLvl w:val="0"/>
        <w:rPr>
          <w:rFonts w:ascii="Times New Roman" w:hAnsi="Times New Roman"/>
          <w:b/>
          <w:sz w:val="26"/>
          <w:szCs w:val="26"/>
        </w:rPr>
      </w:pPr>
      <w:bookmarkStart w:id="13" w:name="_Toc97710134"/>
      <w:bookmarkStart w:id="14" w:name="_Toc97759294"/>
      <w:bookmarkStart w:id="15" w:name="_Toc26803254"/>
      <w:r w:rsidRPr="00FB6A77">
        <w:rPr>
          <w:rFonts w:ascii="Times New Roman" w:hAnsi="Times New Roman"/>
          <w:b/>
          <w:sz w:val="26"/>
          <w:szCs w:val="26"/>
        </w:rPr>
        <w:lastRenderedPageBreak/>
        <w:t>6</w:t>
      </w:r>
      <w:r w:rsidRPr="00FB6A77">
        <w:rPr>
          <w:rFonts w:ascii="Times New Roman" w:hAnsi="Times New Roman"/>
          <w:b/>
          <w:sz w:val="26"/>
          <w:szCs w:val="26"/>
        </w:rPr>
        <w:t>建设项目工程分析</w:t>
      </w:r>
      <w:bookmarkEnd w:id="13"/>
      <w:bookmarkEnd w:id="14"/>
    </w:p>
    <w:tbl>
      <w:tblPr>
        <w:tblW w:w="8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76"/>
      </w:tblGrid>
      <w:tr w:rsidR="00FB6A77" w:rsidRPr="00FB6A77" w:rsidTr="00073684">
        <w:trPr>
          <w:trHeight w:val="8779"/>
        </w:trPr>
        <w:tc>
          <w:tcPr>
            <w:tcW w:w="8876" w:type="dxa"/>
          </w:tcPr>
          <w:p w:rsidR="00D25939" w:rsidRPr="00EC0C5F" w:rsidRDefault="00D25939" w:rsidP="00D25939">
            <w:pPr>
              <w:pStyle w:val="00"/>
              <w:ind w:firstLineChars="0" w:firstLine="0"/>
              <w:rPr>
                <w:rFonts w:ascii="Times New Roman" w:hAnsi="Times New Roman"/>
                <w:sz w:val="28"/>
                <w:szCs w:val="28"/>
              </w:rPr>
            </w:pPr>
            <w:r>
              <w:rPr>
                <w:rFonts w:ascii="Times New Roman" w:hAnsi="Times New Roman" w:hint="eastAsia"/>
                <w:b/>
              </w:rPr>
              <w:t>工艺流程及产物环节简述</w:t>
            </w:r>
          </w:p>
          <w:p w:rsidR="00D25939" w:rsidRDefault="00D25939" w:rsidP="00C12FF3">
            <w:pPr>
              <w:pStyle w:val="00"/>
              <w:ind w:firstLine="520"/>
              <w:rPr>
                <w:rFonts w:ascii="Times New Roman" w:hAnsi="Times New Roman"/>
                <w:szCs w:val="26"/>
              </w:rPr>
            </w:pPr>
            <w:r w:rsidRPr="007C53E5">
              <w:rPr>
                <w:rFonts w:ascii="Times New Roman" w:hAnsi="Times New Roman" w:hint="eastAsia"/>
                <w:szCs w:val="26"/>
              </w:rPr>
              <w:t>本项目勘查手段主要为钻探工程。</w:t>
            </w:r>
            <w:r>
              <w:rPr>
                <w:rFonts w:ascii="Times New Roman" w:hAnsi="Times New Roman" w:hint="eastAsia"/>
                <w:szCs w:val="26"/>
              </w:rPr>
              <w:t>依据钻孔设计特点，结合工作区地质情况和以往施工经验，地质孔施工拟采用优质泥浆正循环护壁，金刚石绳索取</w:t>
            </w:r>
            <w:r w:rsidR="003679AF">
              <w:rPr>
                <w:rFonts w:ascii="Times New Roman" w:hAnsi="Times New Roman" w:hint="eastAsia"/>
                <w:szCs w:val="26"/>
              </w:rPr>
              <w:t>心</w:t>
            </w:r>
            <w:r>
              <w:rPr>
                <w:rFonts w:ascii="Times New Roman" w:hAnsi="Times New Roman" w:hint="eastAsia"/>
                <w:szCs w:val="26"/>
              </w:rPr>
              <w:t>为主的钻探工艺，</w:t>
            </w:r>
            <w:r w:rsidRPr="007C53E5">
              <w:rPr>
                <w:rFonts w:ascii="Times New Roman" w:hAnsi="Times New Roman" w:hint="eastAsia"/>
                <w:szCs w:val="26"/>
              </w:rPr>
              <w:t>钻探施工工艺流程分为钻前准备、钻井施工、</w:t>
            </w:r>
            <w:r>
              <w:rPr>
                <w:rFonts w:ascii="Times New Roman" w:hAnsi="Times New Roman" w:hint="eastAsia"/>
                <w:szCs w:val="26"/>
              </w:rPr>
              <w:t>取</w:t>
            </w:r>
            <w:r w:rsidR="003679AF">
              <w:rPr>
                <w:rFonts w:ascii="Times New Roman" w:hAnsi="Times New Roman" w:hint="eastAsia"/>
                <w:szCs w:val="26"/>
              </w:rPr>
              <w:t>心</w:t>
            </w:r>
            <w:r>
              <w:rPr>
                <w:rFonts w:ascii="Times New Roman" w:hAnsi="Times New Roman" w:hint="eastAsia"/>
                <w:szCs w:val="26"/>
              </w:rPr>
              <w:t>测样</w:t>
            </w:r>
            <w:r w:rsidRPr="007C53E5">
              <w:rPr>
                <w:rFonts w:ascii="Times New Roman" w:hAnsi="Times New Roman" w:hint="eastAsia"/>
                <w:szCs w:val="26"/>
              </w:rPr>
              <w:t>、</w:t>
            </w:r>
            <w:r>
              <w:rPr>
                <w:rFonts w:ascii="Times New Roman" w:hAnsi="Times New Roman" w:hint="eastAsia"/>
                <w:szCs w:val="26"/>
              </w:rPr>
              <w:t>测井</w:t>
            </w:r>
            <w:r w:rsidRPr="007C53E5">
              <w:rPr>
                <w:rFonts w:ascii="Times New Roman" w:hAnsi="Times New Roman" w:hint="eastAsia"/>
                <w:szCs w:val="26"/>
              </w:rPr>
              <w:t>测试、</w:t>
            </w:r>
            <w:r>
              <w:rPr>
                <w:rFonts w:ascii="Times New Roman" w:hAnsi="Times New Roman" w:hint="eastAsia"/>
                <w:szCs w:val="26"/>
              </w:rPr>
              <w:t>水泥</w:t>
            </w:r>
            <w:r w:rsidRPr="007C53E5">
              <w:rPr>
                <w:rFonts w:ascii="Times New Roman" w:hAnsi="Times New Roman" w:hint="eastAsia"/>
                <w:szCs w:val="26"/>
              </w:rPr>
              <w:t>封孔、场地</w:t>
            </w:r>
            <w:r>
              <w:rPr>
                <w:rFonts w:ascii="Times New Roman" w:hAnsi="Times New Roman" w:hint="eastAsia"/>
                <w:szCs w:val="26"/>
              </w:rPr>
              <w:t>环境恢复</w:t>
            </w:r>
            <w:r w:rsidRPr="007C53E5">
              <w:rPr>
                <w:rFonts w:ascii="Times New Roman" w:hAnsi="Times New Roman" w:hint="eastAsia"/>
                <w:szCs w:val="26"/>
              </w:rPr>
              <w:t>6</w:t>
            </w:r>
            <w:r w:rsidRPr="007C53E5">
              <w:rPr>
                <w:rFonts w:ascii="Times New Roman" w:hAnsi="Times New Roman" w:hint="eastAsia"/>
                <w:szCs w:val="26"/>
              </w:rPr>
              <w:t>个方面。</w:t>
            </w:r>
          </w:p>
          <w:p w:rsidR="00D25939" w:rsidRPr="00F136E3" w:rsidRDefault="00D25939" w:rsidP="00D25939">
            <w:pPr>
              <w:pStyle w:val="00"/>
              <w:spacing w:line="520" w:lineRule="exact"/>
              <w:ind w:firstLineChars="76" w:firstLine="198"/>
              <w:rPr>
                <w:rFonts w:ascii="Times New Roman" w:hAnsi="Times New Roman"/>
                <w:b/>
                <w:szCs w:val="26"/>
              </w:rPr>
            </w:pPr>
            <w:r w:rsidRPr="00F136E3">
              <w:rPr>
                <w:rFonts w:ascii="Times New Roman" w:hAnsi="Times New Roman" w:hint="eastAsia"/>
                <w:b/>
                <w:szCs w:val="26"/>
              </w:rPr>
              <w:t>（</w:t>
            </w:r>
            <w:r w:rsidRPr="00F136E3">
              <w:rPr>
                <w:rFonts w:ascii="Times New Roman" w:hAnsi="Times New Roman" w:hint="eastAsia"/>
                <w:b/>
                <w:szCs w:val="26"/>
              </w:rPr>
              <w:t>1</w:t>
            </w:r>
            <w:r w:rsidRPr="00F136E3">
              <w:rPr>
                <w:rFonts w:ascii="Times New Roman" w:hAnsi="Times New Roman" w:hint="eastAsia"/>
                <w:b/>
                <w:szCs w:val="26"/>
              </w:rPr>
              <w:t>）钻前准备</w:t>
            </w:r>
          </w:p>
          <w:p w:rsidR="00D25939" w:rsidRPr="007C53E5" w:rsidRDefault="00D25939" w:rsidP="00C12FF3">
            <w:pPr>
              <w:pStyle w:val="00"/>
              <w:ind w:firstLine="520"/>
              <w:rPr>
                <w:rFonts w:ascii="Times New Roman" w:hAnsi="Times New Roman"/>
                <w:szCs w:val="26"/>
              </w:rPr>
            </w:pPr>
            <w:r w:rsidRPr="00F136E3">
              <w:rPr>
                <w:rFonts w:ascii="Times New Roman" w:hAnsi="Times New Roman" w:hint="eastAsia"/>
                <w:szCs w:val="26"/>
              </w:rPr>
              <w:t>钻前准备工作包括测量定位、平整场地、孔位复合、设备进场安装、开孔前技术复核、安全检查、配置钻井泥浆，项目采用了无固相钻井液，不使用油基钻井液，钻井液主要成分为水解的</w:t>
            </w:r>
            <w:r w:rsidRPr="00F136E3">
              <w:rPr>
                <w:rFonts w:ascii="Times New Roman" w:hAnsi="Times New Roman"/>
                <w:szCs w:val="26"/>
              </w:rPr>
              <w:t>PHP</w:t>
            </w:r>
            <w:r>
              <w:rPr>
                <w:rFonts w:ascii="Times New Roman" w:hAnsi="Times New Roman" w:hint="eastAsia"/>
                <w:szCs w:val="26"/>
              </w:rPr>
              <w:t>、</w:t>
            </w:r>
            <w:r w:rsidRPr="00F136E3">
              <w:rPr>
                <w:rFonts w:ascii="Times New Roman" w:hAnsi="Times New Roman" w:hint="eastAsia"/>
                <w:szCs w:val="26"/>
              </w:rPr>
              <w:t>植物胶、防塌剂等</w:t>
            </w:r>
            <w:r>
              <w:rPr>
                <w:rFonts w:ascii="Times New Roman" w:hAnsi="Times New Roman" w:hint="eastAsia"/>
                <w:szCs w:val="26"/>
              </w:rPr>
              <w:t>。</w:t>
            </w:r>
          </w:p>
          <w:p w:rsidR="00D25939" w:rsidRPr="00F24602" w:rsidRDefault="00D25939" w:rsidP="00D25939">
            <w:pPr>
              <w:pStyle w:val="00"/>
              <w:spacing w:line="520" w:lineRule="exact"/>
              <w:ind w:firstLineChars="76" w:firstLine="198"/>
              <w:rPr>
                <w:rFonts w:ascii="Times New Roman" w:hAnsi="Times New Roman"/>
                <w:b/>
                <w:szCs w:val="26"/>
              </w:rPr>
            </w:pPr>
            <w:r w:rsidRPr="00F24602">
              <w:rPr>
                <w:rFonts w:ascii="Times New Roman" w:hAnsi="Times New Roman" w:hint="eastAsia"/>
                <w:szCs w:val="26"/>
              </w:rPr>
              <w:t>（</w:t>
            </w:r>
            <w:r w:rsidRPr="00F24602">
              <w:rPr>
                <w:rFonts w:ascii="Times New Roman" w:hAnsi="Times New Roman" w:hint="eastAsia"/>
                <w:b/>
                <w:szCs w:val="26"/>
              </w:rPr>
              <w:t>2</w:t>
            </w:r>
            <w:r w:rsidRPr="00F24602">
              <w:rPr>
                <w:rFonts w:ascii="Times New Roman" w:hAnsi="Times New Roman" w:hint="eastAsia"/>
                <w:b/>
                <w:szCs w:val="26"/>
              </w:rPr>
              <w:t>）钻井施工</w:t>
            </w:r>
          </w:p>
          <w:p w:rsidR="00D25939" w:rsidRDefault="00D25939" w:rsidP="00C12FF3">
            <w:pPr>
              <w:spacing w:line="480" w:lineRule="exact"/>
              <w:ind w:firstLineChars="200" w:firstLine="520"/>
              <w:rPr>
                <w:rFonts w:ascii="Times New Roman" w:hAnsi="Times New Roman" w:cs="Times New Roman"/>
                <w:sz w:val="26"/>
                <w:szCs w:val="26"/>
              </w:rPr>
            </w:pPr>
            <w:r w:rsidRPr="00957E17">
              <w:rPr>
                <w:rFonts w:ascii="Times New Roman" w:hAnsi="Times New Roman" w:cs="Times New Roman" w:hint="eastAsia"/>
                <w:sz w:val="26"/>
                <w:szCs w:val="26"/>
              </w:rPr>
              <w:t>工作区内主要为花岗岩，岩石可钻性在</w:t>
            </w:r>
            <w:r w:rsidRPr="00957E17">
              <w:rPr>
                <w:rFonts w:ascii="Times New Roman" w:hAnsi="Times New Roman" w:cs="Times New Roman" w:hint="eastAsia"/>
                <w:sz w:val="26"/>
                <w:szCs w:val="26"/>
              </w:rPr>
              <w:t>7</w:t>
            </w:r>
            <w:r w:rsidRPr="00957E17">
              <w:rPr>
                <w:rFonts w:ascii="Times New Roman" w:hAnsi="Times New Roman" w:cs="Times New Roman" w:hint="eastAsia"/>
                <w:sz w:val="26"/>
                <w:szCs w:val="26"/>
              </w:rPr>
              <w:t>～</w:t>
            </w:r>
            <w:r w:rsidRPr="00957E17">
              <w:rPr>
                <w:rFonts w:ascii="Times New Roman" w:hAnsi="Times New Roman" w:cs="Times New Roman" w:hint="eastAsia"/>
                <w:sz w:val="26"/>
                <w:szCs w:val="26"/>
              </w:rPr>
              <w:t>10</w:t>
            </w:r>
            <w:r w:rsidRPr="00957E17">
              <w:rPr>
                <w:rFonts w:ascii="Times New Roman" w:hAnsi="Times New Roman" w:cs="Times New Roman" w:hint="eastAsia"/>
                <w:sz w:val="26"/>
                <w:szCs w:val="26"/>
              </w:rPr>
              <w:t>级。结合工区实际情况和以往的工作经验，依据区内地层特性，为达到保证质量、降低成本、提高效益的目的，开孔采用</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110mm</w:t>
            </w:r>
            <w:r w:rsidRPr="00957E17">
              <w:rPr>
                <w:rFonts w:ascii="Times New Roman" w:hAnsi="Times New Roman" w:cs="Times New Roman" w:hint="eastAsia"/>
                <w:sz w:val="26"/>
                <w:szCs w:val="26"/>
              </w:rPr>
              <w:t>硬质合金金刚石钻头单管钻进，下好</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108mm</w:t>
            </w:r>
            <w:r w:rsidRPr="00957E17">
              <w:rPr>
                <w:rFonts w:ascii="Times New Roman" w:hAnsi="Times New Roman" w:cs="Times New Roman" w:hint="eastAsia"/>
                <w:sz w:val="26"/>
                <w:szCs w:val="26"/>
              </w:rPr>
              <w:t>套管后换</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95mm</w:t>
            </w:r>
            <w:r w:rsidRPr="00957E17">
              <w:rPr>
                <w:rFonts w:ascii="Times New Roman" w:hAnsi="Times New Roman" w:cs="Times New Roman" w:hint="eastAsia"/>
                <w:sz w:val="26"/>
                <w:szCs w:val="26"/>
              </w:rPr>
              <w:t>金刚钻头绳索取心钻进，穿过中风化岩层及微风化硬层，钻进至</w:t>
            </w:r>
            <w:r w:rsidRPr="00957E17">
              <w:rPr>
                <w:rFonts w:ascii="Times New Roman" w:hAnsi="Times New Roman" w:cs="Times New Roman" w:hint="eastAsia"/>
                <w:sz w:val="26"/>
                <w:szCs w:val="26"/>
              </w:rPr>
              <w:t>100</w:t>
            </w:r>
            <w:r w:rsidRPr="00957E17">
              <w:rPr>
                <w:rFonts w:ascii="Times New Roman" w:hAnsi="Times New Roman" w:cs="Times New Roman" w:hint="eastAsia"/>
                <w:sz w:val="26"/>
                <w:szCs w:val="26"/>
              </w:rPr>
              <w:t>～</w:t>
            </w:r>
            <w:r w:rsidRPr="00957E17">
              <w:rPr>
                <w:rFonts w:ascii="Times New Roman" w:hAnsi="Times New Roman" w:cs="Times New Roman" w:hint="eastAsia"/>
                <w:sz w:val="26"/>
                <w:szCs w:val="26"/>
              </w:rPr>
              <w:t>200m</w:t>
            </w:r>
            <w:r w:rsidRPr="00957E17">
              <w:rPr>
                <w:rFonts w:ascii="Times New Roman" w:hAnsi="Times New Roman" w:cs="Times New Roman" w:hint="eastAsia"/>
                <w:sz w:val="26"/>
                <w:szCs w:val="26"/>
              </w:rPr>
              <w:t>后，采取</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75mm</w:t>
            </w:r>
            <w:r w:rsidRPr="00957E17">
              <w:rPr>
                <w:rFonts w:ascii="Times New Roman" w:hAnsi="Times New Roman" w:cs="Times New Roman" w:hint="eastAsia"/>
                <w:sz w:val="26"/>
                <w:szCs w:val="26"/>
              </w:rPr>
              <w:t>绳索取心金刚石钻进方法。钻遇构造破碎带掉块、漏水严重地层，用水泥无法堵漏时，采用泥浆钻进，在钻穿破碎带之后，将</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75mm</w:t>
            </w:r>
            <w:r w:rsidRPr="00957E17">
              <w:rPr>
                <w:rFonts w:ascii="Times New Roman" w:hAnsi="Times New Roman" w:cs="Times New Roman" w:hint="eastAsia"/>
                <w:sz w:val="26"/>
                <w:szCs w:val="26"/>
              </w:rPr>
              <w:t>绳索钻具作套管隔绝复杂地层，然后采用</w:t>
            </w:r>
            <w:r w:rsidRPr="00922CF7">
              <w:rPr>
                <w:rFonts w:ascii="Times New Roman" w:hAnsi="Times New Roman" w:cs="Times New Roman"/>
                <w:sz w:val="26"/>
                <w:szCs w:val="26"/>
              </w:rPr>
              <w:t>Φ</w:t>
            </w:r>
            <w:r w:rsidRPr="00957E17">
              <w:rPr>
                <w:rFonts w:ascii="Times New Roman" w:hAnsi="Times New Roman" w:cs="Times New Roman" w:hint="eastAsia"/>
                <w:sz w:val="26"/>
                <w:szCs w:val="26"/>
              </w:rPr>
              <w:t>56mm</w:t>
            </w:r>
            <w:r w:rsidRPr="00957E17">
              <w:rPr>
                <w:rFonts w:ascii="Times New Roman" w:hAnsi="Times New Roman" w:cs="Times New Roman" w:hint="eastAsia"/>
                <w:sz w:val="26"/>
                <w:szCs w:val="26"/>
              </w:rPr>
              <w:t>绳索取心金刚石钻进，直至终孔。</w:t>
            </w:r>
          </w:p>
          <w:p w:rsidR="00D25939" w:rsidRPr="00957E17" w:rsidRDefault="00D25939" w:rsidP="00D25939">
            <w:pPr>
              <w:pStyle w:val="00"/>
              <w:spacing w:line="500" w:lineRule="exact"/>
              <w:ind w:firstLineChars="76" w:firstLine="198"/>
              <w:rPr>
                <w:rFonts w:ascii="Times New Roman" w:hAnsi="Times New Roman"/>
                <w:b/>
                <w:szCs w:val="26"/>
              </w:rPr>
            </w:pPr>
            <w:r w:rsidRPr="00957E17">
              <w:rPr>
                <w:rFonts w:ascii="Times New Roman" w:hAnsi="Times New Roman" w:hint="eastAsia"/>
                <w:b/>
                <w:szCs w:val="26"/>
              </w:rPr>
              <w:t>（</w:t>
            </w:r>
            <w:r w:rsidRPr="00957E17">
              <w:rPr>
                <w:rFonts w:ascii="Times New Roman" w:hAnsi="Times New Roman" w:hint="eastAsia"/>
                <w:b/>
                <w:szCs w:val="26"/>
              </w:rPr>
              <w:t>3</w:t>
            </w:r>
            <w:r w:rsidRPr="00957E17">
              <w:rPr>
                <w:rFonts w:ascii="Times New Roman" w:hAnsi="Times New Roman" w:hint="eastAsia"/>
                <w:b/>
                <w:szCs w:val="26"/>
              </w:rPr>
              <w:t>）取</w:t>
            </w:r>
            <w:r w:rsidR="003679AF">
              <w:rPr>
                <w:rFonts w:ascii="Times New Roman" w:hAnsi="Times New Roman" w:hint="eastAsia"/>
                <w:b/>
                <w:szCs w:val="26"/>
              </w:rPr>
              <w:t>心</w:t>
            </w:r>
            <w:r w:rsidRPr="00957E17">
              <w:rPr>
                <w:rFonts w:ascii="Times New Roman" w:hAnsi="Times New Roman" w:hint="eastAsia"/>
                <w:b/>
                <w:szCs w:val="26"/>
              </w:rPr>
              <w:t>测样</w:t>
            </w:r>
          </w:p>
          <w:p w:rsidR="00D25939" w:rsidRPr="000D7EAF" w:rsidRDefault="00D25939" w:rsidP="00C12FF3">
            <w:pPr>
              <w:pStyle w:val="Default"/>
              <w:spacing w:line="480" w:lineRule="exact"/>
              <w:ind w:firstLineChars="200" w:firstLine="520"/>
              <w:rPr>
                <w:rFonts w:ascii="Times New Roman" w:cs="Times New Roman"/>
                <w:color w:val="auto"/>
                <w:sz w:val="26"/>
                <w:szCs w:val="26"/>
              </w:rPr>
            </w:pPr>
            <w:r w:rsidRPr="000D7EAF">
              <w:rPr>
                <w:rFonts w:ascii="Times New Roman" w:cs="Times New Roman" w:hint="eastAsia"/>
                <w:color w:val="auto"/>
                <w:sz w:val="26"/>
                <w:szCs w:val="26"/>
              </w:rPr>
              <w:t>岩心</w:t>
            </w:r>
            <w:r w:rsidR="000D7EAF">
              <w:rPr>
                <w:rFonts w:ascii="Times New Roman" w:cs="Times New Roman" w:hint="eastAsia"/>
                <w:color w:val="auto"/>
                <w:sz w:val="26"/>
                <w:szCs w:val="26"/>
              </w:rPr>
              <w:t>提取后</w:t>
            </w:r>
            <w:r w:rsidRPr="000D7EAF">
              <w:rPr>
                <w:rFonts w:ascii="Times New Roman" w:cs="Times New Roman" w:hint="eastAsia"/>
                <w:color w:val="auto"/>
                <w:sz w:val="26"/>
                <w:szCs w:val="26"/>
              </w:rPr>
              <w:t>按顺序整齐摆放在岩心箱内，断口相接，并按顺序编写好岩心编号；岩心牌用油性笔按规范内容如实填写，并塑封岩心牌，现场保管应注意防雨，不露天放置，终孔后将岩心运到指定的地方。</w:t>
            </w:r>
            <w:r w:rsidR="000D7EAF">
              <w:rPr>
                <w:rFonts w:ascii="Times New Roman" w:cs="Times New Roman" w:hint="eastAsia"/>
                <w:color w:val="auto"/>
                <w:sz w:val="26"/>
                <w:szCs w:val="26"/>
              </w:rPr>
              <w:t>并</w:t>
            </w:r>
            <w:r w:rsidRPr="000D7EAF">
              <w:rPr>
                <w:rFonts w:ascii="Times New Roman" w:cs="Times New Roman" w:hint="eastAsia"/>
                <w:color w:val="auto"/>
                <w:sz w:val="26"/>
                <w:szCs w:val="26"/>
              </w:rPr>
              <w:t>对含矿段岩</w:t>
            </w:r>
            <w:r w:rsidR="00FB75E5" w:rsidRPr="000D7EAF">
              <w:rPr>
                <w:rFonts w:ascii="Times New Roman" w:cs="Times New Roman" w:hint="eastAsia"/>
                <w:color w:val="auto"/>
                <w:sz w:val="26"/>
                <w:szCs w:val="26"/>
              </w:rPr>
              <w:t>心</w:t>
            </w:r>
            <w:r w:rsidR="000D7EAF">
              <w:rPr>
                <w:rFonts w:ascii="Times New Roman" w:cs="Times New Roman" w:hint="eastAsia"/>
                <w:color w:val="auto"/>
                <w:sz w:val="26"/>
                <w:szCs w:val="26"/>
              </w:rPr>
              <w:t>进行取样分析</w:t>
            </w:r>
            <w:r w:rsidRPr="000D7EAF">
              <w:rPr>
                <w:rFonts w:ascii="Times New Roman" w:cs="Times New Roman" w:hint="eastAsia"/>
                <w:color w:val="auto"/>
                <w:sz w:val="26"/>
                <w:szCs w:val="26"/>
              </w:rPr>
              <w:t>。</w:t>
            </w:r>
          </w:p>
          <w:p w:rsidR="002C5077" w:rsidRPr="00EC0C5F" w:rsidRDefault="002C5077" w:rsidP="002C5077">
            <w:pPr>
              <w:pStyle w:val="Default"/>
              <w:spacing w:line="480" w:lineRule="exact"/>
              <w:ind w:firstLineChars="100" w:firstLine="261"/>
              <w:rPr>
                <w:rFonts w:ascii="Times New Roman" w:cs="Times New Roman"/>
                <w:color w:val="auto"/>
                <w:sz w:val="26"/>
                <w:szCs w:val="26"/>
              </w:rPr>
            </w:pPr>
            <w:r>
              <w:rPr>
                <w:rFonts w:ascii="Times New Roman" w:cs="Times New Roman" w:hint="eastAsia"/>
                <w:b/>
                <w:color w:val="auto"/>
                <w:sz w:val="26"/>
                <w:szCs w:val="26"/>
              </w:rPr>
              <w:t>（</w:t>
            </w:r>
            <w:r>
              <w:rPr>
                <w:rFonts w:ascii="Times New Roman" w:cs="Times New Roman" w:hint="eastAsia"/>
                <w:b/>
                <w:color w:val="auto"/>
                <w:sz w:val="26"/>
                <w:szCs w:val="26"/>
              </w:rPr>
              <w:t>4</w:t>
            </w:r>
            <w:r>
              <w:rPr>
                <w:rFonts w:ascii="Times New Roman" w:cs="Times New Roman" w:hint="eastAsia"/>
                <w:b/>
                <w:color w:val="auto"/>
                <w:sz w:val="26"/>
                <w:szCs w:val="26"/>
              </w:rPr>
              <w:t>）</w:t>
            </w:r>
            <w:r w:rsidRPr="00EC0C5F">
              <w:rPr>
                <w:rFonts w:ascii="Times New Roman" w:cs="Times New Roman" w:hint="eastAsia"/>
                <w:b/>
                <w:color w:val="auto"/>
                <w:sz w:val="26"/>
                <w:szCs w:val="26"/>
              </w:rPr>
              <w:t>测井测试</w:t>
            </w:r>
          </w:p>
          <w:p w:rsidR="002C5077" w:rsidRPr="00EC0C5F" w:rsidRDefault="002C5077" w:rsidP="00C12FF3">
            <w:pPr>
              <w:pStyle w:val="Default"/>
              <w:autoSpaceDE/>
              <w:autoSpaceDN/>
              <w:adjustRightInd/>
              <w:spacing w:line="480" w:lineRule="exact"/>
              <w:ind w:firstLineChars="200" w:firstLine="520"/>
              <w:jc w:val="both"/>
              <w:rPr>
                <w:rFonts w:ascii="Times New Roman" w:cs="Times New Roman"/>
                <w:color w:val="auto"/>
                <w:sz w:val="26"/>
                <w:szCs w:val="26"/>
              </w:rPr>
            </w:pPr>
            <w:r w:rsidRPr="00EC0C5F">
              <w:rPr>
                <w:rFonts w:ascii="Times New Roman" w:cs="Times New Roman" w:hint="eastAsia"/>
                <w:color w:val="auto"/>
                <w:sz w:val="26"/>
                <w:szCs w:val="26"/>
              </w:rPr>
              <w:t>井斜测井一般斜孔每钻进</w:t>
            </w:r>
            <w:r w:rsidRPr="00EC0C5F">
              <w:rPr>
                <w:rFonts w:ascii="Times New Roman" w:cs="Times New Roman" w:hint="eastAsia"/>
                <w:color w:val="auto"/>
                <w:sz w:val="26"/>
                <w:szCs w:val="26"/>
              </w:rPr>
              <w:t>50m</w:t>
            </w:r>
            <w:r w:rsidRPr="00EC0C5F">
              <w:rPr>
                <w:rFonts w:ascii="Times New Roman" w:cs="Times New Roman" w:hint="eastAsia"/>
                <w:color w:val="auto"/>
                <w:sz w:val="26"/>
                <w:szCs w:val="26"/>
              </w:rPr>
              <w:t>测斜一次，直孔每钻进</w:t>
            </w:r>
            <w:r w:rsidRPr="00EC0C5F">
              <w:rPr>
                <w:rFonts w:ascii="Times New Roman" w:cs="Times New Roman" w:hint="eastAsia"/>
                <w:color w:val="auto"/>
                <w:sz w:val="26"/>
                <w:szCs w:val="26"/>
              </w:rPr>
              <w:t>100m</w:t>
            </w:r>
            <w:r w:rsidRPr="00EC0C5F">
              <w:rPr>
                <w:rFonts w:ascii="Times New Roman" w:cs="Times New Roman" w:hint="eastAsia"/>
                <w:color w:val="auto"/>
                <w:sz w:val="26"/>
                <w:szCs w:val="26"/>
              </w:rPr>
              <w:t>测斜一次。每次开展井斜测井工作前后应进行稳定性检查。</w:t>
            </w:r>
          </w:p>
          <w:p w:rsidR="002C5077" w:rsidRPr="00EC0C5F" w:rsidRDefault="002C5077" w:rsidP="00C12FF3">
            <w:pPr>
              <w:pStyle w:val="Default"/>
              <w:autoSpaceDE/>
              <w:autoSpaceDN/>
              <w:adjustRightInd/>
              <w:spacing w:line="480" w:lineRule="exact"/>
              <w:ind w:firstLineChars="200" w:firstLine="520"/>
              <w:jc w:val="both"/>
              <w:rPr>
                <w:rFonts w:ascii="Times New Roman" w:cs="Times New Roman"/>
                <w:color w:val="auto"/>
                <w:sz w:val="26"/>
                <w:szCs w:val="26"/>
              </w:rPr>
            </w:pPr>
            <w:r w:rsidRPr="00EC0C5F">
              <w:rPr>
                <w:rFonts w:ascii="Times New Roman" w:cs="Times New Roman" w:hint="eastAsia"/>
                <w:color w:val="auto"/>
                <w:sz w:val="26"/>
                <w:szCs w:val="26"/>
              </w:rPr>
              <w:t>终孔后进行简易水文观测，并进行</w:t>
            </w:r>
            <w:r w:rsidRPr="00EC0C5F">
              <w:rPr>
                <w:rFonts w:ascii="Times New Roman" w:cs="Times New Roman"/>
                <w:color w:val="auto"/>
                <w:sz w:val="26"/>
                <w:szCs w:val="26"/>
              </w:rPr>
              <w:t>γ</w:t>
            </w:r>
            <w:r w:rsidRPr="00EC0C5F">
              <w:rPr>
                <w:rFonts w:ascii="Times New Roman" w:cs="Times New Roman" w:hint="eastAsia"/>
                <w:color w:val="auto"/>
                <w:sz w:val="26"/>
                <w:szCs w:val="26"/>
              </w:rPr>
              <w:t>测井。</w:t>
            </w:r>
          </w:p>
          <w:p w:rsidR="002C5077" w:rsidRPr="00EC0C5F" w:rsidRDefault="002C5077" w:rsidP="002C5077">
            <w:pPr>
              <w:pStyle w:val="Default"/>
              <w:spacing w:line="480" w:lineRule="exact"/>
              <w:ind w:firstLineChars="100" w:firstLine="261"/>
              <w:rPr>
                <w:rFonts w:ascii="Times New Roman" w:cs="Times New Roman"/>
                <w:color w:val="auto"/>
                <w:sz w:val="26"/>
                <w:szCs w:val="26"/>
              </w:rPr>
            </w:pPr>
            <w:r>
              <w:rPr>
                <w:rFonts w:ascii="Times New Roman" w:cs="Times New Roman" w:hint="eastAsia"/>
                <w:b/>
                <w:color w:val="auto"/>
                <w:sz w:val="26"/>
                <w:szCs w:val="26"/>
              </w:rPr>
              <w:lastRenderedPageBreak/>
              <w:t>（</w:t>
            </w:r>
            <w:r>
              <w:rPr>
                <w:rFonts w:ascii="Times New Roman" w:cs="Times New Roman" w:hint="eastAsia"/>
                <w:b/>
                <w:color w:val="auto"/>
                <w:sz w:val="26"/>
                <w:szCs w:val="26"/>
              </w:rPr>
              <w:t>5</w:t>
            </w:r>
            <w:r>
              <w:rPr>
                <w:rFonts w:ascii="Times New Roman" w:cs="Times New Roman" w:hint="eastAsia"/>
                <w:b/>
                <w:color w:val="auto"/>
                <w:sz w:val="26"/>
                <w:szCs w:val="26"/>
              </w:rPr>
              <w:t>）水泥</w:t>
            </w:r>
            <w:r>
              <w:rPr>
                <w:rFonts w:ascii="Times New Roman" w:cs="Times New Roman"/>
                <w:b/>
                <w:color w:val="auto"/>
                <w:sz w:val="26"/>
                <w:szCs w:val="26"/>
              </w:rPr>
              <w:t>封孔</w:t>
            </w:r>
          </w:p>
          <w:p w:rsidR="002C5077" w:rsidRDefault="002C5077" w:rsidP="00C12FF3">
            <w:pPr>
              <w:pStyle w:val="Default"/>
              <w:autoSpaceDE/>
              <w:autoSpaceDN/>
              <w:adjustRightInd/>
              <w:spacing w:line="480" w:lineRule="exact"/>
              <w:ind w:firstLineChars="200" w:firstLine="520"/>
              <w:jc w:val="both"/>
              <w:rPr>
                <w:rFonts w:ascii="Times New Roman" w:cs="Times New Roman"/>
                <w:color w:val="auto"/>
                <w:sz w:val="26"/>
                <w:szCs w:val="26"/>
              </w:rPr>
            </w:pPr>
            <w:r>
              <w:rPr>
                <w:rFonts w:ascii="Times New Roman" w:cs="Times New Roman" w:hint="eastAsia"/>
                <w:color w:val="auto"/>
                <w:sz w:val="26"/>
                <w:szCs w:val="26"/>
              </w:rPr>
              <w:t>全部测试工作完成后进行封孔，为防止含矿含水层与其上下的含水层贯通，</w:t>
            </w:r>
            <w:r w:rsidRPr="00164105">
              <w:rPr>
                <w:rFonts w:ascii="Times New Roman" w:cs="Times New Roman" w:hint="eastAsia"/>
                <w:color w:val="auto"/>
                <w:sz w:val="26"/>
                <w:szCs w:val="26"/>
              </w:rPr>
              <w:t>采用水泥全孔封孔。</w:t>
            </w:r>
            <w:r>
              <w:rPr>
                <w:rFonts w:ascii="Times New Roman" w:cs="Times New Roman" w:hint="eastAsia"/>
                <w:color w:val="auto"/>
                <w:sz w:val="26"/>
                <w:szCs w:val="26"/>
              </w:rPr>
              <w:t>将注浆管下至距封闭孔段底部</w:t>
            </w:r>
            <w:r>
              <w:rPr>
                <w:rFonts w:ascii="Times New Roman" w:cs="Times New Roman" w:hint="eastAsia"/>
                <w:color w:val="auto"/>
                <w:sz w:val="26"/>
                <w:szCs w:val="26"/>
              </w:rPr>
              <w:t>1</w:t>
            </w:r>
            <w:r>
              <w:rPr>
                <w:rFonts w:ascii="Times New Roman" w:cs="Times New Roman" w:hint="eastAsia"/>
                <w:color w:val="auto"/>
                <w:sz w:val="26"/>
                <w:szCs w:val="26"/>
              </w:rPr>
              <w:t>～</w:t>
            </w:r>
            <w:r>
              <w:rPr>
                <w:rFonts w:ascii="Times New Roman" w:cs="Times New Roman" w:hint="eastAsia"/>
                <w:color w:val="auto"/>
                <w:sz w:val="26"/>
                <w:szCs w:val="26"/>
              </w:rPr>
              <w:t>2m</w:t>
            </w:r>
            <w:r>
              <w:rPr>
                <w:rFonts w:ascii="Times New Roman" w:cs="Times New Roman" w:hint="eastAsia"/>
                <w:color w:val="auto"/>
                <w:sz w:val="26"/>
                <w:szCs w:val="26"/>
              </w:rPr>
              <w:t>位置，将水泥经过注浆管注入井内，水泥在压力的作用下，置换出井筒内的钻井泥浆，完成固井封孔，封孔严格按照《废弃井封井回填技术指南（实行）》（</w:t>
            </w:r>
            <w:r>
              <w:rPr>
                <w:rFonts w:ascii="Times New Roman" w:cs="Times New Roman" w:hint="eastAsia"/>
                <w:color w:val="auto"/>
                <w:sz w:val="26"/>
                <w:szCs w:val="26"/>
              </w:rPr>
              <w:t>2020</w:t>
            </w:r>
            <w:r>
              <w:rPr>
                <w:rFonts w:ascii="Times New Roman" w:cs="Times New Roman" w:hint="eastAsia"/>
                <w:color w:val="auto"/>
                <w:sz w:val="26"/>
                <w:szCs w:val="26"/>
              </w:rPr>
              <w:t>年</w:t>
            </w:r>
            <w:r>
              <w:rPr>
                <w:rFonts w:ascii="Times New Roman" w:cs="Times New Roman" w:hint="eastAsia"/>
                <w:color w:val="auto"/>
                <w:sz w:val="26"/>
                <w:szCs w:val="26"/>
              </w:rPr>
              <w:t>2</w:t>
            </w:r>
            <w:r>
              <w:rPr>
                <w:rFonts w:ascii="Times New Roman" w:cs="Times New Roman" w:hint="eastAsia"/>
                <w:color w:val="auto"/>
                <w:sz w:val="26"/>
                <w:szCs w:val="26"/>
              </w:rPr>
              <w:t>月）中的规定执行。在封孔完成后，按《</w:t>
            </w:r>
            <w:r w:rsidR="00AB669A">
              <w:rPr>
                <w:rFonts w:ascii="Times New Roman" w:cs="Times New Roman" w:hint="eastAsia"/>
                <w:color w:val="auto"/>
                <w:sz w:val="26"/>
                <w:szCs w:val="26"/>
              </w:rPr>
              <w:t>铀</w:t>
            </w:r>
            <w:r>
              <w:rPr>
                <w:rFonts w:ascii="Times New Roman" w:cs="Times New Roman" w:hint="eastAsia"/>
                <w:color w:val="auto"/>
                <w:sz w:val="26"/>
                <w:szCs w:val="26"/>
              </w:rPr>
              <w:t>矿地质勘查规范》（</w:t>
            </w:r>
            <w:r>
              <w:rPr>
                <w:rFonts w:ascii="Times New Roman" w:cs="Times New Roman" w:hint="eastAsia"/>
                <w:color w:val="auto"/>
                <w:sz w:val="26"/>
                <w:szCs w:val="26"/>
              </w:rPr>
              <w:t>DZ/T0199-2015</w:t>
            </w:r>
            <w:r>
              <w:rPr>
                <w:rFonts w:ascii="Times New Roman" w:cs="Times New Roman" w:hint="eastAsia"/>
                <w:color w:val="auto"/>
                <w:sz w:val="26"/>
                <w:szCs w:val="26"/>
              </w:rPr>
              <w:t>）抽取</w:t>
            </w:r>
            <w:r>
              <w:rPr>
                <w:rFonts w:ascii="Times New Roman" w:cs="Times New Roman" w:hint="eastAsia"/>
                <w:color w:val="auto"/>
                <w:sz w:val="26"/>
                <w:szCs w:val="26"/>
              </w:rPr>
              <w:t>10%</w:t>
            </w:r>
            <w:r>
              <w:rPr>
                <w:rFonts w:ascii="Times New Roman" w:cs="Times New Roman" w:hint="eastAsia"/>
                <w:color w:val="auto"/>
                <w:sz w:val="26"/>
                <w:szCs w:val="26"/>
              </w:rPr>
              <w:t>的钻孔进行封孔后检查，检查流程如下：再次钻</w:t>
            </w:r>
            <w:r w:rsidR="000D7EAF">
              <w:rPr>
                <w:rFonts w:ascii="Times New Roman" w:cs="Times New Roman" w:hint="eastAsia"/>
                <w:color w:val="auto"/>
                <w:sz w:val="26"/>
                <w:szCs w:val="26"/>
              </w:rPr>
              <w:t>取</w:t>
            </w:r>
            <w:r>
              <w:rPr>
                <w:rFonts w:ascii="Times New Roman" w:cs="Times New Roman" w:hint="eastAsia"/>
                <w:color w:val="auto"/>
                <w:sz w:val="26"/>
                <w:szCs w:val="26"/>
              </w:rPr>
              <w:t>封孔水泥</w:t>
            </w:r>
            <w:r w:rsidR="00FB75E5">
              <w:rPr>
                <w:rFonts w:ascii="Times New Roman" w:cs="Times New Roman" w:hint="eastAsia"/>
                <w:color w:val="auto"/>
                <w:sz w:val="26"/>
                <w:szCs w:val="26"/>
              </w:rPr>
              <w:t>心</w:t>
            </w:r>
            <w:r>
              <w:rPr>
                <w:rFonts w:ascii="Times New Roman" w:cs="Times New Roman" w:hint="eastAsia"/>
                <w:color w:val="auto"/>
                <w:sz w:val="26"/>
                <w:szCs w:val="26"/>
              </w:rPr>
              <w:t>，并检查水泥</w:t>
            </w:r>
            <w:r w:rsidR="00FB75E5">
              <w:rPr>
                <w:rFonts w:ascii="Times New Roman" w:cs="Times New Roman" w:hint="eastAsia"/>
                <w:color w:val="auto"/>
                <w:sz w:val="26"/>
                <w:szCs w:val="26"/>
              </w:rPr>
              <w:t>心</w:t>
            </w:r>
            <w:r>
              <w:rPr>
                <w:rFonts w:ascii="Times New Roman" w:cs="Times New Roman" w:hint="eastAsia"/>
                <w:color w:val="auto"/>
                <w:sz w:val="26"/>
                <w:szCs w:val="26"/>
              </w:rPr>
              <w:t>的完整程度、硬度、固结程度等参数，检查完成后，再次对钻孔进行全孔封孔。</w:t>
            </w:r>
          </w:p>
          <w:p w:rsidR="002C5077" w:rsidRPr="00EC0C5F" w:rsidRDefault="002C5077" w:rsidP="002C5077">
            <w:pPr>
              <w:pStyle w:val="Default"/>
              <w:spacing w:line="480" w:lineRule="exact"/>
              <w:ind w:firstLineChars="100" w:firstLine="261"/>
              <w:rPr>
                <w:rFonts w:ascii="Times New Roman" w:cs="Times New Roman"/>
                <w:color w:val="auto"/>
                <w:sz w:val="26"/>
                <w:szCs w:val="26"/>
              </w:rPr>
            </w:pPr>
            <w:r w:rsidRPr="005C7349">
              <w:rPr>
                <w:rFonts w:ascii="Times New Roman" w:cs="Times New Roman" w:hint="eastAsia"/>
                <w:b/>
                <w:color w:val="auto"/>
                <w:sz w:val="26"/>
                <w:szCs w:val="26"/>
              </w:rPr>
              <w:t>（</w:t>
            </w:r>
            <w:r>
              <w:rPr>
                <w:rFonts w:ascii="Times New Roman" w:cs="Times New Roman" w:hint="eastAsia"/>
                <w:b/>
                <w:color w:val="auto"/>
                <w:sz w:val="26"/>
                <w:szCs w:val="26"/>
              </w:rPr>
              <w:t>6</w:t>
            </w:r>
            <w:r w:rsidRPr="005C7349">
              <w:rPr>
                <w:rFonts w:ascii="Times New Roman" w:cs="Times New Roman" w:hint="eastAsia"/>
                <w:b/>
                <w:color w:val="auto"/>
                <w:sz w:val="26"/>
                <w:szCs w:val="26"/>
              </w:rPr>
              <w:t>）</w:t>
            </w:r>
            <w:r w:rsidRPr="00EC0C5F">
              <w:rPr>
                <w:rFonts w:ascii="Times New Roman" w:cs="Times New Roman" w:hint="eastAsia"/>
                <w:b/>
                <w:color w:val="auto"/>
                <w:sz w:val="26"/>
                <w:szCs w:val="26"/>
              </w:rPr>
              <w:t>场地</w:t>
            </w:r>
            <w:r>
              <w:rPr>
                <w:rFonts w:ascii="Times New Roman" w:cs="Times New Roman" w:hint="eastAsia"/>
                <w:b/>
                <w:color w:val="auto"/>
                <w:sz w:val="26"/>
                <w:szCs w:val="26"/>
              </w:rPr>
              <w:t>环境</w:t>
            </w:r>
            <w:r w:rsidRPr="00EC0C5F">
              <w:rPr>
                <w:rFonts w:ascii="Times New Roman" w:cs="Times New Roman"/>
                <w:b/>
                <w:color w:val="auto"/>
                <w:sz w:val="26"/>
                <w:szCs w:val="26"/>
              </w:rPr>
              <w:t>恢复</w:t>
            </w:r>
          </w:p>
          <w:p w:rsidR="002C5077" w:rsidRPr="00EC0C5F" w:rsidRDefault="002C5077" w:rsidP="00C12FF3">
            <w:pPr>
              <w:pStyle w:val="Default"/>
              <w:autoSpaceDE/>
              <w:autoSpaceDN/>
              <w:adjustRightInd/>
              <w:spacing w:line="480" w:lineRule="exact"/>
              <w:ind w:firstLineChars="200" w:firstLine="520"/>
              <w:jc w:val="both"/>
              <w:rPr>
                <w:rFonts w:ascii="Times New Roman" w:cs="Times New Roman"/>
                <w:color w:val="auto"/>
                <w:sz w:val="26"/>
                <w:szCs w:val="26"/>
              </w:rPr>
            </w:pPr>
            <w:r w:rsidRPr="00EC0C5F">
              <w:rPr>
                <w:rFonts w:ascii="Times New Roman" w:cs="Times New Roman"/>
                <w:color w:val="auto"/>
                <w:sz w:val="26"/>
                <w:szCs w:val="26"/>
              </w:rPr>
              <w:t>勘查施工区（点）工作结束后，及时拆除现场施工设备、物资和临时设施，清除现场各类杂物、垃圾及污染物。现场的垃圾、油污、废液、沉渣及其它固体废物应进行彻底分类清理、收集，按照</w:t>
            </w:r>
            <w:r w:rsidRPr="00EC0C5F">
              <w:rPr>
                <w:rFonts w:ascii="Times New Roman" w:cs="Times New Roman"/>
                <w:color w:val="auto"/>
                <w:sz w:val="26"/>
                <w:szCs w:val="26"/>
              </w:rPr>
              <w:t>GB18599</w:t>
            </w:r>
            <w:r w:rsidRPr="00EC0C5F">
              <w:rPr>
                <w:rFonts w:ascii="Times New Roman" w:cs="Times New Roman"/>
                <w:color w:val="auto"/>
                <w:sz w:val="26"/>
                <w:szCs w:val="26"/>
              </w:rPr>
              <w:t>等相关规定进行处理。对于现场不能处置的污染物应外运至专业处理场。</w:t>
            </w:r>
            <w:r w:rsidRPr="00EC0C5F">
              <w:rPr>
                <w:rFonts w:ascii="Times New Roman" w:cs="Times New Roman" w:hint="eastAsia"/>
                <w:color w:val="auto"/>
                <w:sz w:val="26"/>
                <w:szCs w:val="26"/>
              </w:rPr>
              <w:t>在道路和场地清理、平整后，采取深翻，松土、培土等方式对其进行场地覆土，然后进行植被恢复工作。</w:t>
            </w:r>
          </w:p>
          <w:p w:rsidR="002C5077" w:rsidRPr="005C7349" w:rsidRDefault="002C5077" w:rsidP="002C5077">
            <w:pPr>
              <w:pStyle w:val="Default"/>
              <w:ind w:firstLineChars="100" w:firstLine="261"/>
              <w:rPr>
                <w:rStyle w:val="aa"/>
                <w:rFonts w:ascii="Times New Roman"/>
                <w:b/>
                <w:color w:val="auto"/>
                <w:sz w:val="26"/>
                <w:szCs w:val="26"/>
              </w:rPr>
            </w:pPr>
            <w:r w:rsidRPr="005C7349">
              <w:rPr>
                <w:rStyle w:val="aa"/>
                <w:rFonts w:ascii="Times New Roman"/>
                <w:b/>
                <w:color w:val="auto"/>
                <w:sz w:val="26"/>
                <w:szCs w:val="26"/>
              </w:rPr>
              <w:t>（</w:t>
            </w:r>
            <w:r w:rsidRPr="005C7349">
              <w:rPr>
                <w:rStyle w:val="aa"/>
                <w:rFonts w:ascii="Times New Roman"/>
                <w:b/>
                <w:color w:val="auto"/>
                <w:sz w:val="26"/>
                <w:szCs w:val="26"/>
              </w:rPr>
              <w:t>7</w:t>
            </w:r>
            <w:r w:rsidRPr="005C7349">
              <w:rPr>
                <w:rStyle w:val="aa"/>
                <w:rFonts w:ascii="Times New Roman"/>
                <w:b/>
                <w:color w:val="auto"/>
                <w:sz w:val="26"/>
                <w:szCs w:val="26"/>
              </w:rPr>
              <w:t>）单孔施工期</w:t>
            </w:r>
          </w:p>
          <w:p w:rsidR="002C5077" w:rsidRPr="00783013" w:rsidRDefault="002C5077" w:rsidP="00C12FF3">
            <w:pPr>
              <w:pStyle w:val="Default"/>
              <w:spacing w:line="480" w:lineRule="exact"/>
              <w:ind w:firstLineChars="200" w:firstLine="560"/>
              <w:rPr>
                <w:rFonts w:ascii="Times New Roman" w:cs="Times New Roman"/>
                <w:color w:val="auto"/>
                <w:sz w:val="28"/>
                <w:szCs w:val="28"/>
              </w:rPr>
            </w:pPr>
            <w:r w:rsidRPr="00783013">
              <w:rPr>
                <w:rFonts w:ascii="Times New Roman" w:cs="Times New Roman"/>
                <w:color w:val="auto"/>
                <w:sz w:val="28"/>
                <w:szCs w:val="28"/>
              </w:rPr>
              <w:t>根据单孔深度的不同，单孔施工期一般为</w:t>
            </w:r>
            <w:r w:rsidRPr="00783013">
              <w:rPr>
                <w:rFonts w:ascii="Times New Roman" w:cs="Times New Roman"/>
                <w:color w:val="auto"/>
                <w:sz w:val="28"/>
                <w:szCs w:val="28"/>
              </w:rPr>
              <w:t>15</w:t>
            </w:r>
            <w:r w:rsidR="000D7EAF" w:rsidRPr="00783013">
              <w:rPr>
                <w:rFonts w:ascii="Times New Roman" w:cs="Times New Roman" w:hint="eastAsia"/>
                <w:color w:val="auto"/>
                <w:sz w:val="28"/>
                <w:szCs w:val="28"/>
              </w:rPr>
              <w:t>～</w:t>
            </w:r>
            <w:r w:rsidRPr="00783013">
              <w:rPr>
                <w:rFonts w:ascii="Times New Roman" w:cs="Times New Roman"/>
                <w:color w:val="auto"/>
                <w:sz w:val="28"/>
                <w:szCs w:val="28"/>
              </w:rPr>
              <w:t>30</w:t>
            </w:r>
            <w:r w:rsidRPr="00783013">
              <w:rPr>
                <w:rFonts w:ascii="Times New Roman" w:cs="Times New Roman"/>
                <w:color w:val="auto"/>
                <w:sz w:val="28"/>
                <w:szCs w:val="28"/>
              </w:rPr>
              <w:t>天。</w:t>
            </w:r>
          </w:p>
          <w:p w:rsidR="002C5077" w:rsidRPr="002C5077" w:rsidRDefault="002C5077" w:rsidP="00C12FF3">
            <w:pPr>
              <w:pStyle w:val="71"/>
              <w:adjustRightInd w:val="0"/>
              <w:snapToGrid w:val="0"/>
              <w:spacing w:before="0" w:line="480" w:lineRule="exact"/>
              <w:ind w:leftChars="0" w:left="0" w:rightChars="0" w:right="0" w:firstLineChars="200" w:firstLine="560"/>
              <w:jc w:val="both"/>
              <w:rPr>
                <w:rFonts w:cs="Times New Roman"/>
                <w:b w:val="0"/>
                <w:smallCaps w:val="0"/>
                <w:noProof w:val="0"/>
                <w:sz w:val="26"/>
                <w:szCs w:val="26"/>
              </w:rPr>
            </w:pPr>
            <w:r w:rsidRPr="002C5077">
              <w:rPr>
                <w:rFonts w:cs="Times New Roman" w:hint="eastAsia"/>
                <w:b w:val="0"/>
                <w:smallCaps w:val="0"/>
                <w:noProof w:val="0"/>
              </w:rPr>
              <w:t>钻探施工过程中工艺流程及各个阶段可能产生的污染物工序图，</w:t>
            </w:r>
            <w:r w:rsidRPr="002C5077">
              <w:rPr>
                <w:rFonts w:cs="Times New Roman"/>
                <w:b w:val="0"/>
                <w:smallCaps w:val="0"/>
                <w:noProof w:val="0"/>
              </w:rPr>
              <w:t>如图</w:t>
            </w:r>
            <w:r w:rsidRPr="002C5077">
              <w:rPr>
                <w:rFonts w:cs="Times New Roman"/>
                <w:b w:val="0"/>
                <w:smallCaps w:val="0"/>
                <w:noProof w:val="0"/>
              </w:rPr>
              <w:t>6-</w:t>
            </w:r>
            <w:r w:rsidRPr="002C5077">
              <w:rPr>
                <w:rFonts w:cs="Times New Roman" w:hint="eastAsia"/>
                <w:b w:val="0"/>
                <w:smallCaps w:val="0"/>
                <w:noProof w:val="0"/>
              </w:rPr>
              <w:t>1</w:t>
            </w:r>
            <w:r w:rsidRPr="002C5077">
              <w:rPr>
                <w:rFonts w:cs="Times New Roman"/>
                <w:b w:val="0"/>
                <w:smallCaps w:val="0"/>
                <w:noProof w:val="0"/>
              </w:rPr>
              <w:t>。</w:t>
            </w:r>
          </w:p>
          <w:p w:rsidR="00783013" w:rsidRPr="00AB7055" w:rsidRDefault="00783013" w:rsidP="00783013">
            <w:pPr>
              <w:pStyle w:val="00"/>
              <w:ind w:firstLineChars="0" w:firstLine="0"/>
              <w:rPr>
                <w:rFonts w:ascii="Times New Roman" w:hAnsi="Times New Roman"/>
                <w:b/>
              </w:rPr>
            </w:pPr>
            <w:r w:rsidRPr="00783013">
              <w:rPr>
                <w:rFonts w:asciiTheme="minorEastAsia" w:eastAsiaTheme="minorEastAsia" w:hAnsiTheme="minorEastAsia"/>
                <w:b/>
              </w:rPr>
              <w:t>“三废”</w:t>
            </w:r>
            <w:r w:rsidRPr="00AB7055">
              <w:rPr>
                <w:rFonts w:ascii="Times New Roman" w:hAnsi="Times New Roman"/>
                <w:b/>
              </w:rPr>
              <w:t>产生情况及防治措施：</w:t>
            </w:r>
          </w:p>
          <w:p w:rsidR="00783013" w:rsidRDefault="00783013" w:rsidP="00783013">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6.1</w:t>
            </w:r>
            <w:r>
              <w:rPr>
                <w:rFonts w:ascii="Times New Roman" w:cs="Times New Roman" w:hint="eastAsia"/>
                <w:b/>
                <w:color w:val="auto"/>
                <w:sz w:val="26"/>
                <w:szCs w:val="26"/>
              </w:rPr>
              <w:t>、主要污染工序</w:t>
            </w:r>
          </w:p>
          <w:p w:rsidR="00783013" w:rsidRDefault="00783013" w:rsidP="00783013">
            <w:pPr>
              <w:pStyle w:val="Default"/>
              <w:spacing w:line="480" w:lineRule="exact"/>
              <w:ind w:firstLineChars="200" w:firstLine="520"/>
              <w:rPr>
                <w:rFonts w:ascii="Times New Roman" w:cs="Times New Roman"/>
                <w:color w:val="auto"/>
                <w:sz w:val="26"/>
                <w:szCs w:val="26"/>
              </w:rPr>
            </w:pPr>
            <w:r w:rsidRPr="00AB7055">
              <w:rPr>
                <w:rFonts w:ascii="Times New Roman" w:cs="Times New Roman" w:hint="eastAsia"/>
                <w:color w:val="auto"/>
                <w:sz w:val="26"/>
                <w:szCs w:val="26"/>
              </w:rPr>
              <w:t>本项目实施过程中主要污染工序见表</w:t>
            </w:r>
            <w:r w:rsidRPr="00AB7055">
              <w:rPr>
                <w:rFonts w:ascii="Times New Roman" w:cs="Times New Roman" w:hint="eastAsia"/>
                <w:color w:val="auto"/>
                <w:sz w:val="26"/>
                <w:szCs w:val="26"/>
              </w:rPr>
              <w:t>6-1</w:t>
            </w:r>
            <w:r w:rsidRPr="00AB7055">
              <w:rPr>
                <w:rFonts w:ascii="Times New Roman" w:cs="Times New Roman" w:hint="eastAsia"/>
                <w:color w:val="auto"/>
                <w:sz w:val="26"/>
                <w:szCs w:val="26"/>
              </w:rPr>
              <w:t>。</w:t>
            </w:r>
          </w:p>
          <w:p w:rsidR="002C5077" w:rsidRPr="00783013" w:rsidRDefault="002C5077" w:rsidP="00783013">
            <w:pPr>
              <w:pStyle w:val="71"/>
              <w:adjustRightInd w:val="0"/>
              <w:snapToGrid w:val="0"/>
              <w:spacing w:line="480" w:lineRule="exact"/>
              <w:ind w:leftChars="0" w:left="0" w:rightChars="0" w:right="102"/>
              <w:jc w:val="both"/>
              <w:rPr>
                <w:sz w:val="26"/>
                <w:szCs w:val="26"/>
              </w:rPr>
            </w:pPr>
          </w:p>
          <w:p w:rsidR="002C5077" w:rsidRDefault="002C5077" w:rsidP="00073684">
            <w:pPr>
              <w:pStyle w:val="71"/>
              <w:adjustRightInd w:val="0"/>
              <w:snapToGrid w:val="0"/>
              <w:spacing w:line="480" w:lineRule="exact"/>
              <w:ind w:leftChars="0" w:left="0" w:rightChars="0" w:right="102"/>
              <w:jc w:val="both"/>
              <w:rPr>
                <w:sz w:val="26"/>
                <w:szCs w:val="26"/>
              </w:rPr>
            </w:pPr>
          </w:p>
          <w:p w:rsidR="002C5077" w:rsidRPr="00EC0C5F" w:rsidRDefault="002C5077" w:rsidP="002C5077">
            <w:pPr>
              <w:pStyle w:val="00"/>
              <w:spacing w:line="240" w:lineRule="auto"/>
              <w:ind w:firstLineChars="0" w:firstLine="0"/>
              <w:jc w:val="center"/>
              <w:rPr>
                <w:rFonts w:ascii="Times New Roman" w:hAnsi="Times New Roman"/>
              </w:rPr>
            </w:pPr>
            <w:r w:rsidRPr="00EC0C5F">
              <w:rPr>
                <w:rFonts w:ascii="Times New Roman" w:hAnsi="Times New Roman"/>
                <w:noProof/>
              </w:rPr>
              <w:lastRenderedPageBreak/>
              <w:drawing>
                <wp:inline distT="0" distB="0" distL="0" distR="0" wp14:anchorId="6A5613A2" wp14:editId="033C25D1">
                  <wp:extent cx="4752000" cy="336295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形1.jpg"/>
                          <pic:cNvPicPr/>
                        </pic:nvPicPr>
                        <pic:blipFill rotWithShape="1">
                          <a:blip r:embed="rId35" cstate="print">
                            <a:extLst>
                              <a:ext uri="{28A0092B-C50C-407E-A947-70E740481C1C}">
                                <a14:useLocalDpi xmlns:a14="http://schemas.microsoft.com/office/drawing/2010/main" val="0"/>
                              </a:ext>
                            </a:extLst>
                          </a:blip>
                          <a:srcRect t="-1" b="3827"/>
                          <a:stretch/>
                        </pic:blipFill>
                        <pic:spPr bwMode="auto">
                          <a:xfrm>
                            <a:off x="0" y="0"/>
                            <a:ext cx="4752000" cy="3362955"/>
                          </a:xfrm>
                          <a:prstGeom prst="rect">
                            <a:avLst/>
                          </a:prstGeom>
                          <a:ln>
                            <a:noFill/>
                          </a:ln>
                          <a:extLst>
                            <a:ext uri="{53640926-AAD7-44D8-BBD7-CCE9431645EC}">
                              <a14:shadowObscured xmlns:a14="http://schemas.microsoft.com/office/drawing/2010/main"/>
                            </a:ext>
                          </a:extLst>
                        </pic:spPr>
                      </pic:pic>
                    </a:graphicData>
                  </a:graphic>
                </wp:inline>
              </w:drawing>
            </w:r>
          </w:p>
          <w:p w:rsidR="002C5077" w:rsidRPr="00EC0C5F" w:rsidRDefault="002C5077" w:rsidP="002C5077">
            <w:pPr>
              <w:pStyle w:val="00"/>
              <w:ind w:firstLineChars="0" w:firstLine="0"/>
              <w:jc w:val="center"/>
              <w:rPr>
                <w:rFonts w:ascii="Times New Roman" w:hAnsi="Times New Roman"/>
                <w:sz w:val="21"/>
                <w:szCs w:val="21"/>
              </w:rPr>
            </w:pPr>
            <w:r w:rsidRPr="00EC0C5F">
              <w:rPr>
                <w:rFonts w:ascii="Times New Roman" w:hAnsi="Times New Roman" w:hint="eastAsia"/>
                <w:sz w:val="21"/>
                <w:szCs w:val="21"/>
              </w:rPr>
              <w:t>图</w:t>
            </w:r>
            <w:r w:rsidRPr="00EC0C5F">
              <w:rPr>
                <w:rFonts w:ascii="Times New Roman" w:hAnsi="Times New Roman" w:hint="eastAsia"/>
                <w:sz w:val="21"/>
                <w:szCs w:val="21"/>
              </w:rPr>
              <w:t>6-2</w:t>
            </w:r>
            <w:r>
              <w:rPr>
                <w:rFonts w:ascii="Times New Roman" w:hAnsi="Times New Roman" w:hint="eastAsia"/>
                <w:sz w:val="21"/>
                <w:szCs w:val="21"/>
              </w:rPr>
              <w:t xml:space="preserve">  </w:t>
            </w:r>
            <w:r w:rsidRPr="00EC0C5F">
              <w:rPr>
                <w:rFonts w:ascii="Times New Roman" w:hAnsi="Times New Roman" w:hint="eastAsia"/>
                <w:sz w:val="21"/>
                <w:szCs w:val="21"/>
              </w:rPr>
              <w:t>钻井工艺流程及产物环节示意图</w:t>
            </w:r>
          </w:p>
          <w:p w:rsidR="002C5077" w:rsidRDefault="002C5077" w:rsidP="002C5077">
            <w:pPr>
              <w:pStyle w:val="Default"/>
              <w:spacing w:line="480" w:lineRule="exact"/>
              <w:jc w:val="center"/>
              <w:rPr>
                <w:rFonts w:ascii="Times New Roman" w:cs="Times New Roman"/>
                <w:b/>
                <w:color w:val="auto"/>
                <w:sz w:val="26"/>
                <w:szCs w:val="26"/>
              </w:rPr>
            </w:pPr>
            <w:r w:rsidRPr="00AB7055">
              <w:rPr>
                <w:rFonts w:ascii="Times New Roman" w:cs="Times New Roman" w:hint="eastAsia"/>
                <w:b/>
                <w:color w:val="auto"/>
                <w:sz w:val="26"/>
                <w:szCs w:val="26"/>
              </w:rPr>
              <w:t>表</w:t>
            </w:r>
            <w:r w:rsidRPr="00AB7055">
              <w:rPr>
                <w:rFonts w:ascii="Times New Roman" w:cs="Times New Roman" w:hint="eastAsia"/>
                <w:b/>
                <w:color w:val="auto"/>
                <w:sz w:val="26"/>
                <w:szCs w:val="26"/>
              </w:rPr>
              <w:t xml:space="preserve">6-1 </w:t>
            </w:r>
            <w:r w:rsidRPr="00AB7055">
              <w:rPr>
                <w:rFonts w:ascii="Times New Roman" w:cs="Times New Roman" w:hint="eastAsia"/>
                <w:b/>
                <w:color w:val="auto"/>
                <w:sz w:val="26"/>
                <w:szCs w:val="26"/>
              </w:rPr>
              <w:t>主要污染工序一览表</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90" w:type="dxa"/>
                <w:left w:w="182" w:type="dxa"/>
                <w:right w:w="115" w:type="dxa"/>
              </w:tblCellMar>
              <w:tblLook w:val="04A0" w:firstRow="1" w:lastRow="0" w:firstColumn="1" w:lastColumn="0" w:noHBand="0" w:noVBand="1"/>
            </w:tblPr>
            <w:tblGrid>
              <w:gridCol w:w="860"/>
              <w:gridCol w:w="1189"/>
              <w:gridCol w:w="3119"/>
              <w:gridCol w:w="3482"/>
            </w:tblGrid>
            <w:tr w:rsidR="002C5077" w:rsidTr="00C12FF3">
              <w:trPr>
                <w:trHeight w:val="340"/>
              </w:trPr>
              <w:tc>
                <w:tcPr>
                  <w:tcW w:w="497" w:type="pct"/>
                </w:tcPr>
                <w:p w:rsidR="002C5077" w:rsidRPr="00783013" w:rsidRDefault="002C5077" w:rsidP="00C8778C">
                  <w:pPr>
                    <w:spacing w:line="259" w:lineRule="auto"/>
                    <w:rPr>
                      <w:rFonts w:ascii="Times New Roman" w:hAnsi="Times New Roman" w:cs="Times New Roman"/>
                      <w:sz w:val="21"/>
                      <w:szCs w:val="21"/>
                    </w:rPr>
                  </w:pPr>
                  <w:r w:rsidRPr="00783013">
                    <w:rPr>
                      <w:rFonts w:ascii="Times New Roman" w:hAnsi="Times New Roman" w:cs="Times New Roman"/>
                      <w:sz w:val="21"/>
                      <w:szCs w:val="21"/>
                    </w:rPr>
                    <w:t>序号</w:t>
                  </w:r>
                </w:p>
              </w:tc>
              <w:tc>
                <w:tcPr>
                  <w:tcW w:w="687" w:type="pct"/>
                </w:tcPr>
                <w:p w:rsidR="002C5077" w:rsidRPr="00783013" w:rsidRDefault="002C5077" w:rsidP="00C8778C">
                  <w:pPr>
                    <w:spacing w:line="259" w:lineRule="auto"/>
                    <w:ind w:left="134"/>
                    <w:rPr>
                      <w:rFonts w:ascii="Times New Roman" w:hAnsi="Times New Roman" w:cs="Times New Roman"/>
                      <w:sz w:val="21"/>
                      <w:szCs w:val="21"/>
                    </w:rPr>
                  </w:pPr>
                  <w:r w:rsidRPr="00783013">
                    <w:rPr>
                      <w:rFonts w:ascii="Times New Roman" w:hAnsi="Times New Roman" w:cs="Times New Roman"/>
                      <w:sz w:val="21"/>
                      <w:szCs w:val="21"/>
                    </w:rPr>
                    <w:t>污染物</w:t>
                  </w:r>
                  <w:r w:rsidRPr="00783013">
                    <w:rPr>
                      <w:rFonts w:ascii="Times New Roman" w:eastAsia="Times New Roman" w:hAnsi="Times New Roman" w:cs="Times New Roman"/>
                      <w:sz w:val="21"/>
                      <w:szCs w:val="21"/>
                    </w:rPr>
                    <w:t xml:space="preserve"> </w:t>
                  </w: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产污环节</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污染因子</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val="restart"/>
                  <w:vAlign w:val="center"/>
                </w:tcPr>
                <w:p w:rsidR="002C5077" w:rsidRPr="00783013" w:rsidRDefault="002C5077" w:rsidP="00C8778C">
                  <w:pPr>
                    <w:spacing w:line="259" w:lineRule="auto"/>
                    <w:ind w:right="69"/>
                    <w:jc w:val="center"/>
                    <w:rPr>
                      <w:rFonts w:ascii="Times New Roman" w:hAnsi="Times New Roman" w:cs="Times New Roman"/>
                      <w:sz w:val="21"/>
                      <w:szCs w:val="21"/>
                    </w:rPr>
                  </w:pPr>
                  <w:r w:rsidRPr="00783013">
                    <w:rPr>
                      <w:rFonts w:ascii="Times New Roman" w:eastAsia="Times New Roman" w:hAnsi="Times New Roman" w:cs="Times New Roman"/>
                      <w:sz w:val="21"/>
                      <w:szCs w:val="21"/>
                    </w:rPr>
                    <w:t xml:space="preserve">1 </w:t>
                  </w:r>
                </w:p>
              </w:tc>
              <w:tc>
                <w:tcPr>
                  <w:tcW w:w="687" w:type="pct"/>
                  <w:vMerge w:val="restart"/>
                  <w:vAlign w:val="center"/>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废气</w:t>
                  </w:r>
                </w:p>
              </w:tc>
              <w:tc>
                <w:tcPr>
                  <w:tcW w:w="1803"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柴油机和柴油发电机废气</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6"/>
                    <w:jc w:val="center"/>
                    <w:rPr>
                      <w:rFonts w:ascii="Times New Roman" w:hAnsi="Times New Roman" w:cs="Times New Roman"/>
                      <w:sz w:val="21"/>
                      <w:szCs w:val="21"/>
                    </w:rPr>
                  </w:pPr>
                  <w:r w:rsidRPr="00783013">
                    <w:rPr>
                      <w:rFonts w:ascii="Times New Roman" w:eastAsia="Times New Roman" w:hAnsi="Times New Roman" w:cs="Times New Roman"/>
                      <w:sz w:val="21"/>
                      <w:szCs w:val="21"/>
                    </w:rPr>
                    <w:t>SO</w:t>
                  </w:r>
                  <w:r w:rsidRPr="00783013">
                    <w:rPr>
                      <w:rFonts w:ascii="Times New Roman" w:eastAsia="Times New Roman" w:hAnsi="Times New Roman" w:cs="Times New Roman"/>
                      <w:sz w:val="21"/>
                      <w:szCs w:val="21"/>
                      <w:vertAlign w:val="subscript"/>
                    </w:rPr>
                    <w:t>2</w:t>
                  </w:r>
                  <w:r w:rsidRPr="00783013">
                    <w:rPr>
                      <w:rFonts w:ascii="Times New Roman" w:hAnsi="Times New Roman" w:cs="Times New Roman"/>
                      <w:sz w:val="21"/>
                      <w:szCs w:val="21"/>
                    </w:rPr>
                    <w:t>、</w:t>
                  </w:r>
                  <w:r w:rsidRPr="00783013">
                    <w:rPr>
                      <w:rFonts w:ascii="Times New Roman" w:eastAsia="Times New Roman" w:hAnsi="Times New Roman" w:cs="Times New Roman"/>
                      <w:sz w:val="21"/>
                      <w:szCs w:val="21"/>
                    </w:rPr>
                    <w:t>NO</w:t>
                  </w:r>
                  <w:r w:rsidRPr="00783013">
                    <w:rPr>
                      <w:rFonts w:ascii="Times New Roman" w:eastAsia="Times New Roman" w:hAnsi="Times New Roman" w:cs="Times New Roman"/>
                      <w:sz w:val="21"/>
                      <w:szCs w:val="21"/>
                      <w:vertAlign w:val="subscript"/>
                    </w:rPr>
                    <w:t>x</w:t>
                  </w:r>
                  <w:r w:rsidRPr="00783013">
                    <w:rPr>
                      <w:rFonts w:ascii="Times New Roman" w:hAnsi="Times New Roman" w:cs="Times New Roman"/>
                      <w:sz w:val="21"/>
                      <w:szCs w:val="21"/>
                    </w:rPr>
                    <w:t>、</w:t>
                  </w:r>
                  <w:r w:rsidRPr="00783013">
                    <w:rPr>
                      <w:rFonts w:ascii="Times New Roman" w:eastAsia="Times New Roman" w:hAnsi="Times New Roman" w:cs="Times New Roman"/>
                      <w:sz w:val="21"/>
                      <w:szCs w:val="21"/>
                    </w:rPr>
                    <w:t>Co</w:t>
                  </w:r>
                  <w:r w:rsidRPr="00783013">
                    <w:rPr>
                      <w:rFonts w:ascii="Times New Roman" w:hAnsi="Times New Roman" w:cs="Times New Roman"/>
                      <w:sz w:val="21"/>
                      <w:szCs w:val="21"/>
                    </w:rPr>
                    <w:t>等</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tcPr>
                <w:p w:rsidR="002C5077" w:rsidRPr="00783013" w:rsidRDefault="002C5077" w:rsidP="00C8778C">
                  <w:pPr>
                    <w:spacing w:after="160" w:line="259" w:lineRule="auto"/>
                    <w:rPr>
                      <w:rFonts w:ascii="Times New Roman" w:hAnsi="Times New Roman" w:cs="Times New Roman"/>
                      <w:sz w:val="21"/>
                      <w:szCs w:val="21"/>
                    </w:rPr>
                  </w:pPr>
                </w:p>
              </w:tc>
              <w:tc>
                <w:tcPr>
                  <w:tcW w:w="687" w:type="pct"/>
                  <w:vMerge/>
                </w:tcPr>
                <w:p w:rsidR="002C5077" w:rsidRPr="00783013" w:rsidRDefault="002C5077" w:rsidP="00C8778C">
                  <w:pPr>
                    <w:spacing w:after="160" w:line="259" w:lineRule="auto"/>
                    <w:rPr>
                      <w:rFonts w:ascii="Times New Roman" w:hAnsi="Times New Roman" w:cs="Times New Roman"/>
                      <w:sz w:val="21"/>
                      <w:szCs w:val="21"/>
                    </w:rPr>
                  </w:pPr>
                </w:p>
              </w:tc>
              <w:tc>
                <w:tcPr>
                  <w:tcW w:w="1803"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钻井过程释放极少量的氡</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6"/>
                    <w:jc w:val="center"/>
                    <w:rPr>
                      <w:rFonts w:ascii="Times New Roman" w:hAnsi="Times New Roman" w:cs="Times New Roman"/>
                      <w:sz w:val="21"/>
                      <w:szCs w:val="21"/>
                    </w:rPr>
                  </w:pPr>
                  <w:r w:rsidRPr="00783013">
                    <w:rPr>
                      <w:rFonts w:ascii="Times New Roman" w:hAnsi="Times New Roman" w:cs="Times New Roman"/>
                      <w:sz w:val="21"/>
                      <w:szCs w:val="21"/>
                    </w:rPr>
                    <w:t>氡及其子体</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tcPr>
                <w:p w:rsidR="002C5077" w:rsidRPr="00783013" w:rsidRDefault="002C5077" w:rsidP="00C8778C">
                  <w:pPr>
                    <w:spacing w:after="160" w:line="259" w:lineRule="auto"/>
                    <w:rPr>
                      <w:rFonts w:ascii="Times New Roman" w:hAnsi="Times New Roman" w:cs="Times New Roman"/>
                      <w:sz w:val="21"/>
                      <w:szCs w:val="21"/>
                    </w:rPr>
                  </w:pPr>
                </w:p>
              </w:tc>
              <w:tc>
                <w:tcPr>
                  <w:tcW w:w="687" w:type="pct"/>
                  <w:vMerge/>
                </w:tcPr>
                <w:p w:rsidR="002C5077" w:rsidRPr="00783013" w:rsidRDefault="002C5077" w:rsidP="00C8778C">
                  <w:pPr>
                    <w:spacing w:after="160" w:line="259" w:lineRule="auto"/>
                    <w:rPr>
                      <w:rFonts w:ascii="Times New Roman" w:hAnsi="Times New Roman" w:cs="Times New Roman"/>
                      <w:sz w:val="21"/>
                      <w:szCs w:val="21"/>
                    </w:rPr>
                  </w:pP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施工扬尘</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6"/>
                    <w:jc w:val="center"/>
                    <w:rPr>
                      <w:rFonts w:ascii="Times New Roman" w:hAnsi="Times New Roman" w:cs="Times New Roman"/>
                      <w:sz w:val="21"/>
                      <w:szCs w:val="21"/>
                    </w:rPr>
                  </w:pPr>
                  <w:r w:rsidRPr="00783013">
                    <w:rPr>
                      <w:rFonts w:ascii="Times New Roman" w:hAnsi="Times New Roman" w:cs="Times New Roman"/>
                      <w:sz w:val="21"/>
                      <w:szCs w:val="21"/>
                    </w:rPr>
                    <w:t>颗粒物</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tcPr>
                <w:p w:rsidR="002C5077" w:rsidRPr="00783013" w:rsidRDefault="002C5077" w:rsidP="00C8778C">
                  <w:pPr>
                    <w:spacing w:line="259" w:lineRule="auto"/>
                    <w:ind w:right="69"/>
                    <w:jc w:val="center"/>
                    <w:rPr>
                      <w:rFonts w:ascii="Times New Roman" w:hAnsi="Times New Roman" w:cs="Times New Roman"/>
                      <w:sz w:val="21"/>
                      <w:szCs w:val="21"/>
                    </w:rPr>
                  </w:pPr>
                  <w:r w:rsidRPr="00783013">
                    <w:rPr>
                      <w:rFonts w:ascii="Times New Roman" w:eastAsia="Times New Roman" w:hAnsi="Times New Roman" w:cs="Times New Roman"/>
                      <w:sz w:val="21"/>
                      <w:szCs w:val="21"/>
                    </w:rPr>
                    <w:t xml:space="preserve">2 </w:t>
                  </w:r>
                </w:p>
              </w:tc>
              <w:tc>
                <w:tcPr>
                  <w:tcW w:w="687"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废水</w:t>
                  </w: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临时生活区或租用民房</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left="35"/>
                    <w:rPr>
                      <w:rFonts w:ascii="Times New Roman" w:hAnsi="Times New Roman" w:cs="Times New Roman"/>
                      <w:sz w:val="21"/>
                      <w:szCs w:val="21"/>
                    </w:rPr>
                  </w:pPr>
                  <w:r w:rsidRPr="00783013">
                    <w:rPr>
                      <w:rFonts w:ascii="Times New Roman" w:hAnsi="Times New Roman" w:cs="Times New Roman"/>
                      <w:sz w:val="21"/>
                      <w:szCs w:val="21"/>
                    </w:rPr>
                    <w:t>生活废水（</w:t>
                  </w:r>
                  <w:r w:rsidRPr="00783013">
                    <w:rPr>
                      <w:rFonts w:ascii="Times New Roman" w:eastAsia="Times New Roman" w:hAnsi="Times New Roman" w:cs="Times New Roman"/>
                      <w:sz w:val="21"/>
                      <w:szCs w:val="21"/>
                    </w:rPr>
                    <w:t>COD</w:t>
                  </w:r>
                  <w:r w:rsidRPr="00783013">
                    <w:rPr>
                      <w:rFonts w:ascii="Times New Roman" w:hAnsi="Times New Roman" w:cs="Times New Roman"/>
                      <w:sz w:val="21"/>
                      <w:szCs w:val="21"/>
                    </w:rPr>
                    <w:t>、</w:t>
                  </w:r>
                  <w:r w:rsidRPr="00783013">
                    <w:rPr>
                      <w:rFonts w:ascii="Times New Roman" w:eastAsia="Times New Roman" w:hAnsi="Times New Roman" w:cs="Times New Roman"/>
                      <w:sz w:val="21"/>
                      <w:szCs w:val="21"/>
                    </w:rPr>
                    <w:t>NH</w:t>
                  </w:r>
                  <w:r w:rsidRPr="00783013">
                    <w:rPr>
                      <w:rFonts w:ascii="Times New Roman" w:eastAsia="Times New Roman" w:hAnsi="Times New Roman" w:cs="Times New Roman"/>
                      <w:sz w:val="21"/>
                      <w:szCs w:val="21"/>
                      <w:vertAlign w:val="subscript"/>
                    </w:rPr>
                    <w:t>3</w:t>
                  </w:r>
                  <w:r w:rsidRPr="00783013">
                    <w:rPr>
                      <w:rFonts w:ascii="Times New Roman" w:eastAsia="Times New Roman" w:hAnsi="Times New Roman" w:cs="Times New Roman"/>
                      <w:sz w:val="21"/>
                      <w:szCs w:val="21"/>
                    </w:rPr>
                    <w:t>-N</w:t>
                  </w:r>
                  <w:r w:rsidRPr="00783013">
                    <w:rPr>
                      <w:rFonts w:ascii="Times New Roman" w:hAnsi="Times New Roman" w:cs="Times New Roman"/>
                      <w:sz w:val="21"/>
                      <w:szCs w:val="21"/>
                    </w:rPr>
                    <w:t>等）</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val="restart"/>
                  <w:vAlign w:val="center"/>
                </w:tcPr>
                <w:p w:rsidR="002C5077" w:rsidRPr="00783013" w:rsidRDefault="002C5077" w:rsidP="00C8778C">
                  <w:pPr>
                    <w:spacing w:line="259" w:lineRule="auto"/>
                    <w:ind w:right="69"/>
                    <w:jc w:val="center"/>
                    <w:rPr>
                      <w:rFonts w:ascii="Times New Roman" w:hAnsi="Times New Roman" w:cs="Times New Roman"/>
                      <w:sz w:val="21"/>
                      <w:szCs w:val="21"/>
                    </w:rPr>
                  </w:pPr>
                  <w:r w:rsidRPr="00783013">
                    <w:rPr>
                      <w:rFonts w:ascii="Times New Roman" w:eastAsia="Times New Roman" w:hAnsi="Times New Roman" w:cs="Times New Roman"/>
                      <w:sz w:val="21"/>
                      <w:szCs w:val="21"/>
                    </w:rPr>
                    <w:t xml:space="preserve">3 </w:t>
                  </w:r>
                </w:p>
              </w:tc>
              <w:tc>
                <w:tcPr>
                  <w:tcW w:w="687" w:type="pct"/>
                  <w:vMerge w:val="restart"/>
                  <w:vAlign w:val="center"/>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固废</w:t>
                  </w: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钻井泥浆</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泥浆</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tcPr>
                <w:p w:rsidR="002C5077" w:rsidRPr="00783013" w:rsidRDefault="002C5077" w:rsidP="00C8778C">
                  <w:pPr>
                    <w:spacing w:after="160" w:line="259" w:lineRule="auto"/>
                    <w:rPr>
                      <w:rFonts w:ascii="Times New Roman" w:hAnsi="Times New Roman" w:cs="Times New Roman"/>
                      <w:sz w:val="21"/>
                      <w:szCs w:val="21"/>
                    </w:rPr>
                  </w:pPr>
                </w:p>
              </w:tc>
              <w:tc>
                <w:tcPr>
                  <w:tcW w:w="687" w:type="pct"/>
                  <w:vMerge/>
                </w:tcPr>
                <w:p w:rsidR="002C5077" w:rsidRPr="00783013" w:rsidRDefault="002C5077" w:rsidP="00C8778C">
                  <w:pPr>
                    <w:spacing w:after="160" w:line="259" w:lineRule="auto"/>
                    <w:rPr>
                      <w:rFonts w:ascii="Times New Roman" w:hAnsi="Times New Roman" w:cs="Times New Roman"/>
                      <w:sz w:val="21"/>
                      <w:szCs w:val="21"/>
                    </w:rPr>
                  </w:pP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废弃岩心</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废弃岩心</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vMerge/>
                </w:tcPr>
                <w:p w:rsidR="002C5077" w:rsidRPr="00783013" w:rsidRDefault="002C5077" w:rsidP="00C8778C">
                  <w:pPr>
                    <w:spacing w:after="160" w:line="259" w:lineRule="auto"/>
                    <w:rPr>
                      <w:rFonts w:ascii="Times New Roman" w:hAnsi="Times New Roman" w:cs="Times New Roman"/>
                      <w:sz w:val="21"/>
                      <w:szCs w:val="21"/>
                    </w:rPr>
                  </w:pPr>
                </w:p>
              </w:tc>
              <w:tc>
                <w:tcPr>
                  <w:tcW w:w="687" w:type="pct"/>
                  <w:vMerge/>
                </w:tcPr>
                <w:p w:rsidR="002C5077" w:rsidRPr="00783013" w:rsidRDefault="002C5077" w:rsidP="00C8778C">
                  <w:pPr>
                    <w:spacing w:after="160" w:line="259" w:lineRule="auto"/>
                    <w:rPr>
                      <w:rFonts w:ascii="Times New Roman" w:hAnsi="Times New Roman" w:cs="Times New Roman"/>
                      <w:sz w:val="21"/>
                      <w:szCs w:val="21"/>
                    </w:rPr>
                  </w:pP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临时生活区或租用民房</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生活垃圾</w:t>
                  </w:r>
                  <w:r w:rsidRPr="00783013">
                    <w:rPr>
                      <w:rFonts w:ascii="Times New Roman" w:eastAsia="Times New Roman" w:hAnsi="Times New Roman" w:cs="Times New Roman"/>
                      <w:sz w:val="21"/>
                      <w:szCs w:val="21"/>
                    </w:rPr>
                    <w:t xml:space="preserve"> </w:t>
                  </w:r>
                </w:p>
              </w:tc>
            </w:tr>
            <w:tr w:rsidR="002C5077" w:rsidTr="00C12FF3">
              <w:trPr>
                <w:trHeight w:val="340"/>
              </w:trPr>
              <w:tc>
                <w:tcPr>
                  <w:tcW w:w="497" w:type="pct"/>
                </w:tcPr>
                <w:p w:rsidR="002C5077" w:rsidRPr="00783013" w:rsidRDefault="002C5077" w:rsidP="00C8778C">
                  <w:pPr>
                    <w:spacing w:line="259" w:lineRule="auto"/>
                    <w:ind w:right="69"/>
                    <w:jc w:val="center"/>
                    <w:rPr>
                      <w:rFonts w:ascii="Times New Roman" w:hAnsi="Times New Roman" w:cs="Times New Roman"/>
                      <w:sz w:val="21"/>
                      <w:szCs w:val="21"/>
                    </w:rPr>
                  </w:pPr>
                  <w:r w:rsidRPr="00783013">
                    <w:rPr>
                      <w:rFonts w:ascii="Times New Roman" w:eastAsia="Times New Roman" w:hAnsi="Times New Roman" w:cs="Times New Roman"/>
                      <w:sz w:val="21"/>
                      <w:szCs w:val="21"/>
                    </w:rPr>
                    <w:t xml:space="preserve">4 </w:t>
                  </w:r>
                </w:p>
              </w:tc>
              <w:tc>
                <w:tcPr>
                  <w:tcW w:w="687"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噪声</w:t>
                  </w:r>
                </w:p>
              </w:tc>
              <w:tc>
                <w:tcPr>
                  <w:tcW w:w="1803" w:type="pct"/>
                </w:tcPr>
                <w:p w:rsidR="002C5077" w:rsidRPr="00783013" w:rsidRDefault="002C5077" w:rsidP="00C8778C">
                  <w:pPr>
                    <w:spacing w:line="259" w:lineRule="auto"/>
                    <w:ind w:right="68"/>
                    <w:jc w:val="center"/>
                    <w:rPr>
                      <w:rFonts w:ascii="Times New Roman" w:hAnsi="Times New Roman" w:cs="Times New Roman"/>
                      <w:sz w:val="21"/>
                      <w:szCs w:val="21"/>
                    </w:rPr>
                  </w:pPr>
                  <w:r w:rsidRPr="00783013">
                    <w:rPr>
                      <w:rFonts w:ascii="Times New Roman" w:hAnsi="Times New Roman" w:cs="Times New Roman"/>
                      <w:sz w:val="21"/>
                      <w:szCs w:val="21"/>
                    </w:rPr>
                    <w:t>动力设备、机械及人员活动</w:t>
                  </w:r>
                  <w:r w:rsidRPr="00783013">
                    <w:rPr>
                      <w:rFonts w:ascii="Times New Roman" w:eastAsia="Times New Roman" w:hAnsi="Times New Roman" w:cs="Times New Roman"/>
                      <w:sz w:val="21"/>
                      <w:szCs w:val="21"/>
                    </w:rPr>
                    <w:t xml:space="preserve"> </w:t>
                  </w:r>
                </w:p>
              </w:tc>
              <w:tc>
                <w:tcPr>
                  <w:tcW w:w="2014" w:type="pct"/>
                </w:tcPr>
                <w:p w:rsidR="002C5077" w:rsidRPr="00783013" w:rsidRDefault="002C5077" w:rsidP="00C8778C">
                  <w:pPr>
                    <w:spacing w:line="259" w:lineRule="auto"/>
                    <w:ind w:right="67"/>
                    <w:jc w:val="center"/>
                    <w:rPr>
                      <w:rFonts w:ascii="Times New Roman" w:hAnsi="Times New Roman" w:cs="Times New Roman"/>
                      <w:sz w:val="21"/>
                      <w:szCs w:val="21"/>
                    </w:rPr>
                  </w:pPr>
                  <w:r w:rsidRPr="00783013">
                    <w:rPr>
                      <w:rFonts w:ascii="Times New Roman" w:hAnsi="Times New Roman" w:cs="Times New Roman"/>
                      <w:sz w:val="21"/>
                      <w:szCs w:val="21"/>
                    </w:rPr>
                    <w:t>设备噪声</w:t>
                  </w:r>
                  <w:r w:rsidRPr="00783013">
                    <w:rPr>
                      <w:rFonts w:ascii="Times New Roman" w:eastAsia="Times New Roman" w:hAnsi="Times New Roman" w:cs="Times New Roman"/>
                      <w:sz w:val="21"/>
                      <w:szCs w:val="21"/>
                    </w:rPr>
                    <w:t xml:space="preserve"> </w:t>
                  </w:r>
                </w:p>
              </w:tc>
            </w:tr>
          </w:tbl>
          <w:p w:rsidR="002C5077" w:rsidRDefault="002C5077" w:rsidP="000D7EAF">
            <w:pPr>
              <w:pStyle w:val="Default"/>
              <w:spacing w:beforeLines="50" w:before="156" w:line="480" w:lineRule="exact"/>
              <w:rPr>
                <w:rFonts w:ascii="Times New Roman" w:cs="Times New Roman"/>
                <w:b/>
                <w:color w:val="auto"/>
                <w:sz w:val="26"/>
                <w:szCs w:val="26"/>
              </w:rPr>
            </w:pPr>
            <w:r>
              <w:rPr>
                <w:rFonts w:ascii="Times New Roman" w:cs="Times New Roman" w:hint="eastAsia"/>
                <w:b/>
                <w:color w:val="auto"/>
                <w:sz w:val="26"/>
                <w:szCs w:val="26"/>
              </w:rPr>
              <w:t>6.2</w:t>
            </w:r>
            <w:r>
              <w:rPr>
                <w:rFonts w:ascii="Times New Roman" w:cs="Times New Roman" w:hint="eastAsia"/>
                <w:b/>
                <w:color w:val="auto"/>
                <w:sz w:val="26"/>
                <w:szCs w:val="26"/>
              </w:rPr>
              <w:t>、废气</w:t>
            </w:r>
          </w:p>
          <w:p w:rsidR="002C5077" w:rsidRDefault="002C5077" w:rsidP="002C5077">
            <w:pPr>
              <w:pStyle w:val="Default"/>
              <w:spacing w:line="480" w:lineRule="exact"/>
              <w:ind w:firstLineChars="200" w:firstLine="522"/>
              <w:rPr>
                <w:rFonts w:ascii="Times New Roman" w:cs="Times New Roman"/>
                <w:b/>
                <w:color w:val="auto"/>
                <w:sz w:val="26"/>
                <w:szCs w:val="26"/>
              </w:rPr>
            </w:pPr>
            <w:r>
              <w:rPr>
                <w:rFonts w:ascii="Times New Roman" w:cs="Times New Roman" w:hint="eastAsia"/>
                <w:b/>
                <w:color w:val="auto"/>
                <w:sz w:val="26"/>
                <w:szCs w:val="26"/>
              </w:rPr>
              <w:t xml:space="preserve">6.2.1 </w:t>
            </w:r>
            <w:r w:rsidRPr="0093377D">
              <w:rPr>
                <w:rFonts w:ascii="Times New Roman" w:cs="Times New Roman" w:hint="eastAsia"/>
                <w:b/>
                <w:color w:val="auto"/>
                <w:sz w:val="26"/>
                <w:szCs w:val="26"/>
              </w:rPr>
              <w:t>燃油废气</w:t>
            </w:r>
          </w:p>
          <w:p w:rsidR="002C5077" w:rsidRPr="002C5077" w:rsidRDefault="002C5077" w:rsidP="00C12FF3">
            <w:pPr>
              <w:pStyle w:val="71"/>
              <w:adjustRightInd w:val="0"/>
              <w:snapToGrid w:val="0"/>
              <w:spacing w:before="0" w:line="480" w:lineRule="exact"/>
              <w:ind w:leftChars="0" w:left="0" w:rightChars="0" w:right="102" w:firstLineChars="200" w:firstLine="520"/>
              <w:jc w:val="both"/>
              <w:rPr>
                <w:rFonts w:cs="Times New Roman"/>
                <w:b w:val="0"/>
                <w:smallCaps w:val="0"/>
                <w:noProof w:val="0"/>
                <w:sz w:val="26"/>
                <w:szCs w:val="26"/>
              </w:rPr>
            </w:pPr>
            <w:r w:rsidRPr="002C5077">
              <w:rPr>
                <w:rFonts w:cs="Times New Roman" w:hint="eastAsia"/>
                <w:b w:val="0"/>
                <w:smallCaps w:val="0"/>
                <w:noProof w:val="0"/>
                <w:sz w:val="26"/>
                <w:szCs w:val="26"/>
              </w:rPr>
              <w:t>本项目</w:t>
            </w:r>
            <w:r w:rsidR="000D7EAF">
              <w:rPr>
                <w:rFonts w:cs="Times New Roman" w:hint="eastAsia"/>
                <w:b w:val="0"/>
                <w:smallCaps w:val="0"/>
                <w:noProof w:val="0"/>
                <w:sz w:val="26"/>
                <w:szCs w:val="26"/>
              </w:rPr>
              <w:t>使用的</w:t>
            </w:r>
            <w:r w:rsidRPr="002C5077">
              <w:rPr>
                <w:rFonts w:cs="Times New Roman" w:hint="eastAsia"/>
                <w:b w:val="0"/>
                <w:smallCaps w:val="0"/>
                <w:noProof w:val="0"/>
                <w:sz w:val="26"/>
                <w:szCs w:val="26"/>
              </w:rPr>
              <w:t>柴油发电机将产生燃油废气，主要污染物为</w:t>
            </w:r>
            <w:r w:rsidRPr="002C5077">
              <w:rPr>
                <w:rFonts w:cs="Times New Roman" w:hint="eastAsia"/>
                <w:b w:val="0"/>
                <w:smallCaps w:val="0"/>
                <w:noProof w:val="0"/>
                <w:sz w:val="26"/>
                <w:szCs w:val="26"/>
              </w:rPr>
              <w:t>SO</w:t>
            </w:r>
            <w:r w:rsidRPr="00A713E5">
              <w:rPr>
                <w:rFonts w:cs="Times New Roman" w:hint="eastAsia"/>
                <w:b w:val="0"/>
                <w:smallCaps w:val="0"/>
                <w:noProof w:val="0"/>
                <w:sz w:val="26"/>
                <w:szCs w:val="26"/>
                <w:vertAlign w:val="subscript"/>
              </w:rPr>
              <w:t>2</w:t>
            </w:r>
            <w:r w:rsidRPr="002C5077">
              <w:rPr>
                <w:rFonts w:cs="Times New Roman" w:hint="eastAsia"/>
                <w:b w:val="0"/>
                <w:smallCaps w:val="0"/>
                <w:noProof w:val="0"/>
                <w:sz w:val="26"/>
                <w:szCs w:val="26"/>
              </w:rPr>
              <w:t>、</w:t>
            </w:r>
            <w:r w:rsidRPr="002C5077">
              <w:rPr>
                <w:rFonts w:cs="Times New Roman" w:hint="eastAsia"/>
                <w:b w:val="0"/>
                <w:smallCaps w:val="0"/>
                <w:noProof w:val="0"/>
                <w:sz w:val="26"/>
                <w:szCs w:val="26"/>
              </w:rPr>
              <w:t>NOx</w:t>
            </w:r>
            <w:r w:rsidRPr="002C5077">
              <w:rPr>
                <w:rFonts w:cs="Times New Roman" w:hint="eastAsia"/>
                <w:b w:val="0"/>
                <w:smallCaps w:val="0"/>
                <w:noProof w:val="0"/>
                <w:sz w:val="26"/>
                <w:szCs w:val="26"/>
              </w:rPr>
              <w:t>、烟尘</w:t>
            </w:r>
            <w:r w:rsidR="000D7EAF" w:rsidRPr="000D7EAF">
              <w:rPr>
                <w:rFonts w:cs="Times New Roman" w:hint="eastAsia"/>
                <w:b w:val="0"/>
                <w:smallCaps w:val="0"/>
                <w:noProof w:val="0"/>
                <w:sz w:val="26"/>
                <w:szCs w:val="26"/>
              </w:rPr>
              <w:t>（颗粒物）等污染物，其燃油发电机主要包括钻机自带柴油发电机以及</w:t>
            </w:r>
          </w:p>
          <w:p w:rsidR="002C5077" w:rsidRPr="0093377D" w:rsidRDefault="002C5077" w:rsidP="00C12FF3">
            <w:pPr>
              <w:pStyle w:val="Default"/>
              <w:spacing w:line="480" w:lineRule="exact"/>
              <w:rPr>
                <w:rFonts w:ascii="Times New Roman" w:cs="Times New Roman"/>
                <w:color w:val="auto"/>
                <w:sz w:val="26"/>
                <w:szCs w:val="26"/>
              </w:rPr>
            </w:pPr>
            <w:r w:rsidRPr="0093377D">
              <w:rPr>
                <w:rFonts w:ascii="Times New Roman" w:cs="Times New Roman" w:hint="eastAsia"/>
                <w:color w:val="auto"/>
                <w:sz w:val="26"/>
                <w:szCs w:val="26"/>
              </w:rPr>
              <w:t>泥浆泵动力柴油发电机，功率分别为</w:t>
            </w:r>
            <w:r>
              <w:rPr>
                <w:rFonts w:ascii="Times New Roman" w:cs="Times New Roman" w:hint="eastAsia"/>
                <w:color w:val="auto"/>
                <w:sz w:val="26"/>
                <w:szCs w:val="26"/>
              </w:rPr>
              <w:t>75kw</w:t>
            </w:r>
            <w:r w:rsidRPr="0093377D">
              <w:rPr>
                <w:rFonts w:ascii="Times New Roman" w:cs="Times New Roman" w:hint="eastAsia"/>
                <w:color w:val="auto"/>
                <w:sz w:val="26"/>
                <w:szCs w:val="26"/>
              </w:rPr>
              <w:t>及</w:t>
            </w:r>
            <w:r w:rsidRPr="0093377D">
              <w:rPr>
                <w:rFonts w:ascii="Times New Roman" w:cs="Times New Roman" w:hint="eastAsia"/>
                <w:color w:val="auto"/>
                <w:sz w:val="26"/>
                <w:szCs w:val="26"/>
              </w:rPr>
              <w:t>10kw</w:t>
            </w:r>
            <w:r w:rsidRPr="0093377D">
              <w:rPr>
                <w:rFonts w:ascii="Times New Roman" w:cs="Times New Roman" w:hint="eastAsia"/>
                <w:color w:val="auto"/>
                <w:sz w:val="26"/>
                <w:szCs w:val="26"/>
              </w:rPr>
              <w:t>，以单个机组二者同时运行计算废气产生量，发电机耗油率按</w:t>
            </w:r>
            <w:r w:rsidRPr="0093377D">
              <w:rPr>
                <w:rFonts w:ascii="Times New Roman" w:cs="Times New Roman" w:hint="eastAsia"/>
                <w:color w:val="auto"/>
                <w:sz w:val="26"/>
                <w:szCs w:val="26"/>
              </w:rPr>
              <w:t>0.208kg/h</w:t>
            </w:r>
            <w:r w:rsidRPr="0093377D">
              <w:rPr>
                <w:rFonts w:ascii="Times New Roman" w:cs="Times New Roman" w:hint="eastAsia"/>
                <w:color w:val="auto"/>
                <w:sz w:val="26"/>
                <w:szCs w:val="26"/>
              </w:rPr>
              <w:t>•</w:t>
            </w:r>
            <w:r>
              <w:rPr>
                <w:rFonts w:ascii="Times New Roman" w:cs="Times New Roman" w:hint="eastAsia"/>
                <w:color w:val="auto"/>
                <w:sz w:val="26"/>
                <w:szCs w:val="26"/>
              </w:rPr>
              <w:t>kw</w:t>
            </w:r>
            <w:r w:rsidRPr="0093377D">
              <w:rPr>
                <w:rFonts w:ascii="Times New Roman" w:cs="Times New Roman" w:hint="eastAsia"/>
                <w:color w:val="auto"/>
                <w:sz w:val="26"/>
                <w:szCs w:val="26"/>
              </w:rPr>
              <w:t>计，燃油采用含硫率低于</w:t>
            </w:r>
            <w:r w:rsidRPr="0093377D">
              <w:rPr>
                <w:rFonts w:ascii="Times New Roman" w:cs="Times New Roman" w:hint="eastAsia"/>
                <w:color w:val="auto"/>
                <w:sz w:val="26"/>
                <w:szCs w:val="26"/>
              </w:rPr>
              <w:t>0.2%</w:t>
            </w:r>
            <w:r>
              <w:rPr>
                <w:rFonts w:ascii="Times New Roman" w:cs="Times New Roman" w:hint="eastAsia"/>
                <w:color w:val="auto"/>
                <w:sz w:val="26"/>
                <w:szCs w:val="26"/>
              </w:rPr>
              <w:t>的轻质柴油，柴油密度</w:t>
            </w:r>
            <w:r w:rsidRPr="0093377D">
              <w:rPr>
                <w:rFonts w:ascii="Times New Roman" w:cs="Times New Roman" w:hint="eastAsia"/>
                <w:color w:val="auto"/>
                <w:sz w:val="26"/>
                <w:szCs w:val="26"/>
              </w:rPr>
              <w:t>0.85kg/L</w:t>
            </w:r>
            <w:r w:rsidRPr="0093377D">
              <w:rPr>
                <w:rFonts w:ascii="Times New Roman" w:cs="Times New Roman" w:hint="eastAsia"/>
                <w:color w:val="auto"/>
                <w:sz w:val="26"/>
                <w:szCs w:val="26"/>
              </w:rPr>
              <w:t>计，废气量按</w:t>
            </w:r>
            <w:r>
              <w:rPr>
                <w:rFonts w:ascii="Times New Roman" w:cs="Times New Roman" w:hint="eastAsia"/>
                <w:color w:val="auto"/>
                <w:sz w:val="26"/>
                <w:szCs w:val="26"/>
              </w:rPr>
              <w:t>13m</w:t>
            </w:r>
            <w:r w:rsidRPr="001E53AD">
              <w:rPr>
                <w:rFonts w:ascii="Times New Roman" w:cs="Times New Roman" w:hint="eastAsia"/>
                <w:color w:val="auto"/>
                <w:sz w:val="26"/>
                <w:szCs w:val="26"/>
                <w:vertAlign w:val="superscript"/>
              </w:rPr>
              <w:t>3</w:t>
            </w:r>
            <w:r>
              <w:rPr>
                <w:rFonts w:ascii="Times New Roman" w:cs="Times New Roman" w:hint="eastAsia"/>
                <w:color w:val="auto"/>
                <w:sz w:val="26"/>
                <w:szCs w:val="26"/>
              </w:rPr>
              <w:t>/kg</w:t>
            </w:r>
            <w:r w:rsidRPr="0093377D">
              <w:rPr>
                <w:rFonts w:ascii="Times New Roman" w:cs="Times New Roman" w:hint="eastAsia"/>
                <w:color w:val="auto"/>
                <w:sz w:val="26"/>
                <w:szCs w:val="26"/>
              </w:rPr>
              <w:t>计，烟尘（颗粒物）排</w:t>
            </w:r>
            <w:r w:rsidRPr="0093377D">
              <w:rPr>
                <w:rFonts w:ascii="Times New Roman" w:cs="Times New Roman" w:hint="eastAsia"/>
                <w:color w:val="auto"/>
                <w:sz w:val="26"/>
                <w:szCs w:val="26"/>
              </w:rPr>
              <w:lastRenderedPageBreak/>
              <w:t>放量按</w:t>
            </w:r>
            <w:r>
              <w:rPr>
                <w:rFonts w:ascii="Times New Roman" w:cs="Times New Roman" w:hint="eastAsia"/>
                <w:color w:val="auto"/>
                <w:sz w:val="26"/>
                <w:szCs w:val="26"/>
              </w:rPr>
              <w:t>1.0g/kg</w:t>
            </w:r>
            <w:r w:rsidRPr="0093377D">
              <w:rPr>
                <w:rFonts w:ascii="Times New Roman" w:cs="Times New Roman" w:hint="eastAsia"/>
                <w:color w:val="auto"/>
                <w:sz w:val="26"/>
                <w:szCs w:val="26"/>
              </w:rPr>
              <w:t>计算。</w:t>
            </w:r>
          </w:p>
          <w:p w:rsidR="002C5077" w:rsidRPr="0093377D" w:rsidRDefault="00783013" w:rsidP="00C12FF3">
            <w:pPr>
              <w:pStyle w:val="Default"/>
              <w:spacing w:line="480" w:lineRule="exact"/>
              <w:ind w:firstLineChars="200" w:firstLine="520"/>
              <w:rPr>
                <w:rFonts w:ascii="Times New Roman" w:cs="Times New Roman"/>
                <w:color w:val="auto"/>
                <w:sz w:val="26"/>
                <w:szCs w:val="26"/>
              </w:rPr>
            </w:pPr>
            <w:r>
              <w:rPr>
                <w:rFonts w:ascii="Times New Roman" w:cs="Times New Roman" w:hint="eastAsia"/>
                <w:color w:val="auto"/>
                <w:sz w:val="26"/>
                <w:szCs w:val="26"/>
              </w:rPr>
              <w:t>参考燃料燃烧排放污染物物料衡算办法计算，</w:t>
            </w:r>
            <w:r w:rsidR="002C5077">
              <w:rPr>
                <w:rFonts w:ascii="Times New Roman" w:cs="Times New Roman" w:hint="eastAsia"/>
                <w:color w:val="auto"/>
                <w:sz w:val="26"/>
                <w:szCs w:val="26"/>
              </w:rPr>
              <w:t>SO</w:t>
            </w:r>
            <w:r w:rsidR="002C5077" w:rsidRPr="001E53AD">
              <w:rPr>
                <w:rFonts w:ascii="Times New Roman" w:cs="Times New Roman" w:hint="eastAsia"/>
                <w:color w:val="auto"/>
                <w:sz w:val="26"/>
                <w:szCs w:val="26"/>
                <w:vertAlign w:val="subscript"/>
              </w:rPr>
              <w:t>2</w:t>
            </w:r>
            <w:r w:rsidR="002C5077" w:rsidRPr="0093377D">
              <w:rPr>
                <w:rFonts w:ascii="Times New Roman" w:cs="Times New Roman" w:hint="eastAsia"/>
                <w:color w:val="auto"/>
                <w:sz w:val="26"/>
                <w:szCs w:val="26"/>
              </w:rPr>
              <w:t>产生量计算方法如下：</w:t>
            </w:r>
          </w:p>
          <w:p w:rsidR="002C5077" w:rsidRPr="00BF0263" w:rsidRDefault="002C5077" w:rsidP="00C12FF3">
            <w:pPr>
              <w:pStyle w:val="Default"/>
              <w:spacing w:line="48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SO</w:t>
            </w:r>
            <w:r w:rsidRPr="001E53A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Cso</w:t>
            </w:r>
            <w:r w:rsidRPr="001E53A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=2</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B</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S(1-</w:t>
            </w:r>
            <w:r w:rsidRPr="00BF0263">
              <w:rPr>
                <w:rFonts w:ascii="Times New Roman" w:cs="Times New Roman"/>
                <w:color w:val="auto"/>
                <w:sz w:val="26"/>
                <w:szCs w:val="26"/>
              </w:rPr>
              <w:t>η</w:t>
            </w:r>
            <w:r w:rsidRPr="0093377D">
              <w:rPr>
                <w:rFonts w:ascii="Times New Roman" w:cs="Times New Roman" w:hint="eastAsia"/>
                <w:color w:val="auto"/>
                <w:sz w:val="26"/>
                <w:szCs w:val="26"/>
              </w:rPr>
              <w:t xml:space="preserve">)                         </w:t>
            </w:r>
            <w:r>
              <w:rPr>
                <w:rFonts w:ascii="Times New Roman" w:cs="Times New Roman" w:hint="eastAsia"/>
                <w:color w:val="auto"/>
                <w:sz w:val="26"/>
                <w:szCs w:val="26"/>
              </w:rPr>
              <w:t xml:space="preserve">    </w:t>
            </w:r>
            <w:r w:rsidRPr="0093377D">
              <w:rPr>
                <w:rFonts w:ascii="Times New Roman" w:cs="Times New Roman" w:hint="eastAsia"/>
                <w:color w:val="auto"/>
                <w:sz w:val="26"/>
                <w:szCs w:val="26"/>
              </w:rPr>
              <w:t xml:space="preserve">     </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6-1</w:t>
            </w:r>
            <w:r w:rsidRPr="0093377D">
              <w:rPr>
                <w:rFonts w:ascii="Times New Roman" w:cs="Times New Roman" w:hint="eastAsia"/>
                <w:color w:val="auto"/>
                <w:sz w:val="26"/>
                <w:szCs w:val="26"/>
              </w:rPr>
              <w:t>）式中：</w:t>
            </w:r>
            <w:r w:rsidRPr="00BF0263">
              <w:rPr>
                <w:rFonts w:ascii="Times New Roman" w:cs="Times New Roman"/>
                <w:color w:val="auto"/>
                <w:sz w:val="26"/>
                <w:szCs w:val="26"/>
              </w:rPr>
              <w:t>Cso</w:t>
            </w:r>
            <w:r w:rsidRPr="00BF0263">
              <w:rPr>
                <w:rFonts w:ascii="Times New Roman" w:cs="Times New Roman"/>
                <w:color w:val="auto"/>
                <w:sz w:val="26"/>
                <w:szCs w:val="26"/>
                <w:vertAlign w:val="subscript"/>
              </w:rPr>
              <w:t>2</w:t>
            </w:r>
            <w:r w:rsidRPr="00BF0263">
              <w:rPr>
                <w:rFonts w:ascii="Times New Roman" w:cs="Times New Roman"/>
                <w:color w:val="auto"/>
                <w:sz w:val="26"/>
                <w:szCs w:val="26"/>
              </w:rPr>
              <w:t>—SO</w:t>
            </w:r>
            <w:r w:rsidRPr="00BF0263">
              <w:rPr>
                <w:rFonts w:ascii="Times New Roman" w:cs="Times New Roman"/>
                <w:color w:val="auto"/>
                <w:sz w:val="26"/>
                <w:szCs w:val="26"/>
                <w:vertAlign w:val="subscript"/>
              </w:rPr>
              <w:t>2</w:t>
            </w:r>
            <w:r w:rsidRPr="00BF0263">
              <w:rPr>
                <w:rFonts w:ascii="Times New Roman" w:cs="Times New Roman"/>
                <w:color w:val="auto"/>
                <w:sz w:val="26"/>
                <w:szCs w:val="26"/>
              </w:rPr>
              <w:t>排放量，</w:t>
            </w:r>
            <w:r w:rsidRPr="00BF0263">
              <w:rPr>
                <w:rFonts w:ascii="Times New Roman" w:cs="Times New Roman"/>
                <w:color w:val="auto"/>
                <w:sz w:val="26"/>
                <w:szCs w:val="26"/>
              </w:rPr>
              <w:t>kg/h</w:t>
            </w:r>
            <w:r w:rsidRPr="00BF0263">
              <w:rPr>
                <w:rFonts w:ascii="Times New Roman" w:cs="Times New Roman"/>
                <w:color w:val="auto"/>
                <w:sz w:val="26"/>
                <w:szCs w:val="26"/>
              </w:rPr>
              <w:t>；</w:t>
            </w:r>
          </w:p>
          <w:p w:rsidR="002C5077" w:rsidRPr="00BF0263"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B—</w:t>
            </w:r>
            <w:r w:rsidRPr="00BF0263">
              <w:rPr>
                <w:rFonts w:ascii="Times New Roman" w:cs="Times New Roman"/>
                <w:color w:val="auto"/>
                <w:sz w:val="26"/>
                <w:szCs w:val="26"/>
              </w:rPr>
              <w:t>消耗的燃料量，</w:t>
            </w:r>
            <w:r w:rsidRPr="00BF0263">
              <w:rPr>
                <w:rFonts w:ascii="Times New Roman" w:cs="Times New Roman"/>
                <w:color w:val="auto"/>
                <w:sz w:val="26"/>
                <w:szCs w:val="26"/>
              </w:rPr>
              <w:t>kg/h</w:t>
            </w:r>
            <w:r w:rsidRPr="00BF0263">
              <w:rPr>
                <w:rFonts w:ascii="Times New Roman" w:cs="Times New Roman"/>
                <w:color w:val="auto"/>
                <w:sz w:val="26"/>
                <w:szCs w:val="26"/>
              </w:rPr>
              <w:t>；</w:t>
            </w:r>
          </w:p>
          <w:p w:rsidR="002C5077" w:rsidRPr="00BF0263"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S—</w:t>
            </w:r>
            <w:r w:rsidRPr="00BF0263">
              <w:rPr>
                <w:rFonts w:ascii="Times New Roman" w:cs="Times New Roman"/>
                <w:color w:val="auto"/>
                <w:sz w:val="26"/>
                <w:szCs w:val="26"/>
              </w:rPr>
              <w:t>燃料中的全硫分含量，</w:t>
            </w:r>
            <w:r w:rsidRPr="00BF0263">
              <w:rPr>
                <w:rFonts w:ascii="Times New Roman" w:cs="Times New Roman"/>
                <w:color w:val="auto"/>
                <w:sz w:val="26"/>
                <w:szCs w:val="26"/>
              </w:rPr>
              <w:t>%</w:t>
            </w:r>
            <w:r w:rsidRPr="00BF0263">
              <w:rPr>
                <w:rFonts w:ascii="Times New Roman" w:cs="Times New Roman"/>
                <w:color w:val="auto"/>
                <w:sz w:val="26"/>
                <w:szCs w:val="26"/>
              </w:rPr>
              <w:t>；</w:t>
            </w:r>
          </w:p>
          <w:p w:rsidR="002C5077" w:rsidRPr="0093377D"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η—</w:t>
            </w:r>
            <w:r w:rsidRPr="00BF0263">
              <w:rPr>
                <w:rFonts w:ascii="Times New Roman" w:cs="Times New Roman"/>
                <w:color w:val="auto"/>
                <w:sz w:val="26"/>
                <w:szCs w:val="26"/>
              </w:rPr>
              <w:t>二氧化硫去除率，</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（本项目选</w:t>
            </w:r>
            <w:r w:rsidRPr="0093377D">
              <w:rPr>
                <w:rFonts w:ascii="Times New Roman" w:cs="Times New Roman" w:hint="eastAsia"/>
                <w:color w:val="auto"/>
                <w:sz w:val="26"/>
                <w:szCs w:val="26"/>
              </w:rPr>
              <w:t>0</w:t>
            </w:r>
            <w:r w:rsidRPr="0093377D">
              <w:rPr>
                <w:rFonts w:ascii="Times New Roman" w:cs="Times New Roman" w:hint="eastAsia"/>
                <w:color w:val="auto"/>
                <w:sz w:val="26"/>
                <w:szCs w:val="26"/>
              </w:rPr>
              <w:t>）。</w:t>
            </w:r>
          </w:p>
          <w:p w:rsidR="002C5077" w:rsidRPr="0093377D" w:rsidRDefault="002C5077" w:rsidP="00C12FF3">
            <w:pPr>
              <w:pStyle w:val="Default"/>
              <w:spacing w:line="48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参考燃料燃烧排放污染物物料衡算办法计算，其</w:t>
            </w:r>
            <w:r>
              <w:rPr>
                <w:rFonts w:ascii="Times New Roman" w:cs="Times New Roman" w:hint="eastAsia"/>
                <w:color w:val="auto"/>
                <w:sz w:val="26"/>
                <w:szCs w:val="26"/>
              </w:rPr>
              <w:t>NO</w:t>
            </w:r>
            <w:r w:rsidRPr="00922CF7">
              <w:rPr>
                <w:rFonts w:ascii="Times New Roman" w:cs="Times New Roman" w:hint="eastAsia"/>
                <w:color w:val="auto"/>
                <w:sz w:val="26"/>
                <w:szCs w:val="26"/>
                <w:vertAlign w:val="subscript"/>
              </w:rPr>
              <w:t>x</w:t>
            </w:r>
            <w:r w:rsidRPr="0093377D">
              <w:rPr>
                <w:rFonts w:ascii="Times New Roman" w:cs="Times New Roman" w:hint="eastAsia"/>
                <w:color w:val="auto"/>
                <w:sz w:val="26"/>
                <w:szCs w:val="26"/>
              </w:rPr>
              <w:t>产生量计算方法如下：</w:t>
            </w:r>
          </w:p>
          <w:p w:rsidR="00545ED9" w:rsidRDefault="002C5077" w:rsidP="00C12FF3">
            <w:pPr>
              <w:pStyle w:val="Default"/>
              <w:spacing w:line="48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N</w:t>
            </w:r>
            <w:r w:rsidRPr="00BF0263">
              <w:rPr>
                <w:rFonts w:ascii="Times New Roman" w:cs="Times New Roman"/>
                <w:color w:val="auto"/>
                <w:sz w:val="26"/>
                <w:szCs w:val="26"/>
              </w:rPr>
              <w:t>O</w:t>
            </w:r>
            <w:r w:rsidRPr="00922CF7">
              <w:rPr>
                <w:rFonts w:ascii="Times New Roman" w:cs="Times New Roman"/>
                <w:color w:val="auto"/>
                <w:sz w:val="26"/>
                <w:szCs w:val="26"/>
                <w:vertAlign w:val="subscript"/>
              </w:rPr>
              <w:t>x</w:t>
            </w:r>
            <w:r w:rsidRPr="00BF0263">
              <w:rPr>
                <w:rFonts w:ascii="Times New Roman" w:cs="Times New Roman"/>
                <w:color w:val="auto"/>
                <w:sz w:val="26"/>
                <w:szCs w:val="26"/>
              </w:rPr>
              <w:t>：</w:t>
            </w:r>
            <w:r w:rsidRPr="00BF0263">
              <w:rPr>
                <w:rFonts w:ascii="Times New Roman" w:cs="Times New Roman"/>
                <w:color w:val="auto"/>
                <w:sz w:val="26"/>
                <w:szCs w:val="26"/>
              </w:rPr>
              <w:t>GNO</w:t>
            </w:r>
            <w:r w:rsidRPr="00922CF7">
              <w:rPr>
                <w:rFonts w:ascii="Times New Roman" w:cs="Times New Roman"/>
                <w:color w:val="auto"/>
                <w:sz w:val="26"/>
                <w:szCs w:val="26"/>
                <w:vertAlign w:val="subscript"/>
              </w:rPr>
              <w:t>x</w:t>
            </w:r>
            <w:r w:rsidRPr="00BF0263">
              <w:rPr>
                <w:rFonts w:ascii="Times New Roman" w:cs="Times New Roman"/>
                <w:color w:val="auto"/>
                <w:sz w:val="26"/>
                <w:szCs w:val="26"/>
              </w:rPr>
              <w:t>=1.63×B×</w:t>
            </w:r>
            <w:r w:rsidRPr="00BF0263">
              <w:rPr>
                <w:rFonts w:ascii="Times New Roman" w:cs="Times New Roman"/>
                <w:color w:val="auto"/>
                <w:sz w:val="26"/>
                <w:szCs w:val="26"/>
              </w:rPr>
              <w:t>（</w:t>
            </w:r>
            <w:r w:rsidRPr="00BF0263">
              <w:rPr>
                <w:rFonts w:ascii="Times New Roman" w:cs="Times New Roman"/>
                <w:color w:val="auto"/>
                <w:sz w:val="26"/>
                <w:szCs w:val="26"/>
              </w:rPr>
              <w:t>N×β+0.000938</w:t>
            </w:r>
            <w:r w:rsidRPr="00BF0263">
              <w:rPr>
                <w:rFonts w:ascii="Times New Roman" w:cs="Times New Roman"/>
                <w:color w:val="auto"/>
                <w:sz w:val="26"/>
                <w:szCs w:val="26"/>
              </w:rPr>
              <w:t>）</w:t>
            </w:r>
            <w:r w:rsidRPr="00BF0263">
              <w:rPr>
                <w:rFonts w:ascii="Times New Roman" w:cs="Times New Roman"/>
                <w:color w:val="auto"/>
                <w:sz w:val="26"/>
                <w:szCs w:val="26"/>
              </w:rPr>
              <w:t xml:space="preserve">                  </w:t>
            </w:r>
            <w:r>
              <w:rPr>
                <w:rFonts w:ascii="Times New Roman" w:cs="Times New Roman" w:hint="eastAsia"/>
                <w:color w:val="auto"/>
                <w:sz w:val="26"/>
                <w:szCs w:val="26"/>
              </w:rPr>
              <w:t xml:space="preserve"> </w:t>
            </w:r>
            <w:r w:rsidRPr="00BF0263">
              <w:rPr>
                <w:rFonts w:ascii="Times New Roman" w:cs="Times New Roman"/>
                <w:color w:val="auto"/>
                <w:sz w:val="26"/>
                <w:szCs w:val="26"/>
              </w:rPr>
              <w:t>（</w:t>
            </w:r>
            <w:r w:rsidRPr="00BF0263">
              <w:rPr>
                <w:rFonts w:ascii="Times New Roman" w:cs="Times New Roman"/>
                <w:color w:val="auto"/>
                <w:sz w:val="26"/>
                <w:szCs w:val="26"/>
              </w:rPr>
              <w:t>6-2</w:t>
            </w:r>
            <w:r w:rsidRPr="00BF0263">
              <w:rPr>
                <w:rFonts w:ascii="Times New Roman" w:cs="Times New Roman"/>
                <w:color w:val="auto"/>
                <w:sz w:val="26"/>
                <w:szCs w:val="26"/>
              </w:rPr>
              <w:t>）</w:t>
            </w:r>
          </w:p>
          <w:p w:rsidR="002C5077" w:rsidRPr="00BF0263" w:rsidRDefault="002C5077" w:rsidP="00C12FF3">
            <w:pPr>
              <w:pStyle w:val="Default"/>
              <w:spacing w:line="480" w:lineRule="exact"/>
              <w:ind w:firstLineChars="200" w:firstLine="520"/>
              <w:rPr>
                <w:rFonts w:ascii="Times New Roman" w:cs="Times New Roman"/>
                <w:color w:val="auto"/>
                <w:sz w:val="26"/>
                <w:szCs w:val="26"/>
              </w:rPr>
            </w:pPr>
            <w:r w:rsidRPr="00BF0263">
              <w:rPr>
                <w:rFonts w:ascii="Times New Roman" w:cs="Times New Roman"/>
                <w:color w:val="auto"/>
                <w:sz w:val="26"/>
                <w:szCs w:val="26"/>
              </w:rPr>
              <w:t>式中：</w:t>
            </w:r>
            <w:r w:rsidRPr="00BF0263">
              <w:rPr>
                <w:rFonts w:ascii="Times New Roman" w:cs="Times New Roman"/>
                <w:color w:val="auto"/>
                <w:sz w:val="26"/>
                <w:szCs w:val="26"/>
              </w:rPr>
              <w:t>GNOx—</w:t>
            </w:r>
            <w:r w:rsidRPr="00BF0263">
              <w:rPr>
                <w:rFonts w:ascii="Times New Roman" w:cs="Times New Roman"/>
                <w:color w:val="auto"/>
                <w:sz w:val="26"/>
                <w:szCs w:val="26"/>
              </w:rPr>
              <w:t>氮氧化物排放量，</w:t>
            </w:r>
            <w:r w:rsidRPr="00BF0263">
              <w:rPr>
                <w:rFonts w:ascii="Times New Roman" w:cs="Times New Roman"/>
                <w:color w:val="auto"/>
                <w:sz w:val="26"/>
                <w:szCs w:val="26"/>
              </w:rPr>
              <w:t>kg/h</w:t>
            </w:r>
            <w:r w:rsidRPr="00BF0263">
              <w:rPr>
                <w:rFonts w:ascii="Times New Roman" w:cs="Times New Roman"/>
                <w:color w:val="auto"/>
                <w:sz w:val="26"/>
                <w:szCs w:val="26"/>
              </w:rPr>
              <w:t>；</w:t>
            </w:r>
          </w:p>
          <w:p w:rsidR="002C5077" w:rsidRPr="00BF0263"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B—</w:t>
            </w:r>
            <w:r w:rsidRPr="00BF0263">
              <w:rPr>
                <w:rFonts w:ascii="Times New Roman" w:cs="Times New Roman"/>
                <w:color w:val="auto"/>
                <w:sz w:val="26"/>
                <w:szCs w:val="26"/>
              </w:rPr>
              <w:t>消耗的燃料量，</w:t>
            </w:r>
            <w:r w:rsidRPr="00BF0263">
              <w:rPr>
                <w:rFonts w:ascii="Times New Roman" w:cs="Times New Roman"/>
                <w:color w:val="auto"/>
                <w:sz w:val="26"/>
                <w:szCs w:val="26"/>
              </w:rPr>
              <w:t>kg/h</w:t>
            </w:r>
            <w:r w:rsidRPr="00BF0263">
              <w:rPr>
                <w:rFonts w:ascii="Times New Roman" w:cs="Times New Roman"/>
                <w:color w:val="auto"/>
                <w:sz w:val="26"/>
                <w:szCs w:val="26"/>
              </w:rPr>
              <w:t>；</w:t>
            </w:r>
          </w:p>
          <w:p w:rsidR="002C5077" w:rsidRPr="00BF0263"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N—</w:t>
            </w:r>
            <w:r w:rsidRPr="00BF0263">
              <w:rPr>
                <w:rFonts w:ascii="Times New Roman" w:cs="Times New Roman"/>
                <w:color w:val="auto"/>
                <w:sz w:val="26"/>
                <w:szCs w:val="26"/>
              </w:rPr>
              <w:t>燃料中的含氮量，</w:t>
            </w:r>
            <w:r w:rsidRPr="00BF0263">
              <w:rPr>
                <w:rFonts w:ascii="Times New Roman" w:cs="Times New Roman"/>
                <w:color w:val="auto"/>
                <w:sz w:val="26"/>
                <w:szCs w:val="26"/>
              </w:rPr>
              <w:t>%</w:t>
            </w:r>
            <w:r w:rsidRPr="00BF0263">
              <w:rPr>
                <w:rFonts w:ascii="Times New Roman" w:cs="Times New Roman"/>
                <w:color w:val="auto"/>
                <w:sz w:val="26"/>
                <w:szCs w:val="26"/>
              </w:rPr>
              <w:t>（本项目选</w:t>
            </w:r>
            <w:r w:rsidRPr="00BF0263">
              <w:rPr>
                <w:rFonts w:ascii="Times New Roman" w:cs="Times New Roman"/>
                <w:color w:val="auto"/>
                <w:sz w:val="26"/>
                <w:szCs w:val="26"/>
              </w:rPr>
              <w:t>0.02%</w:t>
            </w:r>
            <w:r w:rsidRPr="00BF0263">
              <w:rPr>
                <w:rFonts w:ascii="Times New Roman" w:cs="Times New Roman"/>
                <w:color w:val="auto"/>
                <w:sz w:val="26"/>
                <w:szCs w:val="26"/>
              </w:rPr>
              <w:t>）；</w:t>
            </w:r>
          </w:p>
          <w:p w:rsidR="002C5077" w:rsidRPr="001E53AD" w:rsidRDefault="002C5077" w:rsidP="00C12FF3">
            <w:pPr>
              <w:pStyle w:val="Default"/>
              <w:spacing w:line="48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β—</w:t>
            </w:r>
            <w:r w:rsidRPr="00BF0263">
              <w:rPr>
                <w:rFonts w:ascii="Times New Roman" w:cs="Times New Roman"/>
                <w:color w:val="auto"/>
                <w:sz w:val="26"/>
                <w:szCs w:val="26"/>
              </w:rPr>
              <w:t>燃料中氮的转化</w:t>
            </w:r>
            <w:r w:rsidRPr="001E53AD">
              <w:rPr>
                <w:rFonts w:ascii="Times New Roman" w:cs="Times New Roman" w:hint="eastAsia"/>
                <w:color w:val="auto"/>
                <w:sz w:val="26"/>
                <w:szCs w:val="26"/>
              </w:rPr>
              <w:t>率，</w:t>
            </w:r>
            <w:r w:rsidRPr="001E53AD">
              <w:rPr>
                <w:rFonts w:ascii="Times New Roman" w:cs="Times New Roman" w:hint="eastAsia"/>
                <w:color w:val="auto"/>
                <w:sz w:val="26"/>
                <w:szCs w:val="26"/>
              </w:rPr>
              <w:t>%</w:t>
            </w:r>
            <w:r w:rsidRPr="001E53AD">
              <w:rPr>
                <w:rFonts w:ascii="Times New Roman" w:cs="Times New Roman" w:hint="eastAsia"/>
                <w:color w:val="auto"/>
                <w:sz w:val="26"/>
                <w:szCs w:val="26"/>
              </w:rPr>
              <w:t>（本项目选</w:t>
            </w:r>
            <w:r w:rsidRPr="001E53AD">
              <w:rPr>
                <w:rFonts w:ascii="Times New Roman" w:cs="Times New Roman" w:hint="eastAsia"/>
                <w:color w:val="auto"/>
                <w:sz w:val="26"/>
                <w:szCs w:val="26"/>
              </w:rPr>
              <w:t>40%</w:t>
            </w:r>
            <w:r w:rsidRPr="001E53AD">
              <w:rPr>
                <w:rFonts w:ascii="Times New Roman" w:cs="Times New Roman" w:hint="eastAsia"/>
                <w:color w:val="auto"/>
                <w:sz w:val="26"/>
                <w:szCs w:val="26"/>
              </w:rPr>
              <w:t>）。</w:t>
            </w:r>
          </w:p>
          <w:p w:rsidR="002C5077" w:rsidRDefault="002C5077" w:rsidP="00C12FF3">
            <w:pPr>
              <w:pStyle w:val="Default"/>
              <w:spacing w:line="480" w:lineRule="exact"/>
              <w:ind w:firstLineChars="200" w:firstLine="520"/>
              <w:rPr>
                <w:rFonts w:ascii="Times New Roman" w:cs="Times New Roman"/>
                <w:color w:val="auto"/>
                <w:sz w:val="26"/>
                <w:szCs w:val="26"/>
              </w:rPr>
            </w:pPr>
            <w:r w:rsidRPr="001E53AD">
              <w:rPr>
                <w:rFonts w:ascii="Times New Roman" w:cs="Times New Roman" w:hint="eastAsia"/>
                <w:color w:val="auto"/>
                <w:sz w:val="26"/>
                <w:szCs w:val="26"/>
              </w:rPr>
              <w:t>根据上述公式（</w:t>
            </w:r>
            <w:r w:rsidRPr="001E53AD">
              <w:rPr>
                <w:rFonts w:ascii="Times New Roman" w:cs="Times New Roman" w:hint="eastAsia"/>
                <w:color w:val="auto"/>
                <w:sz w:val="26"/>
                <w:szCs w:val="26"/>
              </w:rPr>
              <w:t>6-1</w:t>
            </w:r>
            <w:r w:rsidRPr="001E53AD">
              <w:rPr>
                <w:rFonts w:ascii="Times New Roman" w:cs="Times New Roman" w:hint="eastAsia"/>
                <w:color w:val="auto"/>
                <w:sz w:val="26"/>
                <w:szCs w:val="26"/>
              </w:rPr>
              <w:t>）和（</w:t>
            </w:r>
            <w:r w:rsidRPr="001E53AD">
              <w:rPr>
                <w:rFonts w:ascii="Times New Roman" w:cs="Times New Roman" w:hint="eastAsia"/>
                <w:color w:val="auto"/>
                <w:sz w:val="26"/>
                <w:szCs w:val="26"/>
              </w:rPr>
              <w:t>6-2</w:t>
            </w:r>
            <w:r w:rsidRPr="001E53AD">
              <w:rPr>
                <w:rFonts w:ascii="Times New Roman" w:cs="Times New Roman" w:hint="eastAsia"/>
                <w:color w:val="auto"/>
                <w:sz w:val="26"/>
                <w:szCs w:val="26"/>
              </w:rPr>
              <w:t>）计算，项目</w:t>
            </w:r>
            <w:r w:rsidRPr="001E53AD">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1E53AD">
              <w:rPr>
                <w:rFonts w:ascii="Times New Roman" w:cs="Times New Roman" w:hint="eastAsia"/>
                <w:color w:val="auto"/>
                <w:sz w:val="26"/>
                <w:szCs w:val="26"/>
              </w:rPr>
              <w:t>、</w:t>
            </w:r>
            <w:r w:rsidRPr="001E53AD">
              <w:rPr>
                <w:rFonts w:ascii="Times New Roman" w:cs="Times New Roman" w:hint="eastAsia"/>
                <w:color w:val="auto"/>
                <w:sz w:val="26"/>
                <w:szCs w:val="26"/>
              </w:rPr>
              <w:t>NO</w:t>
            </w:r>
            <w:r w:rsidRPr="00922CF7">
              <w:rPr>
                <w:rFonts w:ascii="Times New Roman" w:cs="Times New Roman" w:hint="eastAsia"/>
                <w:color w:val="auto"/>
                <w:sz w:val="26"/>
                <w:szCs w:val="26"/>
                <w:vertAlign w:val="subscript"/>
              </w:rPr>
              <w:t>x</w:t>
            </w:r>
            <w:r w:rsidRPr="001E53AD">
              <w:rPr>
                <w:rFonts w:ascii="Times New Roman" w:cs="Times New Roman" w:hint="eastAsia"/>
                <w:color w:val="auto"/>
                <w:sz w:val="26"/>
                <w:szCs w:val="26"/>
              </w:rPr>
              <w:t>、烟尘（颗粒物）排放浓度及排放总量见表</w:t>
            </w:r>
            <w:r w:rsidRPr="001E53AD">
              <w:rPr>
                <w:rFonts w:ascii="Times New Roman" w:cs="Times New Roman" w:hint="eastAsia"/>
                <w:color w:val="auto"/>
                <w:sz w:val="26"/>
                <w:szCs w:val="26"/>
              </w:rPr>
              <w:t>6-2</w:t>
            </w:r>
            <w:r>
              <w:rPr>
                <w:rFonts w:ascii="Times New Roman" w:cs="Times New Roman" w:hint="eastAsia"/>
                <w:color w:val="auto"/>
                <w:sz w:val="26"/>
                <w:szCs w:val="26"/>
              </w:rPr>
              <w:t>。</w:t>
            </w:r>
            <w:r w:rsidRPr="00BF0263">
              <w:rPr>
                <w:rFonts w:ascii="Times New Roman" w:cs="Times New Roman" w:hint="eastAsia"/>
                <w:color w:val="auto"/>
                <w:sz w:val="26"/>
                <w:szCs w:val="26"/>
              </w:rPr>
              <w:t>其中</w:t>
            </w:r>
            <w:r w:rsidRPr="00BF0263">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NO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、烟尘的排放速率分别为</w:t>
            </w:r>
            <w:r w:rsidRPr="00BF0263">
              <w:rPr>
                <w:rFonts w:ascii="Times New Roman" w:cs="Times New Roman" w:hint="eastAsia"/>
                <w:color w:val="auto"/>
                <w:sz w:val="26"/>
                <w:szCs w:val="26"/>
              </w:rPr>
              <w:t>0.</w:t>
            </w:r>
            <w:r w:rsidR="00545ED9">
              <w:rPr>
                <w:rFonts w:ascii="Times New Roman" w:cs="Times New Roman" w:hint="eastAsia"/>
                <w:color w:val="auto"/>
                <w:sz w:val="26"/>
                <w:szCs w:val="26"/>
              </w:rPr>
              <w:t>0707</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0.</w:t>
            </w:r>
            <w:r w:rsidR="00545ED9">
              <w:rPr>
                <w:rFonts w:ascii="Times New Roman" w:cs="Times New Roman" w:hint="eastAsia"/>
                <w:color w:val="auto"/>
                <w:sz w:val="26"/>
                <w:szCs w:val="26"/>
              </w:rPr>
              <w:t>0293</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和</w:t>
            </w:r>
            <w:r w:rsidRPr="00BF0263">
              <w:rPr>
                <w:rFonts w:ascii="Times New Roman" w:cs="Times New Roman" w:hint="eastAsia"/>
                <w:color w:val="auto"/>
                <w:sz w:val="26"/>
                <w:szCs w:val="26"/>
              </w:rPr>
              <w:t>0.</w:t>
            </w:r>
            <w:r w:rsidR="00545ED9">
              <w:rPr>
                <w:rFonts w:ascii="Times New Roman" w:cs="Times New Roman" w:hint="eastAsia"/>
                <w:color w:val="auto"/>
                <w:sz w:val="26"/>
                <w:szCs w:val="26"/>
              </w:rPr>
              <w:t>0177</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NO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、烟尘的排放浓度分别为</w:t>
            </w:r>
            <w:r w:rsidR="00545ED9">
              <w:rPr>
                <w:rFonts w:ascii="Times New Roman" w:cs="Times New Roman" w:hint="eastAsia"/>
                <w:color w:val="auto"/>
                <w:sz w:val="26"/>
                <w:szCs w:val="26"/>
              </w:rPr>
              <w:t>308</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sidR="00545ED9">
              <w:rPr>
                <w:rFonts w:ascii="Times New Roman" w:cs="Times New Roman" w:hint="eastAsia"/>
                <w:color w:val="auto"/>
                <w:sz w:val="26"/>
                <w:szCs w:val="26"/>
              </w:rPr>
              <w:t>128</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和</w:t>
            </w:r>
            <w:r w:rsidR="00545ED9">
              <w:rPr>
                <w:rFonts w:ascii="Times New Roman" w:cs="Times New Roman" w:hint="eastAsia"/>
                <w:color w:val="auto"/>
                <w:sz w:val="26"/>
                <w:szCs w:val="26"/>
              </w:rPr>
              <w:t>77</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，满足《大气污染物综合排放标准》（</w:t>
            </w:r>
            <w:r w:rsidRPr="00BF0263">
              <w:rPr>
                <w:rFonts w:ascii="Times New Roman" w:cs="Times New Roman" w:hint="eastAsia"/>
                <w:color w:val="auto"/>
                <w:sz w:val="26"/>
                <w:szCs w:val="26"/>
              </w:rPr>
              <w:t>GB16297-1996</w:t>
            </w:r>
            <w:r w:rsidRPr="00BF0263">
              <w:rPr>
                <w:rFonts w:ascii="Times New Roman" w:cs="Times New Roman" w:hint="eastAsia"/>
                <w:color w:val="auto"/>
                <w:sz w:val="26"/>
                <w:szCs w:val="26"/>
              </w:rPr>
              <w:t>）中新污染源大气污染排放物的最高允许排放浓度限值</w:t>
            </w:r>
            <w:r w:rsidRPr="00BF0263">
              <w:rPr>
                <w:rFonts w:ascii="Times New Roman" w:cs="Times New Roman" w:hint="eastAsia"/>
                <w:color w:val="auto"/>
                <w:sz w:val="26"/>
                <w:szCs w:val="26"/>
              </w:rPr>
              <w:t>550mg/m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240mg/m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120mg/m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的排放要求。</w:t>
            </w:r>
          </w:p>
          <w:p w:rsidR="002C5077" w:rsidRPr="00783013" w:rsidRDefault="002C5077" w:rsidP="002C5077">
            <w:pPr>
              <w:spacing w:line="420" w:lineRule="exact"/>
              <w:jc w:val="center"/>
              <w:rPr>
                <w:rFonts w:ascii="Times New Roman" w:hAnsi="Times New Roman" w:cs="Times New Roman"/>
                <w:b/>
                <w:sz w:val="21"/>
                <w:szCs w:val="21"/>
              </w:rPr>
            </w:pPr>
            <w:r w:rsidRPr="00783013">
              <w:rPr>
                <w:rFonts w:ascii="Times New Roman" w:hAnsi="Times New Roman" w:cs="Times New Roman" w:hint="eastAsia"/>
                <w:b/>
                <w:sz w:val="21"/>
                <w:szCs w:val="21"/>
              </w:rPr>
              <w:t>表</w:t>
            </w:r>
            <w:r w:rsidRPr="00783013">
              <w:rPr>
                <w:rFonts w:ascii="Times New Roman" w:hAnsi="Times New Roman" w:cs="Times New Roman"/>
                <w:b/>
                <w:sz w:val="21"/>
                <w:szCs w:val="21"/>
              </w:rPr>
              <w:t>6-4</w:t>
            </w:r>
            <w:r w:rsidR="00783013">
              <w:rPr>
                <w:rFonts w:ascii="Times New Roman" w:hAnsi="Times New Roman" w:cs="Times New Roman" w:hint="eastAsia"/>
                <w:b/>
                <w:sz w:val="21"/>
                <w:szCs w:val="21"/>
              </w:rPr>
              <w:t xml:space="preserve">    </w:t>
            </w:r>
            <w:r w:rsidRPr="00783013">
              <w:rPr>
                <w:rFonts w:ascii="Times New Roman" w:hAnsi="Times New Roman" w:cs="Times New Roman" w:hint="eastAsia"/>
                <w:b/>
                <w:sz w:val="21"/>
                <w:szCs w:val="21"/>
              </w:rPr>
              <w:t>柴油机废气及污染物排放情况表</w:t>
            </w:r>
          </w:p>
          <w:tbl>
            <w:tblPr>
              <w:tblStyle w:val="af2"/>
              <w:tblW w:w="8640" w:type="dxa"/>
              <w:tblLook w:val="04A0" w:firstRow="1" w:lastRow="0" w:firstColumn="1" w:lastColumn="0" w:noHBand="0" w:noVBand="1"/>
            </w:tblPr>
            <w:tblGrid>
              <w:gridCol w:w="848"/>
              <w:gridCol w:w="1636"/>
              <w:gridCol w:w="1752"/>
              <w:gridCol w:w="1605"/>
              <w:gridCol w:w="1358"/>
              <w:gridCol w:w="1441"/>
            </w:tblGrid>
            <w:tr w:rsidR="00545ED9" w:rsidRPr="00EC0C5F" w:rsidTr="00783013">
              <w:trPr>
                <w:trHeight w:val="340"/>
              </w:trPr>
              <w:tc>
                <w:tcPr>
                  <w:tcW w:w="490" w:type="pct"/>
                  <w:vMerge w:val="restart"/>
                  <w:tcBorders>
                    <w:top w:val="single" w:sz="4" w:space="0" w:color="auto"/>
                    <w:left w:val="single" w:sz="4" w:space="0" w:color="auto"/>
                    <w:right w:val="single" w:sz="4" w:space="0" w:color="auto"/>
                  </w:tcBorders>
                  <w:vAlign w:val="center"/>
                  <w:hideMark/>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序号</w:t>
                  </w:r>
                </w:p>
              </w:tc>
              <w:tc>
                <w:tcPr>
                  <w:tcW w:w="947" w:type="pct"/>
                  <w:vMerge w:val="restart"/>
                  <w:tcBorders>
                    <w:top w:val="single" w:sz="4" w:space="0" w:color="auto"/>
                    <w:left w:val="single" w:sz="4" w:space="0" w:color="auto"/>
                    <w:right w:val="single" w:sz="4" w:space="0" w:color="auto"/>
                  </w:tcBorders>
                  <w:vAlign w:val="center"/>
                  <w:hideMark/>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污染物名称</w:t>
                  </w:r>
                </w:p>
              </w:tc>
              <w:tc>
                <w:tcPr>
                  <w:tcW w:w="1014" w:type="pct"/>
                  <w:tcBorders>
                    <w:top w:val="single" w:sz="4" w:space="0" w:color="auto"/>
                    <w:left w:val="single" w:sz="4" w:space="0" w:color="auto"/>
                    <w:bottom w:val="single" w:sz="4" w:space="0" w:color="auto"/>
                    <w:right w:val="single" w:sz="4" w:space="0" w:color="auto"/>
                  </w:tcBorders>
                  <w:vAlign w:val="center"/>
                  <w:hideMark/>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烟气出口流量</w:t>
                  </w:r>
                </w:p>
              </w:tc>
              <w:tc>
                <w:tcPr>
                  <w:tcW w:w="929"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排放速率</w:t>
                  </w:r>
                </w:p>
              </w:tc>
              <w:tc>
                <w:tcPr>
                  <w:tcW w:w="786"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排放浓度</w:t>
                  </w:r>
                </w:p>
              </w:tc>
              <w:tc>
                <w:tcPr>
                  <w:tcW w:w="835"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排放总量</w:t>
                  </w:r>
                </w:p>
              </w:tc>
            </w:tr>
            <w:tr w:rsidR="00545ED9" w:rsidRPr="00EC0C5F" w:rsidTr="00783013">
              <w:trPr>
                <w:trHeight w:val="340"/>
              </w:trPr>
              <w:tc>
                <w:tcPr>
                  <w:tcW w:w="490" w:type="pct"/>
                  <w:vMerge/>
                  <w:tcBorders>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p>
              </w:tc>
              <w:tc>
                <w:tcPr>
                  <w:tcW w:w="947" w:type="pct"/>
                  <w:vMerge/>
                  <w:tcBorders>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p>
              </w:tc>
              <w:tc>
                <w:tcPr>
                  <w:tcW w:w="1014"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m</w:t>
                  </w:r>
                  <w:r w:rsidRPr="00783013">
                    <w:rPr>
                      <w:rFonts w:ascii="Times New Roman" w:hAnsi="Times New Roman" w:hint="eastAsia"/>
                      <w:sz w:val="21"/>
                      <w:szCs w:val="21"/>
                      <w:vertAlign w:val="superscript"/>
                    </w:rPr>
                    <w:t>3</w:t>
                  </w:r>
                  <w:r w:rsidRPr="00783013">
                    <w:rPr>
                      <w:rFonts w:ascii="Times New Roman" w:hAnsi="Times New Roman" w:hint="eastAsia"/>
                      <w:sz w:val="21"/>
                      <w:szCs w:val="21"/>
                    </w:rPr>
                    <w:t>/h</w:t>
                  </w:r>
                </w:p>
              </w:tc>
              <w:tc>
                <w:tcPr>
                  <w:tcW w:w="929"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kg /h</w:t>
                  </w:r>
                </w:p>
              </w:tc>
              <w:tc>
                <w:tcPr>
                  <w:tcW w:w="786"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sz w:val="21"/>
                      <w:szCs w:val="21"/>
                    </w:rPr>
                    <w:t>mg</w:t>
                  </w:r>
                  <w:r w:rsidRPr="00783013">
                    <w:rPr>
                      <w:rFonts w:ascii="Times New Roman" w:hAnsi="Times New Roman" w:hint="eastAsia"/>
                      <w:sz w:val="21"/>
                      <w:szCs w:val="21"/>
                    </w:rPr>
                    <w:t>/ m</w:t>
                  </w:r>
                  <w:r w:rsidRPr="00783013">
                    <w:rPr>
                      <w:rFonts w:ascii="Times New Roman" w:hAnsi="Times New Roman" w:hint="eastAsia"/>
                      <w:sz w:val="21"/>
                      <w:szCs w:val="21"/>
                      <w:vertAlign w:val="superscript"/>
                    </w:rPr>
                    <w:t>3</w:t>
                  </w:r>
                </w:p>
              </w:tc>
              <w:tc>
                <w:tcPr>
                  <w:tcW w:w="835" w:type="pct"/>
                  <w:tcBorders>
                    <w:top w:val="single" w:sz="4" w:space="0" w:color="auto"/>
                    <w:left w:val="single" w:sz="4" w:space="0" w:color="auto"/>
                    <w:bottom w:val="single" w:sz="4" w:space="0" w:color="auto"/>
                    <w:right w:val="single" w:sz="4" w:space="0" w:color="auto"/>
                  </w:tcBorders>
                  <w:vAlign w:val="center"/>
                </w:tcPr>
                <w:p w:rsidR="00545ED9" w:rsidRPr="00783013" w:rsidRDefault="00545ED9" w:rsidP="00783013">
                  <w:pPr>
                    <w:adjustRightInd w:val="0"/>
                    <w:jc w:val="center"/>
                    <w:rPr>
                      <w:rFonts w:ascii="Times New Roman" w:hAnsi="Times New Roman"/>
                      <w:sz w:val="21"/>
                      <w:szCs w:val="21"/>
                    </w:rPr>
                  </w:pPr>
                  <w:r w:rsidRPr="00783013">
                    <w:rPr>
                      <w:rFonts w:ascii="Times New Roman" w:hAnsi="Times New Roman" w:hint="eastAsia"/>
                      <w:sz w:val="21"/>
                      <w:szCs w:val="21"/>
                    </w:rPr>
                    <w:t>kg</w:t>
                  </w:r>
                </w:p>
              </w:tc>
            </w:tr>
            <w:tr w:rsidR="00545ED9" w:rsidRPr="00EC0C5F" w:rsidTr="00783013">
              <w:trPr>
                <w:trHeight w:val="340"/>
              </w:trPr>
              <w:tc>
                <w:tcPr>
                  <w:tcW w:w="490"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1</w:t>
                  </w:r>
                </w:p>
              </w:tc>
              <w:tc>
                <w:tcPr>
                  <w:tcW w:w="947"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2C5077" w:rsidP="00783013">
                  <w:pPr>
                    <w:jc w:val="center"/>
                    <w:rPr>
                      <w:rFonts w:ascii="Times New Roman" w:hAnsi="Times New Roman"/>
                      <w:sz w:val="21"/>
                      <w:szCs w:val="21"/>
                    </w:rPr>
                  </w:pPr>
                  <w:r w:rsidRPr="00783013">
                    <w:rPr>
                      <w:rFonts w:ascii="Times New Roman" w:hAnsi="Times New Roman"/>
                      <w:sz w:val="21"/>
                      <w:szCs w:val="21"/>
                    </w:rPr>
                    <w:t>SO</w:t>
                  </w:r>
                  <w:r w:rsidRPr="00783013">
                    <w:rPr>
                      <w:rFonts w:ascii="Times New Roman" w:hAnsi="Times New Roman"/>
                      <w:sz w:val="21"/>
                      <w:szCs w:val="21"/>
                      <w:vertAlign w:val="subscript"/>
                    </w:rPr>
                    <w:t>2</w:t>
                  </w:r>
                </w:p>
              </w:tc>
              <w:tc>
                <w:tcPr>
                  <w:tcW w:w="1014"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230</w:t>
                  </w:r>
                </w:p>
              </w:tc>
              <w:tc>
                <w:tcPr>
                  <w:tcW w:w="929"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0.0707</w:t>
                  </w:r>
                </w:p>
              </w:tc>
              <w:tc>
                <w:tcPr>
                  <w:tcW w:w="786"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308</w:t>
                  </w:r>
                </w:p>
              </w:tc>
              <w:tc>
                <w:tcPr>
                  <w:tcW w:w="835"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108.8</w:t>
                  </w:r>
                </w:p>
              </w:tc>
            </w:tr>
            <w:tr w:rsidR="00545ED9" w:rsidRPr="00EC0C5F" w:rsidTr="00783013">
              <w:trPr>
                <w:trHeight w:val="340"/>
              </w:trPr>
              <w:tc>
                <w:tcPr>
                  <w:tcW w:w="490"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2</w:t>
                  </w:r>
                </w:p>
              </w:tc>
              <w:tc>
                <w:tcPr>
                  <w:tcW w:w="947"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2C5077" w:rsidP="00783013">
                  <w:pPr>
                    <w:jc w:val="center"/>
                    <w:rPr>
                      <w:rFonts w:ascii="Times New Roman" w:hAnsi="Times New Roman"/>
                      <w:sz w:val="21"/>
                      <w:szCs w:val="21"/>
                    </w:rPr>
                  </w:pPr>
                  <w:r w:rsidRPr="00783013">
                    <w:rPr>
                      <w:rFonts w:ascii="Times New Roman" w:hAnsi="Times New Roman"/>
                      <w:sz w:val="21"/>
                      <w:szCs w:val="21"/>
                    </w:rPr>
                    <w:t>NO</w:t>
                  </w:r>
                  <w:r w:rsidRPr="00783013">
                    <w:rPr>
                      <w:rFonts w:ascii="Times New Roman" w:hAnsi="Times New Roman"/>
                      <w:sz w:val="21"/>
                      <w:szCs w:val="21"/>
                      <w:vertAlign w:val="subscript"/>
                    </w:rPr>
                    <w:t>2</w:t>
                  </w:r>
                </w:p>
              </w:tc>
              <w:tc>
                <w:tcPr>
                  <w:tcW w:w="1014"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230</w:t>
                  </w:r>
                </w:p>
              </w:tc>
              <w:tc>
                <w:tcPr>
                  <w:tcW w:w="929"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0.0293</w:t>
                  </w:r>
                </w:p>
              </w:tc>
              <w:tc>
                <w:tcPr>
                  <w:tcW w:w="786"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128</w:t>
                  </w:r>
                </w:p>
              </w:tc>
              <w:tc>
                <w:tcPr>
                  <w:tcW w:w="835"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45.1</w:t>
                  </w:r>
                </w:p>
              </w:tc>
            </w:tr>
            <w:tr w:rsidR="00545ED9" w:rsidRPr="00EC0C5F" w:rsidTr="00783013">
              <w:trPr>
                <w:trHeight w:val="340"/>
              </w:trPr>
              <w:tc>
                <w:tcPr>
                  <w:tcW w:w="490"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3</w:t>
                  </w:r>
                </w:p>
              </w:tc>
              <w:tc>
                <w:tcPr>
                  <w:tcW w:w="947"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2C5077" w:rsidP="00783013">
                  <w:pPr>
                    <w:jc w:val="center"/>
                    <w:rPr>
                      <w:rFonts w:ascii="Times New Roman" w:hAnsi="Times New Roman"/>
                      <w:sz w:val="21"/>
                      <w:szCs w:val="21"/>
                    </w:rPr>
                  </w:pPr>
                  <w:r w:rsidRPr="00783013">
                    <w:rPr>
                      <w:rFonts w:ascii="Times New Roman" w:hAnsi="Times New Roman" w:hint="eastAsia"/>
                      <w:sz w:val="21"/>
                      <w:szCs w:val="21"/>
                    </w:rPr>
                    <w:t>烟尘</w:t>
                  </w:r>
                  <w:r w:rsidR="00545ED9" w:rsidRPr="00783013">
                    <w:rPr>
                      <w:rFonts w:ascii="Times New Roman" w:hAnsi="Times New Roman" w:hint="eastAsia"/>
                      <w:sz w:val="21"/>
                      <w:szCs w:val="21"/>
                    </w:rPr>
                    <w:t>（颗粒物）</w:t>
                  </w:r>
                </w:p>
              </w:tc>
              <w:tc>
                <w:tcPr>
                  <w:tcW w:w="1014"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230</w:t>
                  </w:r>
                </w:p>
              </w:tc>
              <w:tc>
                <w:tcPr>
                  <w:tcW w:w="929" w:type="pct"/>
                  <w:tcBorders>
                    <w:top w:val="single" w:sz="4" w:space="0" w:color="auto"/>
                    <w:left w:val="single" w:sz="4" w:space="0" w:color="auto"/>
                    <w:bottom w:val="single" w:sz="4" w:space="0" w:color="auto"/>
                    <w:right w:val="single" w:sz="4" w:space="0" w:color="auto"/>
                  </w:tcBorders>
                  <w:vAlign w:val="center"/>
                  <w:hideMark/>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0.0177</w:t>
                  </w:r>
                </w:p>
              </w:tc>
              <w:tc>
                <w:tcPr>
                  <w:tcW w:w="786"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77</w:t>
                  </w:r>
                </w:p>
              </w:tc>
              <w:tc>
                <w:tcPr>
                  <w:tcW w:w="835" w:type="pct"/>
                  <w:tcBorders>
                    <w:top w:val="single" w:sz="4" w:space="0" w:color="auto"/>
                    <w:left w:val="single" w:sz="4" w:space="0" w:color="auto"/>
                    <w:bottom w:val="single" w:sz="4" w:space="0" w:color="auto"/>
                    <w:right w:val="single" w:sz="4" w:space="0" w:color="auto"/>
                  </w:tcBorders>
                  <w:vAlign w:val="center"/>
                </w:tcPr>
                <w:p w:rsidR="002C5077" w:rsidRPr="00783013" w:rsidRDefault="00545ED9" w:rsidP="00783013">
                  <w:pPr>
                    <w:jc w:val="center"/>
                    <w:rPr>
                      <w:rFonts w:ascii="Times New Roman" w:hAnsi="Times New Roman"/>
                      <w:sz w:val="21"/>
                      <w:szCs w:val="21"/>
                    </w:rPr>
                  </w:pPr>
                  <w:r w:rsidRPr="00783013">
                    <w:rPr>
                      <w:rFonts w:ascii="Times New Roman" w:hAnsi="Times New Roman" w:hint="eastAsia"/>
                      <w:sz w:val="21"/>
                      <w:szCs w:val="21"/>
                    </w:rPr>
                    <w:t>27.2</w:t>
                  </w:r>
                </w:p>
              </w:tc>
            </w:tr>
          </w:tbl>
          <w:p w:rsidR="002C5077" w:rsidRPr="00CE70F7" w:rsidRDefault="002C5077" w:rsidP="002C5077">
            <w:pPr>
              <w:pStyle w:val="Default"/>
              <w:spacing w:line="480" w:lineRule="exact"/>
              <w:ind w:firstLineChars="200" w:firstLine="522"/>
              <w:rPr>
                <w:rFonts w:ascii="Times New Roman" w:cs="Times New Roman"/>
                <w:b/>
                <w:color w:val="auto"/>
                <w:sz w:val="26"/>
                <w:szCs w:val="26"/>
              </w:rPr>
            </w:pPr>
            <w:r w:rsidRPr="00CE70F7">
              <w:rPr>
                <w:rFonts w:ascii="Times New Roman" w:cs="Times New Roman" w:hint="eastAsia"/>
                <w:b/>
                <w:color w:val="auto"/>
                <w:sz w:val="26"/>
                <w:szCs w:val="26"/>
              </w:rPr>
              <w:t xml:space="preserve">6.2.2 </w:t>
            </w:r>
            <w:r>
              <w:rPr>
                <w:rFonts w:ascii="Times New Roman" w:cs="Times New Roman" w:hint="eastAsia"/>
                <w:b/>
                <w:color w:val="auto"/>
                <w:sz w:val="26"/>
                <w:szCs w:val="26"/>
              </w:rPr>
              <w:t>施工扬尘</w:t>
            </w:r>
          </w:p>
          <w:p w:rsidR="002C5077" w:rsidRPr="00BF0263" w:rsidRDefault="002C5077" w:rsidP="00C12FF3">
            <w:pPr>
              <w:pStyle w:val="Default"/>
              <w:spacing w:line="480" w:lineRule="exact"/>
              <w:ind w:firstLineChars="200" w:firstLine="520"/>
              <w:rPr>
                <w:rFonts w:ascii="Times New Roman" w:cs="Times New Roman"/>
                <w:color w:val="auto"/>
                <w:sz w:val="26"/>
                <w:szCs w:val="26"/>
              </w:rPr>
            </w:pPr>
            <w:r w:rsidRPr="00BF0263">
              <w:rPr>
                <w:rFonts w:ascii="Times New Roman" w:cs="Times New Roman" w:hint="eastAsia"/>
                <w:color w:val="auto"/>
                <w:sz w:val="26"/>
                <w:szCs w:val="26"/>
              </w:rPr>
              <w:t>在简易道路的修建，场地平整、开挖坑池可能局部产生很少量的扬尘，因南方土壤比较湿润，产生扬尘量极小。主要采取如下方式抑制扬尘：①对场地进行定期洒水；②堆放的土方遮挡覆盖，并定期洒水。</w:t>
            </w:r>
          </w:p>
          <w:p w:rsidR="002C5077" w:rsidRPr="00BF0263" w:rsidRDefault="002C5077" w:rsidP="002C5077">
            <w:pPr>
              <w:pStyle w:val="Default"/>
              <w:spacing w:line="480" w:lineRule="exact"/>
              <w:ind w:firstLineChars="200" w:firstLine="522"/>
              <w:rPr>
                <w:rFonts w:ascii="Times New Roman" w:cs="Times New Roman"/>
                <w:color w:val="auto"/>
                <w:sz w:val="26"/>
                <w:szCs w:val="26"/>
              </w:rPr>
            </w:pPr>
            <w:r w:rsidRPr="00CE70F7">
              <w:rPr>
                <w:rFonts w:ascii="Times New Roman" w:cs="Times New Roman" w:hint="eastAsia"/>
                <w:b/>
                <w:color w:val="auto"/>
                <w:sz w:val="26"/>
                <w:szCs w:val="26"/>
              </w:rPr>
              <w:lastRenderedPageBreak/>
              <w:t xml:space="preserve">6.2.3 </w:t>
            </w:r>
            <w:r w:rsidRPr="00CE70F7">
              <w:rPr>
                <w:rFonts w:ascii="Times New Roman" w:cs="Times New Roman" w:hint="eastAsia"/>
                <w:b/>
                <w:color w:val="auto"/>
                <w:sz w:val="26"/>
                <w:szCs w:val="26"/>
              </w:rPr>
              <w:t>放射性废气</w:t>
            </w:r>
          </w:p>
          <w:p w:rsidR="002C5077" w:rsidRDefault="002C5077" w:rsidP="00C12FF3">
            <w:pPr>
              <w:pStyle w:val="Default"/>
              <w:spacing w:line="480" w:lineRule="exact"/>
              <w:ind w:firstLineChars="200" w:firstLine="520"/>
              <w:rPr>
                <w:rFonts w:ascii="Times New Roman" w:cs="Times New Roman"/>
                <w:color w:val="auto"/>
                <w:sz w:val="26"/>
                <w:szCs w:val="26"/>
              </w:rPr>
            </w:pPr>
            <w:r w:rsidRPr="00BF0263">
              <w:rPr>
                <w:rFonts w:ascii="Times New Roman" w:cs="Times New Roman" w:hint="eastAsia"/>
                <w:color w:val="auto"/>
                <w:sz w:val="26"/>
                <w:szCs w:val="26"/>
              </w:rPr>
              <w:t>本项目放射性废气主要来源于钻孔释放的氡以及钻井泥浆氡的析出。氡易溶于水，钻探施工过程中井筒中充满泥浆，可有效抑制氡的释放，且施工期短，施工结束后及时水泥封孔，因此，钻孔中氡的释放量较小，可以忽略不计。</w:t>
            </w:r>
          </w:p>
          <w:p w:rsidR="002C5077" w:rsidRPr="00CE70F7" w:rsidRDefault="002C5077" w:rsidP="002C5077">
            <w:pPr>
              <w:pStyle w:val="Default"/>
              <w:spacing w:line="480" w:lineRule="exact"/>
              <w:rPr>
                <w:rFonts w:ascii="Times New Roman" w:cs="Times New Roman"/>
                <w:b/>
                <w:color w:val="auto"/>
                <w:sz w:val="26"/>
                <w:szCs w:val="26"/>
              </w:rPr>
            </w:pPr>
            <w:r w:rsidRPr="00CE70F7">
              <w:rPr>
                <w:rFonts w:ascii="Times New Roman" w:cs="Times New Roman" w:hint="eastAsia"/>
                <w:b/>
                <w:color w:val="auto"/>
                <w:sz w:val="26"/>
                <w:szCs w:val="26"/>
              </w:rPr>
              <w:t>6.3</w:t>
            </w:r>
            <w:r w:rsidRPr="00CE70F7">
              <w:rPr>
                <w:rFonts w:ascii="Times New Roman" w:cs="Times New Roman" w:hint="eastAsia"/>
                <w:b/>
                <w:color w:val="auto"/>
                <w:sz w:val="26"/>
                <w:szCs w:val="26"/>
              </w:rPr>
              <w:t>、废水</w:t>
            </w:r>
          </w:p>
          <w:p w:rsidR="002C5077" w:rsidRDefault="002C5077" w:rsidP="00C12FF3">
            <w:pPr>
              <w:pStyle w:val="Default"/>
              <w:spacing w:line="480" w:lineRule="exact"/>
              <w:ind w:firstLineChars="200" w:firstLine="520"/>
              <w:rPr>
                <w:rFonts w:ascii="Times New Roman" w:cs="Times New Roman"/>
                <w:color w:val="auto"/>
                <w:sz w:val="26"/>
                <w:szCs w:val="26"/>
              </w:rPr>
            </w:pPr>
            <w:r w:rsidRPr="00CE70F7">
              <w:rPr>
                <w:rFonts w:ascii="Times New Roman" w:cs="Times New Roman" w:hint="eastAsia"/>
                <w:color w:val="auto"/>
                <w:sz w:val="26"/>
                <w:szCs w:val="26"/>
              </w:rPr>
              <w:t>本项目</w:t>
            </w:r>
            <w:r w:rsidR="00545ED9">
              <w:rPr>
                <w:rFonts w:ascii="Times New Roman" w:cs="Times New Roman" w:hint="eastAsia"/>
                <w:color w:val="auto"/>
                <w:sz w:val="26"/>
                <w:szCs w:val="26"/>
              </w:rPr>
              <w:t>实施</w:t>
            </w:r>
            <w:r w:rsidRPr="00CE70F7">
              <w:rPr>
                <w:rFonts w:ascii="Times New Roman" w:cs="Times New Roman" w:hint="eastAsia"/>
                <w:color w:val="auto"/>
                <w:sz w:val="26"/>
                <w:szCs w:val="26"/>
              </w:rPr>
              <w:t>期间用水包括配置钻井液用水、封井水泥用水以及生活用水。其中钻井液配置泥浆进入钻井流程，钻进过程产生的泥浆夹带岩屑从钻孔孔口返出后经导流槽引至泥浆池沉淀，泥浆池中的上清液循环使用，过程需补充一定消耗水量，废水全部循环，不外排。单钻井用水量为</w:t>
            </w:r>
            <w:r w:rsidRPr="00CE70F7">
              <w:rPr>
                <w:rFonts w:ascii="Times New Roman" w:cs="Times New Roman" w:hint="eastAsia"/>
                <w:color w:val="auto"/>
                <w:sz w:val="26"/>
                <w:szCs w:val="26"/>
              </w:rPr>
              <w:t>7.5m</w:t>
            </w:r>
            <w:r w:rsidRPr="003869A0">
              <w:rPr>
                <w:rFonts w:ascii="Times New Roman" w:cs="Times New Roman" w:hint="eastAsia"/>
                <w:color w:val="auto"/>
                <w:sz w:val="26"/>
                <w:szCs w:val="26"/>
                <w:vertAlign w:val="superscript"/>
              </w:rPr>
              <w:t>3</w:t>
            </w:r>
            <w:r w:rsidRPr="00CE70F7">
              <w:rPr>
                <w:rFonts w:ascii="Times New Roman" w:cs="Times New Roman" w:hint="eastAsia"/>
                <w:color w:val="auto"/>
                <w:sz w:val="26"/>
                <w:szCs w:val="26"/>
              </w:rPr>
              <w:t>/a</w:t>
            </w:r>
            <w:r w:rsidRPr="00CE70F7">
              <w:rPr>
                <w:rFonts w:ascii="Times New Roman" w:cs="Times New Roman" w:hint="eastAsia"/>
                <w:color w:val="auto"/>
                <w:sz w:val="26"/>
                <w:szCs w:val="26"/>
              </w:rPr>
              <w:t>；封井水泥用水灰比按</w:t>
            </w:r>
            <w:r w:rsidRPr="00CE70F7">
              <w:rPr>
                <w:rFonts w:ascii="Times New Roman" w:cs="Times New Roman" w:hint="eastAsia"/>
                <w:color w:val="auto"/>
                <w:sz w:val="26"/>
                <w:szCs w:val="26"/>
              </w:rPr>
              <w:t>0.5:1</w:t>
            </w:r>
            <w:r w:rsidRPr="00CE70F7">
              <w:rPr>
                <w:rFonts w:ascii="Times New Roman" w:cs="Times New Roman" w:hint="eastAsia"/>
                <w:color w:val="auto"/>
                <w:sz w:val="26"/>
                <w:szCs w:val="26"/>
              </w:rPr>
              <w:t>，封井水泥用水量为</w:t>
            </w:r>
            <w:r w:rsidRPr="00CE70F7">
              <w:rPr>
                <w:rFonts w:ascii="Times New Roman" w:cs="Times New Roman" w:hint="eastAsia"/>
                <w:color w:val="auto"/>
                <w:sz w:val="26"/>
                <w:szCs w:val="26"/>
              </w:rPr>
              <w:t>30m</w:t>
            </w:r>
            <w:r w:rsidRPr="003869A0">
              <w:rPr>
                <w:rFonts w:ascii="Times New Roman" w:cs="Times New Roman" w:hint="eastAsia"/>
                <w:color w:val="auto"/>
                <w:sz w:val="26"/>
                <w:szCs w:val="26"/>
                <w:vertAlign w:val="superscript"/>
              </w:rPr>
              <w:t>3</w:t>
            </w:r>
            <w:r w:rsidRPr="00CE70F7">
              <w:rPr>
                <w:rFonts w:ascii="Times New Roman" w:cs="Times New Roman" w:hint="eastAsia"/>
                <w:color w:val="auto"/>
                <w:sz w:val="26"/>
                <w:szCs w:val="26"/>
              </w:rPr>
              <w:t>/a</w:t>
            </w:r>
            <w:r w:rsidRPr="00CE70F7">
              <w:rPr>
                <w:rFonts w:ascii="Times New Roman" w:cs="Times New Roman" w:hint="eastAsia"/>
                <w:color w:val="auto"/>
                <w:sz w:val="26"/>
                <w:szCs w:val="26"/>
              </w:rPr>
              <w:t>。</w:t>
            </w:r>
          </w:p>
          <w:p w:rsidR="002C5077" w:rsidRDefault="002C5077" w:rsidP="00C12FF3">
            <w:pPr>
              <w:pStyle w:val="Default"/>
              <w:spacing w:line="480" w:lineRule="exact"/>
              <w:ind w:firstLineChars="200" w:firstLine="520"/>
              <w:rPr>
                <w:rFonts w:ascii="Times New Roman" w:cs="Times New Roman"/>
                <w:color w:val="auto"/>
                <w:sz w:val="26"/>
                <w:szCs w:val="26"/>
              </w:rPr>
            </w:pPr>
            <w:r>
              <w:rPr>
                <w:rFonts w:ascii="Times New Roman" w:cs="Times New Roman" w:hint="eastAsia"/>
                <w:color w:val="auto"/>
                <w:sz w:val="26"/>
                <w:szCs w:val="26"/>
              </w:rPr>
              <w:t>本项目具有流动性强、分散作业的特点。</w:t>
            </w:r>
            <w:r w:rsidRPr="00EC0C5F">
              <w:rPr>
                <w:rFonts w:ascii="Times New Roman" w:cs="Times New Roman" w:hint="eastAsia"/>
                <w:color w:val="auto"/>
                <w:sz w:val="26"/>
                <w:szCs w:val="26"/>
              </w:rPr>
              <w:t>本项目每个钻孔平台每天用水量约为</w:t>
            </w:r>
            <w:r w:rsidRPr="00EC0C5F">
              <w:rPr>
                <w:rFonts w:ascii="Times New Roman" w:cs="Times New Roman"/>
                <w:color w:val="auto"/>
                <w:sz w:val="26"/>
                <w:szCs w:val="26"/>
              </w:rPr>
              <w:t>20</w:t>
            </w:r>
            <w:r w:rsidRPr="00EC0C5F">
              <w:rPr>
                <w:rFonts w:ascii="Times New Roman" w:cs="Times New Roman" w:hint="eastAsia"/>
                <w:color w:val="auto"/>
                <w:sz w:val="26"/>
                <w:szCs w:val="26"/>
              </w:rPr>
              <w:t>L/</w:t>
            </w:r>
            <w:r w:rsidRPr="00EC0C5F">
              <w:rPr>
                <w:rFonts w:ascii="Times New Roman" w:cs="Times New Roman" w:hint="eastAsia"/>
                <w:color w:val="auto"/>
                <w:sz w:val="26"/>
                <w:szCs w:val="26"/>
              </w:rPr>
              <w:t>天</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人，单孔施工人数为</w:t>
            </w:r>
            <w:r w:rsidRPr="00EC0C5F">
              <w:rPr>
                <w:rFonts w:ascii="Times New Roman" w:cs="Times New Roman" w:hint="eastAsia"/>
                <w:color w:val="auto"/>
                <w:sz w:val="26"/>
                <w:szCs w:val="26"/>
              </w:rPr>
              <w:t>10</w:t>
            </w:r>
            <w:r w:rsidRPr="00EC0C5F">
              <w:rPr>
                <w:rFonts w:ascii="Times New Roman" w:cs="Times New Roman" w:hint="eastAsia"/>
                <w:color w:val="auto"/>
                <w:sz w:val="26"/>
                <w:szCs w:val="26"/>
              </w:rPr>
              <w:t>人，排污系数按</w:t>
            </w:r>
            <w:r w:rsidRPr="00EC0C5F">
              <w:rPr>
                <w:rFonts w:ascii="Times New Roman" w:cs="Times New Roman" w:hint="eastAsia"/>
                <w:color w:val="auto"/>
                <w:sz w:val="26"/>
                <w:szCs w:val="26"/>
              </w:rPr>
              <w:t>0.80</w:t>
            </w:r>
            <w:r w:rsidRPr="00EC0C5F">
              <w:rPr>
                <w:rFonts w:ascii="Times New Roman" w:cs="Times New Roman" w:hint="eastAsia"/>
                <w:color w:val="auto"/>
                <w:sz w:val="26"/>
                <w:szCs w:val="26"/>
              </w:rPr>
              <w:t>计算，则每个机台生活污水产生量为</w:t>
            </w:r>
            <w:r w:rsidRPr="00EC0C5F">
              <w:rPr>
                <w:rFonts w:ascii="Times New Roman" w:cs="Times New Roman" w:hint="eastAsia"/>
                <w:color w:val="auto"/>
                <w:sz w:val="26"/>
                <w:szCs w:val="26"/>
              </w:rPr>
              <w:t>0.16</w:t>
            </w:r>
            <w:r w:rsidRPr="00EC0C5F">
              <w:rPr>
                <w:rFonts w:ascii="Times New Roman" w:cs="Times New Roman"/>
                <w:color w:val="auto"/>
                <w:sz w:val="26"/>
                <w:szCs w:val="26"/>
              </w:rPr>
              <w:t>m</w:t>
            </w:r>
            <w:r w:rsidRPr="00EC0C5F">
              <w:rPr>
                <w:rFonts w:ascii="Times New Roman" w:cs="Times New Roman"/>
                <w:color w:val="auto"/>
                <w:sz w:val="26"/>
                <w:szCs w:val="26"/>
                <w:vertAlign w:val="superscript"/>
              </w:rPr>
              <w:t>3</w:t>
            </w:r>
            <w:r w:rsidRPr="00EC0C5F">
              <w:rPr>
                <w:rFonts w:ascii="Times New Roman" w:cs="Times New Roman" w:hint="eastAsia"/>
                <w:color w:val="auto"/>
                <w:sz w:val="26"/>
                <w:szCs w:val="26"/>
              </w:rPr>
              <w:t>/d</w:t>
            </w:r>
            <w:r w:rsidRPr="00EC0C5F">
              <w:rPr>
                <w:rFonts w:ascii="Times New Roman" w:cs="Times New Roman" w:hint="eastAsia"/>
                <w:color w:val="auto"/>
                <w:sz w:val="26"/>
                <w:szCs w:val="26"/>
              </w:rPr>
              <w:t>。本项目施工期间最大同时投入</w:t>
            </w:r>
            <w:r>
              <w:rPr>
                <w:rFonts w:ascii="Times New Roman" w:cs="Times New Roman" w:hint="eastAsia"/>
                <w:color w:val="auto"/>
                <w:sz w:val="26"/>
                <w:szCs w:val="26"/>
              </w:rPr>
              <w:t>10</w:t>
            </w:r>
            <w:r w:rsidRPr="00EC0C5F">
              <w:rPr>
                <w:rFonts w:ascii="Times New Roman" w:cs="Times New Roman" w:hint="eastAsia"/>
                <w:color w:val="auto"/>
                <w:sz w:val="26"/>
                <w:szCs w:val="26"/>
              </w:rPr>
              <w:t>台钻机，则生活污水最大产生量为</w:t>
            </w:r>
            <w:r w:rsidRPr="00EC0C5F">
              <w:rPr>
                <w:rFonts w:ascii="Times New Roman" w:cs="Times New Roman" w:hint="eastAsia"/>
                <w:color w:val="auto"/>
                <w:sz w:val="26"/>
                <w:szCs w:val="26"/>
              </w:rPr>
              <w:t>1.</w:t>
            </w:r>
            <w:r w:rsidRPr="00EC0C5F">
              <w:rPr>
                <w:rFonts w:ascii="Times New Roman" w:cs="Times New Roman"/>
                <w:color w:val="auto"/>
                <w:sz w:val="26"/>
                <w:szCs w:val="26"/>
              </w:rPr>
              <w:t>6m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/d</w:t>
            </w:r>
            <w:r w:rsidRPr="00EC0C5F">
              <w:rPr>
                <w:rFonts w:ascii="Times New Roman" w:cs="Times New Roman" w:hint="eastAsia"/>
                <w:color w:val="auto"/>
                <w:sz w:val="26"/>
                <w:szCs w:val="26"/>
              </w:rPr>
              <w:t>。</w:t>
            </w:r>
          </w:p>
          <w:p w:rsidR="002C5077" w:rsidRDefault="002C5077" w:rsidP="00C12FF3">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根据项目工作区实际情况，采用不同的处理方式：</w:t>
            </w:r>
          </w:p>
          <w:p w:rsidR="002C5077" w:rsidRDefault="002C5077" w:rsidP="00C12FF3">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一是：采用设置临时生活区（设置寝室、厨房、厕所等简易生活设施）方式，日常冲洗废水可直接用于场地抑尘，厨房含餐饮油污废水集中收集，定期外运处理。</w:t>
            </w:r>
          </w:p>
          <w:p w:rsidR="002C5077" w:rsidRPr="003869A0" w:rsidRDefault="002C5077" w:rsidP="00C12FF3">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二是：租用当地民房方式，产生的生活废水依托当地（租用民房所在地）生活污水处理系统进行处理。</w:t>
            </w:r>
          </w:p>
          <w:p w:rsidR="002C5077" w:rsidRPr="00DD5D6D" w:rsidRDefault="002C5077" w:rsidP="002C5077">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6.4</w:t>
            </w:r>
            <w:r w:rsidRPr="003869A0">
              <w:rPr>
                <w:rFonts w:ascii="Times New Roman" w:cs="Times New Roman" w:hint="eastAsia"/>
                <w:b/>
                <w:color w:val="auto"/>
                <w:sz w:val="26"/>
                <w:szCs w:val="26"/>
              </w:rPr>
              <w:t>、</w:t>
            </w:r>
            <w:r>
              <w:rPr>
                <w:rFonts w:ascii="Times New Roman" w:cs="Times New Roman" w:hint="eastAsia"/>
                <w:b/>
                <w:color w:val="auto"/>
                <w:sz w:val="26"/>
                <w:szCs w:val="26"/>
              </w:rPr>
              <w:t>噪声</w:t>
            </w:r>
          </w:p>
          <w:p w:rsidR="002C5077" w:rsidRPr="00545ED9" w:rsidRDefault="002C5077" w:rsidP="00C12FF3">
            <w:pPr>
              <w:pStyle w:val="Default"/>
              <w:spacing w:line="480" w:lineRule="exact"/>
              <w:ind w:firstLineChars="200" w:firstLine="520"/>
              <w:jc w:val="both"/>
              <w:rPr>
                <w:rFonts w:ascii="Times New Roman" w:cs="Times New Roman"/>
                <w:color w:val="auto"/>
                <w:sz w:val="26"/>
                <w:szCs w:val="26"/>
              </w:rPr>
            </w:pPr>
            <w:r w:rsidRPr="002C5077">
              <w:rPr>
                <w:rFonts w:ascii="Times New Roman" w:cs="Times New Roman" w:hint="eastAsia"/>
                <w:color w:val="auto"/>
                <w:sz w:val="26"/>
                <w:szCs w:val="26"/>
              </w:rPr>
              <w:t>本项目道路修缮采用人工开辟，钻机场地平整采用人工开挖，产生的噪声较小；生活噪声主要来源于施工人员活动产生的活动噪声，其噪声值为</w:t>
            </w:r>
            <w:r w:rsidRPr="002C5077">
              <w:rPr>
                <w:rFonts w:ascii="Times New Roman" w:cs="Times New Roman" w:hint="eastAsia"/>
                <w:color w:val="auto"/>
                <w:sz w:val="26"/>
                <w:szCs w:val="26"/>
              </w:rPr>
              <w:t>60</w:t>
            </w:r>
            <w:r w:rsidRPr="002C5077">
              <w:rPr>
                <w:rFonts w:ascii="Times New Roman" w:cs="Times New Roman" w:hint="eastAsia"/>
                <w:color w:val="auto"/>
                <w:sz w:val="26"/>
                <w:szCs w:val="26"/>
              </w:rPr>
              <w:t>～</w:t>
            </w:r>
            <w:r w:rsidRPr="002C5077">
              <w:rPr>
                <w:rFonts w:ascii="Times New Roman" w:cs="Times New Roman" w:hint="eastAsia"/>
                <w:color w:val="auto"/>
                <w:sz w:val="26"/>
                <w:szCs w:val="26"/>
              </w:rPr>
              <w:t>80dB</w:t>
            </w:r>
            <w:r w:rsidRPr="002C5077">
              <w:rPr>
                <w:rFonts w:ascii="Times New Roman" w:cs="Times New Roman" w:hint="eastAsia"/>
                <w:color w:val="auto"/>
                <w:sz w:val="26"/>
                <w:szCs w:val="26"/>
              </w:rPr>
              <w:t>（</w:t>
            </w:r>
            <w:r w:rsidRPr="002C5077">
              <w:rPr>
                <w:rFonts w:ascii="Times New Roman" w:cs="Times New Roman" w:hint="eastAsia"/>
                <w:color w:val="auto"/>
                <w:sz w:val="26"/>
                <w:szCs w:val="26"/>
              </w:rPr>
              <w:t>A</w:t>
            </w:r>
            <w:r w:rsidRPr="002C5077">
              <w:rPr>
                <w:rFonts w:ascii="Times New Roman" w:cs="Times New Roman" w:hint="eastAsia"/>
                <w:color w:val="auto"/>
                <w:sz w:val="26"/>
                <w:szCs w:val="26"/>
              </w:rPr>
              <w:t>），此类噪声属于非连续性，主要在白天产生，所以此类</w:t>
            </w:r>
            <w:r w:rsidRPr="00DD5D6D">
              <w:rPr>
                <w:rFonts w:ascii="Times New Roman" w:hint="eastAsia"/>
                <w:color w:val="auto"/>
                <w:sz w:val="26"/>
                <w:szCs w:val="26"/>
              </w:rPr>
              <w:t>噪声对环境的影响较小。本项目施工噪声主要发生在钻探过程中机械噪声，</w:t>
            </w:r>
            <w:r w:rsidRPr="00EC0C5F">
              <w:rPr>
                <w:rFonts w:ascii="Times New Roman" w:hint="eastAsia"/>
                <w:color w:val="auto"/>
                <w:sz w:val="26"/>
                <w:szCs w:val="26"/>
              </w:rPr>
              <w:t>钻机产生的噪声主要为钻机设备与地表进行破碎时，产生的震动噪声，</w:t>
            </w:r>
            <w:r w:rsidRPr="00EC0C5F">
              <w:rPr>
                <w:rFonts w:ascii="Times New Roman" w:hAnsi="Calibri" w:cs="Times New Roman" w:hint="eastAsia"/>
                <w:color w:val="auto"/>
                <w:kern w:val="2"/>
                <w:sz w:val="26"/>
                <w:szCs w:val="26"/>
              </w:rPr>
              <w:t>随着深度增加，在地层屏蔽作用下，钻机产生的震动噪声逐渐减小。钻探过程中主要声源为钻井过程中柴油动力机、柴油发电机、钻机等设备的运行产生较大的连续性</w:t>
            </w:r>
            <w:r w:rsidRPr="00EC0C5F">
              <w:rPr>
                <w:rFonts w:ascii="Times New Roman" w:hAnsi="Calibri" w:cs="Times New Roman" w:hint="eastAsia"/>
                <w:color w:val="auto"/>
                <w:kern w:val="2"/>
                <w:sz w:val="26"/>
                <w:szCs w:val="26"/>
              </w:rPr>
              <w:lastRenderedPageBreak/>
              <w:t>噪声。</w:t>
            </w:r>
            <w:r w:rsidRPr="00EC0C5F">
              <w:rPr>
                <w:rFonts w:ascii="Times New Roman" w:hAnsi="Calibri" w:cs="Times New Roman"/>
                <w:color w:val="auto"/>
                <w:kern w:val="2"/>
                <w:sz w:val="26"/>
                <w:szCs w:val="26"/>
              </w:rPr>
              <w:t>根据</w:t>
            </w:r>
            <w:r w:rsidRPr="00EC0C5F">
              <w:rPr>
                <w:rFonts w:ascii="Times New Roman" w:hAnsi="Calibri" w:cs="Times New Roman" w:hint="eastAsia"/>
                <w:color w:val="auto"/>
                <w:kern w:val="2"/>
                <w:sz w:val="26"/>
                <w:szCs w:val="26"/>
              </w:rPr>
              <w:t>2019</w:t>
            </w:r>
            <w:r w:rsidRPr="00EC0C5F">
              <w:rPr>
                <w:rFonts w:ascii="Times New Roman" w:hAnsi="Calibri" w:cs="Times New Roman" w:hint="eastAsia"/>
                <w:color w:val="auto"/>
                <w:kern w:val="2"/>
                <w:sz w:val="26"/>
                <w:szCs w:val="26"/>
              </w:rPr>
              <w:t>至</w:t>
            </w:r>
            <w:r w:rsidRPr="00EC0C5F">
              <w:rPr>
                <w:rFonts w:ascii="Times New Roman" w:hAnsi="Calibri" w:cs="Times New Roman" w:hint="eastAsia"/>
                <w:color w:val="auto"/>
                <w:kern w:val="2"/>
                <w:sz w:val="26"/>
                <w:szCs w:val="26"/>
              </w:rPr>
              <w:t>2021</w:t>
            </w:r>
            <w:r w:rsidRPr="00EC0C5F">
              <w:rPr>
                <w:rFonts w:ascii="Times New Roman" w:hAnsi="Calibri" w:cs="Times New Roman" w:hint="eastAsia"/>
                <w:color w:val="auto"/>
                <w:kern w:val="2"/>
                <w:sz w:val="26"/>
                <w:szCs w:val="26"/>
              </w:rPr>
              <w:t>年</w:t>
            </w:r>
            <w:r w:rsidRPr="00EC0C5F">
              <w:rPr>
                <w:rFonts w:ascii="Times New Roman" w:hAnsi="Calibri" w:cs="Times New Roman"/>
                <w:color w:val="auto"/>
                <w:kern w:val="2"/>
                <w:sz w:val="26"/>
                <w:szCs w:val="26"/>
              </w:rPr>
              <w:t>已</w:t>
            </w:r>
            <w:r w:rsidRPr="00EC0C5F">
              <w:rPr>
                <w:rFonts w:ascii="Times New Roman" w:hAnsi="Calibri" w:cs="Times New Roman" w:hint="eastAsia"/>
                <w:color w:val="auto"/>
                <w:kern w:val="2"/>
                <w:sz w:val="26"/>
                <w:szCs w:val="26"/>
              </w:rPr>
              <w:t>施工</w:t>
            </w:r>
            <w:r w:rsidRPr="00EC0C5F">
              <w:rPr>
                <w:rFonts w:ascii="Times New Roman" w:hAnsi="Calibri" w:cs="Times New Roman"/>
                <w:color w:val="auto"/>
                <w:kern w:val="2"/>
                <w:sz w:val="26"/>
                <w:szCs w:val="26"/>
              </w:rPr>
              <w:t>的主要钻井设备噪声源强监测数据，以及类比同类项目环评报告中的数据，钻井工程主要噪声源设备噪声值见表</w:t>
            </w:r>
            <w:r w:rsidRPr="00EC0C5F">
              <w:rPr>
                <w:rFonts w:ascii="Times New Roman" w:hAnsi="Calibri" w:cs="Times New Roman" w:hint="eastAsia"/>
                <w:color w:val="auto"/>
                <w:kern w:val="2"/>
                <w:sz w:val="26"/>
                <w:szCs w:val="26"/>
              </w:rPr>
              <w:t>6-5</w:t>
            </w:r>
            <w:r w:rsidRPr="00EC0C5F">
              <w:rPr>
                <w:rFonts w:ascii="Times New Roman" w:hAnsi="Calibri" w:cs="Times New Roman"/>
                <w:color w:val="auto"/>
                <w:kern w:val="2"/>
                <w:sz w:val="26"/>
                <w:szCs w:val="26"/>
              </w:rPr>
              <w:t>。</w:t>
            </w:r>
          </w:p>
          <w:p w:rsidR="002C5077" w:rsidRPr="00EC0C5F" w:rsidRDefault="002C5077" w:rsidP="002C5077">
            <w:pPr>
              <w:pStyle w:val="Default"/>
              <w:jc w:val="center"/>
              <w:rPr>
                <w:rFonts w:ascii="Times New Roman" w:cs="Times New Roman"/>
                <w:color w:val="auto"/>
                <w:sz w:val="26"/>
                <w:szCs w:val="26"/>
              </w:rPr>
            </w:pPr>
            <w:r w:rsidRPr="00EC0C5F">
              <w:rPr>
                <w:rFonts w:ascii="Times New Roman" w:cs="Times New Roman"/>
                <w:b/>
                <w:bCs/>
                <w:color w:val="auto"/>
                <w:kern w:val="2"/>
                <w:sz w:val="21"/>
                <w:szCs w:val="21"/>
              </w:rPr>
              <w:t>表</w:t>
            </w:r>
            <w:r w:rsidRPr="00EC0C5F">
              <w:rPr>
                <w:rFonts w:ascii="Times New Roman" w:cs="Times New Roman"/>
                <w:b/>
                <w:bCs/>
                <w:color w:val="auto"/>
                <w:kern w:val="2"/>
                <w:sz w:val="21"/>
                <w:szCs w:val="21"/>
              </w:rPr>
              <w:t>6-</w:t>
            </w:r>
            <w:r w:rsidRPr="00EC0C5F">
              <w:rPr>
                <w:rFonts w:ascii="Times New Roman" w:cs="Times New Roman" w:hint="eastAsia"/>
                <w:b/>
                <w:bCs/>
                <w:color w:val="auto"/>
                <w:kern w:val="2"/>
                <w:sz w:val="21"/>
                <w:szCs w:val="21"/>
              </w:rPr>
              <w:t>5</w:t>
            </w:r>
            <w:r>
              <w:rPr>
                <w:rFonts w:ascii="Times New Roman" w:cs="Times New Roman" w:hint="eastAsia"/>
                <w:b/>
                <w:bCs/>
                <w:color w:val="auto"/>
                <w:kern w:val="2"/>
                <w:sz w:val="21"/>
                <w:szCs w:val="21"/>
              </w:rPr>
              <w:t xml:space="preserve">  </w:t>
            </w:r>
            <w:r w:rsidRPr="00EC0C5F">
              <w:rPr>
                <w:rFonts w:ascii="Times New Roman" w:cs="Times New Roman" w:hint="eastAsia"/>
                <w:b/>
                <w:bCs/>
                <w:color w:val="auto"/>
                <w:kern w:val="2"/>
                <w:sz w:val="21"/>
                <w:szCs w:val="21"/>
              </w:rPr>
              <w:t>主要噪声</w:t>
            </w:r>
            <w:r w:rsidRPr="00EC0C5F">
              <w:rPr>
                <w:rFonts w:ascii="Times New Roman" w:cs="Times New Roman"/>
                <w:b/>
                <w:bCs/>
                <w:color w:val="auto"/>
                <w:kern w:val="2"/>
                <w:sz w:val="21"/>
                <w:szCs w:val="21"/>
              </w:rPr>
              <w:t>污染物排放情况一览表</w:t>
            </w:r>
          </w:p>
          <w:tbl>
            <w:tblPr>
              <w:tblStyle w:val="af2"/>
              <w:tblW w:w="5000" w:type="pct"/>
              <w:jc w:val="center"/>
              <w:tblLook w:val="04A0" w:firstRow="1" w:lastRow="0" w:firstColumn="1" w:lastColumn="0" w:noHBand="0" w:noVBand="1"/>
            </w:tblPr>
            <w:tblGrid>
              <w:gridCol w:w="1254"/>
              <w:gridCol w:w="2562"/>
              <w:gridCol w:w="2310"/>
              <w:gridCol w:w="2524"/>
            </w:tblGrid>
            <w:tr w:rsidR="00C9650B" w:rsidRPr="00EC0C5F" w:rsidTr="00C9650B">
              <w:trPr>
                <w:trHeight w:val="397"/>
                <w:jc w:val="center"/>
              </w:trPr>
              <w:tc>
                <w:tcPr>
                  <w:tcW w:w="72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序号</w:t>
                  </w:r>
                </w:p>
              </w:tc>
              <w:tc>
                <w:tcPr>
                  <w:tcW w:w="1481"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噪声设备</w:t>
                  </w:r>
                </w:p>
              </w:tc>
              <w:tc>
                <w:tcPr>
                  <w:tcW w:w="133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规格</w:t>
                  </w:r>
                </w:p>
              </w:tc>
              <w:tc>
                <w:tcPr>
                  <w:tcW w:w="1459"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单台源强</w:t>
                  </w:r>
                </w:p>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dB</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A</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1m</w:t>
                  </w:r>
                  <w:r w:rsidRPr="00EC0C5F">
                    <w:rPr>
                      <w:rFonts w:ascii="Times New Roman" w:cs="Times New Roman" w:hint="eastAsia"/>
                      <w:color w:val="auto"/>
                      <w:sz w:val="18"/>
                      <w:szCs w:val="18"/>
                    </w:rPr>
                    <w:t>处</w:t>
                  </w:r>
                </w:p>
              </w:tc>
            </w:tr>
            <w:tr w:rsidR="00C9650B" w:rsidRPr="00EC0C5F" w:rsidTr="00C9650B">
              <w:trPr>
                <w:trHeight w:val="397"/>
                <w:jc w:val="center"/>
              </w:trPr>
              <w:tc>
                <w:tcPr>
                  <w:tcW w:w="72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1</w:t>
                  </w:r>
                </w:p>
              </w:tc>
              <w:tc>
                <w:tcPr>
                  <w:tcW w:w="1481"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钻井设备（含</w:t>
                  </w:r>
                  <w:r w:rsidRPr="00EC0C5F">
                    <w:rPr>
                      <w:rFonts w:ascii="Times New Roman" w:cs="Times New Roman"/>
                      <w:color w:val="auto"/>
                      <w:sz w:val="18"/>
                      <w:szCs w:val="18"/>
                    </w:rPr>
                    <w:t>柴油机</w:t>
                  </w:r>
                  <w:r w:rsidRPr="00EC0C5F">
                    <w:rPr>
                      <w:rFonts w:ascii="Times New Roman" w:cs="Times New Roman" w:hint="eastAsia"/>
                      <w:color w:val="auto"/>
                      <w:sz w:val="18"/>
                      <w:szCs w:val="18"/>
                    </w:rPr>
                    <w:t>）</w:t>
                  </w:r>
                </w:p>
              </w:tc>
              <w:tc>
                <w:tcPr>
                  <w:tcW w:w="133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XY-4</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XY-44A</w:t>
                  </w:r>
                </w:p>
              </w:tc>
              <w:tc>
                <w:tcPr>
                  <w:tcW w:w="1459"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95</w:t>
                  </w:r>
                </w:p>
              </w:tc>
            </w:tr>
            <w:tr w:rsidR="00C9650B" w:rsidRPr="00EC0C5F" w:rsidTr="00C9650B">
              <w:trPr>
                <w:trHeight w:val="397"/>
                <w:jc w:val="center"/>
              </w:trPr>
              <w:tc>
                <w:tcPr>
                  <w:tcW w:w="72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2</w:t>
                  </w:r>
                </w:p>
              </w:tc>
              <w:tc>
                <w:tcPr>
                  <w:tcW w:w="1481"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发电机</w:t>
                  </w:r>
                  <w:r w:rsidRPr="00EC0C5F">
                    <w:rPr>
                      <w:rFonts w:ascii="Times New Roman" w:cs="Times New Roman" w:hint="eastAsia"/>
                      <w:color w:val="auto"/>
                      <w:sz w:val="18"/>
                      <w:szCs w:val="18"/>
                    </w:rPr>
                    <w:t>（含</w:t>
                  </w:r>
                  <w:r w:rsidRPr="00EC0C5F">
                    <w:rPr>
                      <w:rFonts w:ascii="Times New Roman" w:cs="Times New Roman"/>
                      <w:color w:val="auto"/>
                      <w:sz w:val="18"/>
                      <w:szCs w:val="18"/>
                    </w:rPr>
                    <w:t>柴油机</w:t>
                  </w:r>
                  <w:r w:rsidRPr="00EC0C5F">
                    <w:rPr>
                      <w:rFonts w:ascii="Times New Roman" w:cs="Times New Roman" w:hint="eastAsia"/>
                      <w:color w:val="auto"/>
                      <w:sz w:val="18"/>
                      <w:szCs w:val="18"/>
                    </w:rPr>
                    <w:t>）</w:t>
                  </w:r>
                </w:p>
              </w:tc>
              <w:tc>
                <w:tcPr>
                  <w:tcW w:w="133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BW-250</w:t>
                  </w:r>
                </w:p>
              </w:tc>
              <w:tc>
                <w:tcPr>
                  <w:tcW w:w="1459"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90</w:t>
                  </w:r>
                </w:p>
              </w:tc>
            </w:tr>
            <w:tr w:rsidR="00C9650B" w:rsidRPr="00EC0C5F" w:rsidTr="00C9650B">
              <w:trPr>
                <w:trHeight w:val="397"/>
                <w:jc w:val="center"/>
              </w:trPr>
              <w:tc>
                <w:tcPr>
                  <w:tcW w:w="72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3</w:t>
                  </w:r>
                </w:p>
              </w:tc>
              <w:tc>
                <w:tcPr>
                  <w:tcW w:w="1481"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泥浆泵</w:t>
                  </w:r>
                </w:p>
              </w:tc>
              <w:tc>
                <w:tcPr>
                  <w:tcW w:w="133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p>
              </w:tc>
              <w:tc>
                <w:tcPr>
                  <w:tcW w:w="1459"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85</w:t>
                  </w:r>
                </w:p>
              </w:tc>
            </w:tr>
            <w:tr w:rsidR="00C9650B" w:rsidRPr="00EC0C5F" w:rsidTr="00C9650B">
              <w:trPr>
                <w:trHeight w:val="397"/>
                <w:jc w:val="center"/>
              </w:trPr>
              <w:tc>
                <w:tcPr>
                  <w:tcW w:w="72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4</w:t>
                  </w:r>
                </w:p>
              </w:tc>
              <w:tc>
                <w:tcPr>
                  <w:tcW w:w="1481"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color w:val="auto"/>
                      <w:sz w:val="18"/>
                      <w:szCs w:val="18"/>
                    </w:rPr>
                    <w:t>绳索取心绞车</w:t>
                  </w:r>
                </w:p>
              </w:tc>
              <w:tc>
                <w:tcPr>
                  <w:tcW w:w="1335"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p>
              </w:tc>
              <w:tc>
                <w:tcPr>
                  <w:tcW w:w="1459" w:type="pct"/>
                  <w:vAlign w:val="center"/>
                </w:tcPr>
                <w:p w:rsidR="00C9650B" w:rsidRPr="00EC0C5F" w:rsidRDefault="00C9650B" w:rsidP="002974FF">
                  <w:pPr>
                    <w:pStyle w:val="Default"/>
                    <w:spacing w:line="240" w:lineRule="exact"/>
                    <w:jc w:val="center"/>
                    <w:rPr>
                      <w:rFonts w:ascii="Times New Roman" w:cs="Times New Roman"/>
                      <w:color w:val="auto"/>
                      <w:sz w:val="18"/>
                      <w:szCs w:val="18"/>
                    </w:rPr>
                  </w:pPr>
                  <w:r w:rsidRPr="00EC0C5F">
                    <w:rPr>
                      <w:rFonts w:ascii="Times New Roman" w:cs="Times New Roman" w:hint="eastAsia"/>
                      <w:color w:val="auto"/>
                      <w:sz w:val="18"/>
                      <w:szCs w:val="18"/>
                    </w:rPr>
                    <w:t>65</w:t>
                  </w:r>
                </w:p>
              </w:tc>
            </w:tr>
          </w:tbl>
          <w:p w:rsidR="002C5077" w:rsidRDefault="002C5077" w:rsidP="002C5077">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6.5</w:t>
            </w:r>
            <w:r w:rsidRPr="003869A0">
              <w:rPr>
                <w:rFonts w:ascii="Times New Roman" w:cs="Times New Roman" w:hint="eastAsia"/>
                <w:b/>
                <w:color w:val="auto"/>
                <w:sz w:val="26"/>
                <w:szCs w:val="26"/>
              </w:rPr>
              <w:t>、</w:t>
            </w:r>
            <w:r w:rsidRPr="00EC0C5F">
              <w:rPr>
                <w:rFonts w:ascii="Times New Roman" w:cs="Times New Roman" w:hint="eastAsia"/>
                <w:b/>
                <w:color w:val="auto"/>
                <w:sz w:val="26"/>
                <w:szCs w:val="26"/>
              </w:rPr>
              <w:t>固体废物</w:t>
            </w:r>
          </w:p>
          <w:p w:rsidR="002C5077" w:rsidRPr="00DD5D6D" w:rsidRDefault="002C5077" w:rsidP="002C5077">
            <w:pPr>
              <w:pStyle w:val="Default"/>
              <w:spacing w:line="480" w:lineRule="exact"/>
              <w:ind w:firstLineChars="200" w:firstLine="520"/>
              <w:rPr>
                <w:rFonts w:ascii="Times New Roman" w:cs="Times New Roman"/>
                <w:color w:val="auto"/>
                <w:sz w:val="26"/>
                <w:szCs w:val="26"/>
              </w:rPr>
            </w:pPr>
            <w:r w:rsidRPr="00DD5D6D">
              <w:rPr>
                <w:rFonts w:ascii="Times New Roman" w:cs="Times New Roman" w:hint="eastAsia"/>
                <w:color w:val="auto"/>
                <w:sz w:val="26"/>
                <w:szCs w:val="26"/>
              </w:rPr>
              <w:t>本项目探矿期间主要产生钻井泥浆、废弃岩</w:t>
            </w:r>
            <w:r w:rsidR="00FB75E5">
              <w:rPr>
                <w:rFonts w:ascii="Times New Roman" w:cs="Times New Roman" w:hint="eastAsia"/>
                <w:color w:val="auto"/>
                <w:sz w:val="26"/>
                <w:szCs w:val="26"/>
              </w:rPr>
              <w:t>心</w:t>
            </w:r>
            <w:r w:rsidRPr="00DD5D6D">
              <w:rPr>
                <w:rFonts w:ascii="Times New Roman" w:cs="Times New Roman" w:hint="eastAsia"/>
                <w:color w:val="auto"/>
                <w:sz w:val="26"/>
                <w:szCs w:val="26"/>
              </w:rPr>
              <w:t>、生活垃圾以及废机油。</w:t>
            </w:r>
          </w:p>
          <w:p w:rsidR="002C5077" w:rsidRPr="003869A0" w:rsidRDefault="002C5077" w:rsidP="002C5077">
            <w:pPr>
              <w:pStyle w:val="Default"/>
              <w:spacing w:line="480" w:lineRule="exact"/>
              <w:ind w:left="520"/>
              <w:rPr>
                <w:rFonts w:ascii="Times New Roman" w:cs="Times New Roman"/>
                <w:b/>
                <w:color w:val="auto"/>
                <w:sz w:val="26"/>
                <w:szCs w:val="26"/>
              </w:rPr>
            </w:pPr>
            <w:r w:rsidRPr="003869A0">
              <w:rPr>
                <w:rFonts w:ascii="Times New Roman" w:cs="Times New Roman" w:hint="eastAsia"/>
                <w:b/>
                <w:color w:val="auto"/>
                <w:sz w:val="26"/>
                <w:szCs w:val="26"/>
              </w:rPr>
              <w:t>6.</w:t>
            </w:r>
            <w:r>
              <w:rPr>
                <w:rFonts w:ascii="Times New Roman" w:cs="Times New Roman" w:hint="eastAsia"/>
                <w:b/>
                <w:color w:val="auto"/>
                <w:sz w:val="26"/>
                <w:szCs w:val="26"/>
              </w:rPr>
              <w:t>5</w:t>
            </w:r>
            <w:r w:rsidRPr="003869A0">
              <w:rPr>
                <w:rFonts w:ascii="Times New Roman" w:cs="Times New Roman" w:hint="eastAsia"/>
                <w:b/>
                <w:color w:val="auto"/>
                <w:sz w:val="26"/>
                <w:szCs w:val="26"/>
              </w:rPr>
              <w:t xml:space="preserve">.1 </w:t>
            </w:r>
            <w:r w:rsidRPr="003869A0">
              <w:rPr>
                <w:rFonts w:ascii="Times New Roman" w:cs="Times New Roman" w:hint="eastAsia"/>
                <w:b/>
                <w:color w:val="auto"/>
                <w:sz w:val="26"/>
                <w:szCs w:val="26"/>
              </w:rPr>
              <w:t>钻井泥浆</w:t>
            </w:r>
          </w:p>
          <w:p w:rsidR="002C5077" w:rsidRPr="00EA1085" w:rsidRDefault="002C5077" w:rsidP="00C12FF3">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本项目施工过程产生的钻井泥浆主要分为两部分，一是钻进过程中产生的泥浆</w:t>
            </w:r>
            <w:r>
              <w:rPr>
                <w:rFonts w:ascii="Times New Roman" w:cs="Times New Roman" w:hint="eastAsia"/>
                <w:color w:val="auto"/>
                <w:sz w:val="26"/>
                <w:szCs w:val="26"/>
              </w:rPr>
              <w:t>岩屑</w:t>
            </w:r>
            <w:r w:rsidRPr="00EC0C5F">
              <w:rPr>
                <w:rFonts w:ascii="Times New Roman" w:cs="Times New Roman" w:hint="eastAsia"/>
                <w:color w:val="auto"/>
                <w:sz w:val="26"/>
                <w:szCs w:val="26"/>
              </w:rPr>
              <w:t>，二是封孔时被水泥置换的钻井泥浆。</w:t>
            </w:r>
            <w:r w:rsidRPr="00EA1085">
              <w:rPr>
                <w:rFonts w:ascii="Times New Roman" w:cs="Times New Roman" w:hint="eastAsia"/>
                <w:color w:val="auto"/>
                <w:sz w:val="26"/>
                <w:szCs w:val="26"/>
              </w:rPr>
              <w:t>项目钻井过程中，岩石经钻头和钻井液的研磨而破碎成岩屑，随钻井液排出井口，进入钻井泥浆处理系统，处理后岩屑与钻井液分离，液体回收利用。岩屑产生、排放量与井身结构有关，可按下式计算：</w:t>
            </w:r>
          </w:p>
          <w:p w:rsidR="002C5077" w:rsidRPr="00EA1085" w:rsidRDefault="002C5077" w:rsidP="00C12FF3">
            <w:pPr>
              <w:pStyle w:val="Default"/>
              <w:spacing w:line="480" w:lineRule="exact"/>
              <w:ind w:firstLineChars="600" w:firstLine="1560"/>
              <w:rPr>
                <w:rFonts w:ascii="Times New Roman" w:cs="Times New Roman"/>
                <w:color w:val="auto"/>
                <w:sz w:val="26"/>
                <w:szCs w:val="26"/>
              </w:rPr>
            </w:pPr>
            <w:r w:rsidRPr="00EA1085">
              <w:rPr>
                <w:rFonts w:ascii="Times New Roman" w:cs="Times New Roman"/>
                <w:color w:val="auto"/>
                <w:sz w:val="26"/>
                <w:szCs w:val="26"/>
              </w:rPr>
              <w:t>W=1/4×π×</w:t>
            </w:r>
            <w:r w:rsidRPr="00EA1085">
              <w:rPr>
                <w:rFonts w:ascii="Times New Roman" w:cs="Times New Roman"/>
                <w:color w:val="auto"/>
                <w:sz w:val="26"/>
                <w:szCs w:val="26"/>
              </w:rPr>
              <w:t>（</w:t>
            </w:r>
            <w:r w:rsidRPr="00EA1085">
              <w:rPr>
                <w:rFonts w:ascii="Times New Roman" w:cs="Times New Roman"/>
                <w:color w:val="auto"/>
                <w:sz w:val="26"/>
                <w:szCs w:val="26"/>
              </w:rPr>
              <w:t>D</w:t>
            </w:r>
            <w:r w:rsidRPr="00EA1085">
              <w:rPr>
                <w:rFonts w:ascii="Times New Roman" w:cs="Times New Roman"/>
                <w:color w:val="auto"/>
                <w:sz w:val="26"/>
                <w:szCs w:val="26"/>
                <w:vertAlign w:val="superscript"/>
              </w:rPr>
              <w:t>2</w:t>
            </w:r>
            <w:r w:rsidRPr="00EA1085">
              <w:rPr>
                <w:rFonts w:ascii="Times New Roman" w:cs="Times New Roman"/>
                <w:color w:val="auto"/>
                <w:sz w:val="26"/>
                <w:szCs w:val="26"/>
              </w:rPr>
              <w:t>-d</w:t>
            </w:r>
            <w:r w:rsidRPr="00EA1085">
              <w:rPr>
                <w:rFonts w:ascii="Times New Roman" w:cs="Times New Roman"/>
                <w:color w:val="auto"/>
                <w:sz w:val="26"/>
                <w:szCs w:val="26"/>
                <w:vertAlign w:val="superscript"/>
              </w:rPr>
              <w:t>2</w:t>
            </w:r>
            <w:r w:rsidRPr="00EA1085">
              <w:rPr>
                <w:rFonts w:ascii="Times New Roman" w:cs="Times New Roman"/>
                <w:color w:val="auto"/>
                <w:sz w:val="26"/>
                <w:szCs w:val="26"/>
              </w:rPr>
              <w:t>）</w:t>
            </w:r>
            <w:r w:rsidRPr="00EA1085">
              <w:rPr>
                <w:rFonts w:ascii="Times New Roman" w:cs="Times New Roman"/>
                <w:color w:val="auto"/>
                <w:sz w:val="26"/>
                <w:szCs w:val="26"/>
              </w:rPr>
              <w:t xml:space="preserve">×h×P         </w:t>
            </w:r>
            <w:r>
              <w:rPr>
                <w:rFonts w:ascii="Times New Roman" w:cs="Times New Roman"/>
                <w:color w:val="auto"/>
                <w:sz w:val="26"/>
                <w:szCs w:val="26"/>
              </w:rPr>
              <w:t xml:space="preserve">    </w:t>
            </w:r>
            <w:r w:rsidRPr="00EA1085">
              <w:rPr>
                <w:rFonts w:ascii="Times New Roman" w:cs="Times New Roman"/>
                <w:color w:val="auto"/>
                <w:sz w:val="26"/>
                <w:szCs w:val="26"/>
              </w:rPr>
              <w:t xml:space="preserve">             </w:t>
            </w:r>
            <w:r>
              <w:rPr>
                <w:rFonts w:ascii="Times New Roman" w:cs="Times New Roman" w:hint="eastAsia"/>
                <w:color w:val="auto"/>
                <w:sz w:val="26"/>
                <w:szCs w:val="26"/>
              </w:rPr>
              <w:t xml:space="preserve"> </w:t>
            </w:r>
            <w:r w:rsidRPr="00EA1085">
              <w:rPr>
                <w:rFonts w:ascii="Times New Roman" w:cs="Times New Roman"/>
                <w:color w:val="auto"/>
                <w:sz w:val="26"/>
                <w:szCs w:val="26"/>
              </w:rPr>
              <w:t>（</w:t>
            </w:r>
            <w:r w:rsidRPr="00EA1085">
              <w:rPr>
                <w:rFonts w:ascii="Times New Roman" w:cs="Times New Roman"/>
                <w:color w:val="auto"/>
                <w:sz w:val="26"/>
                <w:szCs w:val="26"/>
              </w:rPr>
              <w:t>6-3</w:t>
            </w:r>
            <w:r w:rsidRPr="00EA1085">
              <w:rPr>
                <w:rFonts w:ascii="Times New Roman" w:cs="Times New Roman"/>
                <w:color w:val="auto"/>
                <w:sz w:val="26"/>
                <w:szCs w:val="26"/>
              </w:rPr>
              <w:t>）式中：</w:t>
            </w:r>
            <w:r w:rsidRPr="00EA1085">
              <w:rPr>
                <w:rFonts w:ascii="Times New Roman" w:cs="Times New Roman"/>
                <w:color w:val="auto"/>
                <w:sz w:val="26"/>
                <w:szCs w:val="26"/>
              </w:rPr>
              <w:t>W—</w:t>
            </w:r>
            <w:r w:rsidRPr="00EA1085">
              <w:rPr>
                <w:rFonts w:ascii="Times New Roman" w:cs="Times New Roman"/>
                <w:color w:val="auto"/>
                <w:sz w:val="26"/>
                <w:szCs w:val="26"/>
              </w:rPr>
              <w:t>产生的岩屑量，</w:t>
            </w:r>
            <w:r w:rsidRPr="00EA1085">
              <w:rPr>
                <w:rFonts w:ascii="Times New Roman" w:cs="Times New Roman"/>
                <w:color w:val="auto"/>
                <w:sz w:val="26"/>
                <w:szCs w:val="26"/>
              </w:rPr>
              <w:t>m</w:t>
            </w:r>
            <w:r w:rsidRPr="00EA1085">
              <w:rPr>
                <w:rFonts w:ascii="Times New Roman" w:cs="Times New Roman"/>
                <w:color w:val="auto"/>
                <w:sz w:val="26"/>
                <w:szCs w:val="26"/>
                <w:vertAlign w:val="superscript"/>
              </w:rPr>
              <w:t>3</w:t>
            </w:r>
            <w:r w:rsidRPr="00EA1085">
              <w:rPr>
                <w:rFonts w:ascii="Times New Roman" w:cs="Times New Roman"/>
                <w:color w:val="auto"/>
                <w:sz w:val="26"/>
                <w:szCs w:val="26"/>
              </w:rPr>
              <w:t>；</w:t>
            </w:r>
          </w:p>
          <w:p w:rsidR="002C5077" w:rsidRDefault="002C5077" w:rsidP="00C12FF3">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D—</w:t>
            </w:r>
            <w:r w:rsidRPr="00EA1085">
              <w:rPr>
                <w:rFonts w:ascii="Times New Roman" w:cs="Times New Roman"/>
                <w:color w:val="auto"/>
                <w:sz w:val="26"/>
                <w:szCs w:val="26"/>
              </w:rPr>
              <w:t>钻头外径，</w:t>
            </w:r>
            <w:r w:rsidRPr="00EA1085">
              <w:rPr>
                <w:rFonts w:ascii="Times New Roman" w:cs="Times New Roman"/>
                <w:color w:val="auto"/>
                <w:sz w:val="26"/>
                <w:szCs w:val="26"/>
              </w:rPr>
              <w:t>m</w:t>
            </w:r>
            <w:r w:rsidRPr="00EA1085">
              <w:rPr>
                <w:rFonts w:ascii="Times New Roman" w:cs="Times New Roman"/>
                <w:color w:val="auto"/>
                <w:sz w:val="26"/>
                <w:szCs w:val="26"/>
              </w:rPr>
              <w:t>（项目取</w:t>
            </w:r>
            <w:r w:rsidRPr="00EA1085">
              <w:rPr>
                <w:rFonts w:ascii="Times New Roman" w:cs="Times New Roman"/>
                <w:color w:val="auto"/>
                <w:sz w:val="26"/>
                <w:szCs w:val="26"/>
              </w:rPr>
              <w:t>0.075m</w:t>
            </w:r>
            <w:r w:rsidRPr="00EA1085">
              <w:rPr>
                <w:rFonts w:ascii="Times New Roman" w:cs="Times New Roman"/>
                <w:color w:val="auto"/>
                <w:sz w:val="26"/>
                <w:szCs w:val="26"/>
              </w:rPr>
              <w:t>）；</w:t>
            </w:r>
          </w:p>
          <w:p w:rsidR="002C5077" w:rsidRPr="00EA1085" w:rsidRDefault="002C5077" w:rsidP="00C12FF3">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d—</w:t>
            </w:r>
            <w:r w:rsidRPr="00EA1085">
              <w:rPr>
                <w:rFonts w:ascii="Times New Roman" w:cs="Times New Roman"/>
                <w:color w:val="auto"/>
                <w:sz w:val="26"/>
                <w:szCs w:val="26"/>
              </w:rPr>
              <w:t>钻头内径，</w:t>
            </w:r>
            <w:r w:rsidRPr="00EA1085">
              <w:rPr>
                <w:rFonts w:ascii="Times New Roman" w:cs="Times New Roman"/>
                <w:color w:val="auto"/>
                <w:sz w:val="26"/>
                <w:szCs w:val="26"/>
              </w:rPr>
              <w:t>m</w:t>
            </w:r>
            <w:r w:rsidRPr="00EA1085">
              <w:rPr>
                <w:rFonts w:ascii="Times New Roman" w:cs="Times New Roman"/>
                <w:color w:val="auto"/>
                <w:sz w:val="26"/>
                <w:szCs w:val="26"/>
              </w:rPr>
              <w:t>（项目取</w:t>
            </w:r>
            <w:r w:rsidRPr="00EA1085">
              <w:rPr>
                <w:rFonts w:ascii="Times New Roman" w:cs="Times New Roman"/>
                <w:color w:val="auto"/>
                <w:sz w:val="26"/>
                <w:szCs w:val="26"/>
              </w:rPr>
              <w:t>0.056m</w:t>
            </w:r>
            <w:r w:rsidRPr="00EA1085">
              <w:rPr>
                <w:rFonts w:ascii="Times New Roman" w:cs="Times New Roman"/>
                <w:color w:val="auto"/>
                <w:sz w:val="26"/>
                <w:szCs w:val="26"/>
              </w:rPr>
              <w:t>）；</w:t>
            </w:r>
          </w:p>
          <w:p w:rsidR="002C5077" w:rsidRDefault="002C5077" w:rsidP="00C12FF3">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h—</w:t>
            </w:r>
            <w:r w:rsidRPr="00EA1085">
              <w:rPr>
                <w:rFonts w:ascii="Times New Roman" w:cs="Times New Roman"/>
                <w:color w:val="auto"/>
                <w:sz w:val="26"/>
                <w:szCs w:val="26"/>
              </w:rPr>
              <w:t>裸眼长度，</w:t>
            </w:r>
            <w:r w:rsidRPr="00EA1085">
              <w:rPr>
                <w:rFonts w:ascii="Times New Roman" w:cs="Times New Roman"/>
                <w:color w:val="auto"/>
                <w:sz w:val="26"/>
                <w:szCs w:val="26"/>
              </w:rPr>
              <w:t>m</w:t>
            </w:r>
            <w:r w:rsidRPr="00EA1085">
              <w:rPr>
                <w:rFonts w:ascii="Times New Roman" w:cs="Times New Roman"/>
                <w:color w:val="auto"/>
                <w:sz w:val="26"/>
                <w:szCs w:val="26"/>
              </w:rPr>
              <w:t>（项目单孔最大深度取</w:t>
            </w:r>
            <w:r w:rsidR="00C9650B">
              <w:rPr>
                <w:rFonts w:ascii="Times New Roman" w:cs="Times New Roman" w:hint="eastAsia"/>
                <w:color w:val="auto"/>
                <w:sz w:val="26"/>
                <w:szCs w:val="26"/>
              </w:rPr>
              <w:t>770</w:t>
            </w:r>
            <w:r w:rsidRPr="00EA1085">
              <w:rPr>
                <w:rFonts w:ascii="Times New Roman" w:cs="Times New Roman"/>
                <w:color w:val="auto"/>
                <w:sz w:val="26"/>
                <w:szCs w:val="26"/>
              </w:rPr>
              <w:t>m</w:t>
            </w:r>
            <w:r w:rsidRPr="00EA1085">
              <w:rPr>
                <w:rFonts w:ascii="Times New Roman" w:cs="Times New Roman"/>
                <w:color w:val="auto"/>
                <w:sz w:val="26"/>
                <w:szCs w:val="26"/>
              </w:rPr>
              <w:t>，平均深度</w:t>
            </w:r>
            <w:r w:rsidR="00C9650B">
              <w:rPr>
                <w:rFonts w:ascii="Times New Roman" w:cs="Times New Roman" w:hint="eastAsia"/>
                <w:color w:val="auto"/>
                <w:sz w:val="26"/>
                <w:szCs w:val="26"/>
              </w:rPr>
              <w:t>400</w:t>
            </w:r>
            <w:r w:rsidRPr="00EA1085">
              <w:rPr>
                <w:rFonts w:ascii="Times New Roman" w:cs="Times New Roman"/>
                <w:color w:val="auto"/>
                <w:sz w:val="26"/>
                <w:szCs w:val="26"/>
              </w:rPr>
              <w:t>m</w:t>
            </w:r>
            <w:r>
              <w:rPr>
                <w:rFonts w:ascii="Times New Roman" w:cs="Times New Roman" w:hint="eastAsia"/>
                <w:color w:val="auto"/>
                <w:sz w:val="26"/>
                <w:szCs w:val="26"/>
              </w:rPr>
              <w:t>）；</w:t>
            </w:r>
          </w:p>
          <w:p w:rsidR="002C5077" w:rsidRDefault="002C5077" w:rsidP="00C12FF3">
            <w:pPr>
              <w:pStyle w:val="Default"/>
              <w:spacing w:line="480" w:lineRule="exact"/>
              <w:ind w:firstLineChars="300" w:firstLine="780"/>
              <w:rPr>
                <w:rFonts w:ascii="Times New Roman" w:cs="Times New Roman"/>
                <w:color w:val="auto"/>
                <w:sz w:val="26"/>
                <w:szCs w:val="26"/>
              </w:rPr>
            </w:pPr>
            <w:r w:rsidRPr="00EA1085">
              <w:rPr>
                <w:rFonts w:ascii="Times New Roman" w:cs="Times New Roman" w:hint="eastAsia"/>
                <w:color w:val="auto"/>
                <w:sz w:val="26"/>
                <w:szCs w:val="26"/>
              </w:rPr>
              <w:t>P</w:t>
            </w:r>
            <w:r w:rsidRPr="00EA1085">
              <w:rPr>
                <w:rFonts w:ascii="Times New Roman" w:cs="Times New Roman" w:hint="eastAsia"/>
                <w:color w:val="auto"/>
                <w:sz w:val="26"/>
                <w:szCs w:val="26"/>
              </w:rPr>
              <w:t>—膨胀系数，使用水基钻井液体系时取</w:t>
            </w:r>
            <w:r w:rsidRPr="00EA1085">
              <w:rPr>
                <w:rFonts w:ascii="Times New Roman" w:cs="Times New Roman" w:hint="eastAsia"/>
                <w:color w:val="auto"/>
                <w:sz w:val="26"/>
                <w:szCs w:val="26"/>
              </w:rPr>
              <w:t>P=2.2</w:t>
            </w:r>
            <w:r w:rsidRPr="00EA1085">
              <w:rPr>
                <w:rFonts w:ascii="Times New Roman" w:cs="Times New Roman" w:hint="eastAsia"/>
                <w:color w:val="auto"/>
                <w:sz w:val="26"/>
                <w:szCs w:val="26"/>
              </w:rPr>
              <w:t>。</w:t>
            </w:r>
          </w:p>
          <w:p w:rsidR="002C5077" w:rsidRPr="00EA1085" w:rsidRDefault="002C5077" w:rsidP="00C12FF3">
            <w:pPr>
              <w:pStyle w:val="Default"/>
              <w:spacing w:line="480" w:lineRule="exact"/>
              <w:ind w:firstLineChars="200" w:firstLine="520"/>
              <w:rPr>
                <w:rFonts w:ascii="Times New Roman" w:cs="Times New Roman"/>
                <w:color w:val="auto"/>
                <w:sz w:val="26"/>
                <w:szCs w:val="26"/>
              </w:rPr>
            </w:pPr>
            <w:r w:rsidRPr="00EA1085">
              <w:rPr>
                <w:rFonts w:ascii="Times New Roman" w:cs="Times New Roman" w:hint="eastAsia"/>
                <w:color w:val="auto"/>
                <w:sz w:val="26"/>
                <w:szCs w:val="26"/>
              </w:rPr>
              <w:t>根据本项目钻探工程量，估算本项目平均单个钻孔产生钻井泥浆量约为</w:t>
            </w:r>
            <w:r w:rsidRPr="00EA1085">
              <w:rPr>
                <w:rFonts w:ascii="Times New Roman" w:cs="Times New Roman" w:hint="eastAsia"/>
                <w:color w:val="auto"/>
                <w:sz w:val="26"/>
                <w:szCs w:val="26"/>
              </w:rPr>
              <w:t>1.</w:t>
            </w:r>
            <w:r w:rsidR="00C9650B">
              <w:rPr>
                <w:rFonts w:ascii="Times New Roman" w:cs="Times New Roman" w:hint="eastAsia"/>
                <w:color w:val="auto"/>
                <w:sz w:val="26"/>
                <w:szCs w:val="26"/>
              </w:rPr>
              <w:t>9</w:t>
            </w:r>
            <w:r w:rsidRPr="00EA1085">
              <w:rPr>
                <w:rFonts w:ascii="Times New Roman" w:cs="Times New Roman" w:hint="eastAsia"/>
                <w:color w:val="auto"/>
                <w:sz w:val="26"/>
                <w:szCs w:val="26"/>
              </w:rPr>
              <w:t>m</w:t>
            </w:r>
            <w:r w:rsidRPr="00C9650B">
              <w:rPr>
                <w:rFonts w:ascii="Times New Roman" w:cs="Times New Roman" w:hint="eastAsia"/>
                <w:color w:val="auto"/>
                <w:sz w:val="26"/>
                <w:szCs w:val="26"/>
                <w:vertAlign w:val="superscript"/>
              </w:rPr>
              <w:t>3</w:t>
            </w:r>
            <w:r w:rsidRPr="00EA1085">
              <w:rPr>
                <w:rFonts w:ascii="Times New Roman" w:cs="Times New Roman" w:hint="eastAsia"/>
                <w:color w:val="auto"/>
                <w:sz w:val="26"/>
                <w:szCs w:val="26"/>
              </w:rPr>
              <w:t>，</w:t>
            </w:r>
            <w:r w:rsidRPr="00EA1085">
              <w:rPr>
                <w:rFonts w:ascii="Times New Roman" w:cs="Times New Roman" w:hint="eastAsia"/>
                <w:color w:val="auto"/>
                <w:sz w:val="26"/>
                <w:szCs w:val="26"/>
              </w:rPr>
              <w:t>2022</w:t>
            </w:r>
            <w:r w:rsidRPr="00EA1085">
              <w:rPr>
                <w:rFonts w:ascii="Times New Roman" w:cs="Times New Roman" w:hint="eastAsia"/>
                <w:color w:val="auto"/>
                <w:sz w:val="26"/>
                <w:szCs w:val="26"/>
              </w:rPr>
              <w:t>年共设计</w:t>
            </w:r>
            <w:r w:rsidR="00C9650B">
              <w:rPr>
                <w:rFonts w:ascii="Times New Roman" w:cs="Times New Roman" w:hint="eastAsia"/>
                <w:color w:val="auto"/>
                <w:sz w:val="26"/>
                <w:szCs w:val="26"/>
              </w:rPr>
              <w:t>40</w:t>
            </w:r>
            <w:r w:rsidRPr="00EA1085">
              <w:rPr>
                <w:rFonts w:ascii="Times New Roman" w:cs="Times New Roman" w:hint="eastAsia"/>
                <w:color w:val="auto"/>
                <w:sz w:val="26"/>
                <w:szCs w:val="26"/>
              </w:rPr>
              <w:t>个钻孔，因而本项目所有钻孔产生的钻井泥浆总量约为</w:t>
            </w:r>
            <w:r w:rsidR="00C9650B">
              <w:rPr>
                <w:rFonts w:ascii="Times New Roman" w:cs="Times New Roman" w:hint="eastAsia"/>
                <w:color w:val="auto"/>
                <w:sz w:val="26"/>
                <w:szCs w:val="26"/>
              </w:rPr>
              <w:t>76</w:t>
            </w:r>
            <w:r w:rsidRPr="00EA1085">
              <w:rPr>
                <w:rFonts w:ascii="Times New Roman" w:cs="Times New Roman" w:hint="eastAsia"/>
                <w:color w:val="auto"/>
                <w:sz w:val="26"/>
                <w:szCs w:val="26"/>
              </w:rPr>
              <w:t>m</w:t>
            </w:r>
            <w:r w:rsidRPr="00EA1085">
              <w:rPr>
                <w:rFonts w:ascii="Times New Roman" w:cs="Times New Roman" w:hint="eastAsia"/>
                <w:color w:val="auto"/>
                <w:sz w:val="26"/>
                <w:szCs w:val="26"/>
                <w:vertAlign w:val="superscript"/>
              </w:rPr>
              <w:t>3</w:t>
            </w:r>
            <w:r w:rsidRPr="00EA1085">
              <w:rPr>
                <w:rFonts w:ascii="Times New Roman" w:cs="Times New Roman" w:hint="eastAsia"/>
                <w:color w:val="auto"/>
                <w:sz w:val="26"/>
                <w:szCs w:val="26"/>
              </w:rPr>
              <w:t>。</w:t>
            </w:r>
          </w:p>
          <w:p w:rsidR="002C5077" w:rsidRPr="00EC0C5F" w:rsidRDefault="002C5077" w:rsidP="00C12FF3">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本项目钻井泥浆采用循环利用技术，单个钻孔钻进过程中的泥浆循环使用，封孔产生的泥浆可用于近距离其他待施工钻孔使用。在每个钻孔机台均设置有沉淀池、泥浆循环池及泥浆池，各池体及坑体均做</w:t>
            </w:r>
            <w:r w:rsidRPr="00EC0C5F">
              <w:rPr>
                <w:rFonts w:ascii="Times New Roman" w:cs="Times New Roman" w:hint="eastAsia"/>
                <w:color w:val="auto"/>
                <w:sz w:val="26"/>
                <w:szCs w:val="26"/>
              </w:rPr>
              <w:t>HDPE</w:t>
            </w:r>
            <w:r w:rsidRPr="00EC0C5F">
              <w:rPr>
                <w:rFonts w:ascii="Times New Roman" w:cs="Times New Roman" w:hint="eastAsia"/>
                <w:color w:val="auto"/>
                <w:sz w:val="26"/>
                <w:szCs w:val="26"/>
              </w:rPr>
              <w:t>膜防渗、防溢处理，并在施工区机台至池体之间设置泥浆循环槽，流道平整，保障泥浆不</w:t>
            </w:r>
            <w:r w:rsidRPr="00EC0C5F">
              <w:rPr>
                <w:rFonts w:ascii="Times New Roman" w:cs="Times New Roman" w:hint="eastAsia"/>
                <w:color w:val="auto"/>
                <w:sz w:val="26"/>
                <w:szCs w:val="26"/>
              </w:rPr>
              <w:lastRenderedPageBreak/>
              <w:t>外溢。钻探过程中的泥浆及封孔泥浆从钻孔涌出经泥浆循环槽进入泥浆沉淀池，在沉淀内经旋流除砂机分选除砂，将上部含小颗粒岩屑的泥浆排入泥浆循环池回用于钻探，下部大颗粒岩屑经振动脱水后排入进入泥浆池，施工结束后对泥浆池进行覆土掩埋并恢复植被，钻井泥浆循环图见图</w:t>
            </w:r>
            <w:r w:rsidRPr="00EC0C5F">
              <w:rPr>
                <w:rFonts w:ascii="Times New Roman" w:cs="Times New Roman" w:hint="eastAsia"/>
                <w:color w:val="auto"/>
                <w:sz w:val="26"/>
                <w:szCs w:val="26"/>
              </w:rPr>
              <w:t>6-3</w:t>
            </w:r>
            <w:r w:rsidRPr="00EC0C5F">
              <w:rPr>
                <w:rFonts w:ascii="Times New Roman" w:cs="Times New Roman" w:hint="eastAsia"/>
                <w:color w:val="auto"/>
                <w:sz w:val="26"/>
                <w:szCs w:val="26"/>
              </w:rPr>
              <w:t>。</w:t>
            </w:r>
          </w:p>
          <w:p w:rsidR="002C5077" w:rsidRPr="00EC0C5F" w:rsidRDefault="002C5077" w:rsidP="002974FF">
            <w:pPr>
              <w:pStyle w:val="Default"/>
              <w:spacing w:beforeLines="50" w:before="156"/>
              <w:jc w:val="center"/>
              <w:rPr>
                <w:rFonts w:ascii="Times New Roman" w:cs="Times New Roman"/>
                <w:color w:val="auto"/>
                <w:sz w:val="26"/>
                <w:szCs w:val="26"/>
              </w:rPr>
            </w:pPr>
            <w:r w:rsidRPr="00EC0C5F">
              <w:rPr>
                <w:noProof/>
                <w:color w:val="auto"/>
              </w:rPr>
              <w:drawing>
                <wp:inline distT="0" distB="0" distL="0" distR="0" wp14:anchorId="35836EFC" wp14:editId="0E458BE6">
                  <wp:extent cx="5326860" cy="15240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r="6589"/>
                          <a:stretch/>
                        </pic:blipFill>
                        <pic:spPr bwMode="auto">
                          <a:xfrm>
                            <a:off x="0" y="0"/>
                            <a:ext cx="5326860" cy="1524000"/>
                          </a:xfrm>
                          <a:prstGeom prst="rect">
                            <a:avLst/>
                          </a:prstGeom>
                          <a:ln>
                            <a:noFill/>
                          </a:ln>
                          <a:extLst>
                            <a:ext uri="{53640926-AAD7-44D8-BBD7-CCE9431645EC}">
                              <a14:shadowObscured xmlns:a14="http://schemas.microsoft.com/office/drawing/2010/main"/>
                            </a:ext>
                          </a:extLst>
                        </pic:spPr>
                      </pic:pic>
                    </a:graphicData>
                  </a:graphic>
                </wp:inline>
              </w:drawing>
            </w:r>
          </w:p>
          <w:p w:rsidR="002C5077" w:rsidRPr="00EC0C5F" w:rsidRDefault="002C5077" w:rsidP="002C5077">
            <w:pPr>
              <w:pStyle w:val="Default"/>
              <w:spacing w:line="480" w:lineRule="exact"/>
              <w:jc w:val="center"/>
              <w:rPr>
                <w:rFonts w:ascii="Times New Roman" w:cs="Times New Roman"/>
                <w:color w:val="auto"/>
                <w:sz w:val="21"/>
                <w:szCs w:val="21"/>
              </w:rPr>
            </w:pPr>
            <w:r w:rsidRPr="00EC0C5F">
              <w:rPr>
                <w:rFonts w:ascii="Times New Roman" w:cs="Times New Roman" w:hint="eastAsia"/>
                <w:color w:val="auto"/>
                <w:sz w:val="21"/>
                <w:szCs w:val="21"/>
              </w:rPr>
              <w:t>图</w:t>
            </w:r>
            <w:r w:rsidRPr="00EC0C5F">
              <w:rPr>
                <w:rFonts w:ascii="Times New Roman" w:cs="Times New Roman" w:hint="eastAsia"/>
                <w:color w:val="auto"/>
                <w:sz w:val="21"/>
                <w:szCs w:val="21"/>
              </w:rPr>
              <w:t>6-3</w:t>
            </w:r>
            <w:r>
              <w:rPr>
                <w:rFonts w:ascii="Times New Roman" w:cs="Times New Roman" w:hint="eastAsia"/>
                <w:color w:val="auto"/>
                <w:sz w:val="21"/>
                <w:szCs w:val="21"/>
              </w:rPr>
              <w:t xml:space="preserve">  </w:t>
            </w:r>
            <w:r w:rsidRPr="00EC0C5F">
              <w:rPr>
                <w:rFonts w:ascii="Times New Roman" w:cs="Times New Roman" w:hint="eastAsia"/>
                <w:color w:val="auto"/>
                <w:sz w:val="21"/>
                <w:szCs w:val="21"/>
              </w:rPr>
              <w:t>钻井泥浆循环图</w:t>
            </w:r>
          </w:p>
          <w:p w:rsidR="002C5077" w:rsidRPr="003869A0" w:rsidRDefault="002C5077" w:rsidP="002C5077">
            <w:pPr>
              <w:pStyle w:val="Default"/>
              <w:spacing w:line="480" w:lineRule="exact"/>
              <w:ind w:firstLineChars="200" w:firstLine="522"/>
              <w:rPr>
                <w:rFonts w:ascii="Times New Roman" w:cs="Times New Roman"/>
                <w:b/>
                <w:color w:val="auto"/>
                <w:sz w:val="26"/>
                <w:szCs w:val="26"/>
              </w:rPr>
            </w:pPr>
            <w:r>
              <w:rPr>
                <w:rFonts w:ascii="Times New Roman" w:cs="Times New Roman" w:hint="eastAsia"/>
                <w:b/>
                <w:color w:val="auto"/>
                <w:sz w:val="26"/>
                <w:szCs w:val="26"/>
              </w:rPr>
              <w:t>6.5</w:t>
            </w:r>
            <w:r w:rsidRPr="003869A0">
              <w:rPr>
                <w:rFonts w:ascii="Times New Roman" w:cs="Times New Roman" w:hint="eastAsia"/>
                <w:b/>
                <w:color w:val="auto"/>
                <w:sz w:val="26"/>
                <w:szCs w:val="26"/>
              </w:rPr>
              <w:t xml:space="preserve">.2 </w:t>
            </w:r>
            <w:r w:rsidRPr="003869A0">
              <w:rPr>
                <w:rFonts w:ascii="Times New Roman" w:cs="Times New Roman" w:hint="eastAsia"/>
                <w:b/>
                <w:color w:val="auto"/>
                <w:sz w:val="26"/>
                <w:szCs w:val="26"/>
              </w:rPr>
              <w:t>废弃岩心</w:t>
            </w:r>
          </w:p>
          <w:p w:rsidR="002C5077" w:rsidRDefault="002C5077" w:rsidP="00C12FF3">
            <w:pPr>
              <w:pStyle w:val="Default"/>
              <w:spacing w:line="480" w:lineRule="exact"/>
              <w:ind w:firstLineChars="200" w:firstLine="520"/>
              <w:rPr>
                <w:rFonts w:ascii="Times New Roman" w:cs="Times New Roman"/>
                <w:color w:val="auto"/>
                <w:sz w:val="26"/>
                <w:szCs w:val="26"/>
              </w:rPr>
            </w:pPr>
            <w:r w:rsidRPr="002E5DED">
              <w:rPr>
                <w:rFonts w:ascii="Times New Roman" w:cs="Times New Roman" w:hint="eastAsia"/>
                <w:color w:val="auto"/>
                <w:sz w:val="26"/>
                <w:szCs w:val="26"/>
              </w:rPr>
              <w:t>本项目的岩心可分为矿段岩心和非矿段岩心。矿段岩心由岩心箱暂存，置于租赁的岩心库内封存，本项目使用木质岩心箱，预计产生</w:t>
            </w:r>
            <w:r w:rsidR="00C9650B">
              <w:rPr>
                <w:rFonts w:ascii="Times New Roman" w:cs="Times New Roman" w:hint="eastAsia"/>
                <w:color w:val="auto"/>
                <w:sz w:val="26"/>
                <w:szCs w:val="26"/>
              </w:rPr>
              <w:t>2</w:t>
            </w:r>
            <w:r>
              <w:rPr>
                <w:rFonts w:ascii="Times New Roman" w:cs="Times New Roman" w:hint="eastAsia"/>
                <w:color w:val="auto"/>
                <w:sz w:val="26"/>
                <w:szCs w:val="26"/>
              </w:rPr>
              <w:t>000</w:t>
            </w:r>
            <w:r>
              <w:rPr>
                <w:rFonts w:ascii="Times New Roman" w:cs="Times New Roman" w:hint="eastAsia"/>
                <w:color w:val="auto"/>
                <w:sz w:val="26"/>
                <w:szCs w:val="26"/>
              </w:rPr>
              <w:t>箱岩心</w:t>
            </w:r>
            <w:r w:rsidRPr="002E5DED">
              <w:rPr>
                <w:rFonts w:ascii="Times New Roman" w:cs="Times New Roman" w:hint="eastAsia"/>
                <w:color w:val="auto"/>
                <w:sz w:val="26"/>
                <w:szCs w:val="26"/>
              </w:rPr>
              <w:t>。本项目采集的样品主要有</w:t>
            </w:r>
            <w:r w:rsidR="00AB669A">
              <w:rPr>
                <w:rFonts w:ascii="Times New Roman" w:cs="Times New Roman" w:hint="eastAsia"/>
                <w:color w:val="auto"/>
                <w:sz w:val="26"/>
                <w:szCs w:val="26"/>
              </w:rPr>
              <w:t>铀</w:t>
            </w:r>
            <w:r w:rsidRPr="002E5DED">
              <w:rPr>
                <w:rFonts w:ascii="Times New Roman" w:cs="Times New Roman" w:hint="eastAsia"/>
                <w:color w:val="auto"/>
                <w:sz w:val="26"/>
                <w:szCs w:val="26"/>
              </w:rPr>
              <w:t>镭样、钍钾样、密度样、湿度样、岩矿鉴定样、岩石地球化学样和硅酸盐全分析样等，所取样品送分析检测机构检测。不能用于研究的非矿段岩性归为废石，根据项目工作区工程量及取心层位，岩心直径，估算项目单个钻孔</w:t>
            </w:r>
            <w:r w:rsidRPr="005E6D9C">
              <w:rPr>
                <w:rFonts w:ascii="Times New Roman" w:cs="Times New Roman" w:hint="eastAsia"/>
                <w:color w:val="auto"/>
                <w:sz w:val="26"/>
                <w:szCs w:val="26"/>
              </w:rPr>
              <w:t>产生的最大废弃岩心量约</w:t>
            </w:r>
            <w:r w:rsidR="00C9650B">
              <w:rPr>
                <w:rFonts w:ascii="Times New Roman" w:cs="Times New Roman" w:hint="eastAsia"/>
                <w:color w:val="auto"/>
                <w:sz w:val="26"/>
                <w:szCs w:val="26"/>
              </w:rPr>
              <w:t>1.0</w:t>
            </w:r>
            <w:r w:rsidRPr="005E6D9C">
              <w:rPr>
                <w:rFonts w:ascii="Times New Roman" w:cs="Times New Roman" w:hint="eastAsia"/>
                <w:color w:val="auto"/>
                <w:sz w:val="26"/>
                <w:szCs w:val="26"/>
              </w:rPr>
              <w:t>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（平均产生量约</w:t>
            </w:r>
            <w:r w:rsidRPr="005E6D9C">
              <w:rPr>
                <w:rFonts w:ascii="Times New Roman" w:cs="Times New Roman" w:hint="eastAsia"/>
                <w:color w:val="auto"/>
                <w:sz w:val="26"/>
                <w:szCs w:val="26"/>
              </w:rPr>
              <w:t>0.4m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2022</w:t>
            </w:r>
            <w:r w:rsidRPr="005E6D9C">
              <w:rPr>
                <w:rFonts w:ascii="Times New Roman" w:cs="Times New Roman" w:hint="eastAsia"/>
                <w:color w:val="auto"/>
                <w:sz w:val="26"/>
                <w:szCs w:val="26"/>
              </w:rPr>
              <w:t>年度岩心产生量约</w:t>
            </w:r>
            <w:r w:rsidR="00C9650B">
              <w:rPr>
                <w:rFonts w:ascii="Times New Roman" w:cs="Times New Roman" w:hint="eastAsia"/>
                <w:color w:val="auto"/>
                <w:sz w:val="26"/>
                <w:szCs w:val="26"/>
              </w:rPr>
              <w:t>16.00</w:t>
            </w:r>
            <w:r w:rsidRPr="005E6D9C">
              <w:rPr>
                <w:rFonts w:ascii="Times New Roman" w:cs="Times New Roman" w:hint="eastAsia"/>
                <w:color w:val="auto"/>
                <w:sz w:val="26"/>
                <w:szCs w:val="26"/>
              </w:rPr>
              <w:t>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2023</w:t>
            </w:r>
            <w:r w:rsidRPr="005E6D9C">
              <w:rPr>
                <w:rFonts w:ascii="Times New Roman" w:cs="Times New Roman" w:hint="eastAsia"/>
                <w:color w:val="auto"/>
                <w:sz w:val="26"/>
                <w:szCs w:val="26"/>
              </w:rPr>
              <w:t>年度岩心产生量约</w:t>
            </w:r>
            <w:r w:rsidR="00C9650B">
              <w:rPr>
                <w:rFonts w:ascii="Times New Roman" w:cs="Times New Roman" w:hint="eastAsia"/>
                <w:color w:val="auto"/>
                <w:sz w:val="26"/>
                <w:szCs w:val="26"/>
              </w:rPr>
              <w:t>20.00</w:t>
            </w:r>
            <w:r w:rsidRPr="005E6D9C">
              <w:rPr>
                <w:rFonts w:ascii="Times New Roman" w:cs="Times New Roman" w:hint="eastAsia"/>
                <w:color w:val="auto"/>
                <w:sz w:val="26"/>
                <w:szCs w:val="26"/>
              </w:rPr>
              <w:t>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 xml:space="preserve"> 2024 </w:t>
            </w:r>
            <w:r w:rsidRPr="005E6D9C">
              <w:rPr>
                <w:rFonts w:ascii="Times New Roman" w:cs="Times New Roman" w:hint="eastAsia"/>
                <w:color w:val="auto"/>
                <w:sz w:val="26"/>
                <w:szCs w:val="26"/>
              </w:rPr>
              <w:t>年度岩心产生量约</w:t>
            </w:r>
            <w:r w:rsidR="00C9650B">
              <w:rPr>
                <w:rFonts w:ascii="Times New Roman" w:cs="Times New Roman" w:hint="eastAsia"/>
                <w:color w:val="auto"/>
                <w:sz w:val="26"/>
                <w:szCs w:val="26"/>
              </w:rPr>
              <w:t>20</w:t>
            </w:r>
            <w:r w:rsidRPr="005E6D9C">
              <w:rPr>
                <w:rFonts w:ascii="Times New Roman" w:cs="Times New Roman" w:hint="eastAsia"/>
                <w:color w:val="auto"/>
                <w:sz w:val="26"/>
                <w:szCs w:val="26"/>
              </w:rPr>
              <w:t>.00m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2025</w:t>
            </w:r>
            <w:r w:rsidRPr="005E6D9C">
              <w:rPr>
                <w:rFonts w:ascii="Times New Roman" w:cs="Times New Roman" w:hint="eastAsia"/>
                <w:color w:val="auto"/>
                <w:sz w:val="26"/>
                <w:szCs w:val="26"/>
              </w:rPr>
              <w:t>年度岩心产生量约</w:t>
            </w:r>
            <w:r w:rsidR="00C9650B">
              <w:rPr>
                <w:rFonts w:ascii="Times New Roman" w:cs="Times New Roman" w:hint="eastAsia"/>
                <w:color w:val="auto"/>
                <w:sz w:val="26"/>
                <w:szCs w:val="26"/>
              </w:rPr>
              <w:t>2</w:t>
            </w:r>
            <w:r w:rsidRPr="005E6D9C">
              <w:rPr>
                <w:rFonts w:ascii="Times New Roman" w:cs="Times New Roman" w:hint="eastAsia"/>
                <w:color w:val="auto"/>
                <w:sz w:val="26"/>
                <w:szCs w:val="26"/>
              </w:rPr>
              <w:t>0.00m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2026</w:t>
            </w:r>
            <w:r w:rsidRPr="005E6D9C">
              <w:rPr>
                <w:rFonts w:ascii="Times New Roman" w:cs="Times New Roman" w:hint="eastAsia"/>
                <w:color w:val="auto"/>
                <w:sz w:val="26"/>
                <w:szCs w:val="26"/>
              </w:rPr>
              <w:t>年度岩心产生量约</w:t>
            </w:r>
            <w:r w:rsidR="00C9650B">
              <w:rPr>
                <w:rFonts w:ascii="Times New Roman" w:cs="Times New Roman" w:hint="eastAsia"/>
                <w:color w:val="auto"/>
                <w:sz w:val="26"/>
                <w:szCs w:val="26"/>
              </w:rPr>
              <w:t>2</w:t>
            </w:r>
            <w:r w:rsidRPr="005E6D9C">
              <w:rPr>
                <w:rFonts w:ascii="Times New Roman" w:cs="Times New Roman" w:hint="eastAsia"/>
                <w:color w:val="auto"/>
                <w:sz w:val="26"/>
                <w:szCs w:val="26"/>
              </w:rPr>
              <w:t>0.00m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），废弃岩心总量约</w:t>
            </w:r>
            <w:r w:rsidRPr="005E6D9C">
              <w:rPr>
                <w:rFonts w:ascii="Times New Roman" w:cs="Times New Roman" w:hint="eastAsia"/>
                <w:color w:val="auto"/>
                <w:sz w:val="26"/>
                <w:szCs w:val="26"/>
              </w:rPr>
              <w:t>1</w:t>
            </w:r>
            <w:r w:rsidR="00C9650B">
              <w:rPr>
                <w:rFonts w:ascii="Times New Roman" w:cs="Times New Roman" w:hint="eastAsia"/>
                <w:color w:val="auto"/>
                <w:sz w:val="26"/>
                <w:szCs w:val="26"/>
              </w:rPr>
              <w:t>1</w:t>
            </w:r>
            <w:r w:rsidRPr="005E6D9C">
              <w:rPr>
                <w:rFonts w:ascii="Times New Roman" w:cs="Times New Roman" w:hint="eastAsia"/>
                <w:color w:val="auto"/>
                <w:sz w:val="26"/>
                <w:szCs w:val="26"/>
              </w:rPr>
              <w:t>6m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2E5DED">
              <w:rPr>
                <w:rFonts w:ascii="Times New Roman" w:cs="Times New Roman" w:hint="eastAsia"/>
                <w:color w:val="auto"/>
                <w:sz w:val="26"/>
                <w:szCs w:val="26"/>
              </w:rPr>
              <w:t>废弃岩心收集放入泥浆坑，与钻井泥浆、岩屑一起固化覆土填埋处理。</w:t>
            </w:r>
          </w:p>
          <w:p w:rsidR="002C5077" w:rsidRPr="002974FF" w:rsidRDefault="002C5077" w:rsidP="002974FF">
            <w:pPr>
              <w:pStyle w:val="Default"/>
              <w:spacing w:line="480" w:lineRule="exact"/>
              <w:ind w:firstLineChars="200" w:firstLine="522"/>
              <w:rPr>
                <w:rFonts w:ascii="Times New Roman" w:cs="Times New Roman"/>
                <w:b/>
                <w:color w:val="auto"/>
                <w:sz w:val="26"/>
                <w:szCs w:val="26"/>
              </w:rPr>
            </w:pPr>
            <w:r w:rsidRPr="002974FF">
              <w:rPr>
                <w:rFonts w:ascii="Times New Roman" w:cs="Times New Roman" w:hint="eastAsia"/>
                <w:b/>
                <w:color w:val="auto"/>
                <w:sz w:val="26"/>
                <w:szCs w:val="26"/>
              </w:rPr>
              <w:t xml:space="preserve">6.5.3 </w:t>
            </w:r>
            <w:r w:rsidRPr="002974FF">
              <w:rPr>
                <w:rFonts w:ascii="Times New Roman" w:cs="Times New Roman" w:hint="eastAsia"/>
                <w:b/>
                <w:color w:val="auto"/>
                <w:sz w:val="26"/>
                <w:szCs w:val="26"/>
              </w:rPr>
              <w:t>表层土</w:t>
            </w:r>
          </w:p>
          <w:p w:rsidR="002C5077" w:rsidRDefault="002C5077" w:rsidP="00C12FF3">
            <w:pPr>
              <w:pStyle w:val="Default"/>
              <w:spacing w:line="480" w:lineRule="exact"/>
              <w:ind w:firstLineChars="200" w:firstLine="520"/>
              <w:rPr>
                <w:rFonts w:ascii="Times New Roman" w:cs="Times New Roman"/>
                <w:color w:val="auto"/>
                <w:sz w:val="26"/>
                <w:szCs w:val="26"/>
              </w:rPr>
            </w:pPr>
            <w:r w:rsidRPr="002E5DED">
              <w:rPr>
                <w:rFonts w:ascii="Times New Roman" w:cs="Times New Roman" w:hint="eastAsia"/>
                <w:color w:val="auto"/>
                <w:sz w:val="26"/>
                <w:szCs w:val="26"/>
              </w:rPr>
              <w:t>表层土的产生往往是开挖机坪时，将表层土取出并集中堆放，待钻机结束后，将表层土复原，故对环境影响极小。</w:t>
            </w:r>
          </w:p>
          <w:p w:rsidR="002C5077" w:rsidRPr="003869A0" w:rsidRDefault="002C5077" w:rsidP="002C5077">
            <w:pPr>
              <w:pStyle w:val="Default"/>
              <w:spacing w:line="480" w:lineRule="exact"/>
              <w:ind w:left="520"/>
              <w:rPr>
                <w:rFonts w:ascii="Times New Roman" w:cs="Times New Roman"/>
                <w:b/>
                <w:color w:val="auto"/>
                <w:sz w:val="26"/>
                <w:szCs w:val="26"/>
              </w:rPr>
            </w:pPr>
            <w:r>
              <w:rPr>
                <w:rFonts w:ascii="Times New Roman" w:cs="Times New Roman"/>
                <w:b/>
                <w:color w:val="auto"/>
                <w:sz w:val="26"/>
                <w:szCs w:val="26"/>
              </w:rPr>
              <w:t>6.</w:t>
            </w:r>
            <w:r>
              <w:rPr>
                <w:rFonts w:ascii="Times New Roman" w:cs="Times New Roman" w:hint="eastAsia"/>
                <w:b/>
                <w:color w:val="auto"/>
                <w:sz w:val="26"/>
                <w:szCs w:val="26"/>
              </w:rPr>
              <w:t>5</w:t>
            </w:r>
            <w:r w:rsidRPr="003869A0">
              <w:rPr>
                <w:rFonts w:ascii="Times New Roman" w:cs="Times New Roman"/>
                <w:b/>
                <w:color w:val="auto"/>
                <w:sz w:val="26"/>
                <w:szCs w:val="26"/>
              </w:rPr>
              <w:t>.</w:t>
            </w:r>
            <w:r>
              <w:rPr>
                <w:rFonts w:ascii="Times New Roman" w:cs="Times New Roman" w:hint="eastAsia"/>
                <w:b/>
                <w:color w:val="auto"/>
                <w:sz w:val="26"/>
                <w:szCs w:val="26"/>
              </w:rPr>
              <w:t>4</w:t>
            </w:r>
            <w:r w:rsidRPr="003869A0">
              <w:rPr>
                <w:rFonts w:ascii="Times New Roman" w:cs="Times New Roman" w:hint="eastAsia"/>
                <w:b/>
                <w:color w:val="auto"/>
                <w:sz w:val="26"/>
                <w:szCs w:val="26"/>
              </w:rPr>
              <w:t xml:space="preserve"> </w:t>
            </w:r>
            <w:r w:rsidRPr="003869A0">
              <w:rPr>
                <w:rFonts w:ascii="Times New Roman" w:cs="Times New Roman" w:hint="eastAsia"/>
                <w:b/>
                <w:color w:val="auto"/>
                <w:sz w:val="26"/>
                <w:szCs w:val="26"/>
              </w:rPr>
              <w:t>生活垃圾</w:t>
            </w:r>
          </w:p>
          <w:p w:rsidR="002C5077" w:rsidRPr="00EC0C5F" w:rsidRDefault="002C5077" w:rsidP="00C12FF3">
            <w:pPr>
              <w:pStyle w:val="00"/>
              <w:ind w:firstLine="520"/>
              <w:rPr>
                <w:rFonts w:ascii="Times New Roman"/>
                <w:szCs w:val="26"/>
              </w:rPr>
            </w:pPr>
            <w:r w:rsidRPr="002E5DED">
              <w:rPr>
                <w:rFonts w:ascii="Times New Roman" w:hint="eastAsia"/>
                <w:szCs w:val="26"/>
              </w:rPr>
              <w:t>本项目</w:t>
            </w:r>
            <w:r w:rsidRPr="00EC0C5F">
              <w:rPr>
                <w:rFonts w:ascii="Times New Roman" w:hint="eastAsia"/>
                <w:szCs w:val="26"/>
              </w:rPr>
              <w:t>施工人员会产生少量生活垃圾，按照每人</w:t>
            </w:r>
            <w:r w:rsidRPr="00EC0C5F">
              <w:rPr>
                <w:rFonts w:ascii="Times New Roman" w:hint="eastAsia"/>
                <w:szCs w:val="26"/>
              </w:rPr>
              <w:t>0.65kg/d</w:t>
            </w:r>
            <w:r w:rsidRPr="00EC0C5F">
              <w:rPr>
                <w:rFonts w:ascii="Times New Roman" w:hint="eastAsia"/>
                <w:szCs w:val="26"/>
              </w:rPr>
              <w:t>计算，单个机台产生生活垃圾</w:t>
            </w:r>
            <w:r w:rsidRPr="00EC0C5F">
              <w:rPr>
                <w:rFonts w:ascii="Times New Roman" w:hint="eastAsia"/>
                <w:szCs w:val="26"/>
              </w:rPr>
              <w:t>6.5kg</w:t>
            </w:r>
            <w:r w:rsidRPr="00EC0C5F">
              <w:rPr>
                <w:rFonts w:ascii="Times New Roman" w:hint="eastAsia"/>
                <w:szCs w:val="26"/>
              </w:rPr>
              <w:t>，本项目最大同时施工人数</w:t>
            </w:r>
            <w:r w:rsidR="00116109">
              <w:rPr>
                <w:rFonts w:ascii="Times New Roman" w:hint="eastAsia"/>
                <w:szCs w:val="26"/>
              </w:rPr>
              <w:t>40</w:t>
            </w:r>
            <w:r w:rsidRPr="00EC0C5F">
              <w:rPr>
                <w:rFonts w:ascii="Times New Roman" w:hint="eastAsia"/>
                <w:szCs w:val="26"/>
              </w:rPr>
              <w:t>人，产生生活垃圾</w:t>
            </w:r>
            <w:r w:rsidR="00116109">
              <w:rPr>
                <w:rFonts w:ascii="Times New Roman" w:hint="eastAsia"/>
                <w:szCs w:val="26"/>
              </w:rPr>
              <w:t>26</w:t>
            </w:r>
            <w:r w:rsidRPr="00EC0C5F">
              <w:rPr>
                <w:rFonts w:ascii="Times New Roman" w:hint="eastAsia"/>
                <w:szCs w:val="26"/>
              </w:rPr>
              <w:t>kg/d</w:t>
            </w:r>
            <w:r w:rsidRPr="00EC0C5F">
              <w:rPr>
                <w:rFonts w:ascii="Times New Roman" w:hint="eastAsia"/>
                <w:szCs w:val="26"/>
              </w:rPr>
              <w:t>。生活垃圾应分类处置（按照</w:t>
            </w:r>
            <w:r w:rsidRPr="00EC0C5F">
              <w:rPr>
                <w:rFonts w:ascii="Times New Roman"/>
                <w:szCs w:val="26"/>
              </w:rPr>
              <w:t>GB18485</w:t>
            </w:r>
            <w:r w:rsidRPr="00EC0C5F">
              <w:rPr>
                <w:rFonts w:ascii="Times New Roman" w:hint="eastAsia"/>
                <w:szCs w:val="26"/>
              </w:rPr>
              <w:t>、</w:t>
            </w:r>
            <w:r w:rsidRPr="00EC0C5F">
              <w:rPr>
                <w:rFonts w:ascii="Times New Roman"/>
                <w:szCs w:val="26"/>
              </w:rPr>
              <w:t>CJJ17</w:t>
            </w:r>
            <w:r w:rsidRPr="00EC0C5F">
              <w:rPr>
                <w:rFonts w:ascii="Times New Roman" w:hint="eastAsia"/>
                <w:szCs w:val="26"/>
              </w:rPr>
              <w:t>执行），根据可循环利用性和可</w:t>
            </w:r>
            <w:r w:rsidRPr="00EC0C5F">
              <w:rPr>
                <w:rFonts w:ascii="Times New Roman" w:hint="eastAsia"/>
                <w:szCs w:val="26"/>
              </w:rPr>
              <w:lastRenderedPageBreak/>
              <w:t>降解性进行分类处置。不可利用的生活垃圾收集后，送到当地垃圾箱（池），由当地环卫统一收集处理。</w:t>
            </w:r>
          </w:p>
          <w:p w:rsidR="002C5077" w:rsidRPr="002E5DED" w:rsidRDefault="002C5077" w:rsidP="002C5077">
            <w:pPr>
              <w:pStyle w:val="Default"/>
              <w:spacing w:line="480" w:lineRule="exact"/>
              <w:ind w:left="520"/>
              <w:rPr>
                <w:rFonts w:ascii="Times New Roman" w:cs="Times New Roman"/>
                <w:b/>
                <w:color w:val="auto"/>
                <w:sz w:val="26"/>
                <w:szCs w:val="26"/>
              </w:rPr>
            </w:pPr>
            <w:r w:rsidRPr="002E5DED">
              <w:rPr>
                <w:rFonts w:ascii="Times New Roman" w:cs="Times New Roman" w:hint="eastAsia"/>
                <w:b/>
                <w:color w:val="auto"/>
                <w:sz w:val="26"/>
                <w:szCs w:val="26"/>
              </w:rPr>
              <w:t xml:space="preserve">6.5.5 </w:t>
            </w:r>
            <w:r w:rsidRPr="002E5DED">
              <w:rPr>
                <w:rFonts w:ascii="Times New Roman" w:cs="Times New Roman" w:hint="eastAsia"/>
                <w:b/>
                <w:color w:val="auto"/>
                <w:sz w:val="26"/>
                <w:szCs w:val="26"/>
              </w:rPr>
              <w:t>废机油</w:t>
            </w:r>
          </w:p>
          <w:p w:rsidR="002C5077" w:rsidRDefault="002C5077" w:rsidP="00C12FF3">
            <w:pPr>
              <w:pStyle w:val="00"/>
              <w:ind w:firstLine="520"/>
              <w:rPr>
                <w:rFonts w:ascii="Times New Roman"/>
                <w:szCs w:val="26"/>
              </w:rPr>
            </w:pPr>
            <w:r w:rsidRPr="002E5DED">
              <w:rPr>
                <w:rFonts w:ascii="Times New Roman" w:hint="eastAsia"/>
                <w:szCs w:val="26"/>
              </w:rPr>
              <w:t>本项目钻机等机械运转过程中，将产生少量的废机油。根据《国家危险废物名录》，废机油属于危险废物类别中的废矿物油（</w:t>
            </w:r>
            <w:r w:rsidRPr="002E5DED">
              <w:rPr>
                <w:rFonts w:ascii="Times New Roman" w:hint="eastAsia"/>
                <w:szCs w:val="26"/>
              </w:rPr>
              <w:t>HW08</w:t>
            </w:r>
            <w:r w:rsidRPr="002E5DED">
              <w:rPr>
                <w:rFonts w:ascii="Times New Roman" w:hint="eastAsia"/>
                <w:szCs w:val="26"/>
              </w:rPr>
              <w:t>），废物代码为</w:t>
            </w:r>
            <w:r w:rsidRPr="002E5DED">
              <w:rPr>
                <w:rFonts w:ascii="Times New Roman" w:hint="eastAsia"/>
                <w:szCs w:val="26"/>
              </w:rPr>
              <w:t>900-249-08</w:t>
            </w:r>
            <w:r w:rsidRPr="002E5DED">
              <w:rPr>
                <w:rFonts w:ascii="Times New Roman" w:hint="eastAsia"/>
                <w:szCs w:val="26"/>
              </w:rPr>
              <w:t>。评价要求建设单位设置废机油收集桶，将废机油收集到废油桶中，以备用于起下钻时润滑钻杆丝扣、下套管时润滑套管、钻杆堆放时防锈保护，达到回收利用的目的，无法回用的部分交由有资质单位处置。</w:t>
            </w:r>
          </w:p>
          <w:p w:rsidR="002C5077" w:rsidRPr="006D0596" w:rsidRDefault="002C5077" w:rsidP="002C5077">
            <w:pPr>
              <w:pStyle w:val="00"/>
              <w:ind w:firstLineChars="0" w:firstLine="0"/>
              <w:rPr>
                <w:rFonts w:ascii="Times New Roman"/>
                <w:b/>
                <w:szCs w:val="26"/>
              </w:rPr>
            </w:pPr>
            <w:r w:rsidRPr="006D0596">
              <w:rPr>
                <w:rFonts w:ascii="Times New Roman" w:hint="eastAsia"/>
                <w:b/>
                <w:szCs w:val="26"/>
              </w:rPr>
              <w:t>6.6</w:t>
            </w:r>
            <w:r w:rsidRPr="006D0596">
              <w:rPr>
                <w:rFonts w:ascii="Times New Roman" w:hint="eastAsia"/>
                <w:b/>
                <w:szCs w:val="26"/>
              </w:rPr>
              <w:t>、辐射环境</w:t>
            </w:r>
          </w:p>
          <w:p w:rsidR="002C5077" w:rsidRPr="006D0596" w:rsidRDefault="002974FF" w:rsidP="00C12FF3">
            <w:pPr>
              <w:pStyle w:val="00"/>
              <w:ind w:firstLine="520"/>
              <w:rPr>
                <w:rFonts w:ascii="Times New Roman"/>
                <w:szCs w:val="26"/>
              </w:rPr>
            </w:pPr>
            <w:r>
              <w:rPr>
                <w:rFonts w:ascii="Times New Roman" w:hint="eastAsia"/>
                <w:szCs w:val="26"/>
              </w:rPr>
              <w:t>（</w:t>
            </w:r>
            <w:r>
              <w:rPr>
                <w:rFonts w:ascii="Times New Roman" w:hint="eastAsia"/>
                <w:szCs w:val="26"/>
              </w:rPr>
              <w:t>1</w:t>
            </w:r>
            <w:r>
              <w:rPr>
                <w:rFonts w:ascii="Times New Roman" w:hint="eastAsia"/>
                <w:szCs w:val="26"/>
              </w:rPr>
              <w:t>）</w:t>
            </w:r>
            <w:r w:rsidR="002C5077" w:rsidRPr="006D0596">
              <w:rPr>
                <w:rFonts w:ascii="Times New Roman" w:hint="eastAsia"/>
                <w:szCs w:val="26"/>
              </w:rPr>
              <w:t>氡及其子体：本项目放射性废气主要来源于钻孔过程释放的氡以及钻井泥浆氡的析出。</w:t>
            </w:r>
          </w:p>
          <w:p w:rsidR="002C5077" w:rsidRPr="006D0596" w:rsidRDefault="002C5077" w:rsidP="00C12FF3">
            <w:pPr>
              <w:pStyle w:val="00"/>
              <w:ind w:firstLine="520"/>
              <w:rPr>
                <w:rFonts w:ascii="Times New Roman"/>
                <w:szCs w:val="26"/>
              </w:rPr>
            </w:pPr>
            <w:r w:rsidRPr="006D0596">
              <w:rPr>
                <w:rFonts w:ascii="Times New Roman" w:hint="eastAsia"/>
                <w:szCs w:val="26"/>
              </w:rPr>
              <w:t>钻探施工过程中井筒中充满泥浆，可有效抑制氡的释放，且施工期短，施工结束后及时水泥封孔，故钻孔中氡的释放量较小。以新村矿床品位、单孔矿体厚度在钻孔深度所占比例进行估算可知，钻井泥浆核素活度与区域的土壤环境本底基本处于同一水平，其放射性水平较低，且施工期短，并及时进行覆土植被，故钻井泥浆中析出的氡极少。</w:t>
            </w:r>
            <w:r w:rsidRPr="006D0596">
              <w:rPr>
                <w:rFonts w:ascii="Times New Roman" w:hint="eastAsia"/>
                <w:szCs w:val="26"/>
              </w:rPr>
              <w:t xml:space="preserve"> </w:t>
            </w:r>
          </w:p>
          <w:p w:rsidR="002C5077" w:rsidRDefault="002974FF" w:rsidP="00C12FF3">
            <w:pPr>
              <w:pStyle w:val="00"/>
              <w:ind w:firstLine="520"/>
              <w:rPr>
                <w:rFonts w:ascii="Times New Roman"/>
                <w:szCs w:val="26"/>
              </w:rPr>
            </w:pPr>
            <w:r>
              <w:rPr>
                <w:rFonts w:ascii="Times New Roman" w:hint="eastAsia"/>
                <w:szCs w:val="26"/>
              </w:rPr>
              <w:t>（</w:t>
            </w:r>
            <w:r>
              <w:rPr>
                <w:rFonts w:ascii="Times New Roman" w:hint="eastAsia"/>
                <w:szCs w:val="26"/>
              </w:rPr>
              <w:t>2</w:t>
            </w:r>
            <w:r>
              <w:rPr>
                <w:rFonts w:ascii="Times New Roman" w:hint="eastAsia"/>
                <w:szCs w:val="26"/>
              </w:rPr>
              <w:t>）</w:t>
            </w:r>
            <w:r w:rsidR="002C5077" w:rsidRPr="006D0596">
              <w:rPr>
                <w:rFonts w:ascii="Times New Roman" w:hint="eastAsia"/>
                <w:szCs w:val="26"/>
              </w:rPr>
              <w:t>钻井液：本项目钻井液主要成分为膨润土、腐植酸钾、纤维素，钻探过程中钻井液基本上不与钻孔中含矿层发生化学反应，含矿层中</w:t>
            </w:r>
            <w:r w:rsidR="002C5077">
              <w:rPr>
                <w:rFonts w:ascii="Times New Roman" w:hint="eastAsia"/>
                <w:szCs w:val="26"/>
              </w:rPr>
              <w:t>U</w:t>
            </w:r>
            <w:r w:rsidR="002C5077" w:rsidRPr="001D2808">
              <w:rPr>
                <w:rFonts w:ascii="Times New Roman" w:hint="eastAsia"/>
                <w:szCs w:val="26"/>
                <w:vertAlign w:val="subscript"/>
              </w:rPr>
              <w:t>天然</w:t>
            </w:r>
            <w:r w:rsidR="002C5077" w:rsidRPr="006D0596">
              <w:rPr>
                <w:rFonts w:ascii="Times New Roman" w:hint="eastAsia"/>
                <w:szCs w:val="26"/>
              </w:rPr>
              <w:t>、</w:t>
            </w:r>
            <w:r w:rsidR="002C5077" w:rsidRPr="006D0596">
              <w:rPr>
                <w:rFonts w:ascii="Times New Roman" w:hint="eastAsia"/>
                <w:szCs w:val="26"/>
                <w:vertAlign w:val="superscript"/>
              </w:rPr>
              <w:t>226</w:t>
            </w:r>
            <w:r w:rsidR="002C5077">
              <w:rPr>
                <w:rFonts w:ascii="Times New Roman" w:hint="eastAsia"/>
                <w:szCs w:val="26"/>
              </w:rPr>
              <w:t>Ra</w:t>
            </w:r>
            <w:r w:rsidR="002C5077" w:rsidRPr="006D0596">
              <w:rPr>
                <w:rFonts w:ascii="Times New Roman" w:hint="eastAsia"/>
                <w:szCs w:val="26"/>
              </w:rPr>
              <w:t>放射性核素不会转移至钻井液物质中。</w:t>
            </w:r>
          </w:p>
          <w:p w:rsidR="002C5077" w:rsidRDefault="002C5077" w:rsidP="002C5077">
            <w:pPr>
              <w:pStyle w:val="00"/>
              <w:ind w:firstLineChars="0" w:firstLine="0"/>
              <w:rPr>
                <w:rFonts w:ascii="Times New Roman"/>
                <w:b/>
                <w:szCs w:val="26"/>
              </w:rPr>
            </w:pPr>
            <w:r w:rsidRPr="006D0596">
              <w:rPr>
                <w:rFonts w:ascii="Times New Roman" w:hint="eastAsia"/>
                <w:b/>
                <w:szCs w:val="26"/>
              </w:rPr>
              <w:t>6.7</w:t>
            </w:r>
            <w:r w:rsidRPr="006D0596">
              <w:rPr>
                <w:rFonts w:ascii="Times New Roman" w:hint="eastAsia"/>
                <w:b/>
                <w:szCs w:val="26"/>
              </w:rPr>
              <w:t>、生态影响</w:t>
            </w:r>
          </w:p>
          <w:p w:rsidR="002C5077" w:rsidRPr="006D0596" w:rsidRDefault="002C5077" w:rsidP="00C12FF3">
            <w:pPr>
              <w:pStyle w:val="00"/>
              <w:ind w:firstLine="520"/>
              <w:rPr>
                <w:rFonts w:ascii="Times New Roman"/>
                <w:szCs w:val="26"/>
              </w:rPr>
            </w:pPr>
            <w:r w:rsidRPr="006D0596">
              <w:rPr>
                <w:rFonts w:ascii="Times New Roman" w:hint="eastAsia"/>
                <w:szCs w:val="26"/>
              </w:rPr>
              <w:t>（</w:t>
            </w:r>
            <w:r w:rsidRPr="006D0596">
              <w:rPr>
                <w:rFonts w:ascii="Times New Roman" w:hint="eastAsia"/>
                <w:szCs w:val="26"/>
              </w:rPr>
              <w:t>1</w:t>
            </w:r>
            <w:r w:rsidRPr="006D0596">
              <w:rPr>
                <w:rFonts w:ascii="Times New Roman" w:hint="eastAsia"/>
                <w:szCs w:val="26"/>
              </w:rPr>
              <w:t>）占用土地、损坏植被</w:t>
            </w:r>
          </w:p>
          <w:p w:rsidR="002C5077" w:rsidRPr="00D149B6" w:rsidRDefault="002C5077" w:rsidP="00C12FF3">
            <w:pPr>
              <w:pStyle w:val="00"/>
              <w:ind w:firstLine="520"/>
              <w:rPr>
                <w:rFonts w:ascii="Times New Roman"/>
                <w:szCs w:val="26"/>
              </w:rPr>
            </w:pPr>
            <w:r w:rsidRPr="00D149B6">
              <w:rPr>
                <w:rFonts w:ascii="Times New Roman" w:hint="eastAsia"/>
                <w:szCs w:val="26"/>
              </w:rPr>
              <w:t>钻孔场地会临时占用土地，对原地貌造成扰动，并破坏占地范围内的地表植被，</w:t>
            </w:r>
            <w:r w:rsidRPr="00D149B6">
              <w:rPr>
                <w:rFonts w:ascii="Times New Roman" w:hint="eastAsia"/>
                <w:szCs w:val="26"/>
              </w:rPr>
              <w:t>2022</w:t>
            </w:r>
            <w:r w:rsidRPr="00D149B6">
              <w:rPr>
                <w:rFonts w:ascii="Times New Roman" w:hint="eastAsia"/>
                <w:szCs w:val="26"/>
              </w:rPr>
              <w:t>年预计设钻孔</w:t>
            </w:r>
            <w:r w:rsidR="00116109">
              <w:rPr>
                <w:rFonts w:ascii="Times New Roman" w:hint="eastAsia"/>
                <w:szCs w:val="26"/>
              </w:rPr>
              <w:t>4</w:t>
            </w:r>
            <w:r>
              <w:rPr>
                <w:rFonts w:ascii="Times New Roman" w:hint="eastAsia"/>
                <w:szCs w:val="26"/>
              </w:rPr>
              <w:t>0</w:t>
            </w:r>
            <w:r w:rsidRPr="00D149B6">
              <w:rPr>
                <w:rFonts w:ascii="Times New Roman" w:hint="eastAsia"/>
                <w:szCs w:val="26"/>
              </w:rPr>
              <w:t>个，平均每个钻孔场地占地</w:t>
            </w:r>
            <w:r>
              <w:rPr>
                <w:rFonts w:ascii="Times New Roman" w:hint="eastAsia"/>
                <w:szCs w:val="26"/>
              </w:rPr>
              <w:t>150</w:t>
            </w:r>
            <w:r w:rsidRPr="00D149B6">
              <w:rPr>
                <w:rFonts w:ascii="Times New Roman" w:hint="eastAsia"/>
                <w:szCs w:val="26"/>
              </w:rPr>
              <w:t>m</w:t>
            </w:r>
            <w:r w:rsidRPr="00116109">
              <w:rPr>
                <w:rFonts w:ascii="Times New Roman" w:hint="eastAsia"/>
                <w:szCs w:val="26"/>
                <w:vertAlign w:val="superscript"/>
              </w:rPr>
              <w:t>2</w:t>
            </w:r>
            <w:r w:rsidRPr="00D149B6">
              <w:rPr>
                <w:rFonts w:ascii="Times New Roman" w:hint="eastAsia"/>
                <w:szCs w:val="26"/>
              </w:rPr>
              <w:t>，</w:t>
            </w:r>
            <w:r w:rsidRPr="00D149B6">
              <w:rPr>
                <w:rFonts w:ascii="Times New Roman" w:hint="eastAsia"/>
                <w:szCs w:val="26"/>
              </w:rPr>
              <w:t>2022</w:t>
            </w:r>
            <w:r w:rsidRPr="00D149B6">
              <w:rPr>
                <w:rFonts w:ascii="Times New Roman" w:hint="eastAsia"/>
                <w:szCs w:val="26"/>
              </w:rPr>
              <w:t>年共计占地约</w:t>
            </w:r>
            <w:r w:rsidR="00116109">
              <w:rPr>
                <w:rFonts w:ascii="Times New Roman" w:hint="eastAsia"/>
                <w:szCs w:val="26"/>
              </w:rPr>
              <w:t>6</w:t>
            </w:r>
            <w:r w:rsidRPr="00D149B6">
              <w:rPr>
                <w:rFonts w:ascii="Times New Roman" w:hint="eastAsia"/>
                <w:szCs w:val="26"/>
              </w:rPr>
              <w:t>000m</w:t>
            </w:r>
            <w:r w:rsidRPr="00D149B6">
              <w:rPr>
                <w:rFonts w:ascii="Times New Roman" w:hint="eastAsia"/>
                <w:szCs w:val="26"/>
                <w:vertAlign w:val="superscript"/>
              </w:rPr>
              <w:t>2</w:t>
            </w:r>
            <w:r w:rsidRPr="00D149B6">
              <w:rPr>
                <w:rFonts w:ascii="Times New Roman" w:hint="eastAsia"/>
                <w:szCs w:val="26"/>
              </w:rPr>
              <w:t>，均为临时占地；临时占地面积较小，待封孔结束后进行植被恢复。</w:t>
            </w:r>
          </w:p>
          <w:p w:rsidR="002C5077" w:rsidRPr="006D0596" w:rsidRDefault="002C5077" w:rsidP="00C12FF3">
            <w:pPr>
              <w:pStyle w:val="00"/>
              <w:ind w:firstLine="520"/>
              <w:rPr>
                <w:rFonts w:ascii="Times New Roman"/>
                <w:szCs w:val="26"/>
              </w:rPr>
            </w:pPr>
            <w:r w:rsidRPr="00D149B6">
              <w:rPr>
                <w:rFonts w:ascii="Times New Roman" w:hint="eastAsia"/>
                <w:szCs w:val="26"/>
              </w:rPr>
              <w:t>（</w:t>
            </w:r>
            <w:r w:rsidRPr="00D149B6">
              <w:rPr>
                <w:rFonts w:ascii="Times New Roman" w:hint="eastAsia"/>
                <w:szCs w:val="26"/>
              </w:rPr>
              <w:t>2</w:t>
            </w:r>
            <w:r w:rsidRPr="00D149B6">
              <w:rPr>
                <w:rFonts w:ascii="Times New Roman" w:hint="eastAsia"/>
                <w:szCs w:val="26"/>
              </w:rPr>
              <w:t>）野生动物的影响</w:t>
            </w:r>
          </w:p>
          <w:p w:rsidR="00AA04E4" w:rsidRPr="002974FF" w:rsidRDefault="002C5077" w:rsidP="00C12FF3">
            <w:pPr>
              <w:pStyle w:val="00"/>
              <w:ind w:firstLine="520"/>
              <w:rPr>
                <w:rFonts w:ascii="Times New Roman"/>
                <w:szCs w:val="26"/>
              </w:rPr>
            </w:pPr>
            <w:r w:rsidRPr="006D0596">
              <w:rPr>
                <w:rFonts w:ascii="Times New Roman" w:hint="eastAsia"/>
                <w:szCs w:val="26"/>
              </w:rPr>
              <w:t>机械设备噪声、人员的活动等将会对局部范围内野生动物的活动和栖息产生一定影响，但是由于本项目工作时间短、设备数量少，因此对周边野生动物的影响较小，且随着钻探工作的结束，对周边动物的影响也会随之结束。</w:t>
            </w:r>
          </w:p>
        </w:tc>
      </w:tr>
    </w:tbl>
    <w:p w:rsidR="00794E64" w:rsidRPr="00FB6A77" w:rsidRDefault="00794E64" w:rsidP="00794E64">
      <w:pPr>
        <w:rPr>
          <w:rFonts w:ascii="Times New Roman" w:hAnsi="Times New Roman" w:cs="Times New Roman"/>
          <w:b/>
          <w:bCs/>
          <w:sz w:val="28"/>
          <w:szCs w:val="28"/>
        </w:rPr>
        <w:sectPr w:rsidR="00794E64" w:rsidRPr="00FB6A77">
          <w:pgSz w:w="11906" w:h="16838"/>
          <w:pgMar w:top="1440" w:right="1800" w:bottom="1440" w:left="1800" w:header="851" w:footer="992" w:gutter="0"/>
          <w:cols w:space="425"/>
          <w:docGrid w:type="lines" w:linePitch="312"/>
        </w:sectPr>
      </w:pPr>
    </w:p>
    <w:p w:rsidR="00415FC5" w:rsidRPr="00FB6A77" w:rsidRDefault="00EF13C2" w:rsidP="002104FF">
      <w:pPr>
        <w:pStyle w:val="a6"/>
        <w:spacing w:line="400" w:lineRule="exact"/>
        <w:outlineLvl w:val="0"/>
        <w:rPr>
          <w:rFonts w:ascii="Times New Roman" w:hAnsi="Times New Roman"/>
          <w:b/>
          <w:sz w:val="26"/>
          <w:szCs w:val="26"/>
        </w:rPr>
      </w:pPr>
      <w:bookmarkStart w:id="16" w:name="_Toc97710135"/>
      <w:bookmarkStart w:id="17" w:name="_Toc97759295"/>
      <w:r w:rsidRPr="00FB6A77">
        <w:rPr>
          <w:rFonts w:ascii="Times New Roman" w:hAnsi="Times New Roman"/>
          <w:b/>
          <w:sz w:val="26"/>
          <w:szCs w:val="26"/>
        </w:rPr>
        <w:lastRenderedPageBreak/>
        <w:t>7</w:t>
      </w:r>
      <w:r w:rsidRPr="00FB6A77">
        <w:rPr>
          <w:rFonts w:ascii="Times New Roman" w:hAnsi="Times New Roman"/>
          <w:b/>
          <w:sz w:val="26"/>
          <w:szCs w:val="26"/>
        </w:rPr>
        <w:t>项目主要污染物产生及预计排放情况</w:t>
      </w:r>
      <w:bookmarkEnd w:id="15"/>
      <w:bookmarkEnd w:id="16"/>
      <w:bookmarkEnd w:id="17"/>
    </w:p>
    <w:tbl>
      <w:tblPr>
        <w:tblStyle w:val="af2"/>
        <w:tblW w:w="5000" w:type="pct"/>
        <w:tblLook w:val="01E0" w:firstRow="1" w:lastRow="1" w:firstColumn="1" w:lastColumn="1" w:noHBand="0" w:noVBand="0"/>
      </w:tblPr>
      <w:tblGrid>
        <w:gridCol w:w="1242"/>
        <w:gridCol w:w="1275"/>
        <w:gridCol w:w="1420"/>
        <w:gridCol w:w="2269"/>
        <w:gridCol w:w="2316"/>
      </w:tblGrid>
      <w:tr w:rsidR="00FB6A77" w:rsidRPr="00FB6A77" w:rsidTr="00A8723B">
        <w:trPr>
          <w:trHeight w:val="113"/>
        </w:trPr>
        <w:tc>
          <w:tcPr>
            <w:tcW w:w="729" w:type="pct"/>
            <w:tcBorders>
              <w:top w:val="single" w:sz="4" w:space="0" w:color="auto"/>
              <w:left w:val="single" w:sz="4" w:space="0" w:color="auto"/>
              <w:bottom w:val="single" w:sz="4" w:space="0" w:color="auto"/>
              <w:right w:val="single" w:sz="4" w:space="0" w:color="auto"/>
              <w:tl2br w:val="single" w:sz="4" w:space="0" w:color="auto"/>
            </w:tcBorders>
            <w:vAlign w:val="center"/>
            <w:hideMark/>
          </w:tcPr>
          <w:p w:rsidR="00997303" w:rsidRPr="00FB6A77" w:rsidRDefault="00997303" w:rsidP="00A8723B">
            <w:pPr>
              <w:pStyle w:val="bg"/>
              <w:spacing w:line="240" w:lineRule="auto"/>
              <w:ind w:firstLineChars="200" w:firstLine="420"/>
              <w:jc w:val="center"/>
              <w:rPr>
                <w:rFonts w:ascii="Times New Roman" w:hAnsi="Times New Roman" w:cs="Times New Roman"/>
                <w:sz w:val="21"/>
                <w:szCs w:val="21"/>
              </w:rPr>
            </w:pPr>
            <w:r w:rsidRPr="00FB6A77">
              <w:rPr>
                <w:rFonts w:ascii="Times New Roman" w:hAnsi="Times New Roman" w:cs="Times New Roman"/>
                <w:sz w:val="21"/>
                <w:szCs w:val="21"/>
              </w:rPr>
              <w:t>内容</w:t>
            </w:r>
          </w:p>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类型</w:t>
            </w:r>
          </w:p>
        </w:tc>
        <w:tc>
          <w:tcPr>
            <w:tcW w:w="748"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排放量</w:t>
            </w:r>
          </w:p>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（编号）</w:t>
            </w:r>
          </w:p>
        </w:tc>
        <w:tc>
          <w:tcPr>
            <w:tcW w:w="833"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污染物</w:t>
            </w:r>
          </w:p>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名称</w:t>
            </w:r>
          </w:p>
        </w:tc>
        <w:tc>
          <w:tcPr>
            <w:tcW w:w="1331"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处理前产生浓度及产生量（单位）</w:t>
            </w:r>
          </w:p>
        </w:tc>
        <w:tc>
          <w:tcPr>
            <w:tcW w:w="135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排放浓度及排放量（单位）</w:t>
            </w:r>
          </w:p>
        </w:tc>
      </w:tr>
      <w:tr w:rsidR="00FB6A77" w:rsidRPr="00FB6A77" w:rsidTr="00A8723B">
        <w:trPr>
          <w:trHeight w:val="113"/>
        </w:trPr>
        <w:tc>
          <w:tcPr>
            <w:tcW w:w="729" w:type="pct"/>
            <w:vMerge w:val="restart"/>
            <w:tcBorders>
              <w:left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废气</w:t>
            </w:r>
          </w:p>
        </w:tc>
        <w:tc>
          <w:tcPr>
            <w:tcW w:w="748" w:type="pct"/>
            <w:tcBorders>
              <w:top w:val="single" w:sz="4" w:space="0" w:color="auto"/>
              <w:left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hint="eastAsia"/>
                <w:sz w:val="21"/>
                <w:szCs w:val="21"/>
              </w:rPr>
              <w:t>施工场地</w:t>
            </w:r>
          </w:p>
        </w:tc>
        <w:tc>
          <w:tcPr>
            <w:tcW w:w="833"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颗粒物</w:t>
            </w:r>
          </w:p>
        </w:tc>
        <w:tc>
          <w:tcPr>
            <w:tcW w:w="1331"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kern w:val="0"/>
                <w:sz w:val="21"/>
                <w:szCs w:val="21"/>
              </w:rPr>
            </w:pPr>
            <w:r w:rsidRPr="00FB6A77">
              <w:rPr>
                <w:rFonts w:ascii="Times New Roman" w:hAnsi="Times New Roman" w:cs="Times New Roman"/>
                <w:kern w:val="0"/>
                <w:sz w:val="21"/>
                <w:szCs w:val="21"/>
              </w:rPr>
              <w:t>＜</w:t>
            </w:r>
            <w:r w:rsidRPr="00FB6A77">
              <w:rPr>
                <w:rFonts w:ascii="Times New Roman" w:hAnsi="Times New Roman" w:cs="Times New Roman" w:hint="eastAsia"/>
                <w:kern w:val="0"/>
                <w:sz w:val="21"/>
                <w:szCs w:val="21"/>
              </w:rPr>
              <w:t>1mg/m</w:t>
            </w:r>
            <w:r w:rsidRPr="00FB6A77">
              <w:rPr>
                <w:rFonts w:ascii="Times New Roman" w:hAnsi="Times New Roman" w:cs="Times New Roman" w:hint="eastAsia"/>
                <w:kern w:val="0"/>
                <w:sz w:val="21"/>
                <w:szCs w:val="21"/>
                <w:vertAlign w:val="superscript"/>
              </w:rPr>
              <w:t>3</w:t>
            </w:r>
          </w:p>
        </w:tc>
        <w:tc>
          <w:tcPr>
            <w:tcW w:w="1359"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kern w:val="0"/>
                <w:sz w:val="21"/>
                <w:szCs w:val="21"/>
              </w:rPr>
            </w:pPr>
            <w:r w:rsidRPr="00FB6A77">
              <w:rPr>
                <w:rFonts w:ascii="Times New Roman" w:hAnsi="Times New Roman" w:cs="Times New Roman" w:hint="eastAsia"/>
                <w:kern w:val="0"/>
                <w:sz w:val="21"/>
                <w:szCs w:val="21"/>
              </w:rPr>
              <w:t>洒水抑尘</w:t>
            </w:r>
          </w:p>
        </w:tc>
      </w:tr>
      <w:tr w:rsidR="00FB6A77" w:rsidRPr="00FB6A77" w:rsidTr="00A8723B">
        <w:trPr>
          <w:trHeight w:val="113"/>
        </w:trPr>
        <w:tc>
          <w:tcPr>
            <w:tcW w:w="729" w:type="pct"/>
            <w:vMerge/>
            <w:tcBorders>
              <w:left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p>
        </w:tc>
        <w:tc>
          <w:tcPr>
            <w:tcW w:w="748" w:type="pct"/>
            <w:vMerge w:val="restart"/>
            <w:tcBorders>
              <w:top w:val="single" w:sz="4" w:space="0" w:color="auto"/>
              <w:left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hint="eastAsia"/>
                <w:sz w:val="21"/>
                <w:szCs w:val="21"/>
              </w:rPr>
              <w:t>燃油</w:t>
            </w:r>
            <w:r w:rsidRPr="00FB6A77">
              <w:rPr>
                <w:rFonts w:ascii="Times New Roman" w:hAnsi="Times New Roman" w:cs="Times New Roman"/>
                <w:sz w:val="21"/>
                <w:szCs w:val="21"/>
              </w:rPr>
              <w:t>发动机</w:t>
            </w:r>
          </w:p>
        </w:tc>
        <w:tc>
          <w:tcPr>
            <w:tcW w:w="833"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烟尘</w:t>
            </w:r>
          </w:p>
        </w:tc>
        <w:tc>
          <w:tcPr>
            <w:tcW w:w="1331"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hint="eastAsia"/>
                <w:kern w:val="0"/>
                <w:sz w:val="21"/>
                <w:szCs w:val="21"/>
              </w:rPr>
              <w:t>111.1</w:t>
            </w:r>
            <w:r w:rsidRPr="00FB6A77">
              <w:rPr>
                <w:rFonts w:ascii="Times New Roman" w:hAnsi="Times New Roman" w:cs="Times New Roman"/>
                <w:kern w:val="0"/>
                <w:sz w:val="21"/>
                <w:szCs w:val="21"/>
              </w:rPr>
              <w:t>mg/m</w:t>
            </w:r>
            <w:r w:rsidRPr="00FB6A77">
              <w:rPr>
                <w:rFonts w:ascii="Times New Roman" w:hAnsi="Times New Roman" w:cs="Times New Roman"/>
                <w:kern w:val="0"/>
                <w:sz w:val="21"/>
                <w:szCs w:val="21"/>
                <w:vertAlign w:val="superscript"/>
              </w:rPr>
              <w:t>3</w:t>
            </w:r>
          </w:p>
          <w:p w:rsidR="00997303" w:rsidRPr="00FB6A77" w:rsidRDefault="00997303" w:rsidP="0070467E">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hint="eastAsia"/>
                <w:kern w:val="0"/>
                <w:sz w:val="21"/>
                <w:szCs w:val="21"/>
              </w:rPr>
              <w:t>0.063</w:t>
            </w:r>
            <w:r w:rsidR="0070467E" w:rsidRPr="00FB6A77">
              <w:rPr>
                <w:rFonts w:ascii="Times New Roman" w:hAnsi="Times New Roman" w:cs="Times New Roman" w:hint="eastAsia"/>
                <w:kern w:val="0"/>
                <w:sz w:val="21"/>
                <w:szCs w:val="21"/>
              </w:rPr>
              <w:t>kg/h</w:t>
            </w:r>
          </w:p>
        </w:tc>
        <w:tc>
          <w:tcPr>
            <w:tcW w:w="1359"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hint="eastAsia"/>
                <w:kern w:val="0"/>
                <w:sz w:val="21"/>
                <w:szCs w:val="21"/>
              </w:rPr>
              <w:t>111.1</w:t>
            </w:r>
            <w:r w:rsidRPr="00FB6A77">
              <w:rPr>
                <w:rFonts w:ascii="Times New Roman" w:hAnsi="Times New Roman" w:cs="Times New Roman"/>
                <w:kern w:val="0"/>
                <w:sz w:val="21"/>
                <w:szCs w:val="21"/>
              </w:rPr>
              <w:t>mg/m</w:t>
            </w:r>
            <w:r w:rsidRPr="00FB6A77">
              <w:rPr>
                <w:rFonts w:ascii="Times New Roman" w:hAnsi="Times New Roman" w:cs="Times New Roman"/>
                <w:kern w:val="0"/>
                <w:sz w:val="21"/>
                <w:szCs w:val="21"/>
                <w:vertAlign w:val="superscript"/>
              </w:rPr>
              <w:t>3</w:t>
            </w:r>
          </w:p>
          <w:p w:rsidR="00997303" w:rsidRPr="00FB6A77" w:rsidRDefault="00997303" w:rsidP="0070467E">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hint="eastAsia"/>
                <w:kern w:val="0"/>
                <w:sz w:val="21"/>
                <w:szCs w:val="21"/>
              </w:rPr>
              <w:t>0.063</w:t>
            </w:r>
            <w:r w:rsidR="0070467E" w:rsidRPr="00FB6A77">
              <w:rPr>
                <w:rFonts w:ascii="Times New Roman" w:hAnsi="Times New Roman" w:cs="Times New Roman" w:hint="eastAsia"/>
                <w:kern w:val="0"/>
                <w:sz w:val="21"/>
                <w:szCs w:val="21"/>
              </w:rPr>
              <w:t>k</w:t>
            </w:r>
            <w:r w:rsidR="0070467E" w:rsidRPr="00FB6A77">
              <w:rPr>
                <w:rFonts w:ascii="Times New Roman" w:hAnsi="Times New Roman" w:cs="Times New Roman"/>
                <w:kern w:val="0"/>
                <w:sz w:val="21"/>
                <w:szCs w:val="21"/>
              </w:rPr>
              <w:t>g/h</w:t>
            </w:r>
          </w:p>
        </w:tc>
      </w:tr>
      <w:tr w:rsidR="00FB6A77" w:rsidRPr="00FB6A77" w:rsidTr="00A8723B">
        <w:trPr>
          <w:trHeight w:val="113"/>
        </w:trPr>
        <w:tc>
          <w:tcPr>
            <w:tcW w:w="729" w:type="pct"/>
            <w:vMerge/>
            <w:tcBorders>
              <w:left w:val="single" w:sz="4" w:space="0" w:color="auto"/>
              <w:right w:val="single" w:sz="4" w:space="0" w:color="auto"/>
            </w:tcBorders>
            <w:vAlign w:val="center"/>
          </w:tcPr>
          <w:p w:rsidR="00997303" w:rsidRPr="00FB6A77" w:rsidRDefault="00997303" w:rsidP="00A8723B">
            <w:pPr>
              <w:jc w:val="center"/>
              <w:rPr>
                <w:rFonts w:ascii="Times New Roman" w:hAnsi="Times New Roman" w:cs="Times New Roman"/>
                <w:kern w:val="2"/>
                <w:sz w:val="21"/>
                <w:szCs w:val="21"/>
              </w:rPr>
            </w:pPr>
          </w:p>
        </w:tc>
        <w:tc>
          <w:tcPr>
            <w:tcW w:w="748" w:type="pct"/>
            <w:vMerge/>
            <w:tcBorders>
              <w:left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p>
        </w:tc>
        <w:tc>
          <w:tcPr>
            <w:tcW w:w="833"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kern w:val="0"/>
                <w:sz w:val="21"/>
                <w:szCs w:val="21"/>
              </w:rPr>
              <w:t>SO</w:t>
            </w:r>
            <w:r w:rsidRPr="00FB6A77">
              <w:rPr>
                <w:rFonts w:ascii="Times New Roman" w:hAnsi="Times New Roman"/>
                <w:kern w:val="0"/>
                <w:sz w:val="21"/>
                <w:szCs w:val="21"/>
                <w:vertAlign w:val="subscript"/>
              </w:rPr>
              <w:t>2</w:t>
            </w:r>
          </w:p>
        </w:tc>
        <w:tc>
          <w:tcPr>
            <w:tcW w:w="1331"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169.7mg/m</w:t>
            </w:r>
            <w:r w:rsidRPr="00FB6A77">
              <w:rPr>
                <w:rFonts w:ascii="Times New Roman" w:hAnsi="Times New Roman" w:cs="Times New Roman"/>
                <w:kern w:val="0"/>
                <w:sz w:val="21"/>
                <w:szCs w:val="21"/>
                <w:vertAlign w:val="superscript"/>
              </w:rPr>
              <w:t>3</w:t>
            </w:r>
          </w:p>
          <w:p w:rsidR="00997303" w:rsidRPr="00FB6A77" w:rsidRDefault="00997303" w:rsidP="00A8723B">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0.096</w:t>
            </w:r>
            <w:r w:rsidR="0070467E" w:rsidRPr="00FB6A77">
              <w:rPr>
                <w:rFonts w:ascii="Times New Roman" w:hAnsi="Times New Roman" w:cs="Times New Roman" w:hint="eastAsia"/>
                <w:kern w:val="0"/>
                <w:sz w:val="21"/>
                <w:szCs w:val="21"/>
              </w:rPr>
              <w:t>k</w:t>
            </w:r>
            <w:r w:rsidR="0070467E" w:rsidRPr="00FB6A77">
              <w:rPr>
                <w:rFonts w:ascii="Times New Roman" w:hAnsi="Times New Roman" w:cs="Times New Roman"/>
                <w:kern w:val="0"/>
                <w:sz w:val="21"/>
                <w:szCs w:val="21"/>
              </w:rPr>
              <w:t>g/h</w:t>
            </w:r>
          </w:p>
        </w:tc>
        <w:tc>
          <w:tcPr>
            <w:tcW w:w="1359"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169.7mg/m</w:t>
            </w:r>
            <w:r w:rsidRPr="00FB6A77">
              <w:rPr>
                <w:rFonts w:ascii="Times New Roman" w:hAnsi="Times New Roman" w:cs="Times New Roman"/>
                <w:kern w:val="0"/>
                <w:sz w:val="21"/>
                <w:szCs w:val="21"/>
                <w:vertAlign w:val="superscript"/>
              </w:rPr>
              <w:t>3</w:t>
            </w:r>
          </w:p>
          <w:p w:rsidR="00997303" w:rsidRPr="00FB6A77" w:rsidRDefault="00997303" w:rsidP="0070467E">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0.096</w:t>
            </w:r>
            <w:r w:rsidR="0070467E" w:rsidRPr="00FB6A77">
              <w:rPr>
                <w:rFonts w:ascii="Times New Roman" w:hAnsi="Times New Roman" w:cs="Times New Roman" w:hint="eastAsia"/>
                <w:kern w:val="0"/>
                <w:sz w:val="21"/>
                <w:szCs w:val="21"/>
              </w:rPr>
              <w:t>k</w:t>
            </w:r>
            <w:r w:rsidR="0070467E" w:rsidRPr="00FB6A77">
              <w:rPr>
                <w:rFonts w:ascii="Times New Roman" w:hAnsi="Times New Roman" w:cs="Times New Roman"/>
                <w:kern w:val="0"/>
                <w:sz w:val="21"/>
                <w:szCs w:val="21"/>
              </w:rPr>
              <w:t>g/h</w:t>
            </w:r>
          </w:p>
        </w:tc>
      </w:tr>
      <w:tr w:rsidR="00FB6A77" w:rsidRPr="00FB6A77" w:rsidTr="00A8723B">
        <w:trPr>
          <w:trHeight w:val="113"/>
        </w:trPr>
        <w:tc>
          <w:tcPr>
            <w:tcW w:w="729" w:type="pct"/>
            <w:vMerge/>
            <w:tcBorders>
              <w:left w:val="single" w:sz="4" w:space="0" w:color="auto"/>
              <w:bottom w:val="single" w:sz="4" w:space="0" w:color="auto"/>
              <w:right w:val="single" w:sz="4" w:space="0" w:color="auto"/>
            </w:tcBorders>
            <w:vAlign w:val="center"/>
          </w:tcPr>
          <w:p w:rsidR="00997303" w:rsidRPr="00FB6A77" w:rsidRDefault="00997303" w:rsidP="00A8723B">
            <w:pPr>
              <w:jc w:val="center"/>
              <w:rPr>
                <w:rFonts w:ascii="Times New Roman" w:hAnsi="Times New Roman" w:cs="Times New Roman"/>
                <w:kern w:val="2"/>
                <w:sz w:val="21"/>
                <w:szCs w:val="21"/>
              </w:rPr>
            </w:pPr>
          </w:p>
        </w:tc>
        <w:tc>
          <w:tcPr>
            <w:tcW w:w="748" w:type="pct"/>
            <w:vMerge/>
            <w:tcBorders>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p>
        </w:tc>
        <w:tc>
          <w:tcPr>
            <w:tcW w:w="833"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kern w:val="0"/>
                <w:sz w:val="21"/>
                <w:szCs w:val="21"/>
              </w:rPr>
              <w:t>NO</w:t>
            </w:r>
            <w:r w:rsidRPr="00FB6A77">
              <w:rPr>
                <w:rFonts w:ascii="Times New Roman" w:hAnsi="Times New Roman"/>
                <w:kern w:val="0"/>
                <w:sz w:val="21"/>
                <w:szCs w:val="21"/>
                <w:vertAlign w:val="subscript"/>
              </w:rPr>
              <w:t>2</w:t>
            </w:r>
          </w:p>
        </w:tc>
        <w:tc>
          <w:tcPr>
            <w:tcW w:w="1331"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111.1mg/m</w:t>
            </w:r>
            <w:r w:rsidRPr="00FB6A77">
              <w:rPr>
                <w:rFonts w:ascii="Times New Roman" w:hAnsi="Times New Roman" w:cs="Times New Roman"/>
                <w:kern w:val="0"/>
                <w:sz w:val="21"/>
                <w:szCs w:val="21"/>
                <w:vertAlign w:val="superscript"/>
              </w:rPr>
              <w:t>3</w:t>
            </w:r>
          </w:p>
          <w:p w:rsidR="00997303" w:rsidRPr="00FB6A77" w:rsidRDefault="00997303" w:rsidP="0070467E">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0.063</w:t>
            </w:r>
            <w:r w:rsidR="0070467E" w:rsidRPr="00FB6A77">
              <w:rPr>
                <w:rFonts w:ascii="Times New Roman" w:hAnsi="Times New Roman" w:cs="Times New Roman" w:hint="eastAsia"/>
                <w:kern w:val="0"/>
                <w:sz w:val="21"/>
                <w:szCs w:val="21"/>
              </w:rPr>
              <w:t>k</w:t>
            </w:r>
            <w:r w:rsidR="0070467E" w:rsidRPr="00FB6A77">
              <w:rPr>
                <w:rFonts w:ascii="Times New Roman" w:hAnsi="Times New Roman" w:cs="Times New Roman"/>
                <w:kern w:val="0"/>
                <w:sz w:val="21"/>
                <w:szCs w:val="21"/>
              </w:rPr>
              <w:t>g/h</w:t>
            </w:r>
          </w:p>
        </w:tc>
        <w:tc>
          <w:tcPr>
            <w:tcW w:w="1359"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rPr>
                <w:rFonts w:ascii="Times New Roman" w:hAnsi="Times New Roman" w:cs="Times New Roman"/>
                <w:kern w:val="0"/>
                <w:sz w:val="21"/>
                <w:szCs w:val="21"/>
                <w:vertAlign w:val="superscript"/>
              </w:rPr>
            </w:pPr>
            <w:r w:rsidRPr="00FB6A77">
              <w:rPr>
                <w:rFonts w:ascii="Times New Roman" w:hAnsi="Times New Roman" w:cs="Times New Roman"/>
                <w:kern w:val="0"/>
                <w:sz w:val="21"/>
                <w:szCs w:val="21"/>
              </w:rPr>
              <w:t>排放量</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111.1mg/m</w:t>
            </w:r>
            <w:r w:rsidRPr="00FB6A77">
              <w:rPr>
                <w:rFonts w:ascii="Times New Roman" w:hAnsi="Times New Roman" w:cs="Times New Roman"/>
                <w:kern w:val="0"/>
                <w:sz w:val="21"/>
                <w:szCs w:val="21"/>
                <w:vertAlign w:val="superscript"/>
              </w:rPr>
              <w:t>3</w:t>
            </w:r>
          </w:p>
          <w:p w:rsidR="00997303" w:rsidRPr="00FB6A77" w:rsidRDefault="00997303" w:rsidP="0070467E">
            <w:pPr>
              <w:pStyle w:val="bg"/>
              <w:spacing w:line="240" w:lineRule="auto"/>
              <w:ind w:firstLine="0"/>
              <w:rPr>
                <w:rFonts w:ascii="Times New Roman" w:hAnsi="Times New Roman" w:cs="Times New Roman"/>
                <w:sz w:val="21"/>
                <w:szCs w:val="21"/>
              </w:rPr>
            </w:pPr>
            <w:r w:rsidRPr="00FB6A77">
              <w:rPr>
                <w:rFonts w:ascii="Times New Roman" w:hAnsi="Times New Roman" w:cs="Times New Roman"/>
                <w:kern w:val="0"/>
                <w:sz w:val="21"/>
                <w:szCs w:val="21"/>
              </w:rPr>
              <w:t>排放速率</w:t>
            </w:r>
            <w:r w:rsidRPr="00FB6A77">
              <w:rPr>
                <w:rFonts w:ascii="Times New Roman" w:hAnsi="Times New Roman" w:cs="Times New Roman" w:hint="eastAsia"/>
                <w:kern w:val="0"/>
                <w:sz w:val="21"/>
                <w:szCs w:val="21"/>
              </w:rPr>
              <w:t>：</w:t>
            </w:r>
            <w:r w:rsidRPr="00FB6A77">
              <w:rPr>
                <w:rFonts w:ascii="Times New Roman" w:hAnsi="Times New Roman" w:cs="Times New Roman"/>
                <w:kern w:val="0"/>
                <w:sz w:val="21"/>
                <w:szCs w:val="21"/>
              </w:rPr>
              <w:t>0.063</w:t>
            </w:r>
            <w:r w:rsidR="0070467E" w:rsidRPr="00FB6A77">
              <w:rPr>
                <w:rFonts w:ascii="Times New Roman" w:hAnsi="Times New Roman" w:cs="Times New Roman" w:hint="eastAsia"/>
                <w:kern w:val="0"/>
                <w:sz w:val="21"/>
                <w:szCs w:val="21"/>
              </w:rPr>
              <w:t>k</w:t>
            </w:r>
            <w:r w:rsidR="0070467E" w:rsidRPr="00FB6A77">
              <w:rPr>
                <w:rFonts w:ascii="Times New Roman" w:hAnsi="Times New Roman" w:cs="Times New Roman"/>
                <w:kern w:val="0"/>
                <w:sz w:val="21"/>
                <w:szCs w:val="21"/>
              </w:rPr>
              <w:t>g/h</w:t>
            </w:r>
          </w:p>
        </w:tc>
      </w:tr>
      <w:tr w:rsidR="00FB6A77" w:rsidRPr="00FB6A77" w:rsidTr="00A8723B">
        <w:trPr>
          <w:trHeight w:val="113"/>
        </w:trPr>
        <w:tc>
          <w:tcPr>
            <w:tcW w:w="72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hint="eastAsia"/>
                <w:sz w:val="21"/>
                <w:szCs w:val="21"/>
              </w:rPr>
              <w:t>废水</w:t>
            </w:r>
          </w:p>
        </w:tc>
        <w:tc>
          <w:tcPr>
            <w:tcW w:w="748" w:type="pct"/>
            <w:tcBorders>
              <w:top w:val="single" w:sz="4" w:space="0" w:color="auto"/>
              <w:left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生活废水</w:t>
            </w:r>
          </w:p>
        </w:tc>
        <w:tc>
          <w:tcPr>
            <w:tcW w:w="833" w:type="pct"/>
            <w:tcBorders>
              <w:top w:val="single" w:sz="4" w:space="0" w:color="auto"/>
              <w:left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CODcr</w:t>
            </w:r>
            <w:r w:rsidRPr="00FB6A77">
              <w:rPr>
                <w:rFonts w:ascii="Times New Roman" w:hAnsi="Times New Roman" w:cs="Times New Roman" w:hint="eastAsia"/>
                <w:sz w:val="21"/>
                <w:szCs w:val="21"/>
              </w:rPr>
              <w:t>、</w:t>
            </w:r>
            <w:r w:rsidRPr="00FB6A77">
              <w:rPr>
                <w:rFonts w:ascii="Times New Roman" w:hAnsi="Times New Roman" w:cs="Times New Roman"/>
                <w:sz w:val="21"/>
                <w:szCs w:val="21"/>
              </w:rPr>
              <w:t>NH</w:t>
            </w:r>
            <w:r w:rsidRPr="00FB6A77">
              <w:rPr>
                <w:rFonts w:ascii="Times New Roman" w:hAnsi="Times New Roman" w:cs="Times New Roman"/>
                <w:sz w:val="21"/>
                <w:szCs w:val="21"/>
                <w:vertAlign w:val="subscript"/>
              </w:rPr>
              <w:t>3</w:t>
            </w:r>
            <w:r w:rsidRPr="00FB6A77">
              <w:rPr>
                <w:rFonts w:ascii="Times New Roman" w:hAnsi="Times New Roman" w:cs="Times New Roman"/>
                <w:sz w:val="21"/>
                <w:szCs w:val="21"/>
              </w:rPr>
              <w:t>-N</w:t>
            </w:r>
            <w:r w:rsidRPr="00FB6A77">
              <w:rPr>
                <w:rFonts w:ascii="Times New Roman" w:hAnsi="Times New Roman" w:cs="Times New Roman" w:hint="eastAsia"/>
                <w:sz w:val="21"/>
                <w:szCs w:val="21"/>
              </w:rPr>
              <w:t>、</w:t>
            </w:r>
            <w:r w:rsidRPr="00FB6A77">
              <w:rPr>
                <w:rFonts w:ascii="Times New Roman" w:hAnsi="Times New Roman" w:cs="Times New Roman"/>
                <w:sz w:val="21"/>
                <w:szCs w:val="21"/>
              </w:rPr>
              <w:t>SS</w:t>
            </w:r>
          </w:p>
        </w:tc>
        <w:tc>
          <w:tcPr>
            <w:tcW w:w="1331" w:type="pct"/>
            <w:tcBorders>
              <w:top w:val="single" w:sz="4" w:space="0" w:color="auto"/>
              <w:left w:val="single" w:sz="4" w:space="0" w:color="auto"/>
              <w:right w:val="single" w:sz="4" w:space="0" w:color="auto"/>
            </w:tcBorders>
            <w:vAlign w:val="center"/>
            <w:hideMark/>
          </w:tcPr>
          <w:p w:rsidR="00997303" w:rsidRPr="00FB6A77" w:rsidRDefault="00997303" w:rsidP="00E552B4">
            <w:pPr>
              <w:pStyle w:val="bg"/>
              <w:spacing w:line="240" w:lineRule="auto"/>
              <w:ind w:firstLine="0"/>
              <w:jc w:val="center"/>
              <w:rPr>
                <w:rFonts w:ascii="Times New Roman" w:hAnsi="Times New Roman" w:cs="Times New Roman"/>
                <w:sz w:val="21"/>
                <w:szCs w:val="21"/>
              </w:rPr>
            </w:pPr>
            <w:r w:rsidRPr="00FB6A77">
              <w:rPr>
                <w:rFonts w:ascii="Times New Roman" w:cs="Times New Roman"/>
                <w:sz w:val="21"/>
                <w:szCs w:val="21"/>
              </w:rPr>
              <w:t>0.</w:t>
            </w:r>
            <w:r w:rsidR="00E552B4">
              <w:rPr>
                <w:rFonts w:ascii="Times New Roman" w:cs="Times New Roman" w:hint="eastAsia"/>
                <w:sz w:val="21"/>
                <w:szCs w:val="21"/>
              </w:rPr>
              <w:t>64</w:t>
            </w:r>
            <w:r w:rsidRPr="00FB6A77">
              <w:rPr>
                <w:rFonts w:ascii="Times New Roman" w:cs="Times New Roman"/>
                <w:sz w:val="21"/>
                <w:szCs w:val="21"/>
              </w:rPr>
              <w:t>m</w:t>
            </w:r>
            <w:r w:rsidRPr="00FB6A77">
              <w:rPr>
                <w:rFonts w:ascii="Times New Roman" w:cs="Times New Roman"/>
                <w:sz w:val="21"/>
                <w:szCs w:val="21"/>
                <w:vertAlign w:val="superscript"/>
              </w:rPr>
              <w:t>3</w:t>
            </w:r>
            <w:r w:rsidRPr="00FB6A77">
              <w:rPr>
                <w:rFonts w:ascii="Times New Roman" w:cs="Times New Roman"/>
                <w:sz w:val="21"/>
                <w:szCs w:val="21"/>
              </w:rPr>
              <w:t>/d</w:t>
            </w:r>
          </w:p>
        </w:tc>
        <w:tc>
          <w:tcPr>
            <w:tcW w:w="1359" w:type="pct"/>
            <w:tcBorders>
              <w:top w:val="single" w:sz="4" w:space="0" w:color="auto"/>
              <w:left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hint="eastAsia"/>
                <w:sz w:val="21"/>
                <w:szCs w:val="21"/>
              </w:rPr>
              <w:t>场地洒水抑尘、</w:t>
            </w:r>
            <w:r w:rsidRPr="00FB6A77">
              <w:rPr>
                <w:rFonts w:ascii="Times New Roman" w:hAnsi="Times New Roman" w:cs="Times New Roman"/>
                <w:sz w:val="21"/>
                <w:szCs w:val="21"/>
              </w:rPr>
              <w:t>绿化</w:t>
            </w:r>
          </w:p>
        </w:tc>
      </w:tr>
      <w:tr w:rsidR="00FB6A77" w:rsidRPr="00FB6A77" w:rsidTr="00A8723B">
        <w:trPr>
          <w:trHeight w:val="113"/>
        </w:trPr>
        <w:tc>
          <w:tcPr>
            <w:tcW w:w="729" w:type="pct"/>
            <w:vMerge w:val="restar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固体废物</w:t>
            </w:r>
          </w:p>
        </w:tc>
        <w:tc>
          <w:tcPr>
            <w:tcW w:w="748" w:type="pct"/>
            <w:vMerge w:val="restar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施工区</w:t>
            </w:r>
          </w:p>
        </w:tc>
        <w:tc>
          <w:tcPr>
            <w:tcW w:w="833"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废岩心</w:t>
            </w:r>
          </w:p>
        </w:tc>
        <w:tc>
          <w:tcPr>
            <w:tcW w:w="1331"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E552B4" w:rsidP="00A8723B">
            <w:pPr>
              <w:pStyle w:val="bg"/>
              <w:spacing w:line="240" w:lineRule="auto"/>
              <w:ind w:firstLine="0"/>
              <w:jc w:val="center"/>
              <w:rPr>
                <w:rFonts w:ascii="Times New Roman" w:hAnsi="Times New Roman" w:cs="Times New Roman"/>
                <w:sz w:val="21"/>
                <w:szCs w:val="21"/>
              </w:rPr>
            </w:pPr>
            <w:r>
              <w:rPr>
                <w:rFonts w:ascii="Times New Roman" w:cs="Times New Roman" w:hint="eastAsia"/>
                <w:sz w:val="21"/>
                <w:szCs w:val="21"/>
              </w:rPr>
              <w:t>71</w:t>
            </w:r>
            <w:r w:rsidR="00997303" w:rsidRPr="00FB6A77">
              <w:rPr>
                <w:rFonts w:ascii="Times New Roman" w:hAnsi="Times New Roman" w:cs="Times New Roman"/>
                <w:sz w:val="21"/>
                <w:szCs w:val="21"/>
              </w:rPr>
              <w:t>m</w:t>
            </w:r>
            <w:r w:rsidR="00997303" w:rsidRPr="00FB6A77">
              <w:rPr>
                <w:rFonts w:ascii="Times New Roman" w:hAnsi="Times New Roman" w:cs="Times New Roman"/>
                <w:sz w:val="21"/>
                <w:szCs w:val="21"/>
                <w:vertAlign w:val="superscript"/>
              </w:rPr>
              <w:t>3</w:t>
            </w:r>
          </w:p>
        </w:tc>
        <w:tc>
          <w:tcPr>
            <w:tcW w:w="135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非矿段岩心置于泥浆</w:t>
            </w:r>
            <w:r w:rsidRPr="00FB6A77">
              <w:rPr>
                <w:rFonts w:ascii="Times New Roman" w:hAnsi="Times New Roman" w:cs="Times New Roman" w:hint="eastAsia"/>
                <w:sz w:val="21"/>
                <w:szCs w:val="21"/>
              </w:rPr>
              <w:t>池</w:t>
            </w:r>
            <w:r w:rsidRPr="00FB6A77">
              <w:rPr>
                <w:rFonts w:ascii="Times New Roman" w:hAnsi="Times New Roman" w:cs="Times New Roman"/>
                <w:sz w:val="21"/>
                <w:szCs w:val="21"/>
              </w:rPr>
              <w:t>进行掩埋</w:t>
            </w:r>
            <w:r w:rsidRPr="00FB6A77">
              <w:rPr>
                <w:rFonts w:ascii="Times New Roman" w:hAnsi="Times New Roman" w:cs="Times New Roman" w:hint="eastAsia"/>
                <w:sz w:val="21"/>
                <w:szCs w:val="21"/>
              </w:rPr>
              <w:t>，矿</w:t>
            </w:r>
            <w:r w:rsidRPr="00FB6A77">
              <w:rPr>
                <w:rFonts w:ascii="Times New Roman" w:hAnsi="Times New Roman" w:cs="Times New Roman"/>
                <w:sz w:val="21"/>
                <w:szCs w:val="21"/>
              </w:rPr>
              <w:t>段岩心运至岩</w:t>
            </w:r>
            <w:r w:rsidRPr="00FB6A77">
              <w:rPr>
                <w:rFonts w:ascii="Times New Roman" w:hAnsi="Times New Roman" w:cs="Times New Roman" w:hint="eastAsia"/>
                <w:sz w:val="21"/>
                <w:szCs w:val="21"/>
              </w:rPr>
              <w:t>（矿）</w:t>
            </w:r>
            <w:r w:rsidRPr="00FB6A77">
              <w:rPr>
                <w:rFonts w:ascii="Times New Roman" w:hAnsi="Times New Roman" w:cs="Times New Roman"/>
                <w:sz w:val="21"/>
                <w:szCs w:val="21"/>
              </w:rPr>
              <w:t>心库</w:t>
            </w:r>
          </w:p>
        </w:tc>
      </w:tr>
      <w:tr w:rsidR="00FB6A77" w:rsidRPr="00FB6A77" w:rsidTr="00A8723B">
        <w:trPr>
          <w:trHeight w:val="398"/>
        </w:trPr>
        <w:tc>
          <w:tcPr>
            <w:tcW w:w="729" w:type="pct"/>
            <w:vMerge/>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p>
        </w:tc>
        <w:tc>
          <w:tcPr>
            <w:tcW w:w="748" w:type="pct"/>
            <w:vMerge/>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p>
        </w:tc>
        <w:tc>
          <w:tcPr>
            <w:tcW w:w="833"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泥浆</w:t>
            </w:r>
          </w:p>
        </w:tc>
        <w:tc>
          <w:tcPr>
            <w:tcW w:w="1331" w:type="pct"/>
            <w:tcBorders>
              <w:top w:val="single" w:sz="4" w:space="0" w:color="auto"/>
              <w:left w:val="single" w:sz="4" w:space="0" w:color="auto"/>
              <w:bottom w:val="single" w:sz="4" w:space="0" w:color="auto"/>
              <w:right w:val="single" w:sz="4" w:space="0" w:color="auto"/>
            </w:tcBorders>
            <w:vAlign w:val="center"/>
          </w:tcPr>
          <w:p w:rsidR="00997303" w:rsidRPr="00FB6A77" w:rsidRDefault="00E552B4" w:rsidP="00E552B4">
            <w:pPr>
              <w:pStyle w:val="bg"/>
              <w:spacing w:line="240" w:lineRule="auto"/>
              <w:ind w:firstLine="0"/>
              <w:jc w:val="center"/>
              <w:rPr>
                <w:rFonts w:ascii="Times New Roman" w:hAnsi="Times New Roman" w:cs="Times New Roman"/>
                <w:sz w:val="21"/>
                <w:szCs w:val="21"/>
              </w:rPr>
            </w:pPr>
            <w:r>
              <w:rPr>
                <w:rFonts w:ascii="Times New Roman" w:cs="Times New Roman" w:hint="eastAsia"/>
                <w:sz w:val="21"/>
                <w:szCs w:val="21"/>
              </w:rPr>
              <w:t>72</w:t>
            </w:r>
            <w:r w:rsidR="00997303" w:rsidRPr="00FB6A77">
              <w:rPr>
                <w:rFonts w:ascii="Times New Roman" w:cs="Times New Roman"/>
                <w:sz w:val="21"/>
                <w:szCs w:val="21"/>
              </w:rPr>
              <w:t>m</w:t>
            </w:r>
            <w:r w:rsidR="00997303" w:rsidRPr="00FB6A77">
              <w:rPr>
                <w:rFonts w:ascii="Times New Roman" w:cs="Times New Roman"/>
                <w:sz w:val="21"/>
                <w:szCs w:val="21"/>
                <w:vertAlign w:val="superscript"/>
              </w:rPr>
              <w:t>3</w:t>
            </w:r>
          </w:p>
        </w:tc>
        <w:tc>
          <w:tcPr>
            <w:tcW w:w="1359" w:type="pct"/>
            <w:tcBorders>
              <w:top w:val="single" w:sz="4" w:space="0" w:color="auto"/>
              <w:left w:val="single" w:sz="4" w:space="0" w:color="auto"/>
              <w:bottom w:val="single" w:sz="4" w:space="0" w:color="auto"/>
              <w:right w:val="single" w:sz="4" w:space="0" w:color="auto"/>
            </w:tcBorders>
            <w:vAlign w:val="center"/>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置于泥浆</w:t>
            </w:r>
            <w:r w:rsidRPr="00FB6A77">
              <w:rPr>
                <w:rFonts w:ascii="Times New Roman" w:hAnsi="Times New Roman" w:cs="Times New Roman" w:hint="eastAsia"/>
                <w:sz w:val="21"/>
                <w:szCs w:val="21"/>
              </w:rPr>
              <w:t>池</w:t>
            </w:r>
            <w:r w:rsidRPr="00FB6A77">
              <w:rPr>
                <w:rFonts w:ascii="Times New Roman" w:hAnsi="Times New Roman" w:cs="Times New Roman"/>
                <w:sz w:val="21"/>
                <w:szCs w:val="21"/>
              </w:rPr>
              <w:t>内</w:t>
            </w:r>
            <w:r w:rsidRPr="00FB6A77">
              <w:rPr>
                <w:rFonts w:ascii="Times New Roman" w:hAnsi="Times New Roman" w:cs="Times New Roman" w:hint="eastAsia"/>
                <w:sz w:val="21"/>
                <w:szCs w:val="21"/>
              </w:rPr>
              <w:t>，</w:t>
            </w:r>
            <w:r w:rsidRPr="00FB6A77">
              <w:rPr>
                <w:rFonts w:ascii="Times New Roman" w:hAnsi="Times New Roman" w:cs="Times New Roman"/>
                <w:sz w:val="21"/>
                <w:szCs w:val="21"/>
              </w:rPr>
              <w:t>干化后就地填埋</w:t>
            </w:r>
          </w:p>
        </w:tc>
      </w:tr>
      <w:tr w:rsidR="00FB6A77" w:rsidRPr="00FB6A77" w:rsidTr="00A8723B">
        <w:trPr>
          <w:trHeight w:val="748"/>
        </w:trPr>
        <w:tc>
          <w:tcPr>
            <w:tcW w:w="729" w:type="pct"/>
            <w:vMerge/>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widowControl/>
              <w:jc w:val="center"/>
              <w:rPr>
                <w:rFonts w:ascii="Times New Roman" w:hAnsi="Times New Roman" w:cs="Times New Roman"/>
                <w:kern w:val="2"/>
                <w:sz w:val="21"/>
                <w:szCs w:val="21"/>
              </w:rPr>
            </w:pPr>
          </w:p>
        </w:tc>
        <w:tc>
          <w:tcPr>
            <w:tcW w:w="748" w:type="pct"/>
            <w:vMerge/>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widowControl/>
              <w:jc w:val="center"/>
              <w:rPr>
                <w:rFonts w:ascii="Times New Roman" w:hAnsi="Times New Roman" w:cs="Times New Roman"/>
                <w:kern w:val="2"/>
                <w:sz w:val="21"/>
                <w:szCs w:val="21"/>
              </w:rPr>
            </w:pPr>
          </w:p>
        </w:tc>
        <w:tc>
          <w:tcPr>
            <w:tcW w:w="833"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生活垃圾</w:t>
            </w:r>
          </w:p>
        </w:tc>
        <w:tc>
          <w:tcPr>
            <w:tcW w:w="1331"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E552B4" w:rsidP="00A8723B">
            <w:pPr>
              <w:pStyle w:val="bg"/>
              <w:spacing w:line="240" w:lineRule="auto"/>
              <w:ind w:firstLine="0"/>
              <w:jc w:val="center"/>
              <w:rPr>
                <w:rFonts w:ascii="Times New Roman" w:hAnsi="Times New Roman" w:cs="Times New Roman"/>
                <w:sz w:val="21"/>
                <w:szCs w:val="21"/>
              </w:rPr>
            </w:pPr>
            <w:r>
              <w:rPr>
                <w:rFonts w:ascii="Times New Roman" w:hAnsi="Times New Roman" w:cs="Times New Roman" w:hint="eastAsia"/>
                <w:sz w:val="21"/>
                <w:szCs w:val="21"/>
              </w:rPr>
              <w:t>26</w:t>
            </w:r>
            <w:r w:rsidR="0070467E" w:rsidRPr="00FB6A77">
              <w:rPr>
                <w:rFonts w:ascii="Times New Roman" w:hAnsi="Times New Roman" w:cs="Times New Roman"/>
                <w:sz w:val="21"/>
                <w:szCs w:val="21"/>
              </w:rPr>
              <w:t>kg</w:t>
            </w:r>
            <w:r w:rsidR="00997303" w:rsidRPr="00FB6A77">
              <w:rPr>
                <w:rFonts w:ascii="Times New Roman" w:hAnsi="Times New Roman" w:cs="Times New Roman"/>
                <w:sz w:val="21"/>
                <w:szCs w:val="21"/>
              </w:rPr>
              <w:t>/d</w:t>
            </w:r>
          </w:p>
        </w:tc>
        <w:tc>
          <w:tcPr>
            <w:tcW w:w="135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收集后由环卫统一处理</w:t>
            </w:r>
          </w:p>
        </w:tc>
      </w:tr>
      <w:tr w:rsidR="00FB6A77" w:rsidRPr="00FB6A77" w:rsidTr="00A8723B">
        <w:trPr>
          <w:trHeight w:val="993"/>
        </w:trPr>
        <w:tc>
          <w:tcPr>
            <w:tcW w:w="72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噪声</w:t>
            </w:r>
          </w:p>
        </w:tc>
        <w:tc>
          <w:tcPr>
            <w:tcW w:w="4271" w:type="pct"/>
            <w:gridSpan w:val="4"/>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hint="eastAsia"/>
                <w:sz w:val="21"/>
                <w:szCs w:val="21"/>
              </w:rPr>
              <w:t>钻机、</w:t>
            </w:r>
            <w:r w:rsidRPr="00FB6A77">
              <w:rPr>
                <w:rFonts w:ascii="Times New Roman" w:hAnsi="Times New Roman" w:cs="Times New Roman"/>
                <w:sz w:val="21"/>
                <w:szCs w:val="21"/>
              </w:rPr>
              <w:t>发电机组等设备运行时产生的噪声值</w:t>
            </w:r>
            <w:r w:rsidRPr="00FB6A77">
              <w:rPr>
                <w:rFonts w:ascii="Times New Roman" w:hAnsi="Times New Roman" w:cs="Times New Roman"/>
                <w:sz w:val="21"/>
                <w:szCs w:val="21"/>
              </w:rPr>
              <w:t>&lt;90dB</w:t>
            </w:r>
            <w:r w:rsidRPr="00FB6A77">
              <w:rPr>
                <w:rFonts w:ascii="Times New Roman" w:hAnsi="Times New Roman" w:cs="Times New Roman"/>
                <w:sz w:val="21"/>
                <w:szCs w:val="21"/>
              </w:rPr>
              <w:t>（</w:t>
            </w:r>
            <w:r w:rsidRPr="00FB6A77">
              <w:rPr>
                <w:rFonts w:ascii="Times New Roman" w:hAnsi="Times New Roman" w:cs="Times New Roman"/>
                <w:sz w:val="21"/>
                <w:szCs w:val="21"/>
              </w:rPr>
              <w:t>A</w:t>
            </w:r>
            <w:r w:rsidRPr="00FB6A77">
              <w:rPr>
                <w:rFonts w:ascii="Times New Roman" w:hAnsi="Times New Roman" w:cs="Times New Roman"/>
                <w:sz w:val="21"/>
                <w:szCs w:val="21"/>
              </w:rPr>
              <w:t>）</w:t>
            </w:r>
          </w:p>
        </w:tc>
      </w:tr>
      <w:tr w:rsidR="00FB6A77" w:rsidRPr="00FB6A77" w:rsidTr="00A8723B">
        <w:trPr>
          <w:trHeight w:val="2104"/>
        </w:trPr>
        <w:tc>
          <w:tcPr>
            <w:tcW w:w="729" w:type="pct"/>
            <w:tcBorders>
              <w:top w:val="single" w:sz="4" w:space="0" w:color="auto"/>
              <w:left w:val="single" w:sz="4" w:space="0" w:color="auto"/>
              <w:bottom w:val="single" w:sz="4" w:space="0" w:color="auto"/>
              <w:right w:val="single" w:sz="4" w:space="0" w:color="auto"/>
            </w:tcBorders>
            <w:vAlign w:val="center"/>
            <w:hideMark/>
          </w:tcPr>
          <w:p w:rsidR="00997303" w:rsidRPr="00FB6A77" w:rsidRDefault="00997303" w:rsidP="00A8723B">
            <w:pPr>
              <w:pStyle w:val="bg"/>
              <w:spacing w:line="240" w:lineRule="auto"/>
              <w:ind w:firstLine="0"/>
              <w:jc w:val="center"/>
              <w:rPr>
                <w:rFonts w:ascii="Times New Roman" w:hAnsi="Times New Roman" w:cs="Times New Roman"/>
                <w:sz w:val="21"/>
                <w:szCs w:val="21"/>
              </w:rPr>
            </w:pPr>
            <w:r w:rsidRPr="00FB6A77">
              <w:rPr>
                <w:rFonts w:ascii="Times New Roman" w:hAnsi="Times New Roman" w:cs="Times New Roman"/>
                <w:sz w:val="21"/>
                <w:szCs w:val="21"/>
              </w:rPr>
              <w:t>其他</w:t>
            </w:r>
          </w:p>
        </w:tc>
        <w:tc>
          <w:tcPr>
            <w:tcW w:w="4271" w:type="pct"/>
            <w:gridSpan w:val="4"/>
            <w:tcBorders>
              <w:top w:val="single" w:sz="4" w:space="0" w:color="auto"/>
              <w:left w:val="single" w:sz="4" w:space="0" w:color="auto"/>
              <w:bottom w:val="single" w:sz="4" w:space="0" w:color="auto"/>
              <w:right w:val="single" w:sz="4" w:space="0" w:color="auto"/>
            </w:tcBorders>
            <w:vAlign w:val="center"/>
          </w:tcPr>
          <w:p w:rsidR="00997303" w:rsidRPr="00C8778C" w:rsidRDefault="00C8778C" w:rsidP="00A8723B">
            <w:pPr>
              <w:pStyle w:val="bg"/>
              <w:spacing w:line="240" w:lineRule="auto"/>
              <w:ind w:firstLine="0"/>
              <w:jc w:val="center"/>
              <w:rPr>
                <w:rFonts w:ascii="Times New Roman" w:hAnsi="Times New Roman" w:cs="Times New Roman"/>
                <w:sz w:val="21"/>
                <w:szCs w:val="21"/>
              </w:rPr>
            </w:pPr>
            <w:r w:rsidRPr="00C8778C">
              <w:rPr>
                <w:rFonts w:ascii="Times New Roman" w:hAnsi="Times New Roman" w:cs="Times New Roman" w:hint="eastAsia"/>
                <w:sz w:val="21"/>
                <w:szCs w:val="21"/>
              </w:rPr>
              <w:t>无</w:t>
            </w:r>
          </w:p>
        </w:tc>
      </w:tr>
      <w:tr w:rsidR="00997303" w:rsidRPr="00FB6A77" w:rsidTr="00A8723B">
        <w:trPr>
          <w:trHeight w:val="3978"/>
        </w:trPr>
        <w:tc>
          <w:tcPr>
            <w:tcW w:w="5000" w:type="pct"/>
            <w:gridSpan w:val="5"/>
            <w:tcBorders>
              <w:top w:val="single" w:sz="4" w:space="0" w:color="auto"/>
              <w:left w:val="single" w:sz="4" w:space="0" w:color="auto"/>
              <w:bottom w:val="single" w:sz="4" w:space="0" w:color="auto"/>
              <w:right w:val="single" w:sz="4" w:space="0" w:color="auto"/>
            </w:tcBorders>
            <w:vAlign w:val="center"/>
          </w:tcPr>
          <w:p w:rsidR="00C8778C" w:rsidRPr="00E90A91" w:rsidRDefault="00C8778C" w:rsidP="00C8778C">
            <w:pPr>
              <w:pStyle w:val="bg"/>
              <w:spacing w:beforeLines="100" w:before="312"/>
              <w:ind w:firstLineChars="200" w:firstLine="420"/>
              <w:rPr>
                <w:rFonts w:ascii="Times New Roman" w:hAnsi="Times New Roman" w:cs="Times New Roman"/>
                <w:sz w:val="21"/>
                <w:szCs w:val="21"/>
              </w:rPr>
            </w:pPr>
            <w:r>
              <w:rPr>
                <w:rFonts w:ascii="Times New Roman" w:hAnsi="Times New Roman" w:cs="Times New Roman" w:hint="eastAsia"/>
                <w:sz w:val="21"/>
                <w:szCs w:val="21"/>
              </w:rPr>
              <w:t>工作区东侧</w:t>
            </w:r>
            <w:r w:rsidRPr="00E90A91">
              <w:rPr>
                <w:rFonts w:ascii="Times New Roman" w:hAnsi="Times New Roman" w:cs="Times New Roman" w:hint="eastAsia"/>
                <w:sz w:val="21"/>
                <w:szCs w:val="21"/>
              </w:rPr>
              <w:t>1</w:t>
            </w:r>
            <w:r w:rsidRPr="00E90A91">
              <w:rPr>
                <w:rFonts w:ascii="Times New Roman" w:hAnsi="Times New Roman" w:cs="Times New Roman" w:hint="eastAsia"/>
                <w:sz w:val="21"/>
                <w:szCs w:val="21"/>
              </w:rPr>
              <w:t>处自然保护区与工作区距离大于</w:t>
            </w:r>
            <w:r>
              <w:rPr>
                <w:rFonts w:ascii="Times New Roman" w:hAnsi="Times New Roman" w:cs="Times New Roman" w:hint="eastAsia"/>
                <w:sz w:val="21"/>
                <w:szCs w:val="21"/>
              </w:rPr>
              <w:t>2.5</w:t>
            </w:r>
            <w:r w:rsidRPr="00E90A91">
              <w:rPr>
                <w:rFonts w:ascii="Times New Roman" w:hAnsi="Times New Roman" w:cs="Times New Roman" w:hint="eastAsia"/>
                <w:sz w:val="21"/>
                <w:szCs w:val="21"/>
              </w:rPr>
              <w:t>km</w:t>
            </w:r>
            <w:r w:rsidRPr="00E90A91">
              <w:rPr>
                <w:rFonts w:ascii="Times New Roman" w:hAnsi="Times New Roman" w:cs="Times New Roman" w:hint="eastAsia"/>
                <w:sz w:val="21"/>
                <w:szCs w:val="21"/>
              </w:rPr>
              <w:t>，与钻孔之间距离均大于</w:t>
            </w:r>
            <w:r w:rsidRPr="00E90A91">
              <w:rPr>
                <w:rFonts w:ascii="Times New Roman" w:hAnsi="Times New Roman" w:cs="Times New Roman" w:hint="eastAsia"/>
                <w:sz w:val="21"/>
                <w:szCs w:val="21"/>
              </w:rPr>
              <w:t>2.</w:t>
            </w:r>
            <w:r>
              <w:rPr>
                <w:rFonts w:ascii="Times New Roman" w:hAnsi="Times New Roman" w:cs="Times New Roman" w:hint="eastAsia"/>
                <w:sz w:val="21"/>
                <w:szCs w:val="21"/>
              </w:rPr>
              <w:t>4</w:t>
            </w:r>
            <w:r w:rsidRPr="00E90A91">
              <w:rPr>
                <w:rFonts w:ascii="Times New Roman" w:hAnsi="Times New Roman" w:cs="Times New Roman" w:hint="eastAsia"/>
                <w:sz w:val="21"/>
                <w:szCs w:val="21"/>
              </w:rPr>
              <w:t>km</w:t>
            </w:r>
            <w:r w:rsidRPr="00E90A91">
              <w:rPr>
                <w:rFonts w:ascii="Times New Roman" w:hAnsi="Times New Roman" w:cs="Times New Roman" w:hint="eastAsia"/>
                <w:sz w:val="21"/>
                <w:szCs w:val="21"/>
              </w:rPr>
              <w:t>，距离较远。此外，由于地质钻孔施工钻探影响范围有限，影响程度很低，因此，钻探施工基本不会对工作区内生态保护区产生明显影响。</w:t>
            </w:r>
          </w:p>
          <w:p w:rsidR="00C8778C" w:rsidRPr="00E90A91" w:rsidRDefault="00C8778C" w:rsidP="00C8778C">
            <w:pPr>
              <w:pStyle w:val="bg"/>
              <w:ind w:firstLineChars="200" w:firstLine="420"/>
              <w:rPr>
                <w:rFonts w:ascii="Times New Roman" w:hAnsi="Times New Roman" w:cs="Times New Roman"/>
                <w:sz w:val="21"/>
                <w:szCs w:val="21"/>
              </w:rPr>
            </w:pPr>
            <w:r w:rsidRPr="00E90A91">
              <w:rPr>
                <w:rFonts w:ascii="Times New Roman" w:hAnsi="Times New Roman" w:cs="Times New Roman"/>
                <w:sz w:val="21"/>
                <w:szCs w:val="21"/>
              </w:rPr>
              <w:t>本项目对生态环境的影响主要为钻探施工便道和钻探平台（机坪）修建过程中导致的地表植被破坏以及水土流失。</w:t>
            </w:r>
            <w:r w:rsidRPr="00E90A91">
              <w:rPr>
                <w:rFonts w:ascii="Times New Roman" w:hAnsi="Times New Roman" w:cs="Times New Roman" w:hint="eastAsia"/>
                <w:sz w:val="21"/>
                <w:szCs w:val="21"/>
              </w:rPr>
              <w:t>但是，由于本项目占地面积较小，且钻探结束后进行植被恢复，因此本项目的实施对当地生态环境影响较小。</w:t>
            </w:r>
          </w:p>
          <w:p w:rsidR="00997303" w:rsidRPr="00C8778C" w:rsidRDefault="00997303" w:rsidP="00A8723B">
            <w:pPr>
              <w:pStyle w:val="bg"/>
              <w:spacing w:line="240" w:lineRule="auto"/>
              <w:ind w:firstLine="0"/>
              <w:jc w:val="center"/>
              <w:rPr>
                <w:rFonts w:ascii="Times New Roman" w:hAnsi="Times New Roman" w:cs="Times New Roman"/>
                <w:sz w:val="21"/>
                <w:szCs w:val="21"/>
              </w:rPr>
            </w:pPr>
          </w:p>
        </w:tc>
      </w:tr>
    </w:tbl>
    <w:p w:rsidR="00FB68D2" w:rsidRPr="00FB6A77" w:rsidRDefault="00FB68D2">
      <w:pPr>
        <w:rPr>
          <w:rFonts w:ascii="Times New Roman" w:hAnsi="Times New Roman" w:cs="Times New Roman"/>
        </w:rPr>
      </w:pPr>
    </w:p>
    <w:p w:rsidR="00FB68D2" w:rsidRPr="00FB6A77" w:rsidRDefault="00FB68D2">
      <w:pPr>
        <w:rPr>
          <w:rFonts w:ascii="Times New Roman" w:hAnsi="Times New Roman" w:cs="Times New Roman"/>
        </w:rPr>
      </w:pPr>
      <w:r w:rsidRPr="00FB6A77">
        <w:rPr>
          <w:rFonts w:ascii="Times New Roman" w:hAnsi="Times New Roman" w:cs="Times New Roman"/>
        </w:rPr>
        <w:br w:type="page"/>
      </w:r>
    </w:p>
    <w:p w:rsidR="00EF5C98" w:rsidRPr="00FB6A77" w:rsidRDefault="008D41F5" w:rsidP="002104FF">
      <w:pPr>
        <w:pStyle w:val="a6"/>
        <w:spacing w:line="400" w:lineRule="exact"/>
        <w:outlineLvl w:val="0"/>
        <w:rPr>
          <w:rFonts w:ascii="Times New Roman" w:hAnsi="Times New Roman"/>
          <w:b/>
          <w:sz w:val="26"/>
          <w:szCs w:val="26"/>
        </w:rPr>
      </w:pPr>
      <w:bookmarkStart w:id="18" w:name="_Toc26803255"/>
      <w:bookmarkStart w:id="19" w:name="_Toc97710136"/>
      <w:bookmarkStart w:id="20" w:name="_Toc97759296"/>
      <w:r w:rsidRPr="00FB6A77">
        <w:rPr>
          <w:rFonts w:ascii="Times New Roman" w:hAnsi="Times New Roman"/>
          <w:b/>
          <w:sz w:val="26"/>
          <w:szCs w:val="26"/>
        </w:rPr>
        <w:lastRenderedPageBreak/>
        <w:t>8</w:t>
      </w:r>
      <w:r w:rsidRPr="00FB6A77">
        <w:rPr>
          <w:rFonts w:ascii="Times New Roman" w:hAnsi="Times New Roman"/>
          <w:b/>
          <w:sz w:val="26"/>
          <w:szCs w:val="26"/>
        </w:rPr>
        <w:t>环境影响分析</w:t>
      </w:r>
      <w:bookmarkEnd w:id="18"/>
      <w:bookmarkEnd w:id="19"/>
      <w:bookmarkEnd w:id="20"/>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522"/>
      </w:tblGrid>
      <w:tr w:rsidR="00FB6A77" w:rsidRPr="00FB6A77" w:rsidTr="00BF77DA">
        <w:trPr>
          <w:trHeight w:val="2071"/>
        </w:trPr>
        <w:tc>
          <w:tcPr>
            <w:tcW w:w="8947" w:type="dxa"/>
            <w:tcBorders>
              <w:top w:val="single" w:sz="4" w:space="0" w:color="auto"/>
              <w:left w:val="single" w:sz="8" w:space="0" w:color="auto"/>
              <w:bottom w:val="single" w:sz="4" w:space="0" w:color="auto"/>
              <w:right w:val="single" w:sz="8" w:space="0" w:color="auto"/>
            </w:tcBorders>
          </w:tcPr>
          <w:p w:rsidR="00C8778C" w:rsidRDefault="00C8778C" w:rsidP="00C8778C">
            <w:pPr>
              <w:pStyle w:val="00"/>
              <w:ind w:firstLineChars="0" w:firstLine="0"/>
              <w:jc w:val="left"/>
              <w:rPr>
                <w:rFonts w:ascii="Times New Roman" w:hAnsi="Times New Roman"/>
                <w:b/>
              </w:rPr>
            </w:pPr>
            <w:r w:rsidRPr="008D0F8E">
              <w:rPr>
                <w:rFonts w:ascii="Times New Roman" w:hAnsi="Times New Roman" w:hint="eastAsia"/>
                <w:b/>
              </w:rPr>
              <w:t>施工期环境影响简要分析：</w:t>
            </w:r>
          </w:p>
          <w:p w:rsidR="00C8778C" w:rsidRPr="008D0F8E" w:rsidRDefault="00C8778C" w:rsidP="00C12FF3">
            <w:pPr>
              <w:pStyle w:val="00"/>
              <w:adjustRightInd w:val="0"/>
              <w:snapToGrid w:val="0"/>
              <w:ind w:firstLine="520"/>
              <w:jc w:val="left"/>
              <w:rPr>
                <w:rFonts w:ascii="Times New Roman" w:hAnsi="Times New Roman"/>
                <w:kern w:val="0"/>
                <w:szCs w:val="26"/>
              </w:rPr>
            </w:pPr>
            <w:r w:rsidRPr="008D0F8E">
              <w:rPr>
                <w:rFonts w:ascii="Times New Roman" w:hAnsi="Times New Roman" w:hint="eastAsia"/>
                <w:kern w:val="0"/>
                <w:szCs w:val="26"/>
              </w:rPr>
              <w:t>施工期环境影响因素主要包括钻探施工，施工营地布置等占用土地、破坏地表植被等造成的生态环境影响，施工扬尘、柴油废气等对环境空气的影响，施工污、废水等对地表水环境的影响，钻机、柴油发电机等施工设备对声环境的影响。</w:t>
            </w:r>
          </w:p>
          <w:p w:rsidR="00C8778C" w:rsidRDefault="00C8778C" w:rsidP="00C12FF3">
            <w:pPr>
              <w:pStyle w:val="00"/>
              <w:adjustRightInd w:val="0"/>
              <w:snapToGrid w:val="0"/>
              <w:ind w:firstLine="520"/>
              <w:jc w:val="left"/>
              <w:rPr>
                <w:rFonts w:ascii="Times New Roman" w:hAnsi="Times New Roman"/>
                <w:b/>
              </w:rPr>
            </w:pPr>
            <w:r w:rsidRPr="008D0F8E">
              <w:rPr>
                <w:rFonts w:ascii="Times New Roman" w:hAnsi="Times New Roman" w:hint="eastAsia"/>
                <w:kern w:val="0"/>
                <w:szCs w:val="26"/>
              </w:rPr>
              <w:t>伴随施工期结束和临时占地的植被恢复，上述影响将会逐步消失。</w:t>
            </w:r>
          </w:p>
          <w:p w:rsidR="00C8778C"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1</w:t>
            </w:r>
            <w:r w:rsidRPr="00EC0C5F">
              <w:rPr>
                <w:rFonts w:ascii="Times New Roman" w:hAnsi="Times New Roman" w:hint="eastAsia"/>
                <w:b/>
              </w:rPr>
              <w:t>环境空气影响分析</w:t>
            </w:r>
          </w:p>
          <w:p w:rsidR="00C8778C" w:rsidRPr="00EC0C5F" w:rsidRDefault="00C8778C" w:rsidP="00381E38">
            <w:pPr>
              <w:pStyle w:val="00"/>
              <w:adjustRightInd w:val="0"/>
              <w:snapToGrid w:val="0"/>
              <w:ind w:firstLine="520"/>
              <w:jc w:val="left"/>
              <w:rPr>
                <w:rFonts w:ascii="Times New Roman" w:hAnsi="Times New Roman"/>
                <w:b/>
              </w:rPr>
            </w:pPr>
            <w:r w:rsidRPr="0091289E">
              <w:rPr>
                <w:rFonts w:ascii="Times New Roman" w:hAnsi="Times New Roman" w:hint="eastAsia"/>
                <w:kern w:val="0"/>
                <w:szCs w:val="26"/>
              </w:rPr>
              <w:t>本项目主要大气污染源来自柴油机产生的燃油废气以及施工作业过程产生的扬尘（</w:t>
            </w:r>
            <w:r w:rsidRPr="0091289E">
              <w:rPr>
                <w:rFonts w:ascii="Times New Roman" w:hAnsi="Times New Roman" w:hint="eastAsia"/>
                <w:kern w:val="0"/>
                <w:szCs w:val="26"/>
              </w:rPr>
              <w:t>TSP</w:t>
            </w:r>
            <w:r w:rsidRPr="0091289E">
              <w:rPr>
                <w:rFonts w:ascii="Times New Roman" w:hAnsi="Times New Roman" w:hint="eastAsia"/>
                <w:kern w:val="0"/>
                <w:szCs w:val="26"/>
              </w:rPr>
              <w:t>）。</w:t>
            </w:r>
          </w:p>
          <w:p w:rsidR="00C8778C" w:rsidRPr="00A75AA5" w:rsidRDefault="00C8778C" w:rsidP="00C8778C">
            <w:pPr>
              <w:pStyle w:val="00"/>
              <w:ind w:firstLine="522"/>
              <w:jc w:val="left"/>
              <w:rPr>
                <w:rFonts w:ascii="Times New Roman" w:hAnsi="Times New Roman"/>
                <w:b/>
              </w:rPr>
            </w:pPr>
            <w:r>
              <w:rPr>
                <w:rFonts w:ascii="Times New Roman" w:hAnsi="Times New Roman" w:hint="eastAsia"/>
                <w:b/>
              </w:rPr>
              <w:t>8</w:t>
            </w:r>
            <w:r>
              <w:rPr>
                <w:rFonts w:ascii="Times New Roman" w:hAnsi="Times New Roman"/>
                <w:b/>
              </w:rPr>
              <w:t>.</w:t>
            </w:r>
            <w:r w:rsidR="00177761">
              <w:rPr>
                <w:rFonts w:ascii="Times New Roman" w:hAnsi="Times New Roman" w:hint="eastAsia"/>
                <w:b/>
              </w:rPr>
              <w:t>1</w:t>
            </w:r>
            <w:r>
              <w:rPr>
                <w:rFonts w:ascii="Times New Roman" w:hAnsi="Times New Roman"/>
                <w:b/>
              </w:rPr>
              <w:t>.1</w:t>
            </w:r>
            <w:r w:rsidRPr="00A75AA5">
              <w:rPr>
                <w:rFonts w:ascii="Times New Roman" w:hAnsi="Times New Roman" w:hint="eastAsia"/>
                <w:b/>
              </w:rPr>
              <w:t>燃油废气</w:t>
            </w:r>
          </w:p>
          <w:p w:rsidR="00C8778C" w:rsidRPr="00EC0C5F" w:rsidRDefault="00C8778C" w:rsidP="00C12FF3">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本项目</w:t>
            </w:r>
            <w:r w:rsidRPr="00EC0C5F">
              <w:rPr>
                <w:rFonts w:ascii="Times New Roman" w:cs="Times New Roman"/>
                <w:color w:val="auto"/>
                <w:sz w:val="26"/>
                <w:szCs w:val="26"/>
              </w:rPr>
              <w:t>钻探过程中柴油机工作会产生少量尾气，</w:t>
            </w:r>
            <w:r w:rsidR="0003160E">
              <w:rPr>
                <w:rFonts w:ascii="Times New Roman" w:cs="Times New Roman" w:hint="eastAsia"/>
                <w:color w:val="auto"/>
                <w:sz w:val="26"/>
                <w:szCs w:val="26"/>
              </w:rPr>
              <w:t>主要包括</w:t>
            </w:r>
            <w:r w:rsidR="0003160E" w:rsidRPr="00EC0C5F">
              <w:rPr>
                <w:rFonts w:ascii="Times New Roman" w:cs="Times New Roman"/>
                <w:color w:val="auto"/>
                <w:sz w:val="26"/>
                <w:szCs w:val="26"/>
              </w:rPr>
              <w:t>SO</w:t>
            </w:r>
            <w:r w:rsidR="0003160E" w:rsidRPr="00EC0C5F">
              <w:rPr>
                <w:rFonts w:ascii="Times New Roman" w:cs="Times New Roman"/>
                <w:color w:val="auto"/>
                <w:sz w:val="26"/>
                <w:szCs w:val="26"/>
                <w:vertAlign w:val="subscript"/>
              </w:rPr>
              <w:t>2</w:t>
            </w:r>
            <w:r w:rsidR="0003160E" w:rsidRPr="00EC0C5F">
              <w:rPr>
                <w:rFonts w:ascii="Times New Roman" w:cs="Times New Roman"/>
                <w:color w:val="auto"/>
                <w:sz w:val="26"/>
                <w:szCs w:val="26"/>
              </w:rPr>
              <w:t>、</w:t>
            </w:r>
            <w:r w:rsidR="0003160E" w:rsidRPr="00EC0C5F">
              <w:rPr>
                <w:rFonts w:ascii="Times New Roman" w:cs="Times New Roman"/>
                <w:color w:val="auto"/>
                <w:sz w:val="26"/>
                <w:szCs w:val="26"/>
              </w:rPr>
              <w:t>NO</w:t>
            </w:r>
            <w:r w:rsidR="0003160E" w:rsidRPr="00EC0C5F">
              <w:rPr>
                <w:rFonts w:ascii="Times New Roman" w:cs="Times New Roman"/>
                <w:color w:val="auto"/>
                <w:sz w:val="26"/>
                <w:szCs w:val="26"/>
                <w:vertAlign w:val="subscript"/>
              </w:rPr>
              <w:t>2</w:t>
            </w:r>
            <w:r w:rsidR="0003160E" w:rsidRPr="00EC0C5F">
              <w:rPr>
                <w:rFonts w:ascii="Times New Roman" w:cs="Times New Roman"/>
                <w:color w:val="auto"/>
                <w:sz w:val="26"/>
                <w:szCs w:val="26"/>
              </w:rPr>
              <w:t>和烟尘</w:t>
            </w:r>
            <w:r w:rsidR="0003160E">
              <w:rPr>
                <w:rFonts w:ascii="Times New Roman" w:cs="Times New Roman" w:hint="eastAsia"/>
                <w:color w:val="auto"/>
                <w:sz w:val="26"/>
                <w:szCs w:val="26"/>
              </w:rPr>
              <w:t>，</w:t>
            </w:r>
            <w:r w:rsidRPr="00EC0C5F">
              <w:rPr>
                <w:rFonts w:ascii="Times New Roman" w:cs="Times New Roman"/>
                <w:color w:val="auto"/>
                <w:sz w:val="26"/>
                <w:szCs w:val="26"/>
              </w:rPr>
              <w:t>排放速率分别为</w:t>
            </w:r>
            <w:r w:rsidR="0013028D" w:rsidRPr="00FB6A77">
              <w:rPr>
                <w:rFonts w:ascii="Times New Roman" w:cs="Times New Roman"/>
                <w:color w:val="auto"/>
                <w:sz w:val="26"/>
                <w:szCs w:val="26"/>
              </w:rPr>
              <w:t>0.114kg/h</w:t>
            </w:r>
            <w:r w:rsidR="0013028D" w:rsidRPr="00FB6A77">
              <w:rPr>
                <w:rFonts w:ascii="Times New Roman" w:cs="Times New Roman" w:hint="eastAsia"/>
                <w:color w:val="auto"/>
                <w:sz w:val="26"/>
                <w:szCs w:val="26"/>
              </w:rPr>
              <w:t>、</w:t>
            </w:r>
            <w:r w:rsidR="0013028D" w:rsidRPr="00FB6A77">
              <w:rPr>
                <w:rFonts w:ascii="Times New Roman" w:cs="Times New Roman"/>
                <w:color w:val="auto"/>
                <w:sz w:val="26"/>
                <w:szCs w:val="26"/>
              </w:rPr>
              <w:t>0.096kg/h</w:t>
            </w:r>
            <w:r w:rsidR="0013028D" w:rsidRPr="00FB6A77">
              <w:rPr>
                <w:rFonts w:ascii="Times New Roman" w:cs="Times New Roman"/>
                <w:color w:val="auto"/>
                <w:sz w:val="26"/>
                <w:szCs w:val="26"/>
              </w:rPr>
              <w:t>、</w:t>
            </w:r>
            <w:r w:rsidR="0013028D" w:rsidRPr="00FB6A77">
              <w:rPr>
                <w:rFonts w:ascii="Times New Roman" w:cs="Times New Roman"/>
                <w:color w:val="auto"/>
                <w:sz w:val="26"/>
                <w:szCs w:val="26"/>
              </w:rPr>
              <w:t>0.063</w:t>
            </w:r>
            <w:r w:rsidR="0013028D" w:rsidRPr="00FB6A77">
              <w:rPr>
                <w:rFonts w:ascii="Times New Roman" w:cs="Times New Roman" w:hint="eastAsia"/>
                <w:color w:val="auto"/>
                <w:sz w:val="26"/>
                <w:szCs w:val="26"/>
              </w:rPr>
              <w:t>kg</w:t>
            </w:r>
            <w:r w:rsidR="0013028D" w:rsidRPr="00FB6A77">
              <w:rPr>
                <w:rFonts w:ascii="Times New Roman" w:cs="Times New Roman"/>
                <w:color w:val="auto"/>
                <w:sz w:val="26"/>
                <w:szCs w:val="26"/>
              </w:rPr>
              <w:t>/h</w:t>
            </w:r>
            <w:r w:rsidR="0013028D" w:rsidRPr="00FB6A77">
              <w:rPr>
                <w:rFonts w:ascii="Times New Roman" w:cs="Times New Roman"/>
                <w:color w:val="auto"/>
                <w:sz w:val="26"/>
                <w:szCs w:val="26"/>
              </w:rPr>
              <w:t>，</w:t>
            </w:r>
            <w:r w:rsidRPr="00EC0C5F">
              <w:rPr>
                <w:rFonts w:ascii="Times New Roman" w:cs="Times New Roman"/>
                <w:color w:val="auto"/>
                <w:sz w:val="26"/>
                <w:szCs w:val="26"/>
              </w:rPr>
              <w:t>排放浓度分别为</w:t>
            </w:r>
            <w:r w:rsidRPr="00EC0C5F">
              <w:rPr>
                <w:rFonts w:ascii="Times New Roman" w:cs="Times New Roman"/>
                <w:color w:val="auto"/>
                <w:sz w:val="26"/>
                <w:szCs w:val="26"/>
              </w:rPr>
              <w:t>201.5</w:t>
            </w:r>
            <w:r w:rsidR="007D0E94">
              <w:rPr>
                <w:rFonts w:ascii="Times New Roman" w:cs="Times New Roman" w:hint="eastAsia"/>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w:t>
            </w:r>
            <w:r w:rsidRPr="00EC0C5F">
              <w:rPr>
                <w:rFonts w:ascii="Times New Roman" w:cs="Times New Roman"/>
                <w:color w:val="auto"/>
                <w:sz w:val="26"/>
                <w:szCs w:val="26"/>
              </w:rPr>
              <w:t>169.7</w:t>
            </w:r>
            <w:r w:rsidR="007D0E94">
              <w:rPr>
                <w:rFonts w:ascii="Times New Roman" w:cs="Times New Roman" w:hint="eastAsia"/>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w:t>
            </w:r>
            <w:r w:rsidRPr="00EC0C5F">
              <w:rPr>
                <w:rFonts w:ascii="Times New Roman" w:cs="Times New Roman"/>
                <w:color w:val="auto"/>
                <w:sz w:val="26"/>
                <w:szCs w:val="26"/>
              </w:rPr>
              <w:t>111.1</w:t>
            </w:r>
            <w:r w:rsidR="007D0E94">
              <w:rPr>
                <w:rFonts w:ascii="Times New Roman" w:cs="Times New Roman" w:hint="eastAsia"/>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，达到执行排放标准，对当地环境空气影响很小。</w:t>
            </w:r>
          </w:p>
          <w:p w:rsidR="00C8778C" w:rsidRDefault="00C8778C" w:rsidP="00C12FF3">
            <w:pPr>
              <w:pStyle w:val="Default"/>
              <w:spacing w:line="480" w:lineRule="exact"/>
              <w:ind w:firstLineChars="200" w:firstLine="520"/>
              <w:jc w:val="both"/>
              <w:rPr>
                <w:color w:val="auto"/>
                <w:sz w:val="26"/>
                <w:szCs w:val="26"/>
              </w:rPr>
            </w:pPr>
            <w:r w:rsidRPr="00EC0C5F">
              <w:rPr>
                <w:rFonts w:ascii="Times New Roman" w:cs="Times New Roman" w:hint="eastAsia"/>
                <w:color w:val="auto"/>
                <w:sz w:val="26"/>
                <w:szCs w:val="26"/>
              </w:rPr>
              <w:t>采用</w:t>
            </w:r>
            <w:r w:rsidRPr="00EC0C5F">
              <w:rPr>
                <w:rFonts w:ascii="Times New Roman" w:cs="Times New Roman" w:hint="eastAsia"/>
                <w:color w:val="auto"/>
                <w:sz w:val="26"/>
                <w:szCs w:val="26"/>
              </w:rPr>
              <w:t>ARESCREEN</w:t>
            </w:r>
            <w:r w:rsidRPr="00EC0C5F">
              <w:rPr>
                <w:rFonts w:ascii="Times New Roman" w:cs="Times New Roman" w:hint="eastAsia"/>
                <w:color w:val="auto"/>
                <w:sz w:val="26"/>
                <w:szCs w:val="26"/>
              </w:rPr>
              <w:t>大气估算模式计算，计算参数见表</w:t>
            </w:r>
            <w:r w:rsidRPr="00EC0C5F">
              <w:rPr>
                <w:rFonts w:ascii="Times New Roman" w:cs="Times New Roman" w:hint="eastAsia"/>
                <w:color w:val="auto"/>
                <w:sz w:val="26"/>
                <w:szCs w:val="26"/>
              </w:rPr>
              <w:t>8-1</w:t>
            </w:r>
            <w:r w:rsidRPr="00EC0C5F">
              <w:rPr>
                <w:rFonts w:ascii="Times New Roman" w:cs="Times New Roman" w:hint="eastAsia"/>
                <w:color w:val="auto"/>
                <w:sz w:val="26"/>
                <w:szCs w:val="26"/>
              </w:rPr>
              <w:t>。经计算钻孔施工时场界外</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rPr>
              <w:t>x</w:t>
            </w:r>
            <w:r w:rsidRPr="00EC0C5F">
              <w:rPr>
                <w:rFonts w:ascii="Times New Roman" w:cs="Times New Roman" w:hint="eastAsia"/>
                <w:color w:val="auto"/>
                <w:sz w:val="26"/>
                <w:szCs w:val="26"/>
              </w:rPr>
              <w:t>和颗粒物的最大落地浓度分别为</w:t>
            </w:r>
            <w:r w:rsidRPr="00EC0C5F">
              <w:rPr>
                <w:rFonts w:ascii="Times New Roman" w:cs="Times New Roman" w:hint="eastAsia"/>
                <w:color w:val="auto"/>
                <w:sz w:val="26"/>
                <w:szCs w:val="26"/>
              </w:rPr>
              <w:t>0.0193mg/m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0.016mg/m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0.0101mg/m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，为距离钻孔</w:t>
            </w:r>
            <w:r w:rsidRPr="00EC0C5F">
              <w:rPr>
                <w:rFonts w:ascii="Times New Roman" w:cs="Times New Roman" w:hint="eastAsia"/>
                <w:color w:val="auto"/>
                <w:sz w:val="26"/>
                <w:szCs w:val="26"/>
              </w:rPr>
              <w:t>42m</w:t>
            </w:r>
            <w:r w:rsidRPr="00EC0C5F">
              <w:rPr>
                <w:rFonts w:ascii="Times New Roman" w:cs="Times New Roman" w:hint="eastAsia"/>
                <w:color w:val="auto"/>
                <w:sz w:val="26"/>
                <w:szCs w:val="26"/>
              </w:rPr>
              <w:t>处，满足《大气污染物综合排放标准》（</w:t>
            </w:r>
            <w:r w:rsidRPr="00EC0C5F">
              <w:rPr>
                <w:rFonts w:ascii="Times New Roman" w:cs="Times New Roman" w:hint="eastAsia"/>
                <w:color w:val="auto"/>
                <w:sz w:val="26"/>
                <w:szCs w:val="26"/>
              </w:rPr>
              <w:t>GB16297-1996</w:t>
            </w:r>
            <w:r w:rsidRPr="00EC0C5F">
              <w:rPr>
                <w:rFonts w:ascii="Times New Roman" w:cs="Times New Roman" w:hint="eastAsia"/>
                <w:color w:val="auto"/>
                <w:sz w:val="26"/>
                <w:szCs w:val="26"/>
              </w:rPr>
              <w:t>）</w:t>
            </w:r>
            <w:r w:rsidRPr="00FB6A77">
              <w:rPr>
                <w:rFonts w:hint="eastAsia"/>
                <w:color w:val="auto"/>
                <w:sz w:val="26"/>
                <w:szCs w:val="26"/>
              </w:rPr>
              <w:t>二级落地浓度限值</w:t>
            </w:r>
            <w:r>
              <w:rPr>
                <w:rFonts w:ascii="Times New Roman" w:cs="Times New Roman"/>
                <w:color w:val="auto"/>
                <w:sz w:val="26"/>
                <w:szCs w:val="26"/>
              </w:rPr>
              <w:t>0.4mg/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w:t>
            </w:r>
            <w:r>
              <w:rPr>
                <w:rFonts w:ascii="Times New Roman" w:cs="Times New Roman"/>
                <w:color w:val="auto"/>
                <w:sz w:val="26"/>
                <w:szCs w:val="26"/>
              </w:rPr>
              <w:t>0.12mg/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和</w:t>
            </w:r>
            <w:r>
              <w:rPr>
                <w:rFonts w:ascii="Times New Roman" w:cs="Times New Roman"/>
                <w:color w:val="auto"/>
                <w:sz w:val="26"/>
                <w:szCs w:val="26"/>
              </w:rPr>
              <w:t>1.0mg/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的要求。</w:t>
            </w:r>
          </w:p>
          <w:p w:rsidR="00C8778C" w:rsidRPr="00EC0C5F" w:rsidRDefault="00C8778C" w:rsidP="00C8778C">
            <w:pPr>
              <w:pStyle w:val="Default"/>
              <w:spacing w:line="480" w:lineRule="exact"/>
              <w:jc w:val="center"/>
              <w:rPr>
                <w:rFonts w:ascii="Times New Roman" w:eastAsiaTheme="minorEastAsia" w:cs="Times New Roman"/>
                <w:b/>
                <w:color w:val="auto"/>
                <w:sz w:val="21"/>
                <w:szCs w:val="21"/>
              </w:rPr>
            </w:pPr>
            <w:r w:rsidRPr="00EC0C5F">
              <w:rPr>
                <w:rFonts w:ascii="Times New Roman" w:eastAsiaTheme="minorEastAsia" w:cs="Times New Roman"/>
                <w:b/>
                <w:color w:val="auto"/>
                <w:sz w:val="21"/>
                <w:szCs w:val="21"/>
              </w:rPr>
              <w:t>表</w:t>
            </w:r>
            <w:r w:rsidRPr="00EC0C5F">
              <w:rPr>
                <w:rFonts w:ascii="Times New Roman" w:eastAsiaTheme="minorEastAsia" w:cs="Times New Roman"/>
                <w:b/>
                <w:color w:val="auto"/>
                <w:sz w:val="21"/>
                <w:szCs w:val="21"/>
              </w:rPr>
              <w:t>8-1</w:t>
            </w:r>
            <w:r>
              <w:rPr>
                <w:rFonts w:ascii="Times New Roman" w:eastAsiaTheme="minorEastAsia" w:cs="Times New Roman" w:hint="eastAsia"/>
                <w:b/>
                <w:color w:val="auto"/>
                <w:sz w:val="21"/>
                <w:szCs w:val="21"/>
              </w:rPr>
              <w:t xml:space="preserve">  </w:t>
            </w:r>
            <w:r w:rsidRPr="00EC0C5F">
              <w:rPr>
                <w:rFonts w:ascii="Times New Roman" w:eastAsiaTheme="minorEastAsia" w:cs="Times New Roman"/>
                <w:b/>
                <w:color w:val="auto"/>
                <w:sz w:val="21"/>
                <w:szCs w:val="21"/>
              </w:rPr>
              <w:t>大气估算模式参数</w:t>
            </w:r>
          </w:p>
          <w:tbl>
            <w:tblPr>
              <w:tblW w:w="0" w:type="auto"/>
              <w:jc w:val="center"/>
              <w:tblLook w:val="04A0" w:firstRow="1" w:lastRow="0" w:firstColumn="1" w:lastColumn="0" w:noHBand="0" w:noVBand="1"/>
            </w:tblPr>
            <w:tblGrid>
              <w:gridCol w:w="960"/>
              <w:gridCol w:w="1418"/>
              <w:gridCol w:w="1419"/>
              <w:gridCol w:w="1435"/>
              <w:gridCol w:w="1459"/>
              <w:gridCol w:w="956"/>
              <w:gridCol w:w="643"/>
            </w:tblGrid>
            <w:tr w:rsidR="00C8778C" w:rsidRPr="00EC0C5F" w:rsidTr="00381E38">
              <w:trPr>
                <w:trHeight w:val="645"/>
                <w:jc w:val="center"/>
              </w:trPr>
              <w:tc>
                <w:tcPr>
                  <w:tcW w:w="960" w:type="dxa"/>
                  <w:tcBorders>
                    <w:top w:val="single" w:sz="6" w:space="0" w:color="000000"/>
                    <w:left w:val="single" w:sz="6" w:space="0" w:color="000000"/>
                    <w:bottom w:val="single" w:sz="6" w:space="0" w:color="000000"/>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污染物</w:t>
                  </w:r>
                </w:p>
              </w:tc>
              <w:tc>
                <w:tcPr>
                  <w:tcW w:w="1418" w:type="dxa"/>
                  <w:tcBorders>
                    <w:top w:val="single" w:sz="6" w:space="0" w:color="000000"/>
                    <w:left w:val="single" w:sz="6" w:space="0" w:color="000000"/>
                    <w:bottom w:val="single" w:sz="4" w:space="0" w:color="auto"/>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排放高度（</w:t>
                  </w:r>
                  <w:r w:rsidRPr="00EC0C5F">
                    <w:rPr>
                      <w:rFonts w:ascii="Times New Roman" w:cs="Times New Roman" w:hint="eastAsia"/>
                      <w:color w:val="auto"/>
                      <w:kern w:val="2"/>
                      <w:sz w:val="21"/>
                      <w:szCs w:val="21"/>
                    </w:rPr>
                    <w:t>m</w:t>
                  </w:r>
                  <w:r w:rsidRPr="00EC0C5F">
                    <w:rPr>
                      <w:rFonts w:ascii="Times New Roman" w:cs="Times New Roman" w:hint="eastAsia"/>
                      <w:color w:val="auto"/>
                      <w:kern w:val="2"/>
                      <w:sz w:val="21"/>
                      <w:szCs w:val="21"/>
                    </w:rPr>
                    <w:t>）</w:t>
                  </w:r>
                </w:p>
              </w:tc>
              <w:tc>
                <w:tcPr>
                  <w:tcW w:w="1419" w:type="dxa"/>
                  <w:tcBorders>
                    <w:top w:val="single" w:sz="6" w:space="0" w:color="000000"/>
                    <w:left w:val="single" w:sz="6" w:space="0" w:color="000000"/>
                    <w:bottom w:val="single" w:sz="4" w:space="0" w:color="auto"/>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排气筒</w:t>
                  </w:r>
                  <w:r>
                    <w:rPr>
                      <w:rFonts w:ascii="Times New Roman" w:cs="Times New Roman" w:hint="eastAsia"/>
                      <w:color w:val="auto"/>
                      <w:kern w:val="2"/>
                      <w:sz w:val="21"/>
                      <w:szCs w:val="21"/>
                    </w:rPr>
                    <w:t>内</w:t>
                  </w:r>
                  <w:r w:rsidRPr="00EC0C5F">
                    <w:rPr>
                      <w:rFonts w:ascii="Times New Roman" w:cs="Times New Roman" w:hint="eastAsia"/>
                      <w:color w:val="auto"/>
                      <w:kern w:val="2"/>
                      <w:sz w:val="21"/>
                      <w:szCs w:val="21"/>
                    </w:rPr>
                    <w:t>径（</w:t>
                  </w:r>
                  <w:r w:rsidRPr="00EC0C5F">
                    <w:rPr>
                      <w:rFonts w:ascii="Times New Roman" w:cs="Times New Roman" w:hint="eastAsia"/>
                      <w:color w:val="auto"/>
                      <w:kern w:val="2"/>
                      <w:sz w:val="21"/>
                      <w:szCs w:val="21"/>
                    </w:rPr>
                    <w:t>m</w:t>
                  </w:r>
                  <w:r w:rsidRPr="00EC0C5F">
                    <w:rPr>
                      <w:rFonts w:ascii="Times New Roman" w:cs="Times New Roman" w:hint="eastAsia"/>
                      <w:color w:val="auto"/>
                      <w:kern w:val="2"/>
                      <w:sz w:val="21"/>
                      <w:szCs w:val="21"/>
                    </w:rPr>
                    <w:t>）</w:t>
                  </w:r>
                </w:p>
              </w:tc>
              <w:tc>
                <w:tcPr>
                  <w:tcW w:w="1435" w:type="dxa"/>
                  <w:tcBorders>
                    <w:top w:val="single" w:sz="6" w:space="0" w:color="000000"/>
                    <w:left w:val="single" w:sz="6" w:space="0" w:color="000000"/>
                    <w:bottom w:val="single" w:sz="4" w:space="0" w:color="auto"/>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排放流量（</w:t>
                  </w:r>
                  <w:r w:rsidRPr="00EC0C5F">
                    <w:rPr>
                      <w:rFonts w:ascii="Times New Roman" w:cs="Times New Roman"/>
                      <w:color w:val="auto"/>
                      <w:kern w:val="2"/>
                      <w:sz w:val="21"/>
                      <w:szCs w:val="21"/>
                    </w:rPr>
                    <w:t>m</w:t>
                  </w:r>
                  <w:r w:rsidRPr="00EC0C5F">
                    <w:rPr>
                      <w:rFonts w:ascii="Times New Roman" w:cs="Times New Roman"/>
                      <w:color w:val="auto"/>
                      <w:kern w:val="2"/>
                      <w:sz w:val="21"/>
                      <w:szCs w:val="21"/>
                      <w:vertAlign w:val="superscript"/>
                    </w:rPr>
                    <w:t>3</w:t>
                  </w:r>
                  <w:r w:rsidRPr="00EC0C5F">
                    <w:rPr>
                      <w:rFonts w:ascii="Times New Roman" w:cs="Times New Roman"/>
                      <w:color w:val="auto"/>
                      <w:kern w:val="2"/>
                      <w:sz w:val="21"/>
                      <w:szCs w:val="21"/>
                    </w:rPr>
                    <w:t>/h</w:t>
                  </w:r>
                  <w:r w:rsidRPr="00EC0C5F">
                    <w:rPr>
                      <w:rFonts w:ascii="Times New Roman" w:cs="Times New Roman" w:hint="eastAsia"/>
                      <w:color w:val="auto"/>
                      <w:kern w:val="2"/>
                      <w:sz w:val="21"/>
                      <w:szCs w:val="21"/>
                    </w:rPr>
                    <w:t>）</w:t>
                  </w:r>
                </w:p>
              </w:tc>
              <w:tc>
                <w:tcPr>
                  <w:tcW w:w="1459" w:type="dxa"/>
                  <w:tcBorders>
                    <w:top w:val="single" w:sz="6" w:space="0" w:color="000000"/>
                    <w:left w:val="single" w:sz="6" w:space="0" w:color="000000"/>
                    <w:bottom w:val="single" w:sz="4" w:space="0" w:color="auto"/>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Pr>
                      <w:rFonts w:ascii="Times New Roman" w:cs="Times New Roman" w:hint="eastAsia"/>
                      <w:color w:val="auto"/>
                      <w:kern w:val="2"/>
                      <w:sz w:val="21"/>
                      <w:szCs w:val="21"/>
                    </w:rPr>
                    <w:t>评价因子源强</w:t>
                  </w:r>
                  <w:r w:rsidRPr="00EC0C5F">
                    <w:rPr>
                      <w:rFonts w:ascii="Times New Roman" w:cs="Times New Roman" w:hint="eastAsia"/>
                      <w:color w:val="auto"/>
                      <w:kern w:val="2"/>
                      <w:sz w:val="21"/>
                      <w:szCs w:val="21"/>
                    </w:rPr>
                    <w:t>（</w:t>
                  </w:r>
                  <w:r w:rsidRPr="00EC0C5F">
                    <w:rPr>
                      <w:rFonts w:ascii="Times New Roman" w:cs="Times New Roman"/>
                      <w:color w:val="auto"/>
                      <w:kern w:val="2"/>
                      <w:sz w:val="21"/>
                      <w:szCs w:val="21"/>
                    </w:rPr>
                    <w:t>kg/h</w:t>
                  </w:r>
                  <w:r w:rsidRPr="00EC0C5F">
                    <w:rPr>
                      <w:rFonts w:ascii="Times New Roman" w:cs="Times New Roman" w:hint="eastAsia"/>
                      <w:color w:val="auto"/>
                      <w:kern w:val="2"/>
                      <w:sz w:val="21"/>
                      <w:szCs w:val="21"/>
                    </w:rPr>
                    <w:t>）</w:t>
                  </w:r>
                </w:p>
              </w:tc>
              <w:tc>
                <w:tcPr>
                  <w:tcW w:w="956" w:type="dxa"/>
                  <w:tcBorders>
                    <w:top w:val="single" w:sz="6" w:space="0" w:color="000000"/>
                    <w:left w:val="single" w:sz="6" w:space="0" w:color="000000"/>
                    <w:bottom w:val="single" w:sz="4" w:space="0" w:color="auto"/>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出口温度</w:t>
                  </w:r>
                  <w:r>
                    <w:rPr>
                      <w:rFonts w:ascii="Times New Roman" w:cs="Times New Roman" w:hint="eastAsia"/>
                      <w:color w:val="auto"/>
                      <w:kern w:val="2"/>
                      <w:sz w:val="21"/>
                      <w:szCs w:val="21"/>
                    </w:rPr>
                    <w:t>（</w:t>
                  </w:r>
                  <w:r w:rsidRPr="00EC0C5F">
                    <w:rPr>
                      <w:rFonts w:hAnsi="宋体" w:hint="eastAsia"/>
                      <w:color w:val="auto"/>
                      <w:kern w:val="2"/>
                      <w:sz w:val="21"/>
                      <w:szCs w:val="21"/>
                    </w:rPr>
                    <w:t>℃</w:t>
                  </w:r>
                  <w:r>
                    <w:rPr>
                      <w:rFonts w:ascii="Times New Roman" w:cs="Times New Roman" w:hint="eastAsia"/>
                      <w:color w:val="auto"/>
                      <w:kern w:val="2"/>
                      <w:sz w:val="21"/>
                      <w:szCs w:val="21"/>
                    </w:rPr>
                    <w:t>）</w:t>
                  </w:r>
                </w:p>
              </w:tc>
              <w:tc>
                <w:tcPr>
                  <w:tcW w:w="643" w:type="dxa"/>
                  <w:tcBorders>
                    <w:top w:val="single" w:sz="6" w:space="0" w:color="000000"/>
                    <w:left w:val="single" w:sz="6" w:space="0" w:color="000000"/>
                    <w:bottom w:val="single" w:sz="4" w:space="0" w:color="auto"/>
                    <w:right w:val="single" w:sz="6" w:space="0" w:color="000000"/>
                  </w:tcBorders>
                  <w:vAlign w:val="center"/>
                </w:tcPr>
                <w:p w:rsidR="00C8778C" w:rsidRPr="00EC0C5F" w:rsidRDefault="00C8778C" w:rsidP="00381E38">
                  <w:pPr>
                    <w:pStyle w:val="Default"/>
                    <w:spacing w:line="240" w:lineRule="exact"/>
                    <w:jc w:val="center"/>
                    <w:rPr>
                      <w:rFonts w:ascii="Times New Roman" w:cs="Times New Roman"/>
                      <w:color w:val="auto"/>
                      <w:kern w:val="2"/>
                      <w:sz w:val="21"/>
                      <w:szCs w:val="21"/>
                    </w:rPr>
                  </w:pPr>
                  <w:r>
                    <w:rPr>
                      <w:rFonts w:ascii="Times New Roman" w:cs="Times New Roman" w:hint="eastAsia"/>
                      <w:color w:val="auto"/>
                      <w:kern w:val="2"/>
                      <w:sz w:val="21"/>
                      <w:szCs w:val="21"/>
                    </w:rPr>
                    <w:t>排放工况</w:t>
                  </w:r>
                </w:p>
              </w:tc>
            </w:tr>
            <w:tr w:rsidR="00C8778C" w:rsidRPr="00EC0C5F" w:rsidTr="00381E38">
              <w:trPr>
                <w:trHeight w:val="323"/>
                <w:jc w:val="center"/>
              </w:trPr>
              <w:tc>
                <w:tcPr>
                  <w:tcW w:w="960" w:type="dxa"/>
                  <w:tcBorders>
                    <w:top w:val="single" w:sz="6" w:space="0" w:color="000000"/>
                    <w:left w:val="single" w:sz="6" w:space="0" w:color="000000"/>
                    <w:bottom w:val="single" w:sz="6" w:space="0" w:color="000000"/>
                    <w:right w:val="single" w:sz="4" w:space="0" w:color="auto"/>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SO</w:t>
                  </w:r>
                  <w:r w:rsidRPr="00EC0C5F">
                    <w:rPr>
                      <w:rFonts w:ascii="Times New Roman" w:cs="Times New Roman"/>
                      <w:color w:val="auto"/>
                      <w:kern w:val="2"/>
                      <w:sz w:val="21"/>
                      <w:szCs w:val="21"/>
                      <w:vertAlign w:val="subscript"/>
                    </w:rPr>
                    <w:t>2</w:t>
                  </w:r>
                </w:p>
              </w:tc>
              <w:tc>
                <w:tcPr>
                  <w:tcW w:w="1418"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2.5</w:t>
                  </w:r>
                </w:p>
              </w:tc>
              <w:tc>
                <w:tcPr>
                  <w:tcW w:w="1419"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0.10</w:t>
                  </w:r>
                </w:p>
              </w:tc>
              <w:tc>
                <w:tcPr>
                  <w:tcW w:w="1435"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145.3</w:t>
                  </w:r>
                </w:p>
              </w:tc>
              <w:tc>
                <w:tcPr>
                  <w:tcW w:w="1459"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spacing w:line="240" w:lineRule="exact"/>
                    <w:jc w:val="center"/>
                    <w:rPr>
                      <w:rFonts w:ascii="Times New Roman" w:hAnsi="Times New Roman" w:cs="Times New Roman"/>
                      <w:kern w:val="2"/>
                      <w:sz w:val="21"/>
                      <w:szCs w:val="21"/>
                    </w:rPr>
                  </w:pPr>
                  <w:r w:rsidRPr="00A07C1B">
                    <w:rPr>
                      <w:rFonts w:ascii="Times New Roman" w:hAnsi="Times New Roman" w:cs="Times New Roman"/>
                      <w:kern w:val="2"/>
                      <w:sz w:val="21"/>
                      <w:szCs w:val="21"/>
                    </w:rPr>
                    <w:t>0.0292</w:t>
                  </w:r>
                </w:p>
              </w:tc>
              <w:tc>
                <w:tcPr>
                  <w:tcW w:w="956" w:type="dxa"/>
                  <w:tcBorders>
                    <w:top w:val="single" w:sz="4" w:space="0" w:color="auto"/>
                    <w:left w:val="single" w:sz="4" w:space="0" w:color="auto"/>
                    <w:bottom w:val="single" w:sz="4" w:space="0" w:color="auto"/>
                    <w:right w:val="single" w:sz="4" w:space="0" w:color="auto"/>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180</w:t>
                  </w:r>
                </w:p>
              </w:tc>
              <w:tc>
                <w:tcPr>
                  <w:tcW w:w="643" w:type="dxa"/>
                  <w:tcBorders>
                    <w:top w:val="single" w:sz="4" w:space="0" w:color="auto"/>
                    <w:left w:val="single" w:sz="4" w:space="0" w:color="auto"/>
                    <w:bottom w:val="single" w:sz="4" w:space="0" w:color="auto"/>
                    <w:right w:val="single" w:sz="4" w:space="0" w:color="auto"/>
                  </w:tcBorders>
                  <w:vAlign w:val="center"/>
                </w:tcPr>
                <w:p w:rsidR="00C8778C" w:rsidRPr="00EC0C5F" w:rsidRDefault="00C8778C" w:rsidP="00381E38">
                  <w:pPr>
                    <w:pStyle w:val="Default"/>
                    <w:spacing w:line="240" w:lineRule="exact"/>
                    <w:jc w:val="center"/>
                    <w:rPr>
                      <w:rFonts w:ascii="Times New Roman" w:cs="Times New Roman"/>
                      <w:color w:val="auto"/>
                      <w:kern w:val="2"/>
                      <w:sz w:val="21"/>
                      <w:szCs w:val="21"/>
                    </w:rPr>
                  </w:pPr>
                  <w:r>
                    <w:rPr>
                      <w:rFonts w:ascii="Times New Roman" w:cs="Times New Roman" w:hint="eastAsia"/>
                      <w:color w:val="auto"/>
                      <w:kern w:val="2"/>
                      <w:sz w:val="21"/>
                      <w:szCs w:val="21"/>
                    </w:rPr>
                    <w:t>正常</w:t>
                  </w:r>
                </w:p>
              </w:tc>
            </w:tr>
            <w:tr w:rsidR="00C8778C" w:rsidRPr="00EC0C5F" w:rsidTr="00381E38">
              <w:trPr>
                <w:trHeight w:val="323"/>
                <w:jc w:val="center"/>
              </w:trPr>
              <w:tc>
                <w:tcPr>
                  <w:tcW w:w="960" w:type="dxa"/>
                  <w:tcBorders>
                    <w:top w:val="single" w:sz="6" w:space="0" w:color="000000"/>
                    <w:left w:val="single" w:sz="6" w:space="0" w:color="000000"/>
                    <w:bottom w:val="single" w:sz="6" w:space="0" w:color="000000"/>
                    <w:right w:val="single" w:sz="4" w:space="0" w:color="auto"/>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color w:val="auto"/>
                      <w:kern w:val="2"/>
                      <w:sz w:val="21"/>
                      <w:szCs w:val="21"/>
                    </w:rPr>
                    <w:t>NO</w:t>
                  </w:r>
                  <w:r w:rsidRPr="00EC0C5F">
                    <w:rPr>
                      <w:rFonts w:ascii="Times New Roman" w:cs="Times New Roman"/>
                      <w:i/>
                      <w:color w:val="auto"/>
                      <w:kern w:val="2"/>
                      <w:sz w:val="21"/>
                      <w:szCs w:val="21"/>
                    </w:rPr>
                    <w:t>x</w:t>
                  </w:r>
                </w:p>
              </w:tc>
              <w:tc>
                <w:tcPr>
                  <w:tcW w:w="1418"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2.5</w:t>
                  </w:r>
                </w:p>
              </w:tc>
              <w:tc>
                <w:tcPr>
                  <w:tcW w:w="1419"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0.10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145.3</w:t>
                  </w:r>
                </w:p>
              </w:tc>
              <w:tc>
                <w:tcPr>
                  <w:tcW w:w="1459"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0.0246</w:t>
                  </w:r>
                </w:p>
              </w:tc>
              <w:tc>
                <w:tcPr>
                  <w:tcW w:w="956"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180</w:t>
                  </w:r>
                </w:p>
              </w:tc>
              <w:tc>
                <w:tcPr>
                  <w:tcW w:w="643"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hint="eastAsia"/>
                      <w:color w:val="auto"/>
                      <w:kern w:val="2"/>
                      <w:sz w:val="21"/>
                      <w:szCs w:val="21"/>
                    </w:rPr>
                    <w:t>正常</w:t>
                  </w:r>
                </w:p>
              </w:tc>
            </w:tr>
            <w:tr w:rsidR="00C8778C" w:rsidRPr="00EC0C5F" w:rsidTr="00381E38">
              <w:trPr>
                <w:trHeight w:val="323"/>
                <w:jc w:val="center"/>
              </w:trPr>
              <w:tc>
                <w:tcPr>
                  <w:tcW w:w="960" w:type="dxa"/>
                  <w:tcBorders>
                    <w:top w:val="single" w:sz="6" w:space="0" w:color="000000"/>
                    <w:left w:val="single" w:sz="6" w:space="0" w:color="000000"/>
                    <w:bottom w:val="single" w:sz="6" w:space="0" w:color="000000"/>
                    <w:right w:val="single" w:sz="4" w:space="0" w:color="auto"/>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颗粒物</w:t>
                  </w:r>
                </w:p>
              </w:tc>
              <w:tc>
                <w:tcPr>
                  <w:tcW w:w="1418"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2.5</w:t>
                  </w:r>
                </w:p>
              </w:tc>
              <w:tc>
                <w:tcPr>
                  <w:tcW w:w="1419"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0.10</w:t>
                  </w:r>
                </w:p>
              </w:tc>
              <w:tc>
                <w:tcPr>
                  <w:tcW w:w="1435"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145.3</w:t>
                  </w:r>
                </w:p>
              </w:tc>
              <w:tc>
                <w:tcPr>
                  <w:tcW w:w="1459"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0.0161</w:t>
                  </w:r>
                </w:p>
              </w:tc>
              <w:tc>
                <w:tcPr>
                  <w:tcW w:w="956" w:type="dxa"/>
                  <w:tcBorders>
                    <w:top w:val="single" w:sz="4" w:space="0" w:color="auto"/>
                    <w:left w:val="single" w:sz="4" w:space="0" w:color="auto"/>
                    <w:bottom w:val="single" w:sz="4" w:space="0" w:color="auto"/>
                    <w:right w:val="single" w:sz="4" w:space="0" w:color="auto"/>
                  </w:tcBorders>
                  <w:vAlign w:val="center"/>
                  <w:hideMark/>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color w:val="auto"/>
                      <w:kern w:val="2"/>
                      <w:sz w:val="21"/>
                      <w:szCs w:val="21"/>
                    </w:rPr>
                    <w:t>180</w:t>
                  </w:r>
                </w:p>
              </w:tc>
              <w:tc>
                <w:tcPr>
                  <w:tcW w:w="643" w:type="dxa"/>
                  <w:tcBorders>
                    <w:top w:val="single" w:sz="4" w:space="0" w:color="auto"/>
                    <w:left w:val="single" w:sz="4" w:space="0" w:color="auto"/>
                    <w:bottom w:val="single" w:sz="4" w:space="0" w:color="auto"/>
                    <w:right w:val="single" w:sz="4" w:space="0" w:color="auto"/>
                  </w:tcBorders>
                  <w:vAlign w:val="center"/>
                </w:tcPr>
                <w:p w:rsidR="00C8778C" w:rsidRPr="00A07C1B" w:rsidRDefault="00C8778C" w:rsidP="00381E38">
                  <w:pPr>
                    <w:pStyle w:val="Default"/>
                    <w:spacing w:line="240" w:lineRule="exact"/>
                    <w:jc w:val="center"/>
                    <w:rPr>
                      <w:rFonts w:ascii="Times New Roman" w:cs="Times New Roman"/>
                      <w:color w:val="auto"/>
                      <w:kern w:val="2"/>
                      <w:sz w:val="21"/>
                      <w:szCs w:val="21"/>
                    </w:rPr>
                  </w:pPr>
                  <w:r w:rsidRPr="00A07C1B">
                    <w:rPr>
                      <w:rFonts w:ascii="Times New Roman" w:cs="Times New Roman" w:hint="eastAsia"/>
                      <w:color w:val="auto"/>
                      <w:kern w:val="2"/>
                      <w:sz w:val="21"/>
                      <w:szCs w:val="21"/>
                    </w:rPr>
                    <w:t>正常</w:t>
                  </w:r>
                </w:p>
              </w:tc>
            </w:tr>
          </w:tbl>
          <w:p w:rsidR="00C8778C" w:rsidRPr="00EC0C5F" w:rsidRDefault="00C8778C" w:rsidP="00C12FF3">
            <w:pPr>
              <w:pStyle w:val="Default"/>
              <w:spacing w:beforeLines="50" w:before="156"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根据《韶关市生态环境状况公报</w:t>
            </w:r>
            <w:r w:rsidR="0003160E">
              <w:rPr>
                <w:rFonts w:ascii="Times New Roman" w:cs="Times New Roman" w:hint="eastAsia"/>
                <w:color w:val="auto"/>
                <w:sz w:val="26"/>
                <w:szCs w:val="26"/>
              </w:rPr>
              <w:t>（</w:t>
            </w:r>
            <w:r w:rsidR="0003160E">
              <w:rPr>
                <w:rFonts w:ascii="Times New Roman" w:cs="Times New Roman" w:hint="eastAsia"/>
                <w:color w:val="auto"/>
                <w:sz w:val="26"/>
                <w:szCs w:val="26"/>
              </w:rPr>
              <w:t>2020</w:t>
            </w:r>
            <w:r w:rsidR="0003160E" w:rsidRPr="00EC0C5F">
              <w:rPr>
                <w:rFonts w:ascii="Times New Roman" w:cs="Times New Roman" w:hint="eastAsia"/>
                <w:color w:val="auto"/>
                <w:sz w:val="26"/>
                <w:szCs w:val="26"/>
              </w:rPr>
              <w:t>年</w:t>
            </w:r>
            <w:r w:rsidR="0003160E">
              <w:rPr>
                <w:rFonts w:ascii="Times New Roman" w:cs="Times New Roman" w:hint="eastAsia"/>
                <w:color w:val="auto"/>
                <w:sz w:val="26"/>
                <w:szCs w:val="26"/>
              </w:rPr>
              <w:t>）</w:t>
            </w:r>
            <w:r w:rsidRPr="00EC0C5F">
              <w:rPr>
                <w:rFonts w:ascii="Times New Roman" w:cs="Times New Roman" w:hint="eastAsia"/>
                <w:color w:val="auto"/>
                <w:sz w:val="26"/>
                <w:szCs w:val="26"/>
              </w:rPr>
              <w:t>》，韶关市环境空气中</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和颗粒物的年均值分别为</w:t>
            </w:r>
            <w:r w:rsidR="0003160E">
              <w:rPr>
                <w:rFonts w:ascii="Times New Roman" w:cs="Times New Roman" w:hint="eastAsia"/>
                <w:color w:val="auto"/>
                <w:sz w:val="26"/>
                <w:szCs w:val="26"/>
              </w:rPr>
              <w:t>0.010</w:t>
            </w:r>
            <w:r w:rsidRPr="00EC0C5F">
              <w:rPr>
                <w:rFonts w:ascii="Times New Roman" w:cs="Times New Roman" w:hint="eastAsia"/>
                <w:color w:val="auto"/>
                <w:sz w:val="26"/>
                <w:szCs w:val="26"/>
              </w:rPr>
              <w:t>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0.02</w:t>
            </w:r>
            <w:r w:rsidR="0003160E">
              <w:rPr>
                <w:rFonts w:ascii="Times New Roman" w:cs="Times New Roman" w:hint="eastAsia"/>
                <w:color w:val="auto"/>
                <w:sz w:val="26"/>
                <w:szCs w:val="26"/>
              </w:rPr>
              <w:t>1</w:t>
            </w:r>
            <w:r w:rsidRPr="00EC0C5F">
              <w:rPr>
                <w:rFonts w:ascii="Times New Roman" w:cs="Times New Roman" w:hint="eastAsia"/>
                <w:color w:val="auto"/>
                <w:sz w:val="26"/>
                <w:szCs w:val="26"/>
              </w:rPr>
              <w:t>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w:t>
            </w:r>
            <w:r w:rsidR="0003160E">
              <w:rPr>
                <w:rFonts w:ascii="Times New Roman" w:cs="Times New Roman" w:hint="eastAsia"/>
                <w:color w:val="auto"/>
                <w:sz w:val="26"/>
                <w:szCs w:val="26"/>
              </w:rPr>
              <w:t>37</w:t>
            </w:r>
            <w:r w:rsidRPr="00EC0C5F">
              <w:rPr>
                <w:rFonts w:ascii="Times New Roman" w:cs="Times New Roman" w:hint="eastAsia"/>
                <w:color w:val="auto"/>
                <w:sz w:val="26"/>
                <w:szCs w:val="26"/>
              </w:rPr>
              <w:t>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。经大气估算模式计算，将贡献值与背景值叠加后，距离施工区域不同距离处的</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vertAlign w:val="subscript"/>
              </w:rPr>
              <w:t>x</w:t>
            </w:r>
            <w:r w:rsidRPr="00EC0C5F">
              <w:rPr>
                <w:rFonts w:ascii="Times New Roman" w:cs="Times New Roman" w:hint="eastAsia"/>
                <w:color w:val="auto"/>
                <w:sz w:val="26"/>
                <w:szCs w:val="26"/>
              </w:rPr>
              <w:t>和颗粒物浓度见表</w:t>
            </w:r>
            <w:r w:rsidRPr="00EC0C5F">
              <w:rPr>
                <w:rFonts w:ascii="Times New Roman" w:cs="Times New Roman" w:hint="eastAsia"/>
                <w:color w:val="auto"/>
                <w:sz w:val="26"/>
                <w:szCs w:val="26"/>
              </w:rPr>
              <w:t>8-2</w:t>
            </w:r>
            <w:r w:rsidRPr="00EC0C5F">
              <w:rPr>
                <w:rFonts w:ascii="Times New Roman" w:cs="Times New Roman" w:hint="eastAsia"/>
                <w:color w:val="auto"/>
                <w:sz w:val="26"/>
                <w:szCs w:val="26"/>
              </w:rPr>
              <w:t>。</w:t>
            </w:r>
          </w:p>
          <w:p w:rsidR="00C8778C" w:rsidRPr="00EC0C5F" w:rsidRDefault="00C8778C" w:rsidP="00C8778C">
            <w:pPr>
              <w:pStyle w:val="Default"/>
              <w:spacing w:line="480" w:lineRule="exact"/>
              <w:jc w:val="center"/>
              <w:rPr>
                <w:rFonts w:ascii="Times New Roman" w:cs="Times New Roman"/>
                <w:color w:val="auto"/>
                <w:sz w:val="26"/>
                <w:szCs w:val="26"/>
              </w:rPr>
            </w:pPr>
            <w:r w:rsidRPr="00EC0C5F">
              <w:rPr>
                <w:rFonts w:ascii="Times New Roman" w:eastAsiaTheme="minorEastAsia" w:cs="Times New Roman" w:hint="eastAsia"/>
                <w:b/>
                <w:color w:val="auto"/>
                <w:sz w:val="21"/>
                <w:szCs w:val="21"/>
              </w:rPr>
              <w:lastRenderedPageBreak/>
              <w:t>表</w:t>
            </w:r>
            <w:r w:rsidRPr="00EC0C5F">
              <w:rPr>
                <w:rFonts w:ascii="Times New Roman" w:eastAsiaTheme="minorEastAsia" w:cs="Times New Roman" w:hint="eastAsia"/>
                <w:b/>
                <w:color w:val="auto"/>
                <w:sz w:val="21"/>
                <w:szCs w:val="21"/>
              </w:rPr>
              <w:t>8-2</w:t>
            </w:r>
            <w:r>
              <w:rPr>
                <w:rFonts w:ascii="Times New Roman" w:eastAsiaTheme="minorEastAsia" w:cs="Times New Roman" w:hint="eastAsia"/>
                <w:b/>
                <w:color w:val="auto"/>
                <w:sz w:val="21"/>
                <w:szCs w:val="21"/>
              </w:rPr>
              <w:t xml:space="preserve">  </w:t>
            </w:r>
            <w:r w:rsidRPr="00EC0C5F">
              <w:rPr>
                <w:rFonts w:ascii="Times New Roman" w:eastAsiaTheme="minorEastAsia" w:cs="Times New Roman" w:hint="eastAsia"/>
                <w:b/>
                <w:color w:val="auto"/>
                <w:sz w:val="21"/>
                <w:szCs w:val="21"/>
              </w:rPr>
              <w:t>不同距离处污染物浓度表</w:t>
            </w:r>
          </w:p>
          <w:tbl>
            <w:tblPr>
              <w:tblW w:w="8290" w:type="dxa"/>
              <w:jc w:val="center"/>
              <w:tblLook w:val="04A0" w:firstRow="1" w:lastRow="0" w:firstColumn="1" w:lastColumn="0" w:noHBand="0" w:noVBand="1"/>
            </w:tblPr>
            <w:tblGrid>
              <w:gridCol w:w="1169"/>
              <w:gridCol w:w="1517"/>
              <w:gridCol w:w="1201"/>
              <w:gridCol w:w="1470"/>
              <w:gridCol w:w="1439"/>
              <w:gridCol w:w="1494"/>
            </w:tblGrid>
            <w:tr w:rsidR="00C8778C"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C8778C" w:rsidRPr="00EC0C5F" w:rsidRDefault="00C8778C" w:rsidP="00381E38">
                  <w:pPr>
                    <w:pStyle w:val="Default"/>
                    <w:spacing w:line="240" w:lineRule="exact"/>
                    <w:jc w:val="center"/>
                    <w:rPr>
                      <w:color w:val="auto"/>
                      <w:kern w:val="2"/>
                      <w:sz w:val="21"/>
                      <w:szCs w:val="21"/>
                    </w:rPr>
                  </w:pPr>
                  <w:r w:rsidRPr="00EC0C5F">
                    <w:rPr>
                      <w:rFonts w:hint="eastAsia"/>
                      <w:color w:val="auto"/>
                      <w:kern w:val="2"/>
                      <w:sz w:val="21"/>
                      <w:szCs w:val="21"/>
                    </w:rPr>
                    <w:t>序号</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C8778C" w:rsidRPr="00EC0C5F" w:rsidRDefault="00C8778C" w:rsidP="00381E38">
                  <w:pPr>
                    <w:pStyle w:val="Default"/>
                    <w:spacing w:line="240" w:lineRule="exact"/>
                    <w:jc w:val="center"/>
                    <w:rPr>
                      <w:color w:val="auto"/>
                      <w:kern w:val="2"/>
                      <w:sz w:val="21"/>
                      <w:szCs w:val="21"/>
                    </w:rPr>
                  </w:pPr>
                  <w:r w:rsidRPr="00EC0C5F">
                    <w:rPr>
                      <w:rFonts w:hint="eastAsia"/>
                      <w:color w:val="auto"/>
                      <w:kern w:val="2"/>
                      <w:sz w:val="21"/>
                      <w:szCs w:val="21"/>
                    </w:rPr>
                    <w:t>距离</w:t>
                  </w:r>
                  <w:r>
                    <w:rPr>
                      <w:rFonts w:hint="eastAsia"/>
                      <w:color w:val="auto"/>
                      <w:kern w:val="2"/>
                      <w:sz w:val="21"/>
                      <w:szCs w:val="21"/>
                    </w:rPr>
                    <w:t>（</w:t>
                  </w:r>
                  <w:r w:rsidRPr="00EF5520">
                    <w:rPr>
                      <w:rFonts w:ascii="Times New Roman" w:cs="Times New Roman"/>
                      <w:color w:val="auto"/>
                      <w:kern w:val="2"/>
                      <w:sz w:val="21"/>
                      <w:szCs w:val="21"/>
                    </w:rPr>
                    <w:t>m</w:t>
                  </w:r>
                  <w:r>
                    <w:rPr>
                      <w:rFonts w:hint="eastAsia"/>
                      <w:color w:val="auto"/>
                      <w:kern w:val="2"/>
                      <w:sz w:val="21"/>
                      <w:szCs w:val="21"/>
                    </w:rPr>
                    <w:t>）</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Default="00C8778C" w:rsidP="00381E38">
                  <w:pPr>
                    <w:pStyle w:val="Default"/>
                    <w:spacing w:line="240" w:lineRule="exact"/>
                    <w:jc w:val="center"/>
                    <w:rPr>
                      <w:color w:val="auto"/>
                      <w:kern w:val="2"/>
                      <w:sz w:val="21"/>
                      <w:szCs w:val="21"/>
                    </w:rPr>
                  </w:pPr>
                  <w:r w:rsidRPr="00EC0C5F">
                    <w:rPr>
                      <w:rFonts w:ascii="Times New Roman" w:cs="Times New Roman"/>
                      <w:color w:val="auto"/>
                      <w:kern w:val="2"/>
                      <w:sz w:val="21"/>
                      <w:szCs w:val="21"/>
                    </w:rPr>
                    <w:t>SO</w:t>
                  </w:r>
                  <w:r w:rsidRPr="00EC0C5F">
                    <w:rPr>
                      <w:rFonts w:ascii="Times New Roman" w:cs="Times New Roman"/>
                      <w:color w:val="auto"/>
                      <w:kern w:val="2"/>
                      <w:sz w:val="13"/>
                      <w:szCs w:val="13"/>
                    </w:rPr>
                    <w:t>2</w:t>
                  </w:r>
                  <w:r w:rsidRPr="00EC0C5F">
                    <w:rPr>
                      <w:rFonts w:hint="eastAsia"/>
                      <w:color w:val="auto"/>
                      <w:kern w:val="2"/>
                      <w:sz w:val="21"/>
                      <w:szCs w:val="21"/>
                    </w:rPr>
                    <w:t>浓度</w:t>
                  </w:r>
                </w:p>
                <w:p w:rsidR="00C8778C" w:rsidRPr="00EC0C5F" w:rsidRDefault="00C8778C" w:rsidP="00381E38">
                  <w:pPr>
                    <w:pStyle w:val="Default"/>
                    <w:spacing w:line="240" w:lineRule="exact"/>
                    <w:jc w:val="center"/>
                    <w:rPr>
                      <w:rFonts w:ascii="Times New Roman" w:cs="Times New Roman"/>
                      <w:color w:val="auto"/>
                      <w:kern w:val="2"/>
                      <w:sz w:val="13"/>
                      <w:szCs w:val="13"/>
                    </w:rPr>
                  </w:pPr>
                  <w:r>
                    <w:rPr>
                      <w:rFonts w:hint="eastAsia"/>
                      <w:color w:val="auto"/>
                      <w:kern w:val="2"/>
                      <w:sz w:val="21"/>
                      <w:szCs w:val="21"/>
                    </w:rPr>
                    <w:t>（</w:t>
                  </w:r>
                  <w:r w:rsidR="007D0E94">
                    <w:rPr>
                      <w:rFonts w:ascii="Times New Roman" w:cs="Times New Roman" w:hint="eastAsia"/>
                      <w:color w:val="auto"/>
                      <w:kern w:val="2"/>
                      <w:sz w:val="21"/>
                      <w:szCs w:val="21"/>
                    </w:rPr>
                    <w:t>m</w:t>
                  </w:r>
                  <w:r w:rsidRPr="00EC0C5F">
                    <w:rPr>
                      <w:rFonts w:ascii="Times New Roman" w:cs="Times New Roman"/>
                      <w:color w:val="auto"/>
                      <w:kern w:val="2"/>
                      <w:sz w:val="21"/>
                      <w:szCs w:val="21"/>
                    </w:rPr>
                    <w:t>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13"/>
                      <w:szCs w:val="13"/>
                    </w:rPr>
                  </w:pPr>
                  <w:r w:rsidRPr="00EC0C5F">
                    <w:rPr>
                      <w:rFonts w:ascii="Times New Roman" w:cs="Times New Roman"/>
                      <w:color w:val="auto"/>
                      <w:kern w:val="2"/>
                      <w:sz w:val="21"/>
                      <w:szCs w:val="21"/>
                    </w:rPr>
                    <w:t>NO</w:t>
                  </w:r>
                  <w:r w:rsidRPr="00EC0C5F">
                    <w:rPr>
                      <w:rFonts w:ascii="Times New Roman" w:cs="Times New Roman"/>
                      <w:i/>
                      <w:color w:val="auto"/>
                      <w:kern w:val="2"/>
                      <w:sz w:val="13"/>
                      <w:szCs w:val="13"/>
                    </w:rPr>
                    <w:t>x</w:t>
                  </w:r>
                  <w:r w:rsidRPr="00EC0C5F">
                    <w:rPr>
                      <w:rFonts w:hint="eastAsia"/>
                      <w:color w:val="auto"/>
                      <w:kern w:val="2"/>
                      <w:sz w:val="21"/>
                      <w:szCs w:val="21"/>
                    </w:rPr>
                    <w:t>浓度</w:t>
                  </w:r>
                  <w:r>
                    <w:rPr>
                      <w:rFonts w:hint="eastAsia"/>
                      <w:color w:val="auto"/>
                      <w:kern w:val="2"/>
                      <w:sz w:val="21"/>
                      <w:szCs w:val="21"/>
                    </w:rPr>
                    <w:t>（</w:t>
                  </w:r>
                  <w:r w:rsidR="007D0E94">
                    <w:rPr>
                      <w:rFonts w:ascii="Times New Roman" w:cs="Times New Roman" w:hint="eastAsia"/>
                      <w:color w:val="auto"/>
                      <w:kern w:val="2"/>
                      <w:sz w:val="21"/>
                      <w:szCs w:val="21"/>
                    </w:rPr>
                    <w:t>m</w:t>
                  </w:r>
                  <w:r w:rsidRPr="00EC0C5F">
                    <w:rPr>
                      <w:rFonts w:ascii="Times New Roman" w:cs="Times New Roman"/>
                      <w:color w:val="auto"/>
                      <w:kern w:val="2"/>
                      <w:sz w:val="21"/>
                      <w:szCs w:val="21"/>
                    </w:rPr>
                    <w:t>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C8778C" w:rsidRPr="00EC0C5F" w:rsidRDefault="00C8778C" w:rsidP="00381E38">
                  <w:pPr>
                    <w:pStyle w:val="Default"/>
                    <w:spacing w:line="240" w:lineRule="exact"/>
                    <w:jc w:val="center"/>
                    <w:rPr>
                      <w:rFonts w:ascii="Times New Roman" w:cs="Times New Roman"/>
                      <w:color w:val="auto"/>
                      <w:kern w:val="2"/>
                      <w:sz w:val="13"/>
                      <w:szCs w:val="13"/>
                    </w:rPr>
                  </w:pPr>
                  <w:r w:rsidRPr="00EC0C5F">
                    <w:rPr>
                      <w:rFonts w:hint="eastAsia"/>
                      <w:color w:val="auto"/>
                      <w:kern w:val="2"/>
                      <w:sz w:val="21"/>
                      <w:szCs w:val="21"/>
                    </w:rPr>
                    <w:t>颗粒物浓度</w:t>
                  </w:r>
                  <w:r>
                    <w:rPr>
                      <w:rFonts w:hint="eastAsia"/>
                      <w:color w:val="auto"/>
                      <w:kern w:val="2"/>
                      <w:sz w:val="21"/>
                      <w:szCs w:val="21"/>
                    </w:rPr>
                    <w:t>（</w:t>
                  </w:r>
                  <w:r w:rsidR="007D0E94">
                    <w:rPr>
                      <w:rFonts w:ascii="Times New Roman" w:cs="Times New Roman" w:hint="eastAsia"/>
                      <w:color w:val="auto"/>
                      <w:kern w:val="2"/>
                      <w:sz w:val="21"/>
                      <w:szCs w:val="21"/>
                    </w:rPr>
                    <w:t>m</w:t>
                  </w:r>
                  <w:r w:rsidRPr="00EC0C5F">
                    <w:rPr>
                      <w:rFonts w:ascii="Times New Roman" w:cs="Times New Roman"/>
                      <w:color w:val="auto"/>
                      <w:kern w:val="2"/>
                      <w:sz w:val="21"/>
                      <w:szCs w:val="21"/>
                    </w:rPr>
                    <w:t>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94" w:type="dxa"/>
                  <w:tcBorders>
                    <w:top w:val="single" w:sz="6" w:space="0" w:color="000000"/>
                    <w:left w:val="single" w:sz="6" w:space="0" w:color="000000"/>
                    <w:bottom w:val="single" w:sz="6" w:space="0" w:color="000000"/>
                    <w:right w:val="single" w:sz="6" w:space="0" w:color="000000"/>
                  </w:tcBorders>
                  <w:vAlign w:val="center"/>
                </w:tcPr>
                <w:p w:rsidR="00C8778C" w:rsidRPr="00EC0C5F" w:rsidRDefault="00C8778C" w:rsidP="00381E38">
                  <w:pPr>
                    <w:pStyle w:val="Default"/>
                    <w:spacing w:line="240" w:lineRule="exact"/>
                    <w:jc w:val="center"/>
                    <w:rPr>
                      <w:color w:val="auto"/>
                      <w:kern w:val="2"/>
                      <w:sz w:val="21"/>
                      <w:szCs w:val="21"/>
                    </w:rPr>
                  </w:pPr>
                  <w:r>
                    <w:rPr>
                      <w:rFonts w:hint="eastAsia"/>
                      <w:color w:val="auto"/>
                      <w:kern w:val="2"/>
                      <w:sz w:val="21"/>
                      <w:szCs w:val="21"/>
                    </w:rPr>
                    <w:t>备注</w:t>
                  </w:r>
                </w:p>
              </w:tc>
            </w:tr>
            <w:tr w:rsidR="00C8778C"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C8778C" w:rsidRPr="003E7844" w:rsidRDefault="00C8778C"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1</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C8778C" w:rsidRPr="003E7844" w:rsidRDefault="00C8778C"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10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C8778C" w:rsidRPr="003E7844" w:rsidRDefault="00C8778C" w:rsidP="00381E38">
                  <w:pPr>
                    <w:spacing w:line="240" w:lineRule="exact"/>
                    <w:jc w:val="center"/>
                    <w:rPr>
                      <w:rFonts w:ascii="Times New Roman" w:hAnsi="Times New Roman" w:cs="Times New Roman"/>
                      <w:sz w:val="21"/>
                      <w:szCs w:val="21"/>
                    </w:rPr>
                  </w:pPr>
                  <w:r w:rsidRPr="003E7844">
                    <w:rPr>
                      <w:rFonts w:ascii="Times New Roman" w:hAnsi="Times New Roman" w:cs="Times New Roman"/>
                      <w:sz w:val="21"/>
                      <w:szCs w:val="21"/>
                    </w:rPr>
                    <w:t>0.019</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C8778C" w:rsidRPr="003E7844" w:rsidRDefault="00C8778C" w:rsidP="00381E38">
                  <w:pPr>
                    <w:spacing w:line="240" w:lineRule="exact"/>
                    <w:jc w:val="center"/>
                    <w:rPr>
                      <w:rFonts w:ascii="Times New Roman" w:hAnsi="Times New Roman" w:cs="Times New Roman"/>
                      <w:sz w:val="21"/>
                      <w:szCs w:val="21"/>
                    </w:rPr>
                  </w:pPr>
                  <w:r w:rsidRPr="003E7844">
                    <w:rPr>
                      <w:rFonts w:ascii="Times New Roman" w:hAnsi="Times New Roman" w:cs="Times New Roman"/>
                      <w:sz w:val="21"/>
                      <w:szCs w:val="21"/>
                    </w:rPr>
                    <w:t>0.032</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C8778C" w:rsidRPr="003E7844" w:rsidRDefault="00C8778C"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0.051</w:t>
                  </w:r>
                </w:p>
              </w:tc>
              <w:tc>
                <w:tcPr>
                  <w:tcW w:w="1494" w:type="dxa"/>
                  <w:tcBorders>
                    <w:top w:val="single" w:sz="6" w:space="0" w:color="000000"/>
                    <w:left w:val="single" w:sz="6" w:space="0" w:color="000000"/>
                    <w:bottom w:val="single" w:sz="6" w:space="0" w:color="000000"/>
                    <w:right w:val="single" w:sz="6" w:space="0" w:color="000000"/>
                  </w:tcBorders>
                  <w:vAlign w:val="center"/>
                </w:tcPr>
                <w:p w:rsidR="00C8778C" w:rsidRPr="00EC0C5F" w:rsidRDefault="00C8778C"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2</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50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w:t>
                  </w:r>
                  <w:r w:rsidR="00962A5D">
                    <w:rPr>
                      <w:rFonts w:ascii="Times New Roman" w:cs="Times New Roman" w:hint="eastAsia"/>
                      <w:color w:val="auto"/>
                      <w:kern w:val="2"/>
                      <w:sz w:val="21"/>
                      <w:szCs w:val="21"/>
                    </w:rPr>
                    <w:t>3</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w:t>
                  </w:r>
                  <w:r w:rsidR="00962A5D">
                    <w:rPr>
                      <w:rFonts w:ascii="Times New Roman" w:cs="Times New Roman" w:hint="eastAsia"/>
                      <w:color w:val="auto"/>
                      <w:kern w:val="2"/>
                      <w:sz w:val="21"/>
                      <w:szCs w:val="21"/>
                    </w:rPr>
                    <w:t>59</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3</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100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0.032</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0.044</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0.058</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4</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200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0.027</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0.039</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0.055</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5</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300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0.022</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0.053</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6</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400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0.020</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0.033</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0.052</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7D0E94"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7</w:t>
                  </w:r>
                </w:p>
              </w:tc>
              <w:tc>
                <w:tcPr>
                  <w:tcW w:w="1517"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500</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0.018</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0.032</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7D0E94" w:rsidRPr="003E7844" w:rsidRDefault="007D0E94"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0.051</w:t>
                  </w:r>
                </w:p>
              </w:tc>
              <w:tc>
                <w:tcPr>
                  <w:tcW w:w="1494" w:type="dxa"/>
                  <w:tcBorders>
                    <w:top w:val="single" w:sz="6" w:space="0" w:color="000000"/>
                    <w:left w:val="single" w:sz="6" w:space="0" w:color="000000"/>
                    <w:bottom w:val="single" w:sz="6" w:space="0" w:color="000000"/>
                    <w:right w:val="single" w:sz="6" w:space="0" w:color="000000"/>
                  </w:tcBorders>
                  <w:vAlign w:val="center"/>
                </w:tcPr>
                <w:p w:rsidR="007D0E94" w:rsidRPr="00EC0C5F" w:rsidRDefault="007D0E94" w:rsidP="00381E38">
                  <w:pPr>
                    <w:pStyle w:val="Default"/>
                    <w:spacing w:line="240" w:lineRule="exact"/>
                    <w:jc w:val="center"/>
                    <w:rPr>
                      <w:rFonts w:ascii="Times New Roman" w:cs="Times New Roman"/>
                      <w:color w:val="auto"/>
                      <w:kern w:val="2"/>
                      <w:sz w:val="21"/>
                      <w:szCs w:val="21"/>
                    </w:rPr>
                  </w:pPr>
                </w:p>
              </w:tc>
            </w:tr>
            <w:tr w:rsidR="00962A5D" w:rsidRPr="00EC0C5F" w:rsidTr="00B44DBE">
              <w:trPr>
                <w:trHeight w:val="284"/>
                <w:jc w:val="center"/>
              </w:trPr>
              <w:tc>
                <w:tcPr>
                  <w:tcW w:w="1169" w:type="dxa"/>
                  <w:tcBorders>
                    <w:top w:val="single" w:sz="6" w:space="0" w:color="000000"/>
                    <w:left w:val="single" w:sz="6" w:space="0" w:color="000000"/>
                    <w:bottom w:val="single" w:sz="6" w:space="0" w:color="000000"/>
                    <w:right w:val="single" w:sz="6" w:space="0" w:color="000000"/>
                  </w:tcBorders>
                  <w:vAlign w:val="center"/>
                  <w:hideMark/>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hint="eastAsia"/>
                      <w:color w:val="auto"/>
                      <w:kern w:val="2"/>
                      <w:sz w:val="21"/>
                      <w:szCs w:val="21"/>
                    </w:rPr>
                    <w:t>最大值</w:t>
                  </w:r>
                </w:p>
              </w:tc>
              <w:tc>
                <w:tcPr>
                  <w:tcW w:w="1517" w:type="dxa"/>
                  <w:tcBorders>
                    <w:top w:val="single" w:sz="6" w:space="0" w:color="000000"/>
                    <w:left w:val="single" w:sz="6" w:space="0" w:color="000000"/>
                    <w:bottom w:val="single" w:sz="6" w:space="0" w:color="000000"/>
                    <w:right w:val="single" w:sz="6" w:space="0" w:color="000000"/>
                  </w:tcBorders>
                  <w:vAlign w:val="center"/>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42</w:t>
                  </w:r>
                </w:p>
              </w:tc>
              <w:tc>
                <w:tcPr>
                  <w:tcW w:w="1201" w:type="dxa"/>
                  <w:tcBorders>
                    <w:top w:val="single" w:sz="6" w:space="0" w:color="000000"/>
                    <w:left w:val="single" w:sz="6" w:space="0" w:color="000000"/>
                    <w:bottom w:val="single" w:sz="6" w:space="0" w:color="000000"/>
                    <w:right w:val="single" w:sz="6" w:space="0" w:color="000000"/>
                  </w:tcBorders>
                  <w:vAlign w:val="center"/>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0.034</w:t>
                  </w:r>
                </w:p>
              </w:tc>
              <w:tc>
                <w:tcPr>
                  <w:tcW w:w="1470" w:type="dxa"/>
                  <w:tcBorders>
                    <w:top w:val="single" w:sz="6" w:space="0" w:color="000000"/>
                    <w:left w:val="single" w:sz="6" w:space="0" w:color="000000"/>
                    <w:bottom w:val="single" w:sz="6" w:space="0" w:color="000000"/>
                    <w:right w:val="single" w:sz="6" w:space="0" w:color="000000"/>
                  </w:tcBorders>
                  <w:vAlign w:val="center"/>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0.045</w:t>
                  </w:r>
                </w:p>
              </w:tc>
              <w:tc>
                <w:tcPr>
                  <w:tcW w:w="1439" w:type="dxa"/>
                  <w:tcBorders>
                    <w:top w:val="single" w:sz="6" w:space="0" w:color="000000"/>
                    <w:left w:val="single" w:sz="6" w:space="0" w:color="000000"/>
                    <w:bottom w:val="single" w:sz="6" w:space="0" w:color="000000"/>
                    <w:right w:val="single" w:sz="6" w:space="0" w:color="000000"/>
                  </w:tcBorders>
                  <w:vAlign w:val="center"/>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0.060</w:t>
                  </w:r>
                </w:p>
              </w:tc>
              <w:tc>
                <w:tcPr>
                  <w:tcW w:w="1494" w:type="dxa"/>
                  <w:tcBorders>
                    <w:top w:val="single" w:sz="6" w:space="0" w:color="000000"/>
                    <w:left w:val="single" w:sz="6" w:space="0" w:color="000000"/>
                    <w:bottom w:val="single" w:sz="6" w:space="0" w:color="000000"/>
                    <w:right w:val="single" w:sz="6" w:space="0" w:color="000000"/>
                  </w:tcBorders>
                  <w:vAlign w:val="center"/>
                </w:tcPr>
                <w:p w:rsidR="00962A5D" w:rsidRPr="00EC0C5F" w:rsidRDefault="00962A5D" w:rsidP="00381E38">
                  <w:pPr>
                    <w:pStyle w:val="Default"/>
                    <w:spacing w:line="240" w:lineRule="exact"/>
                    <w:jc w:val="center"/>
                    <w:rPr>
                      <w:rFonts w:ascii="Times New Roman" w:cs="Times New Roman"/>
                      <w:color w:val="auto"/>
                      <w:kern w:val="2"/>
                      <w:sz w:val="21"/>
                      <w:szCs w:val="21"/>
                    </w:rPr>
                  </w:pPr>
                </w:p>
              </w:tc>
            </w:tr>
            <w:tr w:rsidR="00962A5D" w:rsidRPr="00EC0C5F" w:rsidTr="00B44DBE">
              <w:trPr>
                <w:trHeight w:val="284"/>
                <w:jc w:val="center"/>
              </w:trPr>
              <w:tc>
                <w:tcPr>
                  <w:tcW w:w="2686" w:type="dxa"/>
                  <w:gridSpan w:val="2"/>
                  <w:tcBorders>
                    <w:top w:val="single" w:sz="6" w:space="0" w:color="000000"/>
                    <w:left w:val="single" w:sz="6" w:space="0" w:color="000000"/>
                    <w:bottom w:val="single" w:sz="6" w:space="0" w:color="000000"/>
                    <w:right w:val="single" w:sz="6" w:space="0" w:color="000000"/>
                  </w:tcBorders>
                  <w:vAlign w:val="center"/>
                  <w:hideMark/>
                </w:tcPr>
                <w:p w:rsidR="00962A5D" w:rsidRPr="003E7844" w:rsidRDefault="00962A5D" w:rsidP="00381E38">
                  <w:pPr>
                    <w:pStyle w:val="Default"/>
                    <w:spacing w:line="240" w:lineRule="exact"/>
                    <w:jc w:val="center"/>
                    <w:rPr>
                      <w:color w:val="auto"/>
                      <w:kern w:val="2"/>
                      <w:sz w:val="21"/>
                      <w:szCs w:val="21"/>
                    </w:rPr>
                  </w:pPr>
                  <w:r w:rsidRPr="003E7844">
                    <w:rPr>
                      <w:rFonts w:hint="eastAsia"/>
                      <w:color w:val="auto"/>
                      <w:kern w:val="2"/>
                      <w:sz w:val="21"/>
                      <w:szCs w:val="21"/>
                    </w:rPr>
                    <w:t>《环境空气质量标准》（</w:t>
                  </w:r>
                  <w:r w:rsidRPr="003E7844">
                    <w:rPr>
                      <w:rFonts w:ascii="Times New Roman" w:cs="Times New Roman"/>
                      <w:color w:val="auto"/>
                      <w:kern w:val="2"/>
                      <w:sz w:val="21"/>
                      <w:szCs w:val="21"/>
                    </w:rPr>
                    <w:t>GB3095-2012</w:t>
                  </w:r>
                  <w:r w:rsidRPr="003E7844">
                    <w:rPr>
                      <w:rFonts w:hint="eastAsia"/>
                      <w:color w:val="auto"/>
                      <w:kern w:val="2"/>
                      <w:sz w:val="21"/>
                      <w:szCs w:val="21"/>
                    </w:rPr>
                    <w:t>）二级标准</w:t>
                  </w:r>
                </w:p>
              </w:tc>
              <w:tc>
                <w:tcPr>
                  <w:tcW w:w="1201" w:type="dxa"/>
                  <w:tcBorders>
                    <w:top w:val="single" w:sz="6" w:space="0" w:color="000000"/>
                    <w:left w:val="single" w:sz="6" w:space="0" w:color="000000"/>
                    <w:bottom w:val="single" w:sz="6" w:space="0" w:color="000000"/>
                    <w:right w:val="single" w:sz="6" w:space="0" w:color="000000"/>
                  </w:tcBorders>
                  <w:vAlign w:val="center"/>
                  <w:hideMark/>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0.5</w:t>
                  </w:r>
                </w:p>
              </w:tc>
              <w:tc>
                <w:tcPr>
                  <w:tcW w:w="1470" w:type="dxa"/>
                  <w:tcBorders>
                    <w:top w:val="single" w:sz="6" w:space="0" w:color="000000"/>
                    <w:left w:val="single" w:sz="6" w:space="0" w:color="000000"/>
                    <w:bottom w:val="single" w:sz="6" w:space="0" w:color="000000"/>
                    <w:right w:val="single" w:sz="6" w:space="0" w:color="000000"/>
                  </w:tcBorders>
                  <w:vAlign w:val="center"/>
                  <w:hideMark/>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0.25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rsidR="00962A5D" w:rsidRPr="003E7844" w:rsidRDefault="00962A5D" w:rsidP="00381E38">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0.9</w:t>
                  </w:r>
                </w:p>
              </w:tc>
              <w:tc>
                <w:tcPr>
                  <w:tcW w:w="1494" w:type="dxa"/>
                  <w:tcBorders>
                    <w:top w:val="single" w:sz="6" w:space="0" w:color="000000"/>
                    <w:left w:val="single" w:sz="6" w:space="0" w:color="000000"/>
                    <w:bottom w:val="single" w:sz="6" w:space="0" w:color="000000"/>
                    <w:right w:val="single" w:sz="6" w:space="0" w:color="000000"/>
                  </w:tcBorders>
                  <w:vAlign w:val="center"/>
                </w:tcPr>
                <w:p w:rsidR="00962A5D" w:rsidRPr="00EC0C5F" w:rsidRDefault="00962A5D" w:rsidP="00381E38">
                  <w:pPr>
                    <w:pStyle w:val="Default"/>
                    <w:spacing w:line="240" w:lineRule="exact"/>
                    <w:jc w:val="center"/>
                    <w:rPr>
                      <w:rFonts w:ascii="Times New Roman" w:cs="Times New Roman"/>
                      <w:color w:val="auto"/>
                      <w:kern w:val="2"/>
                      <w:sz w:val="21"/>
                      <w:szCs w:val="21"/>
                    </w:rPr>
                  </w:pPr>
                  <w:r>
                    <w:rPr>
                      <w:rFonts w:ascii="Times New Roman" w:cs="Times New Roman" w:hint="eastAsia"/>
                      <w:color w:val="auto"/>
                      <w:kern w:val="2"/>
                      <w:sz w:val="21"/>
                      <w:szCs w:val="21"/>
                    </w:rPr>
                    <w:t>1</w:t>
                  </w:r>
                  <w:r>
                    <w:rPr>
                      <w:rFonts w:ascii="Times New Roman" w:cs="Times New Roman" w:hint="eastAsia"/>
                      <w:color w:val="auto"/>
                      <w:kern w:val="2"/>
                      <w:sz w:val="21"/>
                      <w:szCs w:val="21"/>
                    </w:rPr>
                    <w:t>小时浓度</w:t>
                  </w:r>
                </w:p>
              </w:tc>
            </w:tr>
          </w:tbl>
          <w:p w:rsidR="00C8778C" w:rsidRPr="00EC0C5F" w:rsidRDefault="00C8778C" w:rsidP="00C12FF3">
            <w:pPr>
              <w:pStyle w:val="Default"/>
              <w:spacing w:beforeLines="50" w:before="156"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燃油废气最大落地浓度距钻孔</w:t>
            </w:r>
            <w:r w:rsidRPr="00EC0C5F">
              <w:rPr>
                <w:rFonts w:ascii="Times New Roman" w:cs="Times New Roman" w:hint="eastAsia"/>
                <w:color w:val="auto"/>
                <w:sz w:val="26"/>
                <w:szCs w:val="26"/>
              </w:rPr>
              <w:t>42m</w:t>
            </w:r>
            <w:r w:rsidRPr="00EC0C5F">
              <w:rPr>
                <w:rFonts w:ascii="Times New Roman" w:cs="Times New Roman" w:hint="eastAsia"/>
                <w:color w:val="auto"/>
                <w:sz w:val="26"/>
                <w:szCs w:val="26"/>
              </w:rPr>
              <w:t>，由上表可知，叠加当地背景值后，该点位的</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rPr>
              <w:t>x</w:t>
            </w:r>
            <w:r w:rsidRPr="00EC0C5F">
              <w:rPr>
                <w:rFonts w:ascii="Times New Roman" w:cs="Times New Roman" w:hint="eastAsia"/>
                <w:color w:val="auto"/>
                <w:sz w:val="26"/>
                <w:szCs w:val="26"/>
              </w:rPr>
              <w:t>和颗粒物</w:t>
            </w:r>
            <w:r>
              <w:rPr>
                <w:rFonts w:ascii="Times New Roman" w:cs="Times New Roman" w:hint="eastAsia"/>
                <w:color w:val="auto"/>
                <w:sz w:val="26"/>
                <w:szCs w:val="26"/>
              </w:rPr>
              <w:t>最大落地</w:t>
            </w:r>
            <w:r w:rsidRPr="00EC0C5F">
              <w:rPr>
                <w:rFonts w:ascii="Times New Roman" w:cs="Times New Roman" w:hint="eastAsia"/>
                <w:color w:val="auto"/>
                <w:sz w:val="26"/>
                <w:szCs w:val="26"/>
              </w:rPr>
              <w:t>浓度分别为</w:t>
            </w:r>
            <w:r w:rsidRPr="00EC0C5F">
              <w:rPr>
                <w:rFonts w:ascii="Times New Roman" w:cs="Times New Roman" w:hint="eastAsia"/>
                <w:color w:val="auto"/>
                <w:sz w:val="26"/>
                <w:szCs w:val="26"/>
              </w:rPr>
              <w:t>0.034mg/m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0.045mg/m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0.060mg/m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A75AA5">
              <w:rPr>
                <w:rFonts w:ascii="Times New Roman" w:cs="Times New Roman" w:hint="eastAsia"/>
                <w:color w:val="auto"/>
                <w:sz w:val="26"/>
                <w:szCs w:val="26"/>
              </w:rPr>
              <w:t>均小于</w:t>
            </w:r>
            <w:r w:rsidRPr="00A75AA5">
              <w:rPr>
                <w:rFonts w:ascii="Times New Roman" w:cs="Times New Roman" w:hint="eastAsia"/>
                <w:color w:val="auto"/>
                <w:sz w:val="26"/>
                <w:szCs w:val="26"/>
              </w:rPr>
              <w:t>GB16297-1996</w:t>
            </w:r>
            <w:r w:rsidRPr="00A75AA5">
              <w:rPr>
                <w:rFonts w:ascii="Times New Roman" w:cs="Times New Roman" w:hint="eastAsia"/>
                <w:color w:val="auto"/>
                <w:sz w:val="26"/>
                <w:szCs w:val="26"/>
              </w:rPr>
              <w:t>《大气污染物综合排放标准》中表</w:t>
            </w:r>
            <w:r w:rsidRPr="00A75AA5">
              <w:rPr>
                <w:rFonts w:ascii="Times New Roman" w:cs="Times New Roman" w:hint="eastAsia"/>
                <w:color w:val="auto"/>
                <w:sz w:val="26"/>
                <w:szCs w:val="26"/>
              </w:rPr>
              <w:t>2</w:t>
            </w:r>
            <w:r w:rsidRPr="00A75AA5">
              <w:rPr>
                <w:rFonts w:ascii="Times New Roman" w:cs="Times New Roman" w:hint="eastAsia"/>
                <w:color w:val="auto"/>
                <w:sz w:val="26"/>
                <w:szCs w:val="26"/>
              </w:rPr>
              <w:t>的“无组织排放监控浓度限值”（</w:t>
            </w:r>
            <w:r w:rsidRPr="00A75AA5">
              <w:rPr>
                <w:rFonts w:ascii="Times New Roman" w:cs="Times New Roman" w:hint="eastAsia"/>
                <w:color w:val="auto"/>
                <w:sz w:val="26"/>
                <w:szCs w:val="26"/>
              </w:rPr>
              <w:t>SO</w:t>
            </w:r>
            <w:r w:rsidRPr="00A75AA5">
              <w:rPr>
                <w:rFonts w:ascii="Times New Roman" w:cs="Times New Roman" w:hint="eastAsia"/>
                <w:color w:val="auto"/>
                <w:sz w:val="26"/>
                <w:szCs w:val="26"/>
                <w:vertAlign w:val="subscript"/>
              </w:rPr>
              <w:t>2</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0.40mg/m</w:t>
            </w:r>
            <w:r w:rsidRPr="00A75AA5">
              <w:rPr>
                <w:rFonts w:ascii="Times New Roman" w:cs="Times New Roman" w:hint="eastAsia"/>
                <w:color w:val="auto"/>
                <w:sz w:val="26"/>
                <w:szCs w:val="26"/>
                <w:vertAlign w:val="superscript"/>
              </w:rPr>
              <w:t>3</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NO</w:t>
            </w:r>
            <w:r w:rsidRPr="00A75AA5">
              <w:rPr>
                <w:rFonts w:ascii="Times New Roman" w:cs="Times New Roman" w:hint="eastAsia"/>
                <w:color w:val="auto"/>
                <w:sz w:val="26"/>
                <w:szCs w:val="26"/>
                <w:vertAlign w:val="subscript"/>
              </w:rPr>
              <w:t>x</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0.12mg/m</w:t>
            </w:r>
            <w:r w:rsidRPr="00A75AA5">
              <w:rPr>
                <w:rFonts w:ascii="Times New Roman" w:cs="Times New Roman" w:hint="eastAsia"/>
                <w:color w:val="auto"/>
                <w:sz w:val="26"/>
                <w:szCs w:val="26"/>
                <w:vertAlign w:val="superscript"/>
              </w:rPr>
              <w:t>3</w:t>
            </w:r>
            <w:r w:rsidR="00962A5D" w:rsidRPr="00A75AA5">
              <w:rPr>
                <w:rFonts w:ascii="Times New Roman" w:cs="Times New Roman" w:hint="eastAsia"/>
                <w:color w:val="auto"/>
                <w:sz w:val="26"/>
                <w:szCs w:val="26"/>
              </w:rPr>
              <w:t xml:space="preserve"> </w:t>
            </w:r>
            <w:r w:rsidR="00962A5D" w:rsidRPr="00A75AA5">
              <w:rPr>
                <w:rFonts w:ascii="Times New Roman" w:cs="Times New Roman" w:hint="eastAsia"/>
                <w:color w:val="auto"/>
                <w:sz w:val="26"/>
                <w:szCs w:val="26"/>
              </w:rPr>
              <w:t>、</w:t>
            </w:r>
            <w:r w:rsidR="00962A5D" w:rsidRPr="00A75AA5">
              <w:rPr>
                <w:rFonts w:ascii="Times New Roman" w:cs="Times New Roman" w:hint="eastAsia"/>
                <w:color w:val="auto"/>
                <w:sz w:val="26"/>
                <w:szCs w:val="26"/>
              </w:rPr>
              <w:t>PM10</w:t>
            </w:r>
            <w:r w:rsidR="00962A5D" w:rsidRPr="00A75AA5">
              <w:rPr>
                <w:rFonts w:ascii="Times New Roman" w:cs="Times New Roman" w:hint="eastAsia"/>
                <w:color w:val="auto"/>
                <w:sz w:val="26"/>
                <w:szCs w:val="26"/>
              </w:rPr>
              <w:t>：</w:t>
            </w:r>
            <w:r w:rsidR="00962A5D" w:rsidRPr="00A75AA5">
              <w:rPr>
                <w:rFonts w:ascii="Times New Roman" w:cs="Times New Roman" w:hint="eastAsia"/>
                <w:color w:val="auto"/>
                <w:sz w:val="26"/>
                <w:szCs w:val="26"/>
              </w:rPr>
              <w:t>1.0mg/m</w:t>
            </w:r>
            <w:r w:rsidR="00962A5D" w:rsidRPr="00A75AA5">
              <w:rPr>
                <w:rFonts w:ascii="Times New Roman" w:cs="Times New Roman" w:hint="eastAsia"/>
                <w:color w:val="auto"/>
                <w:sz w:val="26"/>
                <w:szCs w:val="26"/>
                <w:vertAlign w:val="superscript"/>
              </w:rPr>
              <w:t>3</w:t>
            </w:r>
            <w:r w:rsidRPr="00A75AA5">
              <w:rPr>
                <w:rFonts w:ascii="Times New Roman" w:cs="Times New Roman" w:hint="eastAsia"/>
                <w:color w:val="auto"/>
                <w:sz w:val="26"/>
                <w:szCs w:val="26"/>
              </w:rPr>
              <w:t>）。</w:t>
            </w:r>
            <w:r w:rsidRPr="00EC0C5F">
              <w:rPr>
                <w:rFonts w:ascii="Times New Roman" w:cs="Times New Roman" w:hint="eastAsia"/>
                <w:color w:val="auto"/>
                <w:sz w:val="26"/>
                <w:szCs w:val="26"/>
              </w:rPr>
              <w:t>说明本项目钻孔施工区域大气扩散条件较好，柴油发电机燃油废气经大气稀释扩散后，距钻孔不同距离处的居民点的环境空气质量均可以满足《环境空气质量标准》（</w:t>
            </w:r>
            <w:r w:rsidRPr="00EC0C5F">
              <w:rPr>
                <w:rFonts w:ascii="Times New Roman" w:cs="Times New Roman" w:hint="eastAsia"/>
                <w:color w:val="auto"/>
                <w:sz w:val="26"/>
                <w:szCs w:val="26"/>
              </w:rPr>
              <w:t>GB3095-2012</w:t>
            </w:r>
            <w:r w:rsidRPr="00EC0C5F">
              <w:rPr>
                <w:rFonts w:ascii="Times New Roman" w:cs="Times New Roman" w:hint="eastAsia"/>
                <w:color w:val="auto"/>
                <w:sz w:val="26"/>
                <w:szCs w:val="26"/>
              </w:rPr>
              <w:t>）二级标准。对当地环境空气影响很小。</w:t>
            </w:r>
          </w:p>
          <w:p w:rsidR="00C8778C" w:rsidRPr="00EC0C5F" w:rsidRDefault="00C8778C" w:rsidP="00C12FF3">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项目钻探过程需用水进行冷却钻头，不会产生粉尘，不对当地环境空气产生影响。</w:t>
            </w:r>
          </w:p>
          <w:p w:rsidR="00C8778C" w:rsidRDefault="00C8778C" w:rsidP="00C12FF3">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通过以上分析，项目对当地环境空气影响很小。</w:t>
            </w:r>
          </w:p>
          <w:p w:rsidR="00C8778C" w:rsidRPr="006D47E1" w:rsidRDefault="00C8778C" w:rsidP="00C8778C">
            <w:pPr>
              <w:pStyle w:val="Default"/>
              <w:spacing w:line="480" w:lineRule="exact"/>
              <w:ind w:firstLineChars="200" w:firstLine="522"/>
              <w:rPr>
                <w:rFonts w:ascii="Times New Roman" w:cs="Times New Roman"/>
                <w:b/>
                <w:color w:val="auto"/>
                <w:sz w:val="26"/>
                <w:szCs w:val="26"/>
              </w:rPr>
            </w:pPr>
            <w:r w:rsidRPr="006D47E1">
              <w:rPr>
                <w:rFonts w:ascii="Times New Roman" w:cs="Times New Roman" w:hint="eastAsia"/>
                <w:b/>
                <w:color w:val="auto"/>
                <w:sz w:val="26"/>
                <w:szCs w:val="26"/>
              </w:rPr>
              <w:t>本次评价针对燃油废气提出以下污染防治措施：</w:t>
            </w:r>
          </w:p>
          <w:p w:rsidR="00C8778C" w:rsidRPr="006D47E1" w:rsidRDefault="00C8778C" w:rsidP="00C12FF3">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①采用节能环保型柴油动力设备，每小时耗油量降至</w:t>
            </w:r>
            <w:r w:rsidRPr="006D47E1">
              <w:rPr>
                <w:rFonts w:ascii="Times New Roman" w:cs="Times New Roman" w:hint="eastAsia"/>
                <w:color w:val="auto"/>
                <w:sz w:val="26"/>
                <w:szCs w:val="26"/>
              </w:rPr>
              <w:t>10L</w:t>
            </w:r>
            <w:r w:rsidRPr="006D47E1">
              <w:rPr>
                <w:rFonts w:ascii="Times New Roman" w:cs="Times New Roman" w:hint="eastAsia"/>
                <w:color w:val="auto"/>
                <w:sz w:val="26"/>
                <w:szCs w:val="26"/>
              </w:rPr>
              <w:t>；</w:t>
            </w:r>
          </w:p>
          <w:p w:rsidR="00C8778C" w:rsidRPr="006D47E1" w:rsidRDefault="00C8778C" w:rsidP="00C12FF3">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②采用符合</w:t>
            </w:r>
            <w:r>
              <w:rPr>
                <w:rFonts w:ascii="Times New Roman" w:cs="Times New Roman" w:hint="eastAsia"/>
                <w:color w:val="auto"/>
                <w:sz w:val="26"/>
                <w:szCs w:val="26"/>
              </w:rPr>
              <w:t>GB17411-2015</w:t>
            </w:r>
            <w:r w:rsidRPr="006D47E1">
              <w:rPr>
                <w:rFonts w:ascii="Times New Roman" w:cs="Times New Roman" w:hint="eastAsia"/>
                <w:color w:val="auto"/>
                <w:sz w:val="26"/>
                <w:szCs w:val="26"/>
              </w:rPr>
              <w:t>船用燃料油《第</w:t>
            </w:r>
            <w:r>
              <w:rPr>
                <w:rFonts w:ascii="Times New Roman" w:cs="Times New Roman" w:hint="eastAsia"/>
                <w:color w:val="auto"/>
                <w:sz w:val="26"/>
                <w:szCs w:val="26"/>
              </w:rPr>
              <w:t>1</w:t>
            </w:r>
            <w:r w:rsidRPr="006D47E1">
              <w:rPr>
                <w:rFonts w:ascii="Times New Roman" w:cs="Times New Roman" w:hint="eastAsia"/>
                <w:color w:val="auto"/>
                <w:sz w:val="26"/>
                <w:szCs w:val="26"/>
              </w:rPr>
              <w:t>号修改单》或</w:t>
            </w:r>
            <w:r>
              <w:rPr>
                <w:rFonts w:ascii="Times New Roman" w:cs="Times New Roman" w:hint="eastAsia"/>
                <w:color w:val="auto"/>
                <w:sz w:val="26"/>
                <w:szCs w:val="26"/>
              </w:rPr>
              <w:t>GB19147</w:t>
            </w:r>
            <w:r w:rsidRPr="006D47E1">
              <w:rPr>
                <w:rFonts w:ascii="Times New Roman" w:cs="Times New Roman" w:hint="eastAsia"/>
                <w:color w:val="auto"/>
                <w:sz w:val="26"/>
                <w:szCs w:val="26"/>
              </w:rPr>
              <w:t>车用柴油《第</w:t>
            </w:r>
            <w:r>
              <w:rPr>
                <w:rFonts w:ascii="Times New Roman" w:cs="Times New Roman" w:hint="eastAsia"/>
                <w:color w:val="auto"/>
                <w:sz w:val="26"/>
                <w:szCs w:val="26"/>
              </w:rPr>
              <w:t>1</w:t>
            </w:r>
            <w:r w:rsidRPr="006D47E1">
              <w:rPr>
                <w:rFonts w:ascii="Times New Roman" w:cs="Times New Roman" w:hint="eastAsia"/>
                <w:color w:val="auto"/>
                <w:sz w:val="26"/>
                <w:szCs w:val="26"/>
              </w:rPr>
              <w:t>号修改单》标准的柴油，每小时废气排放小于</w:t>
            </w:r>
            <w:r w:rsidRPr="006D47E1">
              <w:rPr>
                <w:rFonts w:ascii="Times New Roman" w:cs="Times New Roman" w:hint="eastAsia"/>
                <w:color w:val="auto"/>
                <w:sz w:val="26"/>
                <w:szCs w:val="26"/>
              </w:rPr>
              <w:t>300</w:t>
            </w:r>
            <w:r w:rsidRPr="00962A5D">
              <w:rPr>
                <w:rFonts w:ascii="Times New Roman" w:cs="Times New Roman"/>
                <w:color w:val="auto"/>
                <w:sz w:val="26"/>
                <w:szCs w:val="26"/>
              </w:rPr>
              <w:t>μg</w:t>
            </w:r>
            <w:r w:rsidRPr="006D47E1">
              <w:rPr>
                <w:rFonts w:ascii="Times New Roman" w:cs="Times New Roman" w:hint="eastAsia"/>
                <w:color w:val="auto"/>
                <w:sz w:val="26"/>
                <w:szCs w:val="26"/>
              </w:rPr>
              <w:t>/m</w:t>
            </w:r>
            <w:r w:rsidRPr="00962A5D">
              <w:rPr>
                <w:rFonts w:ascii="Times New Roman" w:cs="Times New Roman" w:hint="eastAsia"/>
                <w:color w:val="auto"/>
                <w:sz w:val="26"/>
                <w:szCs w:val="26"/>
                <w:vertAlign w:val="superscript"/>
              </w:rPr>
              <w:t>3</w:t>
            </w:r>
            <w:r w:rsidRPr="006D47E1">
              <w:rPr>
                <w:rFonts w:ascii="Times New Roman" w:cs="Times New Roman" w:hint="eastAsia"/>
                <w:color w:val="auto"/>
                <w:sz w:val="26"/>
                <w:szCs w:val="26"/>
              </w:rPr>
              <w:t>。</w:t>
            </w:r>
            <w:r w:rsidRPr="006D47E1">
              <w:rPr>
                <w:rFonts w:ascii="Times New Roman" w:cs="Times New Roman" w:hint="eastAsia"/>
                <w:color w:val="auto"/>
                <w:sz w:val="26"/>
                <w:szCs w:val="26"/>
              </w:rPr>
              <w:t xml:space="preserve"> </w:t>
            </w:r>
          </w:p>
          <w:p w:rsidR="00C8778C" w:rsidRPr="00EC0C5F" w:rsidRDefault="00C8778C" w:rsidP="00C12FF3">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采取以上防治措施后，燃油废气的影响可得到有效的控制，对评价区域环境空气质量影响较小。</w:t>
            </w:r>
          </w:p>
          <w:p w:rsidR="00C8778C" w:rsidRPr="00EC0C5F" w:rsidRDefault="00C8778C" w:rsidP="00C8778C">
            <w:pPr>
              <w:pStyle w:val="00"/>
              <w:ind w:firstLine="522"/>
              <w:jc w:val="left"/>
              <w:rPr>
                <w:rFonts w:ascii="Times New Roman"/>
                <w:szCs w:val="26"/>
              </w:rPr>
            </w:pPr>
            <w:r>
              <w:rPr>
                <w:rFonts w:ascii="Times New Roman" w:hAnsi="Times New Roman" w:hint="eastAsia"/>
                <w:b/>
              </w:rPr>
              <w:t>8</w:t>
            </w:r>
            <w:r>
              <w:rPr>
                <w:rFonts w:ascii="Times New Roman" w:hAnsi="Times New Roman"/>
                <w:b/>
              </w:rPr>
              <w:t>.1.2</w:t>
            </w:r>
            <w:r>
              <w:rPr>
                <w:rFonts w:ascii="Times New Roman" w:hAnsi="Times New Roman" w:hint="eastAsia"/>
                <w:b/>
              </w:rPr>
              <w:t>场地</w:t>
            </w:r>
            <w:r w:rsidRPr="00A75AA5">
              <w:rPr>
                <w:rFonts w:ascii="Times New Roman" w:hAnsi="Times New Roman" w:hint="eastAsia"/>
                <w:b/>
              </w:rPr>
              <w:t>扬尘</w:t>
            </w:r>
          </w:p>
          <w:p w:rsidR="00C8778C" w:rsidRDefault="00C8778C" w:rsidP="00C12FF3">
            <w:pPr>
              <w:pStyle w:val="00"/>
              <w:adjustRightInd w:val="0"/>
              <w:snapToGrid w:val="0"/>
              <w:ind w:firstLine="520"/>
              <w:rPr>
                <w:rFonts w:ascii="Times New Roman"/>
                <w:kern w:val="0"/>
                <w:szCs w:val="26"/>
              </w:rPr>
            </w:pPr>
            <w:r w:rsidRPr="00EC0C5F">
              <w:rPr>
                <w:rFonts w:ascii="Times New Roman" w:hint="eastAsia"/>
                <w:kern w:val="0"/>
                <w:szCs w:val="26"/>
              </w:rPr>
              <w:t>本项目扬尘主要产生在钻前场地平整、开挖坑池以及场地恢复时，本项目扬尘产生量满足《大气污染物综合排放标准》（</w:t>
            </w:r>
            <w:r w:rsidRPr="00EC0C5F">
              <w:rPr>
                <w:rFonts w:ascii="Times New Roman" w:hint="eastAsia"/>
                <w:kern w:val="0"/>
                <w:szCs w:val="26"/>
              </w:rPr>
              <w:t>GB16297-1996</w:t>
            </w:r>
            <w:r w:rsidRPr="00EC0C5F">
              <w:rPr>
                <w:rFonts w:ascii="Times New Roman" w:hint="eastAsia"/>
                <w:kern w:val="0"/>
                <w:szCs w:val="26"/>
              </w:rPr>
              <w:t>）的无</w:t>
            </w:r>
            <w:r w:rsidRPr="00EC0C5F">
              <w:rPr>
                <w:rFonts w:ascii="Times New Roman" w:hint="eastAsia"/>
                <w:kern w:val="0"/>
                <w:szCs w:val="26"/>
              </w:rPr>
              <w:lastRenderedPageBreak/>
              <w:t>组织排放监控浓度限值</w:t>
            </w:r>
            <w:r w:rsidRPr="00EC0C5F">
              <w:rPr>
                <w:rFonts w:ascii="Times New Roman" w:hint="eastAsia"/>
                <w:kern w:val="0"/>
                <w:szCs w:val="26"/>
              </w:rPr>
              <w:t>1.0mg/m</w:t>
            </w:r>
            <w:r w:rsidRPr="00EC0C5F">
              <w:rPr>
                <w:rFonts w:ascii="Times New Roman" w:hint="eastAsia"/>
                <w:kern w:val="0"/>
                <w:szCs w:val="26"/>
                <w:vertAlign w:val="superscript"/>
              </w:rPr>
              <w:t>3</w:t>
            </w:r>
            <w:r w:rsidRPr="00EC0C5F">
              <w:rPr>
                <w:rFonts w:ascii="Times New Roman" w:hint="eastAsia"/>
                <w:kern w:val="0"/>
                <w:szCs w:val="26"/>
              </w:rPr>
              <w:t>要求。南方土壤比较湿润，产生扬尘量极小，加之采取施工场地洒水、遮盖土石堆等措施，在颗粒物自身沉降和周边植被阻截作用下，周边居民点可满足《环境空气质量标准》（</w:t>
            </w:r>
            <w:r w:rsidRPr="00EC0C5F">
              <w:rPr>
                <w:rFonts w:ascii="Times New Roman" w:hint="eastAsia"/>
                <w:kern w:val="0"/>
                <w:szCs w:val="26"/>
              </w:rPr>
              <w:t>GB3095-2012</w:t>
            </w:r>
            <w:r w:rsidRPr="00EC0C5F">
              <w:rPr>
                <w:rFonts w:ascii="Times New Roman" w:hint="eastAsia"/>
                <w:kern w:val="0"/>
                <w:szCs w:val="26"/>
              </w:rPr>
              <w:t>）二级标准。</w:t>
            </w:r>
          </w:p>
          <w:p w:rsidR="00C8778C" w:rsidRPr="006D47E1" w:rsidRDefault="00C8778C" w:rsidP="00C8778C">
            <w:pPr>
              <w:pStyle w:val="00"/>
              <w:adjustRightInd w:val="0"/>
              <w:snapToGrid w:val="0"/>
              <w:ind w:firstLine="522"/>
              <w:jc w:val="left"/>
              <w:rPr>
                <w:rFonts w:ascii="Times New Roman"/>
                <w:b/>
                <w:kern w:val="0"/>
                <w:szCs w:val="26"/>
              </w:rPr>
            </w:pPr>
            <w:r w:rsidRPr="006D47E1">
              <w:rPr>
                <w:rFonts w:ascii="Times New Roman" w:hint="eastAsia"/>
                <w:b/>
                <w:kern w:val="0"/>
                <w:szCs w:val="26"/>
              </w:rPr>
              <w:t>本次评价针对施工扬尘提出以下污染防治措施：</w:t>
            </w:r>
          </w:p>
          <w:p w:rsidR="00C8778C" w:rsidRPr="006D47E1" w:rsidRDefault="00C8778C" w:rsidP="00C12FF3">
            <w:pPr>
              <w:pStyle w:val="00"/>
              <w:adjustRightInd w:val="0"/>
              <w:snapToGrid w:val="0"/>
              <w:ind w:firstLine="520"/>
              <w:jc w:val="left"/>
              <w:rPr>
                <w:rFonts w:ascii="Times New Roman"/>
                <w:kern w:val="0"/>
                <w:szCs w:val="26"/>
              </w:rPr>
            </w:pPr>
            <w:r w:rsidRPr="006D47E1">
              <w:rPr>
                <w:rFonts w:ascii="Times New Roman" w:hint="eastAsia"/>
                <w:kern w:val="0"/>
                <w:szCs w:val="26"/>
              </w:rPr>
              <w:t>①合理规划施工进度，临时弃土集中堆放在背风侧，且堆放过程中应在顶部加盖篷布；</w:t>
            </w:r>
          </w:p>
          <w:p w:rsidR="00C8778C" w:rsidRDefault="00C8778C" w:rsidP="00C12FF3">
            <w:pPr>
              <w:pStyle w:val="00"/>
              <w:adjustRightInd w:val="0"/>
              <w:snapToGrid w:val="0"/>
              <w:ind w:firstLine="520"/>
              <w:jc w:val="left"/>
              <w:rPr>
                <w:rFonts w:ascii="Times New Roman"/>
                <w:kern w:val="0"/>
                <w:szCs w:val="26"/>
              </w:rPr>
            </w:pPr>
            <w:r w:rsidRPr="006D47E1">
              <w:rPr>
                <w:rFonts w:ascii="Times New Roman" w:hint="eastAsia"/>
                <w:kern w:val="0"/>
                <w:szCs w:val="26"/>
              </w:rPr>
              <w:t>②在施工初期合理规划设备、材料等运输路线，尽量利用现有路网；运料车辆在运料顶部加盖篷布，不得装载过满，以防洒落在地，形成二次扬尘；运输车辆路过村庄等人群密集区时，速度保持在</w:t>
            </w:r>
            <w:r>
              <w:rPr>
                <w:rFonts w:ascii="Times New Roman" w:hint="eastAsia"/>
                <w:kern w:val="0"/>
                <w:szCs w:val="26"/>
              </w:rPr>
              <w:t>20km/h</w:t>
            </w:r>
            <w:r w:rsidRPr="006D47E1">
              <w:rPr>
                <w:rFonts w:ascii="Times New Roman" w:hint="eastAsia"/>
                <w:kern w:val="0"/>
                <w:szCs w:val="26"/>
              </w:rPr>
              <w:t>以下；</w:t>
            </w:r>
          </w:p>
          <w:p w:rsidR="00C8778C" w:rsidRDefault="00C8778C" w:rsidP="00C12FF3">
            <w:pPr>
              <w:pStyle w:val="00"/>
              <w:adjustRightInd w:val="0"/>
              <w:snapToGrid w:val="0"/>
              <w:ind w:firstLine="520"/>
              <w:jc w:val="left"/>
              <w:rPr>
                <w:rFonts w:ascii="Times New Roman"/>
                <w:kern w:val="0"/>
                <w:szCs w:val="26"/>
              </w:rPr>
            </w:pPr>
            <w:r w:rsidRPr="006D47E1">
              <w:rPr>
                <w:rFonts w:ascii="Times New Roman" w:hint="eastAsia"/>
                <w:kern w:val="0"/>
                <w:szCs w:val="26"/>
              </w:rPr>
              <w:t>③文明施工，粉状材料堆放过程中要进行苫盖，卸放过程要轻拿轻放，定期淸扫散落在施工场地的泥土，有条件的场地要可以通过洒水抑尘；</w:t>
            </w:r>
          </w:p>
          <w:p w:rsidR="00C8778C" w:rsidRPr="00EC0C5F" w:rsidRDefault="00C8778C" w:rsidP="00C12FF3">
            <w:pPr>
              <w:pStyle w:val="00"/>
              <w:adjustRightInd w:val="0"/>
              <w:snapToGrid w:val="0"/>
              <w:ind w:firstLine="520"/>
              <w:jc w:val="left"/>
              <w:rPr>
                <w:rFonts w:ascii="Times New Roman"/>
                <w:kern w:val="0"/>
                <w:szCs w:val="26"/>
              </w:rPr>
            </w:pPr>
            <w:r w:rsidRPr="006D47E1">
              <w:rPr>
                <w:rFonts w:ascii="Times New Roman" w:hint="eastAsia"/>
                <w:kern w:val="0"/>
                <w:szCs w:val="26"/>
              </w:rPr>
              <w:t>④施工完成后，及时进行场地平整和临时占地的植被恢复，确保绿化面积和植被成活率。</w:t>
            </w:r>
          </w:p>
          <w:p w:rsidR="00C8778C"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2</w:t>
            </w:r>
            <w:r w:rsidRPr="00EC0C5F">
              <w:rPr>
                <w:rFonts w:ascii="Times New Roman" w:hAnsi="Times New Roman" w:hint="eastAsia"/>
                <w:b/>
              </w:rPr>
              <w:t>水环境影响分析</w:t>
            </w:r>
          </w:p>
          <w:p w:rsidR="00C8778C" w:rsidRPr="00EC0C5F" w:rsidRDefault="00C8778C" w:rsidP="00C8778C">
            <w:pPr>
              <w:pStyle w:val="00"/>
              <w:ind w:firstLine="522"/>
              <w:jc w:val="left"/>
              <w:rPr>
                <w:rFonts w:ascii="Times New Roman" w:hAnsi="Times New Roman"/>
                <w:b/>
              </w:rPr>
            </w:pPr>
            <w:r>
              <w:rPr>
                <w:rFonts w:ascii="Times New Roman" w:hAnsi="Times New Roman" w:hint="eastAsia"/>
                <w:b/>
              </w:rPr>
              <w:t>8</w:t>
            </w:r>
            <w:r>
              <w:rPr>
                <w:rFonts w:ascii="Times New Roman" w:hAnsi="Times New Roman"/>
                <w:b/>
              </w:rPr>
              <w:t>.</w:t>
            </w:r>
            <w:r w:rsidR="00177761">
              <w:rPr>
                <w:rFonts w:ascii="Times New Roman" w:hAnsi="Times New Roman" w:hint="eastAsia"/>
                <w:b/>
              </w:rPr>
              <w:t>2</w:t>
            </w:r>
            <w:r>
              <w:rPr>
                <w:rFonts w:ascii="Times New Roman" w:hAnsi="Times New Roman"/>
                <w:b/>
              </w:rPr>
              <w:t>.1</w:t>
            </w:r>
            <w:r>
              <w:rPr>
                <w:rFonts w:ascii="Times New Roman" w:hAnsi="Times New Roman" w:hint="eastAsia"/>
                <w:b/>
              </w:rPr>
              <w:t>地表水环境影响分析</w:t>
            </w:r>
          </w:p>
          <w:p w:rsidR="00C8778C" w:rsidRPr="00F64606"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根据《环境影响评价技术导则—地表水环境》（</w:t>
            </w:r>
            <w:r w:rsidRPr="00F64606">
              <w:rPr>
                <w:rFonts w:ascii="Times New Roman" w:hint="eastAsia"/>
                <w:kern w:val="0"/>
                <w:szCs w:val="26"/>
              </w:rPr>
              <w:t>HJ2.3-2018</w:t>
            </w:r>
            <w:r w:rsidRPr="00F64606">
              <w:rPr>
                <w:rFonts w:ascii="Times New Roman" w:hint="eastAsia"/>
                <w:kern w:val="0"/>
                <w:szCs w:val="26"/>
              </w:rPr>
              <w:t>）的要求，判定本项目地表水评价等级为三级</w:t>
            </w:r>
            <w:r w:rsidRPr="00F64606">
              <w:rPr>
                <w:rFonts w:ascii="Times New Roman" w:hint="eastAsia"/>
                <w:kern w:val="0"/>
                <w:szCs w:val="26"/>
              </w:rPr>
              <w:t>B</w:t>
            </w:r>
            <w:r w:rsidRPr="00F64606">
              <w:rPr>
                <w:rFonts w:ascii="Times New Roman" w:hint="eastAsia"/>
                <w:kern w:val="0"/>
                <w:szCs w:val="26"/>
              </w:rPr>
              <w:t>。</w:t>
            </w:r>
          </w:p>
          <w:p w:rsidR="00C8778C" w:rsidRPr="00F64606"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根据项目工作区实际情况，项目部依托村庄现有旱厕收集生活粪便；施工营地设旱厕（或收集设施）收集施工营地的生活污水。钻井泥浆池中的上清液循环使用不外排。</w:t>
            </w:r>
          </w:p>
          <w:p w:rsidR="00C8778C" w:rsidRPr="00F64606"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本次评价提出以下地表水污染防治措施：</w:t>
            </w:r>
          </w:p>
          <w:p w:rsidR="00C8778C" w:rsidRPr="00F64606" w:rsidRDefault="00B44DBE" w:rsidP="00C12FF3">
            <w:pPr>
              <w:pStyle w:val="00"/>
              <w:adjustRightInd w:val="0"/>
              <w:snapToGrid w:val="0"/>
              <w:ind w:firstLine="520"/>
              <w:jc w:val="left"/>
              <w:rPr>
                <w:rFonts w:ascii="Times New Roman"/>
                <w:kern w:val="0"/>
                <w:szCs w:val="26"/>
              </w:rPr>
            </w:pPr>
            <w:r>
              <w:rPr>
                <w:rFonts w:ascii="Times New Roman" w:hint="eastAsia"/>
                <w:kern w:val="0"/>
                <w:szCs w:val="26"/>
              </w:rPr>
              <w:t>①施工过程中清洁设备尽量采用擦洗，避免直接冲洗，减少清水使用</w:t>
            </w:r>
            <w:r w:rsidR="00C8778C" w:rsidRPr="00F64606">
              <w:rPr>
                <w:rFonts w:ascii="Times New Roman" w:hint="eastAsia"/>
                <w:kern w:val="0"/>
                <w:szCs w:val="26"/>
              </w:rPr>
              <w:t>；</w:t>
            </w:r>
          </w:p>
          <w:p w:rsidR="00C8778C" w:rsidRPr="00F64606"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②严禁在水体附近清洗施工器具、机械等；加强施工机械维护，防止施工机械漏油，若有漏油现象应及时收集，并用专门容器盛装后统一处理；</w:t>
            </w:r>
            <w:r w:rsidRPr="00F64606">
              <w:rPr>
                <w:rFonts w:ascii="Times New Roman" w:hint="eastAsia"/>
                <w:kern w:val="0"/>
                <w:szCs w:val="26"/>
              </w:rPr>
              <w:t xml:space="preserve"> </w:t>
            </w:r>
          </w:p>
          <w:p w:rsidR="00C8778C" w:rsidRPr="00F64606"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③水泥等建筑材料应设篷盖和围拦，防止雨水冲刷进入水体。</w:t>
            </w:r>
          </w:p>
          <w:p w:rsidR="00C8778C" w:rsidRPr="00EC0C5F" w:rsidRDefault="00C8778C" w:rsidP="00C12FF3">
            <w:pPr>
              <w:pStyle w:val="00"/>
              <w:adjustRightInd w:val="0"/>
              <w:snapToGrid w:val="0"/>
              <w:ind w:firstLine="520"/>
              <w:jc w:val="left"/>
              <w:rPr>
                <w:rFonts w:ascii="Times New Roman"/>
                <w:kern w:val="0"/>
                <w:szCs w:val="26"/>
              </w:rPr>
            </w:pPr>
            <w:r w:rsidRPr="00F64606">
              <w:rPr>
                <w:rFonts w:ascii="Times New Roman" w:hint="eastAsia"/>
                <w:kern w:val="0"/>
                <w:szCs w:val="26"/>
              </w:rPr>
              <w:t>采取以上防治措施后，探矿期间污、废水不外排，不会对地表水环境产生影响。</w:t>
            </w:r>
          </w:p>
          <w:p w:rsidR="00C8778C" w:rsidRPr="00EC0C5F" w:rsidRDefault="00C8778C" w:rsidP="00C8778C">
            <w:pPr>
              <w:pStyle w:val="00"/>
              <w:ind w:firstLine="522"/>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2</w:t>
            </w:r>
            <w:r>
              <w:rPr>
                <w:rFonts w:ascii="Times New Roman" w:hAnsi="Times New Roman"/>
                <w:b/>
              </w:rPr>
              <w:t>.2</w:t>
            </w:r>
            <w:r w:rsidRPr="00EC0C5F">
              <w:rPr>
                <w:rFonts w:ascii="Times New Roman" w:hAnsi="Times New Roman" w:hint="eastAsia"/>
                <w:b/>
              </w:rPr>
              <w:t>地下水环境影响分析</w:t>
            </w:r>
          </w:p>
          <w:p w:rsidR="00C8778C" w:rsidRPr="00BF0DF2" w:rsidRDefault="00C8778C" w:rsidP="00C12FF3">
            <w:pPr>
              <w:pStyle w:val="00"/>
              <w:adjustRightInd w:val="0"/>
              <w:snapToGrid w:val="0"/>
              <w:ind w:firstLine="520"/>
              <w:jc w:val="left"/>
              <w:rPr>
                <w:rFonts w:ascii="Times New Roman"/>
                <w:szCs w:val="26"/>
              </w:rPr>
            </w:pPr>
            <w:r w:rsidRPr="00BF0DF2">
              <w:rPr>
                <w:rFonts w:ascii="Times New Roman" w:hint="eastAsia"/>
                <w:szCs w:val="26"/>
              </w:rPr>
              <w:lastRenderedPageBreak/>
              <w:t>根据《环境影响评价技术导则</w:t>
            </w:r>
            <w:r w:rsidRPr="00BF0DF2">
              <w:rPr>
                <w:rFonts w:ascii="Times New Roman" w:hint="eastAsia"/>
                <w:szCs w:val="26"/>
              </w:rPr>
              <w:t xml:space="preserve"> </w:t>
            </w:r>
            <w:r w:rsidRPr="00BF0DF2">
              <w:rPr>
                <w:rFonts w:ascii="Times New Roman" w:hint="eastAsia"/>
                <w:szCs w:val="26"/>
              </w:rPr>
              <w:t>地下水环境》（</w:t>
            </w:r>
            <w:r w:rsidRPr="00BF0DF2">
              <w:rPr>
                <w:rFonts w:ascii="Times New Roman" w:hint="eastAsia"/>
                <w:szCs w:val="26"/>
              </w:rPr>
              <w:t>HJ 610-2016</w:t>
            </w:r>
            <w:r w:rsidRPr="00BF0DF2">
              <w:rPr>
                <w:rFonts w:ascii="Times New Roman" w:hint="eastAsia"/>
                <w:szCs w:val="26"/>
              </w:rPr>
              <w:t>），附录</w:t>
            </w:r>
            <w:r>
              <w:rPr>
                <w:rFonts w:ascii="Times New Roman" w:hint="eastAsia"/>
                <w:szCs w:val="26"/>
              </w:rPr>
              <w:t>A</w:t>
            </w:r>
            <w:r w:rsidRPr="00BF0DF2">
              <w:rPr>
                <w:rFonts w:ascii="Times New Roman" w:hint="eastAsia"/>
                <w:szCs w:val="26"/>
              </w:rPr>
              <w:t>地下水环境影响评价项目类别，本项目属于地下水环境影响评价行业分类中</w:t>
            </w:r>
            <w:r>
              <w:rPr>
                <w:rFonts w:ascii="Times New Roman" w:hint="eastAsia"/>
                <w:szCs w:val="26"/>
              </w:rPr>
              <w:t xml:space="preserve"> C</w:t>
            </w:r>
            <w:r>
              <w:rPr>
                <w:rFonts w:ascii="Times New Roman"/>
                <w:szCs w:val="26"/>
              </w:rPr>
              <w:t xml:space="preserve"> </w:t>
            </w:r>
            <w:r w:rsidRPr="00BF0DF2">
              <w:rPr>
                <w:rFonts w:ascii="Times New Roman" w:hint="eastAsia"/>
                <w:szCs w:val="26"/>
              </w:rPr>
              <w:t>地质勘查</w:t>
            </w:r>
            <w:r w:rsidRPr="00BF0DF2">
              <w:rPr>
                <w:rFonts w:ascii="Times New Roman" w:hint="eastAsia"/>
                <w:szCs w:val="26"/>
              </w:rPr>
              <w:t xml:space="preserve"> 24 </w:t>
            </w:r>
            <w:r w:rsidRPr="00BF0DF2">
              <w:rPr>
                <w:rFonts w:ascii="Times New Roman" w:hint="eastAsia"/>
                <w:szCs w:val="26"/>
              </w:rPr>
              <w:t>矿产资源地质勘查（包括勘探活动）编制报告表类项目，故项目地下水环境影响评价项目类别为</w:t>
            </w:r>
            <w:r>
              <w:rPr>
                <w:rFonts w:ascii="Times New Roman" w:hint="eastAsia"/>
                <w:szCs w:val="26"/>
              </w:rPr>
              <w:t>IV</w:t>
            </w:r>
            <w:r w:rsidRPr="00BF0DF2">
              <w:rPr>
                <w:rFonts w:ascii="Times New Roman" w:hint="eastAsia"/>
                <w:szCs w:val="26"/>
              </w:rPr>
              <w:t>类。</w:t>
            </w:r>
          </w:p>
          <w:p w:rsidR="00C8778C" w:rsidRPr="00EC0C5F" w:rsidRDefault="00C8778C" w:rsidP="00C12FF3">
            <w:pPr>
              <w:pStyle w:val="00"/>
              <w:adjustRightInd w:val="0"/>
              <w:snapToGrid w:val="0"/>
              <w:ind w:firstLine="520"/>
              <w:jc w:val="left"/>
              <w:rPr>
                <w:rFonts w:ascii="Times New Roman"/>
                <w:szCs w:val="26"/>
              </w:rPr>
            </w:pPr>
            <w:r w:rsidRPr="00BF0DF2">
              <w:rPr>
                <w:rFonts w:ascii="Times New Roman" w:hint="eastAsia"/>
                <w:szCs w:val="26"/>
              </w:rPr>
              <w:t>根据《环境影响评价技术导则</w:t>
            </w:r>
            <w:r w:rsidRPr="00BF0DF2">
              <w:rPr>
                <w:rFonts w:ascii="Times New Roman" w:hint="eastAsia"/>
                <w:szCs w:val="26"/>
              </w:rPr>
              <w:t xml:space="preserve"> </w:t>
            </w:r>
            <w:r w:rsidRPr="00BF0DF2">
              <w:rPr>
                <w:rFonts w:ascii="Times New Roman" w:hint="eastAsia"/>
                <w:szCs w:val="26"/>
              </w:rPr>
              <w:t>地下水环境》（</w:t>
            </w:r>
            <w:r w:rsidRPr="00BF0DF2">
              <w:rPr>
                <w:rFonts w:ascii="Times New Roman" w:hint="eastAsia"/>
                <w:szCs w:val="26"/>
              </w:rPr>
              <w:t>HJ 610-2016</w:t>
            </w:r>
            <w:r w:rsidRPr="00BF0DF2">
              <w:rPr>
                <w:rFonts w:ascii="Times New Roman" w:hint="eastAsia"/>
                <w:szCs w:val="26"/>
              </w:rPr>
              <w:t>）总则</w:t>
            </w:r>
            <w:r>
              <w:rPr>
                <w:rFonts w:ascii="Times New Roman" w:hint="eastAsia"/>
                <w:szCs w:val="26"/>
              </w:rPr>
              <w:t>4.1</w:t>
            </w:r>
            <w:r w:rsidRPr="00BF0DF2">
              <w:rPr>
                <w:rFonts w:ascii="Times New Roman" w:hint="eastAsia"/>
                <w:szCs w:val="26"/>
              </w:rPr>
              <w:t>一般性原则：</w:t>
            </w:r>
            <w:r>
              <w:rPr>
                <w:rFonts w:ascii="Times New Roman" w:hint="eastAsia"/>
                <w:szCs w:val="26"/>
              </w:rPr>
              <w:t>IV</w:t>
            </w:r>
            <w:r w:rsidRPr="00BF0DF2">
              <w:rPr>
                <w:rFonts w:ascii="Times New Roman" w:hint="eastAsia"/>
                <w:szCs w:val="26"/>
              </w:rPr>
              <w:t>类建设项目不开展地下水环境影响评价。</w:t>
            </w:r>
          </w:p>
          <w:p w:rsidR="00C8778C" w:rsidRPr="00EC0C5F"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3</w:t>
            </w:r>
            <w:r w:rsidRPr="00EC0C5F">
              <w:rPr>
                <w:rFonts w:ascii="Times New Roman" w:hAnsi="Times New Roman" w:hint="eastAsia"/>
                <w:b/>
              </w:rPr>
              <w:t>声环境影响分析</w:t>
            </w:r>
          </w:p>
          <w:p w:rsidR="00C8778C" w:rsidRDefault="00C8778C" w:rsidP="00C12FF3">
            <w:pPr>
              <w:pStyle w:val="00"/>
              <w:adjustRightInd w:val="0"/>
              <w:snapToGrid w:val="0"/>
              <w:ind w:firstLine="520"/>
              <w:jc w:val="left"/>
              <w:rPr>
                <w:rFonts w:ascii="Times New Roman"/>
                <w:szCs w:val="26"/>
              </w:rPr>
            </w:pPr>
            <w:r w:rsidRPr="002F5904">
              <w:rPr>
                <w:rFonts w:ascii="Times New Roman" w:hint="eastAsia"/>
                <w:szCs w:val="26"/>
              </w:rPr>
              <w:t>本项目噪声源主要来自项目勘探工作人员活动产生的活动噪声，钻探时间较短，伴随施工结束噪声影响消失。根据《环境影响评价技术导则</w:t>
            </w:r>
            <w:r w:rsidRPr="002F5904">
              <w:rPr>
                <w:rFonts w:ascii="Times New Roman" w:hint="eastAsia"/>
                <w:szCs w:val="26"/>
              </w:rPr>
              <w:t xml:space="preserve"> </w:t>
            </w:r>
            <w:r w:rsidRPr="002F5904">
              <w:rPr>
                <w:rFonts w:ascii="Times New Roman" w:hint="eastAsia"/>
                <w:szCs w:val="26"/>
              </w:rPr>
              <w:t>声环境》（</w:t>
            </w:r>
            <w:r w:rsidRPr="002F5904">
              <w:rPr>
                <w:rFonts w:ascii="Times New Roman" w:hint="eastAsia"/>
                <w:szCs w:val="26"/>
              </w:rPr>
              <w:t>HJ2.4-2009</w:t>
            </w:r>
            <w:r w:rsidRPr="002F5904">
              <w:rPr>
                <w:rFonts w:ascii="Times New Roman" w:hint="eastAsia"/>
                <w:szCs w:val="26"/>
              </w:rPr>
              <w:t>）评价工作等级划分依据，项目工作区声环境功能区为《声环境质量标准》（</w:t>
            </w:r>
            <w:r w:rsidRPr="002F5904">
              <w:rPr>
                <w:rFonts w:ascii="Times New Roman" w:hint="eastAsia"/>
                <w:szCs w:val="26"/>
              </w:rPr>
              <w:t>GB3096-2008</w:t>
            </w:r>
            <w:r w:rsidRPr="002F5904">
              <w:rPr>
                <w:rFonts w:ascii="Times New Roman" w:hint="eastAsia"/>
                <w:szCs w:val="26"/>
              </w:rPr>
              <w:t>）</w:t>
            </w:r>
            <w:r>
              <w:rPr>
                <w:rFonts w:ascii="Times New Roman" w:hint="eastAsia"/>
                <w:szCs w:val="26"/>
              </w:rPr>
              <w:t>1</w:t>
            </w:r>
            <w:r w:rsidRPr="002F5904">
              <w:rPr>
                <w:rFonts w:ascii="Times New Roman" w:hint="eastAsia"/>
                <w:szCs w:val="26"/>
              </w:rPr>
              <w:t>类区，因此确定项目声环境评价等级为二级，评价范围为</w:t>
            </w:r>
            <w:r w:rsidRPr="002F5904">
              <w:rPr>
                <w:rFonts w:ascii="Times New Roman" w:hint="eastAsia"/>
                <w:szCs w:val="26"/>
              </w:rPr>
              <w:t>200m</w:t>
            </w:r>
            <w:r w:rsidRPr="002F5904">
              <w:rPr>
                <w:rFonts w:ascii="Times New Roman" w:hint="eastAsia"/>
                <w:szCs w:val="26"/>
              </w:rPr>
              <w:t>。</w:t>
            </w:r>
          </w:p>
          <w:p w:rsidR="00C8778C" w:rsidRPr="00EC0C5F" w:rsidRDefault="00C8778C" w:rsidP="00C12FF3">
            <w:pPr>
              <w:pStyle w:val="00"/>
              <w:adjustRightInd w:val="0"/>
              <w:snapToGrid w:val="0"/>
              <w:ind w:firstLine="520"/>
              <w:jc w:val="left"/>
              <w:rPr>
                <w:rFonts w:ascii="Times New Roman"/>
                <w:szCs w:val="26"/>
              </w:rPr>
            </w:pPr>
            <w:r w:rsidRPr="00EC0C5F">
              <w:rPr>
                <w:rFonts w:ascii="Times New Roman" w:hint="eastAsia"/>
                <w:szCs w:val="26"/>
              </w:rPr>
              <w:t>本项目每台钻机（每个机坪）之间相隔较远，不会相互影响。每个机坪台配置的设备（噪声源）主要为钻机、柴油发电机、泥浆泵。噪声源强</w:t>
            </w:r>
            <w:r w:rsidRPr="00A57CC2">
              <w:rPr>
                <w:rFonts w:asciiTheme="minorEastAsia" w:eastAsiaTheme="minorEastAsia" w:hAnsiTheme="minorEastAsia"/>
                <w:szCs w:val="26"/>
              </w:rPr>
              <w:t>≤</w:t>
            </w:r>
            <w:r w:rsidRPr="00EC0C5F">
              <w:rPr>
                <w:rFonts w:ascii="Times New Roman"/>
                <w:szCs w:val="26"/>
              </w:rPr>
              <w:t>100dB</w:t>
            </w:r>
            <w:r w:rsidRPr="00EC0C5F">
              <w:rPr>
                <w:rFonts w:ascii="Times New Roman" w:hint="eastAsia"/>
                <w:szCs w:val="26"/>
              </w:rPr>
              <w:t>（</w:t>
            </w:r>
            <w:r w:rsidRPr="00EC0C5F">
              <w:rPr>
                <w:rFonts w:ascii="Times New Roman"/>
                <w:szCs w:val="26"/>
              </w:rPr>
              <w:t>A</w:t>
            </w:r>
            <w:r w:rsidRPr="00EC0C5F">
              <w:rPr>
                <w:rFonts w:ascii="Times New Roman" w:hint="eastAsia"/>
                <w:szCs w:val="26"/>
              </w:rPr>
              <w:t>）。每台钻机噪声产生情况见表</w:t>
            </w:r>
            <w:r w:rsidRPr="00EC0C5F">
              <w:rPr>
                <w:rFonts w:ascii="Times New Roman" w:hint="eastAsia"/>
                <w:szCs w:val="26"/>
              </w:rPr>
              <w:t>8-3</w:t>
            </w:r>
            <w:r w:rsidRPr="00EC0C5F">
              <w:rPr>
                <w:rFonts w:ascii="Times New Roman" w:hint="eastAsia"/>
                <w:szCs w:val="26"/>
              </w:rPr>
              <w:t>。</w:t>
            </w:r>
          </w:p>
          <w:p w:rsidR="00C8778C" w:rsidRPr="00EC0C5F" w:rsidRDefault="00C8778C" w:rsidP="00C8778C">
            <w:pPr>
              <w:pStyle w:val="2f2"/>
              <w:rPr>
                <w:rFonts w:cs="Times New Roman"/>
                <w:sz w:val="24"/>
                <w:szCs w:val="24"/>
              </w:rPr>
            </w:pPr>
            <w:r w:rsidRPr="00EC0C5F">
              <w:rPr>
                <w:rFonts w:cs="Times New Roman"/>
                <w:sz w:val="21"/>
                <w:szCs w:val="21"/>
              </w:rPr>
              <w:t>表</w:t>
            </w:r>
            <w:r w:rsidRPr="00EC0C5F">
              <w:rPr>
                <w:rFonts w:cs="Times New Roman"/>
                <w:sz w:val="21"/>
                <w:szCs w:val="21"/>
              </w:rPr>
              <w:t>8</w:t>
            </w:r>
            <w:r w:rsidRPr="00EC0C5F">
              <w:rPr>
                <w:rFonts w:cs="Times New Roman"/>
                <w:sz w:val="21"/>
                <w:szCs w:val="21"/>
              </w:rPr>
              <w:noBreakHyphen/>
            </w:r>
            <w:r w:rsidRPr="00EC0C5F">
              <w:rPr>
                <w:rFonts w:cs="Times New Roman" w:hint="eastAsia"/>
                <w:sz w:val="21"/>
                <w:szCs w:val="21"/>
              </w:rPr>
              <w:t>3</w:t>
            </w:r>
            <w:r>
              <w:rPr>
                <w:rFonts w:cs="Times New Roman" w:hint="eastAsia"/>
                <w:sz w:val="21"/>
                <w:szCs w:val="21"/>
              </w:rPr>
              <w:t xml:space="preserve">  </w:t>
            </w:r>
            <w:r w:rsidRPr="00EC0C5F">
              <w:rPr>
                <w:rFonts w:cs="Times New Roman"/>
                <w:sz w:val="21"/>
                <w:szCs w:val="21"/>
              </w:rPr>
              <w:t>噪声产生情况一览表</w:t>
            </w:r>
          </w:p>
          <w:tbl>
            <w:tblPr>
              <w:tblStyle w:val="af2"/>
              <w:tblW w:w="5000" w:type="pct"/>
              <w:jc w:val="center"/>
              <w:tblLook w:val="04A0" w:firstRow="1" w:lastRow="0" w:firstColumn="1" w:lastColumn="0" w:noHBand="0" w:noVBand="1"/>
            </w:tblPr>
            <w:tblGrid>
              <w:gridCol w:w="971"/>
              <w:gridCol w:w="2001"/>
              <w:gridCol w:w="2127"/>
              <w:gridCol w:w="3197"/>
            </w:tblGrid>
            <w:tr w:rsidR="00962A5D" w:rsidRPr="00EC0C5F" w:rsidTr="00B44DBE">
              <w:trPr>
                <w:trHeight w:val="397"/>
                <w:tblHeader/>
                <w:jc w:val="center"/>
              </w:trPr>
              <w:tc>
                <w:tcPr>
                  <w:tcW w:w="585"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序号</w:t>
                  </w:r>
                </w:p>
              </w:tc>
              <w:tc>
                <w:tcPr>
                  <w:tcW w:w="1206"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地点</w:t>
                  </w:r>
                </w:p>
              </w:tc>
              <w:tc>
                <w:tcPr>
                  <w:tcW w:w="1282"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设备</w:t>
                  </w:r>
                </w:p>
              </w:tc>
              <w:tc>
                <w:tcPr>
                  <w:tcW w:w="1927"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单机噪声（</w:t>
                  </w:r>
                  <w:r w:rsidRPr="00B44DBE">
                    <w:rPr>
                      <w:sz w:val="21"/>
                    </w:rPr>
                    <w:t>dB</w:t>
                  </w:r>
                  <w:r w:rsidRPr="00B44DBE">
                    <w:rPr>
                      <w:sz w:val="21"/>
                    </w:rPr>
                    <w:t>（</w:t>
                  </w:r>
                  <w:r w:rsidRPr="00B44DBE">
                    <w:rPr>
                      <w:sz w:val="21"/>
                    </w:rPr>
                    <w:t>A</w:t>
                  </w:r>
                  <w:r w:rsidRPr="00B44DBE">
                    <w:rPr>
                      <w:sz w:val="21"/>
                    </w:rPr>
                    <w:t>））</w:t>
                  </w:r>
                </w:p>
              </w:tc>
            </w:tr>
            <w:tr w:rsidR="00962A5D" w:rsidRPr="00EC0C5F" w:rsidTr="00B44DBE">
              <w:trPr>
                <w:trHeight w:val="397"/>
                <w:tblHeader/>
                <w:jc w:val="center"/>
              </w:trPr>
              <w:tc>
                <w:tcPr>
                  <w:tcW w:w="585"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1</w:t>
                  </w:r>
                </w:p>
              </w:tc>
              <w:tc>
                <w:tcPr>
                  <w:tcW w:w="1206"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机坪内</w:t>
                  </w:r>
                </w:p>
              </w:tc>
              <w:tc>
                <w:tcPr>
                  <w:tcW w:w="1282"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钻机</w:t>
                  </w:r>
                </w:p>
              </w:tc>
              <w:tc>
                <w:tcPr>
                  <w:tcW w:w="1927"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95</w:t>
                  </w:r>
                </w:p>
              </w:tc>
            </w:tr>
            <w:tr w:rsidR="00962A5D" w:rsidRPr="00EC0C5F" w:rsidTr="00B44DBE">
              <w:trPr>
                <w:trHeight w:val="397"/>
                <w:tblHeader/>
                <w:jc w:val="center"/>
              </w:trPr>
              <w:tc>
                <w:tcPr>
                  <w:tcW w:w="585"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2</w:t>
                  </w:r>
                </w:p>
              </w:tc>
              <w:tc>
                <w:tcPr>
                  <w:tcW w:w="1206"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机坪内</w:t>
                  </w:r>
                </w:p>
              </w:tc>
              <w:tc>
                <w:tcPr>
                  <w:tcW w:w="1282"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泥浆泵</w:t>
                  </w:r>
                </w:p>
              </w:tc>
              <w:tc>
                <w:tcPr>
                  <w:tcW w:w="1927"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80</w:t>
                  </w:r>
                </w:p>
              </w:tc>
            </w:tr>
            <w:tr w:rsidR="00962A5D" w:rsidRPr="00EC0C5F" w:rsidTr="00B44DBE">
              <w:trPr>
                <w:trHeight w:val="397"/>
                <w:tblHeader/>
                <w:jc w:val="center"/>
              </w:trPr>
              <w:tc>
                <w:tcPr>
                  <w:tcW w:w="585"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3</w:t>
                  </w:r>
                </w:p>
              </w:tc>
              <w:tc>
                <w:tcPr>
                  <w:tcW w:w="1206"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机坪外</w:t>
                  </w:r>
                  <w:r w:rsidRPr="00B44DBE">
                    <w:rPr>
                      <w:sz w:val="21"/>
                    </w:rPr>
                    <w:t>50m</w:t>
                  </w:r>
                </w:p>
              </w:tc>
              <w:tc>
                <w:tcPr>
                  <w:tcW w:w="1282"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柴油发电机</w:t>
                  </w:r>
                </w:p>
              </w:tc>
              <w:tc>
                <w:tcPr>
                  <w:tcW w:w="1927" w:type="pct"/>
                  <w:tcBorders>
                    <w:top w:val="single" w:sz="4" w:space="0" w:color="auto"/>
                    <w:left w:val="single" w:sz="4" w:space="0" w:color="auto"/>
                    <w:bottom w:val="single" w:sz="4" w:space="0" w:color="auto"/>
                    <w:right w:val="single" w:sz="4" w:space="0" w:color="auto"/>
                  </w:tcBorders>
                  <w:vAlign w:val="center"/>
                </w:tcPr>
                <w:p w:rsidR="00962A5D" w:rsidRPr="00B44DBE" w:rsidRDefault="00962A5D" w:rsidP="00B44DBE">
                  <w:pPr>
                    <w:pStyle w:val="M"/>
                    <w:spacing w:line="240" w:lineRule="exact"/>
                    <w:rPr>
                      <w:sz w:val="21"/>
                    </w:rPr>
                  </w:pPr>
                  <w:r w:rsidRPr="00B44DBE">
                    <w:rPr>
                      <w:sz w:val="21"/>
                    </w:rPr>
                    <w:t>90</w:t>
                  </w:r>
                </w:p>
              </w:tc>
            </w:tr>
          </w:tbl>
          <w:p w:rsidR="00C8778C" w:rsidRPr="00EC0C5F" w:rsidRDefault="00C8778C" w:rsidP="00C12FF3">
            <w:pPr>
              <w:pStyle w:val="00"/>
              <w:adjustRightInd w:val="0"/>
              <w:snapToGrid w:val="0"/>
              <w:ind w:firstLine="520"/>
              <w:jc w:val="left"/>
              <w:rPr>
                <w:rFonts w:ascii="Times New Roman"/>
                <w:szCs w:val="26"/>
              </w:rPr>
            </w:pPr>
            <w:r w:rsidRPr="00EC0C5F">
              <w:rPr>
                <w:rFonts w:ascii="Times New Roman" w:hint="eastAsia"/>
                <w:szCs w:val="26"/>
              </w:rPr>
              <w:t>机坪内，泥浆泵与钻机相隔较近，可看成等同一个噪声源，柴油发电机与机坪相隔较远，可看成单独的噪声源。噪声声源从传播到受声点，受传播距离、空气吸收、阻挡物的反射与屏蔽等因素影响，声级产生衰减。噪声的预测计算参照</w:t>
            </w:r>
            <w:r w:rsidRPr="00EC0C5F">
              <w:rPr>
                <w:rFonts w:ascii="Times New Roman"/>
                <w:szCs w:val="26"/>
              </w:rPr>
              <w:t>HJ2.4-2009</w:t>
            </w:r>
            <w:r w:rsidRPr="00EC0C5F">
              <w:rPr>
                <w:rFonts w:ascii="Times New Roman" w:hint="eastAsia"/>
                <w:szCs w:val="26"/>
              </w:rPr>
              <w:t>《环境影响评价技术导则</w:t>
            </w:r>
            <w:r w:rsidRPr="00EC0C5F">
              <w:rPr>
                <w:rFonts w:ascii="Times New Roman"/>
                <w:szCs w:val="26"/>
              </w:rPr>
              <w:t>—</w:t>
            </w:r>
            <w:r w:rsidRPr="00EC0C5F">
              <w:rPr>
                <w:rFonts w:ascii="Times New Roman" w:hint="eastAsia"/>
                <w:szCs w:val="26"/>
              </w:rPr>
              <w:t>声环境》进行，变电站噪声预测计算公式如下：</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LA</w:t>
            </w:r>
            <w:r w:rsidRPr="00EC0C5F">
              <w:rPr>
                <w:rFonts w:ascii="Times New Roman" w:hAnsi="Calibri" w:cs="Times New Roman"/>
                <w:sz w:val="26"/>
                <w:szCs w:val="26"/>
              </w:rPr>
              <w:t>（</w:t>
            </w:r>
            <w:r w:rsidRPr="00EC0C5F">
              <w:rPr>
                <w:rFonts w:ascii="Times New Roman" w:hAnsi="Calibri" w:cs="Times New Roman"/>
                <w:sz w:val="26"/>
                <w:szCs w:val="26"/>
              </w:rPr>
              <w:t>r</w:t>
            </w:r>
            <w:r w:rsidRPr="00EC0C5F">
              <w:rPr>
                <w:rFonts w:ascii="Times New Roman" w:hAnsi="Calibri" w:cs="Times New Roman"/>
                <w:sz w:val="26"/>
                <w:szCs w:val="26"/>
              </w:rPr>
              <w:t>）</w:t>
            </w:r>
            <w:r w:rsidRPr="00EC0C5F">
              <w:rPr>
                <w:rFonts w:ascii="Times New Roman" w:hAnsi="Calibri" w:cs="Times New Roman"/>
                <w:sz w:val="26"/>
                <w:szCs w:val="26"/>
              </w:rPr>
              <w:t>=LAref</w:t>
            </w:r>
            <w:r w:rsidRPr="00EC0C5F">
              <w:rPr>
                <w:rFonts w:ascii="Times New Roman" w:hAnsi="Calibri" w:cs="Times New Roman"/>
                <w:sz w:val="26"/>
                <w:szCs w:val="26"/>
              </w:rPr>
              <w:t>（</w:t>
            </w:r>
            <w:r w:rsidRPr="00EC0C5F">
              <w:rPr>
                <w:rFonts w:ascii="Times New Roman" w:hAnsi="Calibri" w:cs="Times New Roman"/>
                <w:sz w:val="26"/>
                <w:szCs w:val="26"/>
              </w:rPr>
              <w:t>r0</w:t>
            </w:r>
            <w:r w:rsidRPr="00EC0C5F">
              <w:rPr>
                <w:rFonts w:ascii="Times New Roman" w:hAnsi="Calibri" w:cs="Times New Roman"/>
                <w:sz w:val="26"/>
                <w:szCs w:val="26"/>
              </w:rPr>
              <w:t>）</w:t>
            </w:r>
            <w:r w:rsidRPr="00EC0C5F">
              <w:rPr>
                <w:rFonts w:ascii="Times New Roman" w:hAnsi="Calibri" w:cs="Times New Roman"/>
                <w:sz w:val="26"/>
                <w:szCs w:val="26"/>
              </w:rPr>
              <w:t>-</w:t>
            </w:r>
            <w:r w:rsidRPr="00EC0C5F">
              <w:rPr>
                <w:rFonts w:ascii="Times New Roman" w:hAnsi="Calibri" w:cs="Times New Roman"/>
                <w:sz w:val="26"/>
                <w:szCs w:val="26"/>
              </w:rPr>
              <w:t>（</w:t>
            </w:r>
            <w:r w:rsidRPr="00EC0C5F">
              <w:rPr>
                <w:rFonts w:ascii="Times New Roman" w:hAnsi="Calibri" w:cs="Times New Roman"/>
                <w:sz w:val="26"/>
                <w:szCs w:val="26"/>
              </w:rPr>
              <w:t>Adiv+Abar+Aatm+Aexc</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式中：</w:t>
            </w:r>
            <w:r w:rsidRPr="00EC0C5F">
              <w:rPr>
                <w:rFonts w:ascii="Times New Roman" w:hAnsi="Calibri" w:cs="Times New Roman"/>
                <w:sz w:val="26"/>
                <w:szCs w:val="26"/>
              </w:rPr>
              <w:t>LA</w:t>
            </w:r>
            <w:r w:rsidRPr="00EC0C5F">
              <w:rPr>
                <w:rFonts w:ascii="Times New Roman" w:hAnsi="Calibri" w:cs="Times New Roman"/>
                <w:sz w:val="26"/>
                <w:szCs w:val="26"/>
              </w:rPr>
              <w:t>（</w:t>
            </w:r>
            <w:r w:rsidRPr="00EC0C5F">
              <w:rPr>
                <w:rFonts w:ascii="Times New Roman" w:hAnsi="Calibri" w:cs="Times New Roman"/>
                <w:sz w:val="26"/>
                <w:szCs w:val="26"/>
              </w:rPr>
              <w:t>r</w:t>
            </w:r>
            <w:r w:rsidRPr="00EC0C5F">
              <w:rPr>
                <w:rFonts w:ascii="Times New Roman" w:hAnsi="Calibri" w:cs="Times New Roman"/>
                <w:sz w:val="26"/>
                <w:szCs w:val="26"/>
              </w:rPr>
              <w:t>）</w:t>
            </w:r>
            <w:r w:rsidRPr="00EC0C5F">
              <w:rPr>
                <w:rFonts w:ascii="Times New Roman" w:hAnsi="Calibri" w:cs="Times New Roman"/>
                <w:sz w:val="26"/>
                <w:szCs w:val="26"/>
              </w:rPr>
              <w:t>—</w:t>
            </w:r>
            <w:r w:rsidRPr="00EC0C5F">
              <w:rPr>
                <w:rFonts w:ascii="Times New Roman" w:hAnsi="Calibri" w:cs="Times New Roman"/>
                <w:sz w:val="26"/>
                <w:szCs w:val="26"/>
              </w:rPr>
              <w:t>距声源</w:t>
            </w:r>
            <w:r w:rsidRPr="00EC0C5F">
              <w:rPr>
                <w:rFonts w:ascii="Times New Roman" w:hAnsi="Calibri" w:cs="Times New Roman"/>
                <w:sz w:val="26"/>
                <w:szCs w:val="26"/>
              </w:rPr>
              <w:t>r</w:t>
            </w:r>
            <w:r w:rsidRPr="00EC0C5F">
              <w:rPr>
                <w:rFonts w:ascii="Times New Roman" w:hAnsi="Calibri" w:cs="Times New Roman"/>
                <w:sz w:val="26"/>
                <w:szCs w:val="26"/>
              </w:rPr>
              <w:t>处的</w:t>
            </w:r>
            <w:r w:rsidRPr="00EC0C5F">
              <w:rPr>
                <w:rFonts w:ascii="Times New Roman" w:hAnsi="Calibri" w:cs="Times New Roman"/>
                <w:sz w:val="26"/>
                <w:szCs w:val="26"/>
              </w:rPr>
              <w:t>A</w:t>
            </w:r>
            <w:r w:rsidRPr="00EC0C5F">
              <w:rPr>
                <w:rFonts w:ascii="Times New Roman" w:hAnsi="Calibri" w:cs="Times New Roman"/>
                <w:sz w:val="26"/>
                <w:szCs w:val="26"/>
              </w:rPr>
              <w:t>声级，</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LAref</w:t>
            </w:r>
            <w:r w:rsidRPr="00EC0C5F">
              <w:rPr>
                <w:rFonts w:ascii="Times New Roman" w:hAnsi="Calibri" w:cs="Times New Roman"/>
                <w:sz w:val="26"/>
                <w:szCs w:val="26"/>
              </w:rPr>
              <w:t>（</w:t>
            </w:r>
            <w:r w:rsidRPr="00EC0C5F">
              <w:rPr>
                <w:rFonts w:ascii="Times New Roman" w:hAnsi="Calibri" w:cs="Times New Roman"/>
                <w:sz w:val="26"/>
                <w:szCs w:val="26"/>
              </w:rPr>
              <w:t>r0</w:t>
            </w:r>
            <w:r w:rsidRPr="00EC0C5F">
              <w:rPr>
                <w:rFonts w:ascii="Times New Roman" w:hAnsi="Calibri" w:cs="Times New Roman"/>
                <w:sz w:val="26"/>
                <w:szCs w:val="26"/>
              </w:rPr>
              <w:t>）</w:t>
            </w:r>
            <w:r w:rsidRPr="00EC0C5F">
              <w:rPr>
                <w:rFonts w:ascii="Times New Roman" w:hAnsi="Calibri" w:cs="Times New Roman"/>
                <w:sz w:val="26"/>
                <w:szCs w:val="26"/>
              </w:rPr>
              <w:t>—</w:t>
            </w:r>
            <w:r w:rsidRPr="00EC0C5F">
              <w:rPr>
                <w:rFonts w:ascii="Times New Roman" w:hAnsi="Calibri" w:cs="Times New Roman"/>
                <w:sz w:val="26"/>
                <w:szCs w:val="26"/>
              </w:rPr>
              <w:t>参考位置</w:t>
            </w:r>
            <w:r w:rsidRPr="00EC0C5F">
              <w:rPr>
                <w:rFonts w:ascii="Times New Roman" w:hAnsi="Calibri" w:cs="Times New Roman"/>
                <w:sz w:val="26"/>
                <w:szCs w:val="26"/>
              </w:rPr>
              <w:t>r0</w:t>
            </w:r>
            <w:r w:rsidRPr="00EC0C5F">
              <w:rPr>
                <w:rFonts w:ascii="Times New Roman" w:hAnsi="Calibri" w:cs="Times New Roman"/>
                <w:sz w:val="26"/>
                <w:szCs w:val="26"/>
              </w:rPr>
              <w:t>处</w:t>
            </w:r>
            <w:r w:rsidRPr="00EC0C5F">
              <w:rPr>
                <w:rFonts w:ascii="Times New Roman" w:hAnsi="Calibri" w:cs="Times New Roman"/>
                <w:sz w:val="26"/>
                <w:szCs w:val="26"/>
              </w:rPr>
              <w:t>A</w:t>
            </w:r>
            <w:r w:rsidRPr="00EC0C5F">
              <w:rPr>
                <w:rFonts w:ascii="Times New Roman" w:hAnsi="Calibri" w:cs="Times New Roman"/>
                <w:sz w:val="26"/>
                <w:szCs w:val="26"/>
              </w:rPr>
              <w:t>声级，</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Adiv</w:t>
            </w:r>
            <w:r w:rsidRPr="00EC0C5F">
              <w:rPr>
                <w:rFonts w:ascii="Times New Roman" w:hAnsi="Calibri" w:cs="Times New Roman"/>
                <w:sz w:val="26"/>
                <w:szCs w:val="26"/>
              </w:rPr>
              <w:t>—</w:t>
            </w:r>
            <w:r w:rsidRPr="00EC0C5F">
              <w:rPr>
                <w:rFonts w:ascii="Times New Roman" w:hAnsi="Calibri" w:cs="Times New Roman"/>
                <w:sz w:val="26"/>
                <w:szCs w:val="26"/>
              </w:rPr>
              <w:t>声源几何发散引起的</w:t>
            </w:r>
            <w:r w:rsidRPr="00EC0C5F">
              <w:rPr>
                <w:rFonts w:ascii="Times New Roman" w:hAnsi="Calibri" w:cs="Times New Roman"/>
                <w:sz w:val="26"/>
                <w:szCs w:val="26"/>
              </w:rPr>
              <w:t>A</w:t>
            </w:r>
            <w:r w:rsidRPr="00EC0C5F">
              <w:rPr>
                <w:rFonts w:ascii="Times New Roman" w:hAnsi="Calibri" w:cs="Times New Roman"/>
                <w:sz w:val="26"/>
                <w:szCs w:val="26"/>
              </w:rPr>
              <w:t>声级衰减量，</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lastRenderedPageBreak/>
              <w:t>Abar</w:t>
            </w:r>
            <w:r w:rsidRPr="00EC0C5F">
              <w:rPr>
                <w:rFonts w:ascii="Times New Roman" w:hAnsi="Calibri" w:cs="Times New Roman"/>
                <w:sz w:val="26"/>
                <w:szCs w:val="26"/>
              </w:rPr>
              <w:t>—</w:t>
            </w:r>
            <w:r w:rsidRPr="00EC0C5F">
              <w:rPr>
                <w:rFonts w:ascii="Times New Roman" w:hAnsi="Calibri" w:cs="Times New Roman"/>
                <w:sz w:val="26"/>
                <w:szCs w:val="26"/>
              </w:rPr>
              <w:t>声屏障引起的</w:t>
            </w:r>
            <w:r w:rsidRPr="00EC0C5F">
              <w:rPr>
                <w:rFonts w:ascii="Times New Roman" w:hAnsi="Calibri" w:cs="Times New Roman"/>
                <w:sz w:val="26"/>
                <w:szCs w:val="26"/>
              </w:rPr>
              <w:t>A</w:t>
            </w:r>
            <w:r w:rsidRPr="00EC0C5F">
              <w:rPr>
                <w:rFonts w:ascii="Times New Roman" w:hAnsi="Calibri" w:cs="Times New Roman"/>
                <w:sz w:val="26"/>
                <w:szCs w:val="26"/>
              </w:rPr>
              <w:t>声级衰减量，机房墙</w:t>
            </w:r>
            <w:r w:rsidRPr="00EC0C5F">
              <w:rPr>
                <w:rFonts w:ascii="Times New Roman" w:hAnsi="Calibri" w:cs="Times New Roman"/>
                <w:sz w:val="26"/>
                <w:szCs w:val="26"/>
              </w:rPr>
              <w:t>+</w:t>
            </w:r>
            <w:r w:rsidRPr="00EC0C5F">
              <w:rPr>
                <w:rFonts w:ascii="Times New Roman" w:hAnsi="Calibri" w:cs="Times New Roman"/>
                <w:sz w:val="26"/>
                <w:szCs w:val="26"/>
              </w:rPr>
              <w:t>围墙</w:t>
            </w:r>
            <w:r w:rsidRPr="00EC0C5F">
              <w:rPr>
                <w:rFonts w:ascii="Times New Roman" w:hAnsi="Calibri" w:cs="Times New Roman"/>
                <w:sz w:val="26"/>
                <w:szCs w:val="26"/>
              </w:rPr>
              <w:t>17dB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Aatm</w:t>
            </w:r>
            <w:r w:rsidRPr="00EC0C5F">
              <w:rPr>
                <w:rFonts w:ascii="Times New Roman" w:hAnsi="Calibri" w:cs="Times New Roman"/>
                <w:sz w:val="26"/>
                <w:szCs w:val="26"/>
              </w:rPr>
              <w:t>—</w:t>
            </w:r>
            <w:r w:rsidRPr="00EC0C5F">
              <w:rPr>
                <w:rFonts w:ascii="Times New Roman" w:hAnsi="Calibri" w:cs="Times New Roman"/>
                <w:sz w:val="26"/>
                <w:szCs w:val="26"/>
              </w:rPr>
              <w:t>空气吸收引起的</w:t>
            </w:r>
            <w:r w:rsidRPr="00EC0C5F">
              <w:rPr>
                <w:rFonts w:ascii="Times New Roman" w:hAnsi="Calibri" w:cs="Times New Roman"/>
                <w:sz w:val="26"/>
                <w:szCs w:val="26"/>
              </w:rPr>
              <w:t>A</w:t>
            </w:r>
            <w:r w:rsidRPr="00EC0C5F">
              <w:rPr>
                <w:rFonts w:ascii="Times New Roman" w:hAnsi="Calibri" w:cs="Times New Roman"/>
                <w:sz w:val="26"/>
                <w:szCs w:val="26"/>
              </w:rPr>
              <w:t>声级衰减量，</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Aexc</w:t>
            </w:r>
            <w:r w:rsidRPr="00EC0C5F">
              <w:rPr>
                <w:rFonts w:ascii="Times New Roman" w:hAnsi="Calibri" w:cs="Times New Roman"/>
                <w:sz w:val="26"/>
                <w:szCs w:val="26"/>
              </w:rPr>
              <w:t>—</w:t>
            </w:r>
            <w:r w:rsidRPr="00EC0C5F">
              <w:rPr>
                <w:rFonts w:ascii="Times New Roman" w:hAnsi="Calibri" w:cs="Times New Roman"/>
                <w:sz w:val="26"/>
                <w:szCs w:val="26"/>
              </w:rPr>
              <w:t>附加衰减量，</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点声源的几何发散衰减基本公式如下。</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L</w:t>
            </w:r>
            <w:r w:rsidRPr="00EC0C5F">
              <w:rPr>
                <w:rFonts w:ascii="Times New Roman" w:hAnsi="Calibri" w:cs="Times New Roman"/>
                <w:sz w:val="26"/>
                <w:szCs w:val="26"/>
              </w:rPr>
              <w:t>（</w:t>
            </w:r>
            <w:r w:rsidRPr="00EC0C5F">
              <w:rPr>
                <w:rFonts w:ascii="Times New Roman" w:hAnsi="Calibri" w:cs="Times New Roman"/>
                <w:sz w:val="26"/>
                <w:szCs w:val="26"/>
              </w:rPr>
              <w:t>r</w:t>
            </w:r>
            <w:r w:rsidRPr="00EC0C5F">
              <w:rPr>
                <w:rFonts w:ascii="Times New Roman" w:hAnsi="Calibri" w:cs="Times New Roman"/>
                <w:sz w:val="26"/>
                <w:szCs w:val="26"/>
              </w:rPr>
              <w:t>）</w:t>
            </w:r>
            <w:r w:rsidRPr="00EC0C5F">
              <w:rPr>
                <w:rFonts w:ascii="Times New Roman" w:hAnsi="Calibri" w:cs="Times New Roman"/>
                <w:sz w:val="26"/>
                <w:szCs w:val="26"/>
              </w:rPr>
              <w:t>=L</w:t>
            </w:r>
            <w:r w:rsidRPr="00EC0C5F">
              <w:rPr>
                <w:rFonts w:ascii="Times New Roman" w:hAnsi="Calibri" w:cs="Times New Roman"/>
                <w:sz w:val="26"/>
                <w:szCs w:val="26"/>
              </w:rPr>
              <w:t>（</w:t>
            </w:r>
            <w:r w:rsidRPr="00EC0C5F">
              <w:rPr>
                <w:rFonts w:ascii="Times New Roman" w:hAnsi="Calibri" w:cs="Times New Roman"/>
                <w:sz w:val="26"/>
                <w:szCs w:val="26"/>
              </w:rPr>
              <w:t>r0</w:t>
            </w:r>
            <w:r w:rsidRPr="00EC0C5F">
              <w:rPr>
                <w:rFonts w:ascii="Times New Roman" w:hAnsi="Calibri" w:cs="Times New Roman"/>
                <w:sz w:val="26"/>
                <w:szCs w:val="26"/>
              </w:rPr>
              <w:t>）</w:t>
            </w:r>
            <w:r w:rsidRPr="00EC0C5F">
              <w:rPr>
                <w:rFonts w:ascii="Times New Roman" w:hAnsi="Calibri" w:cs="Times New Roman"/>
                <w:sz w:val="26"/>
                <w:szCs w:val="26"/>
              </w:rPr>
              <w:t>-201g</w:t>
            </w:r>
            <w:r w:rsidRPr="00EC0C5F">
              <w:rPr>
                <w:rFonts w:ascii="Times New Roman" w:hAnsi="Calibri" w:cs="Times New Roman"/>
                <w:sz w:val="26"/>
                <w:szCs w:val="26"/>
              </w:rPr>
              <w:t>（</w:t>
            </w:r>
            <w:r w:rsidRPr="00EC0C5F">
              <w:rPr>
                <w:rFonts w:ascii="Times New Roman" w:hAnsi="Calibri" w:cs="Times New Roman"/>
                <w:sz w:val="26"/>
                <w:szCs w:val="26"/>
              </w:rPr>
              <w:t>r/r0</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式中：</w:t>
            </w:r>
            <w:r w:rsidRPr="00EC0C5F">
              <w:rPr>
                <w:rFonts w:ascii="Times New Roman" w:hAnsi="Calibri" w:cs="Times New Roman"/>
                <w:sz w:val="26"/>
                <w:szCs w:val="26"/>
              </w:rPr>
              <w:t>L</w:t>
            </w:r>
            <w:r w:rsidRPr="00EC0C5F">
              <w:rPr>
                <w:rFonts w:ascii="Times New Roman" w:hAnsi="Calibri" w:cs="Times New Roman"/>
                <w:sz w:val="26"/>
                <w:szCs w:val="26"/>
              </w:rPr>
              <w:t>（</w:t>
            </w:r>
            <w:r w:rsidRPr="00EC0C5F">
              <w:rPr>
                <w:rFonts w:ascii="Times New Roman" w:hAnsi="Calibri" w:cs="Times New Roman"/>
                <w:sz w:val="26"/>
                <w:szCs w:val="26"/>
              </w:rPr>
              <w:t>r</w:t>
            </w:r>
            <w:r w:rsidRPr="00EC0C5F">
              <w:rPr>
                <w:rFonts w:ascii="Times New Roman" w:hAnsi="Calibri" w:cs="Times New Roman"/>
                <w:sz w:val="26"/>
                <w:szCs w:val="26"/>
              </w:rPr>
              <w:t>）、</w:t>
            </w:r>
            <w:r w:rsidRPr="00EC0C5F">
              <w:rPr>
                <w:rFonts w:ascii="Times New Roman" w:hAnsi="Calibri" w:cs="Times New Roman"/>
                <w:sz w:val="26"/>
                <w:szCs w:val="26"/>
              </w:rPr>
              <w:t>L</w:t>
            </w:r>
            <w:r w:rsidRPr="00EC0C5F">
              <w:rPr>
                <w:rFonts w:ascii="Times New Roman" w:hAnsi="Calibri" w:cs="Times New Roman"/>
                <w:sz w:val="26"/>
                <w:szCs w:val="26"/>
              </w:rPr>
              <w:t>（</w:t>
            </w:r>
            <w:r w:rsidRPr="00EC0C5F">
              <w:rPr>
                <w:rFonts w:ascii="Times New Roman" w:hAnsi="Calibri" w:cs="Times New Roman"/>
                <w:sz w:val="26"/>
                <w:szCs w:val="26"/>
              </w:rPr>
              <w:t>r0</w:t>
            </w:r>
            <w:r w:rsidRPr="00EC0C5F">
              <w:rPr>
                <w:rFonts w:ascii="Times New Roman" w:hAnsi="Calibri" w:cs="Times New Roman"/>
                <w:sz w:val="26"/>
                <w:szCs w:val="26"/>
              </w:rPr>
              <w:t>）</w:t>
            </w:r>
            <w:r w:rsidRPr="00EC0C5F">
              <w:rPr>
                <w:rFonts w:ascii="Times New Roman" w:hAnsi="Calibri" w:cs="Times New Roman"/>
                <w:sz w:val="26"/>
                <w:szCs w:val="26"/>
              </w:rPr>
              <w:t>—</w:t>
            </w:r>
            <w:r w:rsidRPr="00EC0C5F">
              <w:rPr>
                <w:rFonts w:ascii="Times New Roman" w:hAnsi="Calibri" w:cs="Times New Roman"/>
                <w:sz w:val="26"/>
                <w:szCs w:val="26"/>
              </w:rPr>
              <w:t>分别是</w:t>
            </w:r>
            <w:r w:rsidRPr="00EC0C5F">
              <w:rPr>
                <w:rFonts w:ascii="Times New Roman" w:hAnsi="Calibri" w:cs="Times New Roman"/>
                <w:sz w:val="26"/>
                <w:szCs w:val="26"/>
              </w:rPr>
              <w:t>r</w:t>
            </w:r>
            <w:r w:rsidRPr="00EC0C5F">
              <w:rPr>
                <w:rFonts w:ascii="Times New Roman" w:hAnsi="Calibri" w:cs="Times New Roman"/>
                <w:sz w:val="26"/>
                <w:szCs w:val="26"/>
              </w:rPr>
              <w:t>、</w:t>
            </w:r>
            <w:r w:rsidRPr="00EC0C5F">
              <w:rPr>
                <w:rFonts w:ascii="Times New Roman" w:hAnsi="Calibri" w:cs="Times New Roman"/>
                <w:sz w:val="26"/>
                <w:szCs w:val="26"/>
              </w:rPr>
              <w:t>r0</w:t>
            </w:r>
            <w:r w:rsidRPr="00EC0C5F">
              <w:rPr>
                <w:rFonts w:ascii="Times New Roman" w:hAnsi="Calibri" w:cs="Times New Roman"/>
                <w:sz w:val="26"/>
                <w:szCs w:val="26"/>
              </w:rPr>
              <w:t>处的声级，</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对某一受声点多个声源影响时，其公式如下。</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Lp=101g[</w:t>
            </w:r>
            <w:r w:rsidRPr="00EC0C5F">
              <w:rPr>
                <w:rFonts w:ascii="Times New Roman" w:hAnsi="Calibri" w:cs="Times New Roman"/>
                <w:sz w:val="26"/>
                <w:szCs w:val="26"/>
              </w:rPr>
              <w:t>∑</w:t>
            </w:r>
            <w:r w:rsidRPr="00EC0C5F">
              <w:rPr>
                <w:rFonts w:ascii="Times New Roman" w:hAnsi="Calibri" w:cs="Times New Roman"/>
                <w:sz w:val="26"/>
                <w:szCs w:val="26"/>
              </w:rPr>
              <w:t>10LA/10]</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式中：</w:t>
            </w:r>
            <w:r w:rsidRPr="00EC0C5F">
              <w:rPr>
                <w:rFonts w:ascii="Times New Roman" w:hAnsi="Calibri" w:cs="Times New Roman"/>
                <w:sz w:val="26"/>
                <w:szCs w:val="26"/>
              </w:rPr>
              <w:t>Lp</w:t>
            </w:r>
            <w:r w:rsidRPr="00EC0C5F">
              <w:rPr>
                <w:rFonts w:ascii="Times New Roman" w:hAnsi="Calibri" w:cs="Times New Roman"/>
                <w:sz w:val="26"/>
                <w:szCs w:val="26"/>
              </w:rPr>
              <w:t>—</w:t>
            </w:r>
            <w:r w:rsidRPr="00EC0C5F">
              <w:rPr>
                <w:rFonts w:ascii="Times New Roman" w:hAnsi="Calibri" w:cs="Times New Roman"/>
                <w:sz w:val="26"/>
                <w:szCs w:val="26"/>
              </w:rPr>
              <w:t>几个声源在受声点的噪声叠加值，</w:t>
            </w:r>
            <w:r w:rsidRPr="00EC0C5F">
              <w:rPr>
                <w:rFonts w:ascii="Times New Roman" w:hAnsi="Calibri" w:cs="Times New Roman"/>
                <w:sz w:val="26"/>
                <w:szCs w:val="26"/>
              </w:rPr>
              <w:t>dB</w:t>
            </w:r>
            <w:r w:rsidRPr="00EC0C5F">
              <w:rPr>
                <w:rFonts w:ascii="Times New Roman" w:hAnsi="Calibri" w:cs="Times New Roman"/>
                <w:sz w:val="26"/>
                <w:szCs w:val="26"/>
              </w:rPr>
              <w:t>。</w:t>
            </w:r>
          </w:p>
          <w:p w:rsidR="00C8778C" w:rsidRPr="00EC0C5F" w:rsidRDefault="00C8778C" w:rsidP="00C12FF3">
            <w:pPr>
              <w:adjustRightInd w:val="0"/>
              <w:snapToGrid w:val="0"/>
              <w:spacing w:line="480" w:lineRule="exact"/>
              <w:ind w:firstLineChars="200" w:firstLine="520"/>
              <w:rPr>
                <w:rFonts w:ascii="Times New Roman" w:hAnsi="Calibri" w:cs="Times New Roman"/>
                <w:sz w:val="26"/>
                <w:szCs w:val="26"/>
              </w:rPr>
            </w:pPr>
            <w:r w:rsidRPr="00EC0C5F">
              <w:rPr>
                <w:rFonts w:ascii="Times New Roman" w:hAnsi="Calibri" w:cs="Times New Roman"/>
                <w:sz w:val="26"/>
                <w:szCs w:val="26"/>
              </w:rPr>
              <w:t>按照以上计算公式，得出还同噪声贡献值如下表：</w:t>
            </w:r>
          </w:p>
          <w:p w:rsidR="00C8778C" w:rsidRPr="00EC0C5F" w:rsidRDefault="00C8778C" w:rsidP="00C8778C">
            <w:pPr>
              <w:pStyle w:val="2f2"/>
              <w:spacing w:line="240" w:lineRule="auto"/>
              <w:rPr>
                <w:rFonts w:cs="Times New Roman"/>
                <w:sz w:val="21"/>
                <w:szCs w:val="21"/>
              </w:rPr>
            </w:pPr>
            <w:r w:rsidRPr="00EC0C5F">
              <w:rPr>
                <w:rFonts w:cs="Times New Roman" w:hint="eastAsia"/>
                <w:sz w:val="21"/>
                <w:szCs w:val="21"/>
              </w:rPr>
              <w:t>表</w:t>
            </w:r>
            <w:r w:rsidRPr="00EC0C5F">
              <w:rPr>
                <w:rFonts w:cs="Times New Roman" w:hint="eastAsia"/>
                <w:sz w:val="21"/>
                <w:szCs w:val="21"/>
              </w:rPr>
              <w:t>8-4</w:t>
            </w:r>
            <w:r>
              <w:rPr>
                <w:rFonts w:cs="Times New Roman" w:hint="eastAsia"/>
                <w:sz w:val="21"/>
                <w:szCs w:val="21"/>
              </w:rPr>
              <w:t xml:space="preserve">  </w:t>
            </w:r>
            <w:r w:rsidRPr="00EC0C5F">
              <w:rPr>
                <w:rFonts w:cs="Times New Roman" w:hint="eastAsia"/>
                <w:sz w:val="21"/>
                <w:szCs w:val="21"/>
              </w:rPr>
              <w:t>场界场预测值</w:t>
            </w:r>
          </w:p>
          <w:tbl>
            <w:tblPr>
              <w:tblStyle w:val="af2"/>
              <w:tblW w:w="0" w:type="auto"/>
              <w:jc w:val="center"/>
              <w:tblLook w:val="04A0" w:firstRow="1" w:lastRow="0" w:firstColumn="1" w:lastColumn="0" w:noHBand="0" w:noVBand="1"/>
            </w:tblPr>
            <w:tblGrid>
              <w:gridCol w:w="1727"/>
              <w:gridCol w:w="1134"/>
              <w:gridCol w:w="851"/>
              <w:gridCol w:w="1134"/>
              <w:gridCol w:w="1134"/>
              <w:gridCol w:w="992"/>
              <w:gridCol w:w="1101"/>
            </w:tblGrid>
            <w:tr w:rsidR="00C8778C" w:rsidRPr="00E1098A" w:rsidTr="00D26598">
              <w:trPr>
                <w:trHeight w:val="340"/>
                <w:jc w:val="center"/>
              </w:trPr>
              <w:tc>
                <w:tcPr>
                  <w:tcW w:w="1727" w:type="dxa"/>
                  <w:vMerge w:val="restart"/>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声源</w:t>
                  </w:r>
                </w:p>
              </w:tc>
              <w:tc>
                <w:tcPr>
                  <w:tcW w:w="6346" w:type="dxa"/>
                  <w:gridSpan w:val="6"/>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贡献值（</w:t>
                  </w:r>
                  <w:r w:rsidRPr="00E1098A">
                    <w:rPr>
                      <w:rFonts w:ascii="Times New Roman" w:hAnsi="Times New Roman"/>
                      <w:sz w:val="21"/>
                      <w:szCs w:val="21"/>
                    </w:rPr>
                    <w:t>dB</w:t>
                  </w:r>
                  <w:r w:rsidRPr="00E1098A">
                    <w:rPr>
                      <w:rFonts w:ascii="Times New Roman" w:hAnsi="Times New Roman"/>
                      <w:sz w:val="21"/>
                      <w:szCs w:val="21"/>
                    </w:rPr>
                    <w:t>（</w:t>
                  </w:r>
                  <w:r w:rsidRPr="00E1098A">
                    <w:rPr>
                      <w:rFonts w:ascii="Times New Roman" w:hAnsi="Times New Roman"/>
                      <w:sz w:val="21"/>
                      <w:szCs w:val="21"/>
                    </w:rPr>
                    <w:t>A</w:t>
                  </w:r>
                  <w:r w:rsidRPr="00E1098A">
                    <w:rPr>
                      <w:rFonts w:ascii="Times New Roman" w:hAnsi="Times New Roman"/>
                      <w:sz w:val="21"/>
                      <w:szCs w:val="21"/>
                    </w:rPr>
                    <w:t>））</w:t>
                  </w:r>
                </w:p>
              </w:tc>
            </w:tr>
            <w:tr w:rsidR="00C8778C" w:rsidRPr="00E1098A" w:rsidTr="00D26598">
              <w:trPr>
                <w:trHeight w:val="340"/>
                <w:jc w:val="center"/>
              </w:trPr>
              <w:tc>
                <w:tcPr>
                  <w:tcW w:w="1727" w:type="dxa"/>
                  <w:vMerge/>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10m</w:t>
                  </w:r>
                </w:p>
              </w:tc>
              <w:tc>
                <w:tcPr>
                  <w:tcW w:w="85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20m</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30m</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50m</w:t>
                  </w:r>
                </w:p>
              </w:tc>
              <w:tc>
                <w:tcPr>
                  <w:tcW w:w="992"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100m</w:t>
                  </w:r>
                </w:p>
              </w:tc>
              <w:tc>
                <w:tcPr>
                  <w:tcW w:w="110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200m</w:t>
                  </w:r>
                </w:p>
              </w:tc>
            </w:tr>
            <w:tr w:rsidR="00C8778C" w:rsidRPr="00E1098A" w:rsidTr="00D26598">
              <w:trPr>
                <w:trHeight w:val="340"/>
                <w:jc w:val="center"/>
              </w:trPr>
              <w:tc>
                <w:tcPr>
                  <w:tcW w:w="1727"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机坪</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64.1</w:t>
                  </w:r>
                </w:p>
              </w:tc>
              <w:tc>
                <w:tcPr>
                  <w:tcW w:w="85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58.1</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54.5</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46.6</w:t>
                  </w:r>
                </w:p>
              </w:tc>
              <w:tc>
                <w:tcPr>
                  <w:tcW w:w="992"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39.0</w:t>
                  </w:r>
                </w:p>
              </w:tc>
              <w:tc>
                <w:tcPr>
                  <w:tcW w:w="110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31.3</w:t>
                  </w:r>
                </w:p>
              </w:tc>
            </w:tr>
            <w:tr w:rsidR="00C8778C" w:rsidRPr="00E1098A" w:rsidTr="00D26598">
              <w:trPr>
                <w:trHeight w:val="340"/>
                <w:jc w:val="center"/>
              </w:trPr>
              <w:tc>
                <w:tcPr>
                  <w:tcW w:w="1727"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柴油发电机</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59.0</w:t>
                  </w:r>
                </w:p>
              </w:tc>
              <w:tc>
                <w:tcPr>
                  <w:tcW w:w="85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53.0</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49.4</w:t>
                  </w:r>
                </w:p>
              </w:tc>
              <w:tc>
                <w:tcPr>
                  <w:tcW w:w="1134"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41.5</w:t>
                  </w:r>
                </w:p>
              </w:tc>
              <w:tc>
                <w:tcPr>
                  <w:tcW w:w="992"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33.9</w:t>
                  </w:r>
                </w:p>
              </w:tc>
              <w:tc>
                <w:tcPr>
                  <w:tcW w:w="1101" w:type="dxa"/>
                  <w:vAlign w:val="center"/>
                </w:tcPr>
                <w:p w:rsidR="00C8778C" w:rsidRPr="00E1098A" w:rsidRDefault="00C8778C" w:rsidP="00C8778C">
                  <w:pPr>
                    <w:pStyle w:val="0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26.2</w:t>
                  </w:r>
                </w:p>
              </w:tc>
            </w:tr>
          </w:tbl>
          <w:p w:rsidR="00C8778C" w:rsidRPr="00EC0C5F" w:rsidRDefault="00C8778C" w:rsidP="00C12FF3">
            <w:pPr>
              <w:pStyle w:val="00"/>
              <w:spacing w:beforeLines="50" w:before="156"/>
              <w:ind w:firstLineChars="0" w:firstLine="482"/>
              <w:jc w:val="left"/>
              <w:rPr>
                <w:rFonts w:ascii="Times New Roman" w:hAnsi="Times New Roman"/>
                <w:szCs w:val="26"/>
              </w:rPr>
            </w:pPr>
            <w:r w:rsidRPr="00EC0C5F">
              <w:rPr>
                <w:rFonts w:ascii="Times New Roman" w:hAnsi="Times New Roman" w:hint="eastAsia"/>
                <w:szCs w:val="26"/>
              </w:rPr>
              <w:t>从表中结果</w:t>
            </w:r>
            <w:r w:rsidR="00A57CC2">
              <w:rPr>
                <w:rFonts w:ascii="Times New Roman" w:hAnsi="Times New Roman" w:hint="eastAsia"/>
                <w:szCs w:val="26"/>
              </w:rPr>
              <w:t>和图</w:t>
            </w:r>
            <w:r w:rsidR="00A57CC2">
              <w:rPr>
                <w:rFonts w:ascii="Times New Roman" w:hAnsi="Times New Roman" w:hint="eastAsia"/>
                <w:szCs w:val="26"/>
              </w:rPr>
              <w:t>8-1</w:t>
            </w:r>
            <w:r w:rsidRPr="00EC0C5F">
              <w:rPr>
                <w:rFonts w:ascii="Times New Roman" w:hAnsi="Times New Roman" w:hint="eastAsia"/>
                <w:szCs w:val="26"/>
              </w:rPr>
              <w:t>可以看出，离声源</w:t>
            </w:r>
            <w:r w:rsidRPr="00EC0C5F">
              <w:rPr>
                <w:rFonts w:ascii="Times New Roman" w:hAnsi="Times New Roman"/>
                <w:szCs w:val="26"/>
              </w:rPr>
              <w:t>20m</w:t>
            </w:r>
            <w:r w:rsidRPr="00EC0C5F">
              <w:rPr>
                <w:rFonts w:ascii="Times New Roman" w:hAnsi="Times New Roman" w:hint="eastAsia"/>
                <w:szCs w:val="26"/>
              </w:rPr>
              <w:t>可达到《建筑施工场界环境噪声排放标准》</w:t>
            </w:r>
            <w:r w:rsidRPr="00EC0C5F">
              <w:rPr>
                <w:rFonts w:ascii="Times New Roman" w:hAnsi="Times New Roman"/>
                <w:szCs w:val="26"/>
              </w:rPr>
              <w:t>(GB12523-2011)</w:t>
            </w:r>
            <w:r w:rsidRPr="00EC0C5F">
              <w:rPr>
                <w:rFonts w:ascii="Times New Roman" w:hAnsi="Times New Roman" w:hint="eastAsia"/>
                <w:szCs w:val="26"/>
              </w:rPr>
              <w:t>昼间</w:t>
            </w:r>
            <w:r w:rsidRPr="00EC0C5F">
              <w:rPr>
                <w:rFonts w:ascii="Times New Roman" w:hAnsi="Times New Roman"/>
                <w:szCs w:val="26"/>
              </w:rPr>
              <w:t>70dB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）排放标准，这个距离在作业场地（机坪）警界线内，即项目可实现达标排放。</w:t>
            </w:r>
            <w:r w:rsidRPr="00EC0C5F">
              <w:rPr>
                <w:rFonts w:ascii="Times New Roman" w:hAnsi="Times New Roman" w:hint="eastAsia"/>
                <w:szCs w:val="26"/>
              </w:rPr>
              <w:t>50</w:t>
            </w:r>
            <w:r w:rsidRPr="00EC0C5F">
              <w:rPr>
                <w:rFonts w:ascii="Times New Roman" w:hAnsi="Times New Roman"/>
                <w:szCs w:val="26"/>
              </w:rPr>
              <w:t>m</w:t>
            </w:r>
            <w:r w:rsidRPr="00EC0C5F">
              <w:rPr>
                <w:rFonts w:ascii="Times New Roman" w:hAnsi="Times New Roman" w:hint="eastAsia"/>
                <w:szCs w:val="26"/>
              </w:rPr>
              <w:t>可达《</w:t>
            </w:r>
            <w:hyperlink r:id="rId37" w:tgtFrame="_blank" w:history="1">
              <w:r w:rsidRPr="00EC0C5F">
                <w:rPr>
                  <w:rFonts w:ascii="Times New Roman" w:hAnsi="Times New Roman" w:hint="eastAsia"/>
                  <w:szCs w:val="26"/>
                </w:rPr>
                <w:t>声环境质量标准</w:t>
              </w:r>
            </w:hyperlink>
            <w:r w:rsidRPr="00EC0C5F">
              <w:rPr>
                <w:rFonts w:ascii="Times New Roman" w:hAnsi="Times New Roman" w:hint="eastAsia"/>
                <w:szCs w:val="26"/>
              </w:rPr>
              <w:t>》</w:t>
            </w:r>
            <w:r w:rsidRPr="00EC0C5F">
              <w:rPr>
                <w:rFonts w:ascii="Times New Roman" w:hAnsi="Times New Roman"/>
                <w:szCs w:val="26"/>
              </w:rPr>
              <w:t>(GB3096-2008)</w:t>
            </w:r>
            <w:r w:rsidRPr="00EC0C5F">
              <w:rPr>
                <w:rFonts w:ascii="Times New Roman" w:hAnsi="Times New Roman" w:hint="eastAsia"/>
                <w:szCs w:val="26"/>
              </w:rPr>
              <w:t>中</w:t>
            </w:r>
            <w:r w:rsidRPr="00EC0C5F">
              <w:rPr>
                <w:rFonts w:ascii="Times New Roman" w:hAnsi="Times New Roman"/>
                <w:szCs w:val="26"/>
              </w:rPr>
              <w:t>2</w:t>
            </w:r>
            <w:r w:rsidRPr="00EC0C5F">
              <w:rPr>
                <w:rFonts w:ascii="Times New Roman" w:hAnsi="Times New Roman" w:hint="eastAsia"/>
                <w:szCs w:val="26"/>
              </w:rPr>
              <w:t>级标准（昼间</w:t>
            </w:r>
            <w:r w:rsidRPr="00EC0C5F">
              <w:rPr>
                <w:rFonts w:ascii="Times New Roman" w:hAnsi="Times New Roman"/>
                <w:szCs w:val="26"/>
              </w:rPr>
              <w:t>60dB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），夜间</w:t>
            </w:r>
            <w:r w:rsidRPr="00EC0C5F">
              <w:rPr>
                <w:rFonts w:ascii="Times New Roman" w:hAnsi="Times New Roman"/>
                <w:szCs w:val="26"/>
              </w:rPr>
              <w:t>50dB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w:t>
            </w:r>
            <w:r w:rsidRPr="00FB6A77">
              <w:rPr>
                <w:rFonts w:ascii="Times New Roman" w:hAnsi="Times New Roman" w:hint="eastAsia"/>
                <w:szCs w:val="26"/>
              </w:rPr>
              <w:t>200m</w:t>
            </w:r>
            <w:r w:rsidRPr="00FB6A77">
              <w:rPr>
                <w:rFonts w:ascii="Times New Roman" w:hAnsi="Times New Roman" w:hint="eastAsia"/>
                <w:szCs w:val="26"/>
              </w:rPr>
              <w:t>对当地声环境的贡献值已很小。</w:t>
            </w:r>
          </w:p>
          <w:p w:rsidR="00C8778C" w:rsidRPr="00EC0C5F" w:rsidRDefault="00C8778C" w:rsidP="00C8778C">
            <w:pPr>
              <w:pStyle w:val="00"/>
              <w:spacing w:line="240" w:lineRule="auto"/>
              <w:ind w:firstLineChars="0" w:firstLine="0"/>
              <w:jc w:val="center"/>
              <w:rPr>
                <w:rFonts w:ascii="Times New Roman" w:hAnsi="Times New Roman"/>
                <w:szCs w:val="26"/>
              </w:rPr>
            </w:pPr>
            <w:r w:rsidRPr="00EC0C5F">
              <w:rPr>
                <w:rFonts w:ascii="Times New Roman" w:hAnsi="Times New Roman"/>
                <w:noProof/>
                <w:szCs w:val="26"/>
              </w:rPr>
              <w:drawing>
                <wp:inline distT="0" distB="0" distL="0" distR="0" wp14:anchorId="5358E9D9" wp14:editId="150FF9DC">
                  <wp:extent cx="2623930" cy="2605134"/>
                  <wp:effectExtent l="0" t="0" r="5080" b="5080"/>
                  <wp:docPr id="26" name="图片 26" descr="C:\Documents and Settings\Administrator\桌面\4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45.EMF"/>
                          <pic:cNvPicPr>
                            <a:picLocks noChangeAspect="1" noChangeArrowheads="1"/>
                          </pic:cNvPicPr>
                        </pic:nvPicPr>
                        <pic:blipFill rotWithShape="1">
                          <a:blip r:embed="rId38">
                            <a:extLst>
                              <a:ext uri="{28A0092B-C50C-407E-A947-70E740481C1C}">
                                <a14:useLocalDpi xmlns:a14="http://schemas.microsoft.com/office/drawing/2010/main" val="0"/>
                              </a:ext>
                            </a:extLst>
                          </a:blip>
                          <a:srcRect t="11371" r="49126" b="4165"/>
                          <a:stretch/>
                        </pic:blipFill>
                        <pic:spPr bwMode="auto">
                          <a:xfrm>
                            <a:off x="0" y="0"/>
                            <a:ext cx="2624127" cy="2605329"/>
                          </a:xfrm>
                          <a:prstGeom prst="rect">
                            <a:avLst/>
                          </a:prstGeom>
                          <a:noFill/>
                          <a:ln>
                            <a:noFill/>
                          </a:ln>
                          <a:extLst>
                            <a:ext uri="{53640926-AAD7-44D8-BBD7-CCE9431645EC}">
                              <a14:shadowObscured xmlns:a14="http://schemas.microsoft.com/office/drawing/2010/main"/>
                            </a:ext>
                          </a:extLst>
                        </pic:spPr>
                      </pic:pic>
                    </a:graphicData>
                  </a:graphic>
                </wp:inline>
              </w:drawing>
            </w:r>
            <w:r w:rsidRPr="00EC0C5F">
              <w:rPr>
                <w:noProof/>
              </w:rPr>
              <w:drawing>
                <wp:inline distT="0" distB="0" distL="0" distR="0" wp14:anchorId="20F1201A" wp14:editId="5D693B3E">
                  <wp:extent cx="1566407" cy="1887520"/>
                  <wp:effectExtent l="0" t="0" r="0" b="0"/>
                  <wp:docPr id="43" name="图片 43" descr="C:\Documents and Settings\Administrator\桌面\4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45.EMF"/>
                          <pic:cNvPicPr>
                            <a:picLocks noChangeAspect="1" noChangeArrowheads="1"/>
                          </pic:cNvPicPr>
                        </pic:nvPicPr>
                        <pic:blipFill rotWithShape="1">
                          <a:blip r:embed="rId38">
                            <a:extLst>
                              <a:ext uri="{28A0092B-C50C-407E-A947-70E740481C1C}">
                                <a14:useLocalDpi xmlns:a14="http://schemas.microsoft.com/office/drawing/2010/main" val="0"/>
                              </a:ext>
                            </a:extLst>
                          </a:blip>
                          <a:srcRect l="66709" t="29721" r="11217" b="25698"/>
                          <a:stretch/>
                        </pic:blipFill>
                        <pic:spPr bwMode="auto">
                          <a:xfrm>
                            <a:off x="0" y="0"/>
                            <a:ext cx="1568047" cy="1889496"/>
                          </a:xfrm>
                          <a:prstGeom prst="rect">
                            <a:avLst/>
                          </a:prstGeom>
                          <a:noFill/>
                          <a:ln>
                            <a:noFill/>
                          </a:ln>
                          <a:extLst>
                            <a:ext uri="{53640926-AAD7-44D8-BBD7-CCE9431645EC}">
                              <a14:shadowObscured xmlns:a14="http://schemas.microsoft.com/office/drawing/2010/main"/>
                            </a:ext>
                          </a:extLst>
                        </pic:spPr>
                      </pic:pic>
                    </a:graphicData>
                  </a:graphic>
                </wp:inline>
              </w:drawing>
            </w:r>
          </w:p>
          <w:p w:rsidR="00C8778C" w:rsidRPr="00EC0C5F" w:rsidRDefault="00C8778C" w:rsidP="00C8778C">
            <w:pPr>
              <w:pStyle w:val="00"/>
              <w:spacing w:line="240" w:lineRule="auto"/>
              <w:ind w:firstLineChars="0" w:firstLine="198"/>
              <w:jc w:val="center"/>
              <w:rPr>
                <w:rFonts w:ascii="Times New Roman" w:hAnsi="Times New Roman"/>
                <w:sz w:val="21"/>
                <w:szCs w:val="21"/>
              </w:rPr>
            </w:pPr>
            <w:r w:rsidRPr="00EC0C5F">
              <w:rPr>
                <w:rFonts w:ascii="Times New Roman" w:hAnsi="Times New Roman"/>
                <w:sz w:val="21"/>
                <w:szCs w:val="21"/>
              </w:rPr>
              <w:t>图</w:t>
            </w:r>
            <w:r w:rsidRPr="00EC0C5F">
              <w:rPr>
                <w:rFonts w:ascii="Times New Roman" w:hAnsi="Times New Roman"/>
                <w:sz w:val="21"/>
                <w:szCs w:val="21"/>
              </w:rPr>
              <w:t>8-1</w:t>
            </w:r>
            <w:r w:rsidR="00A57CC2">
              <w:rPr>
                <w:rFonts w:ascii="Times New Roman" w:hAnsi="Times New Roman" w:hint="eastAsia"/>
                <w:sz w:val="21"/>
                <w:szCs w:val="21"/>
              </w:rPr>
              <w:t xml:space="preserve">    </w:t>
            </w:r>
            <w:r w:rsidRPr="00EC0C5F">
              <w:rPr>
                <w:rFonts w:ascii="Times New Roman" w:hAnsi="Times New Roman"/>
                <w:sz w:val="21"/>
                <w:szCs w:val="21"/>
              </w:rPr>
              <w:t>机坪声预测等值线图</w:t>
            </w:r>
          </w:p>
          <w:p w:rsidR="00C8778C" w:rsidRDefault="00C8778C" w:rsidP="00C12FF3">
            <w:pPr>
              <w:pStyle w:val="00"/>
              <w:ind w:firstLine="520"/>
              <w:jc w:val="left"/>
              <w:rPr>
                <w:rFonts w:ascii="Times New Roman" w:hAnsi="Times New Roman"/>
                <w:szCs w:val="26"/>
              </w:rPr>
            </w:pPr>
            <w:r w:rsidRPr="00EC0C5F">
              <w:rPr>
                <w:rFonts w:ascii="Times New Roman" w:hAnsi="Times New Roman" w:hint="eastAsia"/>
                <w:szCs w:val="26"/>
              </w:rPr>
              <w:lastRenderedPageBreak/>
              <w:t>机坪周围</w:t>
            </w:r>
            <w:r w:rsidRPr="00EC0C5F">
              <w:rPr>
                <w:rFonts w:ascii="Times New Roman" w:hAnsi="Times New Roman" w:hint="eastAsia"/>
                <w:szCs w:val="26"/>
              </w:rPr>
              <w:t>200m</w:t>
            </w:r>
            <w:r w:rsidRPr="00EC0C5F">
              <w:rPr>
                <w:rFonts w:ascii="Times New Roman" w:hAnsi="Times New Roman" w:hint="eastAsia"/>
                <w:szCs w:val="26"/>
              </w:rPr>
              <w:t>范围内无人居住，不会对当地居民产生声环境影响。经距离衰减后，项目对当地声环境影响较小。</w:t>
            </w:r>
          </w:p>
          <w:p w:rsidR="00C8778C" w:rsidRPr="00611C9A" w:rsidRDefault="00C8778C" w:rsidP="00C8778C">
            <w:pPr>
              <w:pStyle w:val="00"/>
              <w:ind w:firstLine="522"/>
              <w:jc w:val="left"/>
              <w:rPr>
                <w:rFonts w:ascii="Times New Roman" w:hAnsi="Times New Roman"/>
                <w:b/>
                <w:szCs w:val="26"/>
              </w:rPr>
            </w:pPr>
            <w:r w:rsidRPr="00611C9A">
              <w:rPr>
                <w:rFonts w:ascii="Times New Roman" w:hAnsi="Times New Roman" w:hint="eastAsia"/>
                <w:b/>
                <w:szCs w:val="26"/>
              </w:rPr>
              <w:t>本次评价提出以下噪声污染防治措施：</w:t>
            </w:r>
          </w:p>
          <w:p w:rsidR="00C8778C" w:rsidRPr="00611C9A"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①从声源上控制：要求施工单位使用的主要机械设备为低噪声机械设备。同时在施工过程中施工单位应设专人对设备进行定期保养和维护，并负责对现场工作人员进行培训，严格按操作规范使用各类机械。</w:t>
            </w:r>
          </w:p>
          <w:p w:rsidR="00C8778C" w:rsidRPr="00611C9A"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②采用距离防护措施：在不影响施工情况下，噪声设备尽量不集中安排，并移至距离居民等敏感点较远处，对固定的机械设备尽量入棚操作。</w:t>
            </w:r>
            <w:r w:rsidRPr="00611C9A">
              <w:rPr>
                <w:rFonts w:ascii="Times New Roman" w:hAnsi="Times New Roman" w:hint="eastAsia"/>
                <w:szCs w:val="26"/>
              </w:rPr>
              <w:t xml:space="preserve"> </w:t>
            </w:r>
          </w:p>
          <w:p w:rsidR="00C8778C" w:rsidRPr="00611C9A"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③利用项目区域内的现有道路运输施工物资，应合理安排施工物料的运输时间。施工车辆应尽量远离敏感点，在途经居民点路段时，应减速慢行、禁止鸣笛。</w:t>
            </w:r>
          </w:p>
          <w:p w:rsidR="00C8778C" w:rsidRPr="00611C9A"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④合理安排施工时间，文明施工，尽量避免高噪声设备同时运行，避免因施工噪声产生纠纷。</w:t>
            </w:r>
          </w:p>
          <w:p w:rsidR="00C8778C"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⑤与施工场地周围单位、居民建立良好的关系，及时让他们了解施工进度及采取的降噪措施，并取得大家的共同理解。</w:t>
            </w:r>
          </w:p>
          <w:p w:rsidR="00C8778C" w:rsidRDefault="00C8778C" w:rsidP="00C12FF3">
            <w:pPr>
              <w:pStyle w:val="00"/>
              <w:ind w:firstLine="520"/>
              <w:jc w:val="left"/>
              <w:rPr>
                <w:rFonts w:ascii="Times New Roman" w:hAnsi="Times New Roman"/>
                <w:szCs w:val="26"/>
              </w:rPr>
            </w:pPr>
            <w:r w:rsidRPr="00611C9A">
              <w:rPr>
                <w:rFonts w:ascii="Times New Roman" w:hAnsi="Times New Roman" w:hint="eastAsia"/>
                <w:szCs w:val="26"/>
              </w:rPr>
              <w:t>本项目施工噪声环境影响是短暂可恢复的，随着施工结束其对环境影响也将随之消失。在采取上述噪声污染防治措施前提下，在实际运行过程中，由于距离衰减、空气吸收等作用，本项目探矿期间噪声对周围环境影响较小。</w:t>
            </w:r>
          </w:p>
          <w:p w:rsidR="00C8778C" w:rsidRPr="00EC0C5F"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4</w:t>
            </w:r>
            <w:r w:rsidRPr="00EC0C5F">
              <w:rPr>
                <w:rFonts w:ascii="Times New Roman" w:hAnsi="Times New Roman" w:hint="eastAsia"/>
                <w:b/>
              </w:rPr>
              <w:t>土壤环境影响分析</w:t>
            </w:r>
          </w:p>
          <w:p w:rsidR="00C8778C" w:rsidRPr="00702FB7" w:rsidRDefault="00C8778C" w:rsidP="00C12FF3">
            <w:pPr>
              <w:pStyle w:val="00"/>
              <w:ind w:firstLine="520"/>
              <w:jc w:val="left"/>
              <w:rPr>
                <w:rFonts w:ascii="Times New Roman"/>
                <w:szCs w:val="26"/>
              </w:rPr>
            </w:pPr>
            <w:r w:rsidRPr="00702FB7">
              <w:rPr>
                <w:rFonts w:ascii="Times New Roman" w:hint="eastAsia"/>
                <w:szCs w:val="26"/>
              </w:rPr>
              <w:t>根据《环境影响评价技术导则</w:t>
            </w:r>
            <w:r w:rsidRPr="00702FB7">
              <w:rPr>
                <w:rFonts w:ascii="Times New Roman" w:hint="eastAsia"/>
                <w:szCs w:val="26"/>
              </w:rPr>
              <w:t xml:space="preserve"> </w:t>
            </w:r>
            <w:r w:rsidRPr="00702FB7">
              <w:rPr>
                <w:rFonts w:ascii="Times New Roman" w:hint="eastAsia"/>
                <w:szCs w:val="26"/>
              </w:rPr>
              <w:t>土壤环境（试行）》（</w:t>
            </w:r>
            <w:r w:rsidRPr="00702FB7">
              <w:rPr>
                <w:rFonts w:ascii="Times New Roman" w:hint="eastAsia"/>
                <w:szCs w:val="26"/>
              </w:rPr>
              <w:t>HJ 964-2018</w:t>
            </w:r>
            <w:r w:rsidRPr="00702FB7">
              <w:rPr>
                <w:rFonts w:ascii="Times New Roman" w:hint="eastAsia"/>
                <w:szCs w:val="26"/>
              </w:rPr>
              <w:t>）附录</w:t>
            </w:r>
            <w:r w:rsidRPr="00702FB7">
              <w:rPr>
                <w:rFonts w:ascii="Times New Roman" w:hint="eastAsia"/>
                <w:szCs w:val="26"/>
              </w:rPr>
              <w:t xml:space="preserve"> A</w:t>
            </w:r>
            <w:r w:rsidRPr="00702FB7">
              <w:rPr>
                <w:rFonts w:ascii="Times New Roman" w:hint="eastAsia"/>
                <w:szCs w:val="26"/>
              </w:rPr>
              <w:t>，项目为</w:t>
            </w:r>
            <w:r w:rsidR="00AB669A">
              <w:rPr>
                <w:rFonts w:ascii="Times New Roman" w:hint="eastAsia"/>
                <w:szCs w:val="26"/>
              </w:rPr>
              <w:t>铀</w:t>
            </w:r>
            <w:r w:rsidRPr="00702FB7">
              <w:rPr>
                <w:rFonts w:ascii="Times New Roman" w:hint="eastAsia"/>
                <w:szCs w:val="26"/>
              </w:rPr>
              <w:t>矿资源勘查项目，行业类别为其他行业（固体矿产地质勘查），项目类别为</w:t>
            </w:r>
            <w:r w:rsidRPr="00703150">
              <w:rPr>
                <w:rFonts w:ascii="Times New Roman" w:hAnsi="Times New Roman"/>
                <w:szCs w:val="26"/>
              </w:rPr>
              <w:t>Ⅳ</w:t>
            </w:r>
            <w:r w:rsidRPr="00702FB7">
              <w:rPr>
                <w:rFonts w:ascii="Times New Roman" w:hint="eastAsia"/>
                <w:szCs w:val="26"/>
              </w:rPr>
              <w:t>类。</w:t>
            </w:r>
          </w:p>
          <w:p w:rsidR="00C8778C" w:rsidRPr="00EC0C5F" w:rsidRDefault="00C8778C" w:rsidP="00C12FF3">
            <w:pPr>
              <w:pStyle w:val="00"/>
              <w:ind w:firstLineChars="0" w:firstLine="482"/>
              <w:jc w:val="left"/>
              <w:rPr>
                <w:rFonts w:ascii="Times New Roman"/>
                <w:szCs w:val="26"/>
              </w:rPr>
            </w:pPr>
            <w:r w:rsidRPr="00702FB7">
              <w:rPr>
                <w:rFonts w:ascii="Times New Roman" w:hint="eastAsia"/>
                <w:szCs w:val="26"/>
              </w:rPr>
              <w:t>根据《环境影响评价技术导则</w:t>
            </w:r>
            <w:r w:rsidRPr="00702FB7">
              <w:rPr>
                <w:rFonts w:ascii="Times New Roman" w:hint="eastAsia"/>
                <w:szCs w:val="26"/>
              </w:rPr>
              <w:t xml:space="preserve"> </w:t>
            </w:r>
            <w:r w:rsidRPr="00702FB7">
              <w:rPr>
                <w:rFonts w:ascii="Times New Roman" w:hint="eastAsia"/>
                <w:szCs w:val="26"/>
              </w:rPr>
              <w:t>土壤环境（试行）》（</w:t>
            </w:r>
            <w:r w:rsidRPr="00702FB7">
              <w:rPr>
                <w:rFonts w:ascii="Times New Roman" w:hint="eastAsia"/>
                <w:szCs w:val="26"/>
              </w:rPr>
              <w:t>HJ 964-2018</w:t>
            </w:r>
            <w:r w:rsidRPr="00702FB7">
              <w:rPr>
                <w:rFonts w:ascii="Times New Roman" w:hint="eastAsia"/>
                <w:szCs w:val="26"/>
              </w:rPr>
              <w:t>）评价等级划分依据，本项目评价等级为“</w:t>
            </w:r>
            <w:r w:rsidRPr="00702FB7">
              <w:rPr>
                <w:rFonts w:ascii="Times New Roman" w:hint="eastAsia"/>
                <w:szCs w:val="26"/>
              </w:rPr>
              <w:t>-</w:t>
            </w:r>
            <w:r w:rsidRPr="00702FB7">
              <w:rPr>
                <w:rFonts w:ascii="Times New Roman" w:hint="eastAsia"/>
                <w:szCs w:val="26"/>
              </w:rPr>
              <w:t>”，无需开展土壤环境影响评价。</w:t>
            </w:r>
          </w:p>
          <w:p w:rsidR="00C8778C" w:rsidRPr="00EC0C5F"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sidR="00177761">
              <w:rPr>
                <w:rFonts w:ascii="Times New Roman" w:hAnsi="Times New Roman" w:hint="eastAsia"/>
                <w:b/>
              </w:rPr>
              <w:t>5</w:t>
            </w:r>
            <w:r w:rsidRPr="00EC0C5F">
              <w:rPr>
                <w:rFonts w:ascii="Times New Roman" w:hAnsi="Times New Roman" w:hint="eastAsia"/>
                <w:b/>
              </w:rPr>
              <w:t>固体废物环境影响分析</w:t>
            </w:r>
          </w:p>
          <w:p w:rsidR="00C8778C" w:rsidRDefault="00C8778C" w:rsidP="00A57CC2">
            <w:pPr>
              <w:pStyle w:val="Default"/>
              <w:spacing w:line="480" w:lineRule="exact"/>
              <w:ind w:firstLineChars="200" w:firstLine="520"/>
              <w:rPr>
                <w:rFonts w:ascii="Times New Roman" w:cs="Times New Roman"/>
                <w:color w:val="auto"/>
                <w:sz w:val="26"/>
                <w:szCs w:val="26"/>
              </w:rPr>
            </w:pPr>
            <w:r w:rsidRPr="00AF55B4">
              <w:rPr>
                <w:rFonts w:ascii="Times New Roman" w:cs="Times New Roman" w:hint="eastAsia"/>
                <w:color w:val="auto"/>
                <w:sz w:val="26"/>
                <w:szCs w:val="26"/>
              </w:rPr>
              <w:t>本项目固体废物主要为钻井泥浆、非矿段废弃岩</w:t>
            </w:r>
            <w:r w:rsidR="008E114C">
              <w:rPr>
                <w:rFonts w:ascii="Times New Roman" w:cs="Times New Roman" w:hint="eastAsia"/>
                <w:color w:val="auto"/>
                <w:sz w:val="26"/>
                <w:szCs w:val="26"/>
              </w:rPr>
              <w:t>心</w:t>
            </w:r>
            <w:r w:rsidRPr="00AF55B4">
              <w:rPr>
                <w:rFonts w:ascii="Times New Roman" w:cs="Times New Roman" w:hint="eastAsia"/>
                <w:color w:val="auto"/>
                <w:sz w:val="26"/>
                <w:szCs w:val="26"/>
              </w:rPr>
              <w:t>、施工人员生活垃圾以及废机油。</w:t>
            </w:r>
          </w:p>
          <w:p w:rsidR="00C8778C" w:rsidRPr="00AF55B4" w:rsidRDefault="00C8778C" w:rsidP="00C8778C">
            <w:pPr>
              <w:pStyle w:val="Default"/>
              <w:spacing w:line="480" w:lineRule="exact"/>
              <w:ind w:firstLineChars="200" w:firstLine="522"/>
              <w:rPr>
                <w:rFonts w:ascii="Times New Roman" w:cs="Times New Roman"/>
                <w:b/>
                <w:color w:val="auto"/>
                <w:sz w:val="26"/>
                <w:szCs w:val="26"/>
              </w:rPr>
            </w:pPr>
            <w:r w:rsidRPr="00AF55B4">
              <w:rPr>
                <w:rFonts w:ascii="Times New Roman" w:cs="Times New Roman" w:hint="eastAsia"/>
                <w:b/>
                <w:color w:val="auto"/>
                <w:sz w:val="26"/>
                <w:szCs w:val="26"/>
              </w:rPr>
              <w:t>8</w:t>
            </w:r>
            <w:r w:rsidRPr="00AF55B4">
              <w:rPr>
                <w:rFonts w:ascii="Times New Roman" w:cs="Times New Roman"/>
                <w:b/>
                <w:color w:val="auto"/>
                <w:sz w:val="26"/>
                <w:szCs w:val="26"/>
              </w:rPr>
              <w:t>.</w:t>
            </w:r>
            <w:r w:rsidR="00177761">
              <w:rPr>
                <w:rFonts w:ascii="Times New Roman" w:cs="Times New Roman" w:hint="eastAsia"/>
                <w:b/>
                <w:color w:val="auto"/>
                <w:sz w:val="26"/>
                <w:szCs w:val="26"/>
              </w:rPr>
              <w:t>5</w:t>
            </w:r>
            <w:r w:rsidRPr="00AF55B4">
              <w:rPr>
                <w:rFonts w:ascii="Times New Roman" w:cs="Times New Roman"/>
                <w:b/>
                <w:color w:val="auto"/>
                <w:sz w:val="26"/>
                <w:szCs w:val="26"/>
              </w:rPr>
              <w:t>.1</w:t>
            </w:r>
            <w:r w:rsidRPr="00AF55B4">
              <w:rPr>
                <w:rFonts w:ascii="Times New Roman" w:cs="Times New Roman" w:hint="eastAsia"/>
                <w:b/>
                <w:color w:val="auto"/>
                <w:sz w:val="26"/>
                <w:szCs w:val="26"/>
              </w:rPr>
              <w:t>钻井泥浆</w:t>
            </w:r>
          </w:p>
          <w:p w:rsidR="00C8778C" w:rsidRPr="00EC0C5F" w:rsidRDefault="00C8778C" w:rsidP="006D1E38">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lastRenderedPageBreak/>
              <w:t>根据本项目钻探工程量，估算本项目平均单个钻孔产生钻井泥浆量约为</w:t>
            </w:r>
            <w:r w:rsidRPr="00EC0C5F">
              <w:rPr>
                <w:rFonts w:ascii="Times New Roman" w:cs="Times New Roman" w:hint="eastAsia"/>
                <w:color w:val="auto"/>
                <w:sz w:val="26"/>
                <w:szCs w:val="26"/>
              </w:rPr>
              <w:t>1.8m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，本项目所有钻孔产生的钻井泥浆总量约为</w:t>
            </w:r>
            <w:r w:rsidRPr="00EC0C5F">
              <w:rPr>
                <w:rFonts w:ascii="Times New Roman" w:cs="Times New Roman" w:hint="eastAsia"/>
                <w:color w:val="auto"/>
                <w:sz w:val="26"/>
                <w:szCs w:val="26"/>
              </w:rPr>
              <w:t>180m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p>
          <w:p w:rsidR="00C8778C" w:rsidRPr="00EC0C5F" w:rsidRDefault="00C8778C" w:rsidP="006D1E38">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钻孔机台均设置有沉淀池、泥浆循环池及泥浆池，各池体及坑体均做</w:t>
            </w:r>
            <w:r w:rsidRPr="00EC0C5F">
              <w:rPr>
                <w:rFonts w:ascii="Times New Roman" w:cs="Times New Roman" w:hint="eastAsia"/>
                <w:color w:val="auto"/>
                <w:sz w:val="26"/>
                <w:szCs w:val="26"/>
              </w:rPr>
              <w:t>HDPE</w:t>
            </w:r>
            <w:r w:rsidRPr="00EC0C5F">
              <w:rPr>
                <w:rFonts w:ascii="Times New Roman" w:cs="Times New Roman" w:hint="eastAsia"/>
                <w:color w:val="auto"/>
                <w:sz w:val="26"/>
                <w:szCs w:val="26"/>
              </w:rPr>
              <w:t>膜防渗、防溢处理，泥浆从钻孔涌出通过泥浆循环槽进入沉淀池中的除砂机，将含岩屑量少的泥浆分选出来排入泥浆循环池回用于钻探，含岩屑量较多的泥浆经振动脱水后岩屑排入泥浆池，泥浆池最终覆土掩埋恢复植被。</w:t>
            </w:r>
          </w:p>
          <w:p w:rsidR="00C8778C" w:rsidRPr="00EC0C5F" w:rsidRDefault="00C8778C" w:rsidP="006D1E38">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以见矿孔为例，计算</w:t>
            </w:r>
            <w:r>
              <w:rPr>
                <w:rFonts w:ascii="Times New Roman" w:cs="Times New Roman" w:hint="eastAsia"/>
                <w:color w:val="auto"/>
                <w:sz w:val="26"/>
                <w:szCs w:val="26"/>
              </w:rPr>
              <w:t>得出</w:t>
            </w:r>
            <w:r w:rsidRPr="00EC0C5F">
              <w:rPr>
                <w:rFonts w:ascii="Times New Roman" w:cs="Times New Roman" w:hint="eastAsia"/>
                <w:color w:val="auto"/>
                <w:sz w:val="26"/>
                <w:szCs w:val="26"/>
              </w:rPr>
              <w:t>钻井泥浆中</w:t>
            </w:r>
            <w:r w:rsidRPr="00EC0C5F">
              <w:rPr>
                <w:rFonts w:ascii="Times New Roman" w:cs="Times New Roman" w:hint="eastAsia"/>
                <w:color w:val="auto"/>
                <w:sz w:val="26"/>
                <w:szCs w:val="26"/>
              </w:rPr>
              <w:t>U</w:t>
            </w:r>
            <w:r w:rsidRPr="001D2808">
              <w:rPr>
                <w:rFonts w:ascii="Times New Roman" w:cs="Times New Roman" w:hint="eastAsia"/>
                <w:color w:val="auto"/>
                <w:sz w:val="26"/>
                <w:szCs w:val="26"/>
                <w:vertAlign w:val="subscript"/>
              </w:rPr>
              <w:t>天然</w:t>
            </w:r>
            <w:r w:rsidRPr="00EC0C5F">
              <w:rPr>
                <w:rFonts w:ascii="Times New Roman" w:cs="Times New Roman" w:hint="eastAsia"/>
                <w:color w:val="auto"/>
                <w:sz w:val="26"/>
                <w:szCs w:val="26"/>
              </w:rPr>
              <w:t>含量为</w:t>
            </w:r>
            <w:r w:rsidRPr="00EC0C5F">
              <w:rPr>
                <w:rFonts w:ascii="Times New Roman" w:cs="Times New Roman" w:hint="eastAsia"/>
                <w:color w:val="auto"/>
                <w:sz w:val="26"/>
                <w:szCs w:val="26"/>
              </w:rPr>
              <w:t>0.033Bq/g</w:t>
            </w:r>
            <w:r w:rsidRPr="00EC0C5F">
              <w:rPr>
                <w:rFonts w:ascii="Times New Roman" w:cs="Times New Roman" w:hint="eastAsia"/>
                <w:color w:val="auto"/>
                <w:sz w:val="26"/>
                <w:szCs w:val="26"/>
              </w:rPr>
              <w:t>。根据《可免于辐射防护监管的物料中放射性核素活度浓度》（</w:t>
            </w:r>
            <w:r w:rsidRPr="00EC0C5F">
              <w:rPr>
                <w:rFonts w:ascii="Times New Roman" w:cs="Times New Roman" w:hint="eastAsia"/>
                <w:color w:val="auto"/>
                <w:sz w:val="26"/>
                <w:szCs w:val="26"/>
              </w:rPr>
              <w:t>GB27742-2011</w:t>
            </w:r>
            <w:r w:rsidRPr="00EC0C5F">
              <w:rPr>
                <w:rFonts w:ascii="Times New Roman" w:cs="Times New Roman" w:hint="eastAsia"/>
                <w:color w:val="auto"/>
                <w:sz w:val="26"/>
                <w:szCs w:val="26"/>
              </w:rPr>
              <w:t>）标准中规定，天然放射性核素免管浓度限值为</w:t>
            </w:r>
            <w:r w:rsidRPr="00EC0C5F">
              <w:rPr>
                <w:rFonts w:ascii="Times New Roman" w:cs="Times New Roman" w:hint="eastAsia"/>
                <w:color w:val="auto"/>
                <w:sz w:val="26"/>
                <w:szCs w:val="26"/>
              </w:rPr>
              <w:t>1Bq/g</w:t>
            </w:r>
            <w:r w:rsidRPr="00EC0C5F">
              <w:rPr>
                <w:rFonts w:ascii="Times New Roman" w:cs="Times New Roman" w:hint="eastAsia"/>
                <w:color w:val="auto"/>
                <w:sz w:val="26"/>
                <w:szCs w:val="26"/>
              </w:rPr>
              <w:t>。因此，本项目钻井泥浆放射性水平处于豁免水平，可作一般固体废物处理处置。</w:t>
            </w:r>
          </w:p>
          <w:p w:rsidR="00C8778C" w:rsidRPr="00EC0C5F" w:rsidRDefault="00C8778C" w:rsidP="00ED1D12">
            <w:pPr>
              <w:pStyle w:val="Default"/>
              <w:autoSpaceDE/>
              <w:autoSpaceDN/>
              <w:adjustRightInd/>
              <w:spacing w:line="480" w:lineRule="exact"/>
              <w:ind w:firstLine="482"/>
              <w:jc w:val="both"/>
              <w:rPr>
                <w:rFonts w:ascii="Times New Roman" w:cs="Times New Roman"/>
                <w:color w:val="auto"/>
                <w:sz w:val="26"/>
                <w:szCs w:val="26"/>
              </w:rPr>
            </w:pPr>
            <w:r w:rsidRPr="00EC0C5F">
              <w:rPr>
                <w:rFonts w:ascii="Times New Roman" w:cs="Times New Roman" w:hint="eastAsia"/>
                <w:color w:val="auto"/>
                <w:sz w:val="26"/>
                <w:szCs w:val="26"/>
              </w:rPr>
              <w:t>根据《</w:t>
            </w:r>
            <w:r w:rsidR="00D26598" w:rsidRPr="00FB6A77">
              <w:rPr>
                <w:rFonts w:ascii="Times New Roman" w:cs="Times New Roman"/>
                <w:sz w:val="26"/>
                <w:szCs w:val="26"/>
              </w:rPr>
              <w:t>希望矿床环境监测报告</w:t>
            </w:r>
            <w:r w:rsidRPr="00EC0C5F">
              <w:rPr>
                <w:rFonts w:ascii="Times New Roman" w:cs="Times New Roman" w:hint="eastAsia"/>
                <w:color w:val="auto"/>
                <w:sz w:val="26"/>
                <w:szCs w:val="26"/>
              </w:rPr>
              <w:t>》对工作区周围村庄土壤环境监测土壤中</w:t>
            </w:r>
            <w:r w:rsidRPr="00EC0C5F">
              <w:rPr>
                <w:rFonts w:ascii="Times New Roman" w:cs="Times New Roman" w:hint="eastAsia"/>
                <w:color w:val="auto"/>
                <w:sz w:val="26"/>
                <w:szCs w:val="26"/>
              </w:rPr>
              <w:t>U</w:t>
            </w:r>
            <w:r w:rsidRPr="00EC0C5F">
              <w:rPr>
                <w:rFonts w:ascii="Times New Roman" w:cs="Times New Roman" w:hint="eastAsia"/>
                <w:color w:val="auto"/>
                <w:sz w:val="26"/>
                <w:szCs w:val="26"/>
                <w:vertAlign w:val="subscript"/>
              </w:rPr>
              <w:t>天然</w:t>
            </w:r>
            <w:r w:rsidRPr="00EC0C5F">
              <w:rPr>
                <w:rFonts w:ascii="Times New Roman" w:cs="Times New Roman" w:hint="eastAsia"/>
                <w:color w:val="auto"/>
                <w:sz w:val="26"/>
                <w:szCs w:val="26"/>
              </w:rPr>
              <w:t>浓度范围为</w:t>
            </w:r>
            <w:r w:rsidRPr="00EC0C5F">
              <w:rPr>
                <w:rFonts w:ascii="Times New Roman" w:cs="Times New Roman" w:hint="eastAsia"/>
                <w:color w:val="auto"/>
                <w:sz w:val="26"/>
                <w:szCs w:val="26"/>
              </w:rPr>
              <w:t>8.1</w:t>
            </w:r>
            <w:r w:rsidRPr="00EC0C5F">
              <w:rPr>
                <w:rFonts w:ascii="Times New Roman" w:cs="Times New Roman"/>
                <w:color w:val="auto"/>
                <w:sz w:val="26"/>
                <w:szCs w:val="26"/>
              </w:rPr>
              <w:t>～</w:t>
            </w:r>
            <w:r w:rsidRPr="00EC0C5F">
              <w:rPr>
                <w:rFonts w:ascii="Times New Roman" w:cs="Times New Roman" w:hint="eastAsia"/>
                <w:color w:val="auto"/>
                <w:sz w:val="26"/>
                <w:szCs w:val="26"/>
              </w:rPr>
              <w:t>36.1mg/kg</w:t>
            </w:r>
            <w:r w:rsidRPr="00EC0C5F">
              <w:rPr>
                <w:rFonts w:ascii="Times New Roman" w:cs="Times New Roman" w:hint="eastAsia"/>
                <w:color w:val="auto"/>
                <w:sz w:val="26"/>
                <w:szCs w:val="26"/>
              </w:rPr>
              <w:t>，均值为</w:t>
            </w:r>
            <w:r w:rsidRPr="00EC0C5F">
              <w:rPr>
                <w:rFonts w:ascii="Times New Roman" w:cs="Times New Roman" w:hint="eastAsia"/>
                <w:color w:val="auto"/>
                <w:sz w:val="26"/>
                <w:szCs w:val="26"/>
              </w:rPr>
              <w:t>11.6mg/kg</w:t>
            </w:r>
            <w:r w:rsidRPr="00EC0C5F">
              <w:rPr>
                <w:rFonts w:ascii="Times New Roman" w:cs="Times New Roman" w:hint="eastAsia"/>
                <w:color w:val="auto"/>
                <w:sz w:val="26"/>
                <w:szCs w:val="26"/>
              </w:rPr>
              <w:t>；</w:t>
            </w:r>
            <w:r w:rsidRPr="00EC0C5F">
              <w:rPr>
                <w:rFonts w:ascii="Times New Roman" w:cs="Times New Roman" w:hint="eastAsia"/>
                <w:color w:val="auto"/>
                <w:sz w:val="26"/>
                <w:szCs w:val="26"/>
                <w:vertAlign w:val="superscript"/>
              </w:rPr>
              <w:t>226</w:t>
            </w:r>
            <w:r w:rsidRPr="00EC0C5F">
              <w:rPr>
                <w:rFonts w:ascii="Times New Roman" w:cs="Times New Roman" w:hint="eastAsia"/>
                <w:color w:val="auto"/>
                <w:sz w:val="26"/>
                <w:szCs w:val="26"/>
              </w:rPr>
              <w:t>Ra</w:t>
            </w:r>
            <w:r w:rsidRPr="00EC0C5F">
              <w:rPr>
                <w:rFonts w:ascii="Times New Roman" w:cs="Times New Roman" w:hint="eastAsia"/>
                <w:color w:val="auto"/>
                <w:sz w:val="26"/>
                <w:szCs w:val="26"/>
              </w:rPr>
              <w:t>浓度范围为</w:t>
            </w:r>
            <w:r w:rsidRPr="00EC0C5F">
              <w:rPr>
                <w:rFonts w:ascii="Times New Roman" w:cs="Times New Roman" w:hint="eastAsia"/>
                <w:color w:val="auto"/>
                <w:sz w:val="26"/>
                <w:szCs w:val="26"/>
              </w:rPr>
              <w:t>74</w:t>
            </w:r>
            <w:r w:rsidRPr="00EC0C5F">
              <w:rPr>
                <w:rFonts w:ascii="Times New Roman" w:cs="Times New Roman"/>
                <w:color w:val="auto"/>
                <w:sz w:val="26"/>
                <w:szCs w:val="26"/>
              </w:rPr>
              <w:t>～</w:t>
            </w:r>
            <w:r w:rsidRPr="00EC0C5F">
              <w:rPr>
                <w:rFonts w:ascii="Times New Roman" w:cs="Times New Roman" w:hint="eastAsia"/>
                <w:color w:val="auto"/>
                <w:sz w:val="26"/>
                <w:szCs w:val="26"/>
              </w:rPr>
              <w:t>320Bq/kg</w:t>
            </w:r>
            <w:r w:rsidRPr="00EC0C5F">
              <w:rPr>
                <w:rFonts w:ascii="Times New Roman" w:cs="Times New Roman" w:hint="eastAsia"/>
                <w:color w:val="auto"/>
                <w:sz w:val="26"/>
                <w:szCs w:val="26"/>
              </w:rPr>
              <w:t>，均值为</w:t>
            </w:r>
            <w:r w:rsidRPr="00EC0C5F">
              <w:rPr>
                <w:rFonts w:ascii="Times New Roman" w:cs="Times New Roman" w:hint="eastAsia"/>
                <w:color w:val="auto"/>
                <w:sz w:val="26"/>
                <w:szCs w:val="26"/>
              </w:rPr>
              <w:t>161.25Bq/kg</w:t>
            </w:r>
            <w:r w:rsidRPr="00EC0C5F">
              <w:rPr>
                <w:rFonts w:ascii="Times New Roman" w:cs="Times New Roman" w:hint="eastAsia"/>
                <w:color w:val="auto"/>
                <w:sz w:val="26"/>
                <w:szCs w:val="26"/>
              </w:rPr>
              <w:t>。钻井泥浆放射性水平（</w:t>
            </w:r>
            <w:r w:rsidRPr="00EC0C5F">
              <w:rPr>
                <w:rFonts w:ascii="Times New Roman" w:cs="Times New Roman"/>
                <w:color w:val="auto"/>
                <w:sz w:val="26"/>
                <w:szCs w:val="26"/>
              </w:rPr>
              <w:t>33Bq/kg</w:t>
            </w:r>
            <w:r w:rsidRPr="00EC0C5F">
              <w:rPr>
                <w:rFonts w:ascii="Times New Roman" w:cs="Times New Roman" w:hint="eastAsia"/>
                <w:color w:val="auto"/>
                <w:sz w:val="26"/>
                <w:szCs w:val="26"/>
              </w:rPr>
              <w:t>）在本区域土壤环境水平范围内，经覆土填埋恢复植被后，基本不会对周边环境产生影响。</w:t>
            </w:r>
          </w:p>
          <w:p w:rsidR="00C8778C" w:rsidRPr="00AF55B4" w:rsidRDefault="00C8778C" w:rsidP="00C8778C">
            <w:pPr>
              <w:pStyle w:val="Default"/>
              <w:autoSpaceDE/>
              <w:autoSpaceDN/>
              <w:adjustRightInd/>
              <w:spacing w:line="480" w:lineRule="exact"/>
              <w:ind w:firstLine="482"/>
              <w:rPr>
                <w:rFonts w:ascii="Times New Roman" w:cs="Times New Roman"/>
                <w:b/>
                <w:color w:val="auto"/>
                <w:sz w:val="26"/>
                <w:szCs w:val="26"/>
              </w:rPr>
            </w:pPr>
            <w:r w:rsidRPr="00AF55B4">
              <w:rPr>
                <w:rFonts w:ascii="Times New Roman" w:cs="Times New Roman" w:hint="eastAsia"/>
                <w:b/>
                <w:color w:val="auto"/>
                <w:sz w:val="26"/>
                <w:szCs w:val="26"/>
              </w:rPr>
              <w:t>8</w:t>
            </w:r>
            <w:r w:rsidRPr="00AF55B4">
              <w:rPr>
                <w:rFonts w:ascii="Times New Roman" w:cs="Times New Roman"/>
                <w:b/>
                <w:color w:val="auto"/>
                <w:sz w:val="26"/>
                <w:szCs w:val="26"/>
              </w:rPr>
              <w:t>.</w:t>
            </w:r>
            <w:r w:rsidR="00177761">
              <w:rPr>
                <w:rFonts w:ascii="Times New Roman" w:cs="Times New Roman" w:hint="eastAsia"/>
                <w:b/>
                <w:color w:val="auto"/>
                <w:sz w:val="26"/>
                <w:szCs w:val="26"/>
              </w:rPr>
              <w:t>5</w:t>
            </w:r>
            <w:r w:rsidRPr="00AF55B4">
              <w:rPr>
                <w:rFonts w:ascii="Times New Roman" w:cs="Times New Roman"/>
                <w:b/>
                <w:color w:val="auto"/>
                <w:sz w:val="26"/>
                <w:szCs w:val="26"/>
              </w:rPr>
              <w:t>.2</w:t>
            </w:r>
            <w:r w:rsidRPr="00AF55B4">
              <w:rPr>
                <w:rFonts w:ascii="Times New Roman" w:cs="Times New Roman" w:hint="eastAsia"/>
                <w:b/>
                <w:color w:val="auto"/>
                <w:sz w:val="26"/>
                <w:szCs w:val="26"/>
              </w:rPr>
              <w:t>废弃岩心</w:t>
            </w:r>
          </w:p>
          <w:p w:rsidR="00C8778C" w:rsidRPr="00EC0C5F" w:rsidRDefault="00C8778C" w:rsidP="00A57CC2">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本项目岩心矿段岩心先由岩心箱暂存，钻探工程结束后最终运至岩心库存放非矿段岩心将作为废弃岩心，置于泥浆池进行覆土掩埋处理。项目施工钻孔采取全孔取心，按平均取心直径约</w:t>
            </w:r>
            <w:r w:rsidRPr="00EC0C5F">
              <w:rPr>
                <w:rFonts w:ascii="Times New Roman" w:cs="Times New Roman" w:hint="eastAsia"/>
                <w:color w:val="auto"/>
                <w:sz w:val="26"/>
                <w:szCs w:val="26"/>
              </w:rPr>
              <w:t>75mm</w:t>
            </w:r>
            <w:r w:rsidRPr="00EC0C5F">
              <w:rPr>
                <w:rFonts w:ascii="Times New Roman" w:cs="Times New Roman" w:hint="eastAsia"/>
                <w:color w:val="auto"/>
                <w:sz w:val="26"/>
                <w:szCs w:val="26"/>
              </w:rPr>
              <w:t>计算，估计本项目</w:t>
            </w:r>
            <w:r w:rsidRPr="00EC0C5F">
              <w:rPr>
                <w:rFonts w:ascii="Times New Roman" w:cs="Times New Roman" w:hint="eastAsia"/>
                <w:color w:val="auto"/>
                <w:sz w:val="26"/>
                <w:szCs w:val="26"/>
              </w:rPr>
              <w:t>2022</w:t>
            </w:r>
            <w:r w:rsidRPr="00EC0C5F">
              <w:rPr>
                <w:rFonts w:ascii="Times New Roman" w:cs="Times New Roman" w:hint="eastAsia"/>
                <w:color w:val="auto"/>
                <w:sz w:val="26"/>
                <w:szCs w:val="26"/>
              </w:rPr>
              <w:t>年产生废弃岩心总共约为</w:t>
            </w:r>
            <w:r w:rsidR="00962A5D" w:rsidRPr="00962A5D">
              <w:rPr>
                <w:rFonts w:ascii="Times New Roman" w:cs="Times New Roman" w:hint="eastAsia"/>
                <w:color w:val="auto"/>
                <w:sz w:val="26"/>
                <w:szCs w:val="26"/>
              </w:rPr>
              <w:t>71</w:t>
            </w:r>
            <w:r w:rsidRPr="00EC0C5F">
              <w:rPr>
                <w:rFonts w:ascii="Times New Roman" w:cs="Times New Roman" w:hint="eastAsia"/>
                <w:color w:val="auto"/>
                <w:sz w:val="26"/>
                <w:szCs w:val="26"/>
              </w:rPr>
              <w:t>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AF55B4">
              <w:rPr>
                <w:rFonts w:ascii="Times New Roman" w:cs="Times New Roman" w:hint="eastAsia"/>
                <w:color w:val="auto"/>
                <w:sz w:val="26"/>
                <w:szCs w:val="26"/>
              </w:rPr>
              <w:t>废弃岩心均为自然地层介质，基本不会对环境产生影响。</w:t>
            </w:r>
          </w:p>
          <w:p w:rsidR="00C8778C" w:rsidRPr="002F53E5" w:rsidRDefault="00C8778C" w:rsidP="00C8778C">
            <w:pPr>
              <w:pStyle w:val="Default"/>
              <w:autoSpaceDE/>
              <w:autoSpaceDN/>
              <w:adjustRightInd/>
              <w:spacing w:line="480" w:lineRule="exact"/>
              <w:ind w:firstLine="482"/>
              <w:rPr>
                <w:rFonts w:ascii="Times New Roman" w:cs="Times New Roman"/>
                <w:b/>
                <w:color w:val="auto"/>
                <w:sz w:val="26"/>
                <w:szCs w:val="26"/>
              </w:rPr>
            </w:pPr>
            <w:r w:rsidRPr="002F53E5">
              <w:rPr>
                <w:rFonts w:ascii="Times New Roman" w:cs="Times New Roman" w:hint="eastAsia"/>
                <w:b/>
                <w:color w:val="auto"/>
                <w:sz w:val="26"/>
                <w:szCs w:val="26"/>
              </w:rPr>
              <w:t>8</w:t>
            </w:r>
            <w:r w:rsidRPr="002F53E5">
              <w:rPr>
                <w:rFonts w:ascii="Times New Roman" w:cs="Times New Roman"/>
                <w:b/>
                <w:color w:val="auto"/>
                <w:sz w:val="26"/>
                <w:szCs w:val="26"/>
              </w:rPr>
              <w:t>.</w:t>
            </w:r>
            <w:r w:rsidR="00177761">
              <w:rPr>
                <w:rFonts w:ascii="Times New Roman" w:cs="Times New Roman" w:hint="eastAsia"/>
                <w:b/>
                <w:color w:val="auto"/>
                <w:sz w:val="26"/>
                <w:szCs w:val="26"/>
              </w:rPr>
              <w:t>5</w:t>
            </w:r>
            <w:r w:rsidRPr="002F53E5">
              <w:rPr>
                <w:rFonts w:ascii="Times New Roman" w:cs="Times New Roman"/>
                <w:b/>
                <w:color w:val="auto"/>
                <w:sz w:val="26"/>
                <w:szCs w:val="26"/>
              </w:rPr>
              <w:t>.3</w:t>
            </w:r>
            <w:r w:rsidRPr="002F53E5">
              <w:rPr>
                <w:rFonts w:ascii="Times New Roman" w:cs="Times New Roman" w:hint="eastAsia"/>
                <w:b/>
                <w:color w:val="auto"/>
                <w:sz w:val="26"/>
                <w:szCs w:val="26"/>
              </w:rPr>
              <w:t>生活垃圾</w:t>
            </w:r>
          </w:p>
          <w:p w:rsidR="00C8778C" w:rsidRDefault="00C8778C" w:rsidP="006D1E38">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施工人员会产生少量生活垃圾，按照每人</w:t>
            </w:r>
            <w:r w:rsidRPr="00EC0C5F">
              <w:rPr>
                <w:rFonts w:ascii="Times New Roman" w:cs="Times New Roman" w:hint="eastAsia"/>
                <w:color w:val="auto"/>
                <w:sz w:val="26"/>
                <w:szCs w:val="26"/>
              </w:rPr>
              <w:t>0.65kg/d</w:t>
            </w:r>
            <w:r w:rsidRPr="00EC0C5F">
              <w:rPr>
                <w:rFonts w:ascii="Times New Roman" w:cs="Times New Roman" w:hint="eastAsia"/>
                <w:color w:val="auto"/>
                <w:sz w:val="26"/>
                <w:szCs w:val="26"/>
              </w:rPr>
              <w:t>计算，单个机台产生生活垃圾</w:t>
            </w:r>
            <w:r w:rsidRPr="00EC0C5F">
              <w:rPr>
                <w:rFonts w:ascii="Times New Roman" w:cs="Times New Roman" w:hint="eastAsia"/>
                <w:color w:val="auto"/>
                <w:sz w:val="26"/>
                <w:szCs w:val="26"/>
              </w:rPr>
              <w:t>6.5kg</w:t>
            </w:r>
            <w:r w:rsidRPr="00EC0C5F">
              <w:rPr>
                <w:rFonts w:ascii="Times New Roman" w:cs="Times New Roman" w:hint="eastAsia"/>
                <w:color w:val="auto"/>
                <w:sz w:val="26"/>
                <w:szCs w:val="26"/>
              </w:rPr>
              <w:t>，本项目最大同时施工人数</w:t>
            </w:r>
            <w:r w:rsidR="00962A5D">
              <w:rPr>
                <w:rFonts w:ascii="Times New Roman" w:cs="Times New Roman" w:hint="eastAsia"/>
                <w:color w:val="auto"/>
                <w:sz w:val="26"/>
                <w:szCs w:val="26"/>
              </w:rPr>
              <w:t>40</w:t>
            </w:r>
            <w:r w:rsidRPr="00EC0C5F">
              <w:rPr>
                <w:rFonts w:ascii="Times New Roman" w:cs="Times New Roman" w:hint="eastAsia"/>
                <w:color w:val="auto"/>
                <w:sz w:val="26"/>
                <w:szCs w:val="26"/>
              </w:rPr>
              <w:t>0</w:t>
            </w:r>
            <w:r w:rsidRPr="00EC0C5F">
              <w:rPr>
                <w:rFonts w:ascii="Times New Roman" w:cs="Times New Roman" w:hint="eastAsia"/>
                <w:color w:val="auto"/>
                <w:sz w:val="26"/>
                <w:szCs w:val="26"/>
              </w:rPr>
              <w:t>人，产生生活垃圾</w:t>
            </w:r>
            <w:r w:rsidR="00962A5D">
              <w:rPr>
                <w:rFonts w:ascii="Times New Roman" w:cs="Times New Roman" w:hint="eastAsia"/>
                <w:color w:val="auto"/>
                <w:sz w:val="26"/>
                <w:szCs w:val="26"/>
              </w:rPr>
              <w:t>26</w:t>
            </w:r>
            <w:r w:rsidRPr="00EC0C5F">
              <w:rPr>
                <w:rFonts w:ascii="Times New Roman" w:cs="Times New Roman" w:hint="eastAsia"/>
                <w:color w:val="auto"/>
                <w:sz w:val="26"/>
                <w:szCs w:val="26"/>
              </w:rPr>
              <w:t>kg/d</w:t>
            </w:r>
            <w:r w:rsidRPr="00EC0C5F">
              <w:rPr>
                <w:rFonts w:ascii="Times New Roman" w:cs="Times New Roman" w:hint="eastAsia"/>
                <w:color w:val="auto"/>
                <w:sz w:val="26"/>
                <w:szCs w:val="26"/>
              </w:rPr>
              <w:t>。生活垃圾应分类处置（按照</w:t>
            </w:r>
            <w:r w:rsidRPr="00EC0C5F">
              <w:rPr>
                <w:rFonts w:ascii="Times New Roman" w:cs="Times New Roman" w:hint="eastAsia"/>
                <w:color w:val="auto"/>
                <w:sz w:val="26"/>
                <w:szCs w:val="26"/>
              </w:rPr>
              <w:t>GB18485</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CJJ17</w:t>
            </w:r>
            <w:r w:rsidRPr="00EC0C5F">
              <w:rPr>
                <w:rFonts w:ascii="Times New Roman" w:cs="Times New Roman" w:hint="eastAsia"/>
                <w:color w:val="auto"/>
                <w:sz w:val="26"/>
                <w:szCs w:val="26"/>
              </w:rPr>
              <w:t>执行），根据可循环利用性和可降解性进行分类处置。不可利用的生活垃圾收集后，送到当地垃圾箱（池），由当地环卫统一收集处理。</w:t>
            </w:r>
            <w:r w:rsidRPr="001D60D0">
              <w:rPr>
                <w:rFonts w:ascii="Times New Roman" w:cs="Times New Roman" w:hint="eastAsia"/>
                <w:color w:val="auto"/>
                <w:sz w:val="26"/>
                <w:szCs w:val="26"/>
              </w:rPr>
              <w:t>租用当地民房方式产生的生活垃圾依托当地（租用民房所在地）生活垃圾处理系统进行处理，不会对周边环境</w:t>
            </w:r>
            <w:r w:rsidRPr="001D60D0">
              <w:rPr>
                <w:rFonts w:ascii="Times New Roman" w:cs="Times New Roman" w:hint="eastAsia"/>
                <w:color w:val="auto"/>
                <w:sz w:val="26"/>
                <w:szCs w:val="26"/>
              </w:rPr>
              <w:lastRenderedPageBreak/>
              <w:t>造成不良影响。</w:t>
            </w:r>
          </w:p>
          <w:p w:rsidR="00C8778C" w:rsidRDefault="00C8778C" w:rsidP="00C8778C">
            <w:pPr>
              <w:pStyle w:val="Default"/>
              <w:autoSpaceDE/>
              <w:autoSpaceDN/>
              <w:adjustRightInd/>
              <w:spacing w:line="480" w:lineRule="exact"/>
              <w:ind w:firstLine="482"/>
              <w:rPr>
                <w:rFonts w:ascii="Times New Roman" w:cs="Times New Roman"/>
                <w:b/>
                <w:color w:val="auto"/>
                <w:sz w:val="26"/>
                <w:szCs w:val="26"/>
              </w:rPr>
            </w:pPr>
            <w:r w:rsidRPr="00325DB6">
              <w:rPr>
                <w:rFonts w:ascii="Times New Roman" w:cs="Times New Roman" w:hint="eastAsia"/>
                <w:b/>
                <w:color w:val="auto"/>
                <w:sz w:val="26"/>
                <w:szCs w:val="26"/>
              </w:rPr>
              <w:t>8</w:t>
            </w:r>
            <w:r w:rsidRPr="00325DB6">
              <w:rPr>
                <w:rFonts w:ascii="Times New Roman" w:cs="Times New Roman"/>
                <w:b/>
                <w:color w:val="auto"/>
                <w:sz w:val="26"/>
                <w:szCs w:val="26"/>
              </w:rPr>
              <w:t>.</w:t>
            </w:r>
            <w:r w:rsidR="00177761">
              <w:rPr>
                <w:rFonts w:ascii="Times New Roman" w:cs="Times New Roman" w:hint="eastAsia"/>
                <w:b/>
                <w:color w:val="auto"/>
                <w:sz w:val="26"/>
                <w:szCs w:val="26"/>
              </w:rPr>
              <w:t>5</w:t>
            </w:r>
            <w:r w:rsidRPr="00325DB6">
              <w:rPr>
                <w:rFonts w:ascii="Times New Roman" w:cs="Times New Roman"/>
                <w:b/>
                <w:color w:val="auto"/>
                <w:sz w:val="26"/>
                <w:szCs w:val="26"/>
              </w:rPr>
              <w:t>.4</w:t>
            </w:r>
            <w:r w:rsidRPr="00325DB6">
              <w:rPr>
                <w:rFonts w:ascii="Times New Roman" w:cs="Times New Roman" w:hint="eastAsia"/>
                <w:b/>
                <w:color w:val="auto"/>
                <w:sz w:val="26"/>
                <w:szCs w:val="26"/>
              </w:rPr>
              <w:t>废机油</w:t>
            </w:r>
          </w:p>
          <w:p w:rsidR="00C8778C" w:rsidRPr="00325DB6" w:rsidRDefault="00C8778C" w:rsidP="006D1E38">
            <w:pPr>
              <w:pStyle w:val="Default"/>
              <w:spacing w:line="480" w:lineRule="exact"/>
              <w:ind w:firstLine="482"/>
              <w:rPr>
                <w:color w:val="auto"/>
                <w:sz w:val="26"/>
                <w:szCs w:val="26"/>
              </w:rPr>
            </w:pPr>
            <w:r w:rsidRPr="00325DB6">
              <w:rPr>
                <w:rFonts w:hint="eastAsia"/>
                <w:color w:val="auto"/>
                <w:sz w:val="26"/>
                <w:szCs w:val="26"/>
              </w:rPr>
              <w:t>本项目钻机等施工机械运转过程中将产生少量的废机油，根据《国家危险废物名录》，废机油属于危险废物类别中的废矿物油</w:t>
            </w:r>
            <w:r w:rsidRPr="00325DB6">
              <w:rPr>
                <w:rFonts w:ascii="Times New Roman" w:cs="Times New Roman"/>
                <w:color w:val="auto"/>
                <w:sz w:val="26"/>
                <w:szCs w:val="26"/>
              </w:rPr>
              <w:t>（</w:t>
            </w:r>
            <w:r w:rsidRPr="00325DB6">
              <w:rPr>
                <w:rFonts w:ascii="Times New Roman" w:cs="Times New Roman"/>
                <w:color w:val="auto"/>
                <w:sz w:val="26"/>
                <w:szCs w:val="26"/>
              </w:rPr>
              <w:t>HW08</w:t>
            </w:r>
            <w:r w:rsidRPr="00325DB6">
              <w:rPr>
                <w:rFonts w:ascii="Times New Roman" w:cs="Times New Roman"/>
                <w:color w:val="auto"/>
                <w:sz w:val="26"/>
                <w:szCs w:val="26"/>
              </w:rPr>
              <w:t>）</w:t>
            </w:r>
            <w:r w:rsidRPr="00325DB6">
              <w:rPr>
                <w:rFonts w:hint="eastAsia"/>
                <w:color w:val="auto"/>
                <w:sz w:val="26"/>
                <w:szCs w:val="26"/>
              </w:rPr>
              <w:t>，废物代码为</w:t>
            </w:r>
            <w:r w:rsidRPr="00A225CC">
              <w:rPr>
                <w:rFonts w:ascii="Times New Roman" w:cs="Times New Roman"/>
                <w:color w:val="auto"/>
                <w:sz w:val="26"/>
                <w:szCs w:val="26"/>
              </w:rPr>
              <w:t xml:space="preserve"> 900-249-08</w:t>
            </w:r>
            <w:r w:rsidRPr="00A225CC">
              <w:rPr>
                <w:rFonts w:ascii="Times New Roman" w:cs="Times New Roman"/>
                <w:color w:val="auto"/>
                <w:sz w:val="26"/>
                <w:szCs w:val="26"/>
              </w:rPr>
              <w:t>。</w:t>
            </w:r>
            <w:r w:rsidRPr="00325DB6">
              <w:rPr>
                <w:rFonts w:hint="eastAsia"/>
                <w:color w:val="auto"/>
                <w:sz w:val="26"/>
                <w:szCs w:val="26"/>
              </w:rPr>
              <w:t>评价要求建设单位应设置废机油收集桶，将废机油收集到废油桶中，以备用于起下钻时润滑钻杆丝扣、下套管时润滑套管、钻杆堆放时防锈保护，达到回收利用的目的，将不会对环境产生影响。</w:t>
            </w:r>
          </w:p>
          <w:p w:rsidR="00C8778C" w:rsidRPr="00325DB6" w:rsidRDefault="00C8778C" w:rsidP="006D1E38">
            <w:pPr>
              <w:pStyle w:val="Default"/>
              <w:spacing w:line="480" w:lineRule="exact"/>
              <w:ind w:firstLine="482"/>
              <w:rPr>
                <w:color w:val="auto"/>
                <w:sz w:val="26"/>
                <w:szCs w:val="26"/>
              </w:rPr>
            </w:pPr>
            <w:r w:rsidRPr="00325DB6">
              <w:rPr>
                <w:rFonts w:hint="eastAsia"/>
                <w:color w:val="auto"/>
                <w:sz w:val="26"/>
                <w:szCs w:val="26"/>
              </w:rPr>
              <w:t>经上述措施处理后，本项目固体废物不会对环境产生明显影响。</w:t>
            </w:r>
          </w:p>
          <w:p w:rsidR="00C8778C" w:rsidRPr="00384C58" w:rsidRDefault="00C8778C" w:rsidP="00C8778C">
            <w:pPr>
              <w:pStyle w:val="Default"/>
              <w:spacing w:line="480" w:lineRule="exact"/>
              <w:ind w:firstLine="482"/>
              <w:rPr>
                <w:b/>
                <w:color w:val="auto"/>
                <w:sz w:val="26"/>
                <w:szCs w:val="26"/>
              </w:rPr>
            </w:pPr>
            <w:r w:rsidRPr="00384C58">
              <w:rPr>
                <w:rFonts w:hint="eastAsia"/>
                <w:b/>
                <w:color w:val="auto"/>
                <w:sz w:val="26"/>
                <w:szCs w:val="26"/>
              </w:rPr>
              <w:t>本次评价针对固体废物收集、处置等环节提出以下污染防治措施：</w:t>
            </w:r>
          </w:p>
          <w:p w:rsidR="00C8778C" w:rsidRPr="00325DB6" w:rsidRDefault="00C8778C" w:rsidP="006D1E38">
            <w:pPr>
              <w:pStyle w:val="Default"/>
              <w:spacing w:line="480" w:lineRule="exact"/>
              <w:ind w:firstLine="482"/>
              <w:rPr>
                <w:color w:val="auto"/>
                <w:sz w:val="26"/>
                <w:szCs w:val="26"/>
              </w:rPr>
            </w:pPr>
            <w:r w:rsidRPr="00325DB6">
              <w:rPr>
                <w:rFonts w:hint="eastAsia"/>
                <w:color w:val="auto"/>
                <w:sz w:val="26"/>
                <w:szCs w:val="26"/>
              </w:rPr>
              <w:t>①根据每个机台周围地形，合理选择沉淀池、泥浆循环池及泥浆池的位置，应选在满足承载力要求的地基上，以避免地基下沉的影响，特别是不均匀或局部下沉的影响，应避开断层、断层破碎带、溶洞区，以及天然滑坡或泥石流影响区，禁止选在江河、湖泊、水库最高水位线以下的滩地和洪泛区；</w:t>
            </w:r>
          </w:p>
          <w:p w:rsidR="00C8778C" w:rsidRPr="00325DB6" w:rsidRDefault="00C8778C" w:rsidP="006D1E38">
            <w:pPr>
              <w:pStyle w:val="Default"/>
              <w:spacing w:line="480" w:lineRule="exact"/>
              <w:ind w:firstLine="482"/>
              <w:rPr>
                <w:color w:val="auto"/>
                <w:sz w:val="26"/>
                <w:szCs w:val="26"/>
              </w:rPr>
            </w:pPr>
            <w:r w:rsidRPr="00325DB6">
              <w:rPr>
                <w:rFonts w:hint="eastAsia"/>
                <w:color w:val="auto"/>
                <w:sz w:val="26"/>
                <w:szCs w:val="26"/>
              </w:rPr>
              <w:t>②保证机台至各个泥浆设施之间的导流槽平整通畅，严格操作程序，减少钻井泥浆的跑冒滴漏；</w:t>
            </w:r>
          </w:p>
          <w:p w:rsidR="00C8778C" w:rsidRPr="00325DB6" w:rsidRDefault="00C8778C" w:rsidP="006D1E38">
            <w:pPr>
              <w:pStyle w:val="Default"/>
              <w:spacing w:line="480" w:lineRule="exact"/>
              <w:ind w:firstLine="482"/>
              <w:rPr>
                <w:color w:val="auto"/>
                <w:sz w:val="26"/>
                <w:szCs w:val="26"/>
              </w:rPr>
            </w:pPr>
            <w:r w:rsidRPr="00325DB6">
              <w:rPr>
                <w:rFonts w:hint="eastAsia"/>
                <w:color w:val="auto"/>
                <w:sz w:val="26"/>
                <w:szCs w:val="26"/>
              </w:rPr>
              <w:t>③为防止暴雨季节泥浆池溢流造成土壤、地表水等的污染，泥浆池要留设一定防雨水容量；</w:t>
            </w:r>
          </w:p>
          <w:p w:rsidR="00C8778C" w:rsidRDefault="00C8778C" w:rsidP="006D1E38">
            <w:pPr>
              <w:pStyle w:val="Default"/>
              <w:autoSpaceDE/>
              <w:autoSpaceDN/>
              <w:adjustRightInd/>
              <w:spacing w:line="480" w:lineRule="exact"/>
              <w:ind w:firstLine="482"/>
              <w:rPr>
                <w:color w:val="auto"/>
                <w:sz w:val="26"/>
                <w:szCs w:val="26"/>
              </w:rPr>
            </w:pPr>
            <w:r w:rsidRPr="00325DB6">
              <w:rPr>
                <w:rFonts w:hint="eastAsia"/>
                <w:color w:val="auto"/>
                <w:sz w:val="26"/>
                <w:szCs w:val="26"/>
              </w:rPr>
              <w:t>另外，在暴雨较多的季节，可以根据需要在泥浆池上游方向设临时围挡或截水沟，阻止暴雨时地表漫流和径流进入泥浆池；</w:t>
            </w:r>
          </w:p>
          <w:p w:rsidR="00C8778C" w:rsidRDefault="00C8778C" w:rsidP="006D1E38">
            <w:pPr>
              <w:pStyle w:val="Default"/>
              <w:autoSpaceDE/>
              <w:autoSpaceDN/>
              <w:adjustRightInd/>
              <w:spacing w:line="480" w:lineRule="exact"/>
              <w:ind w:firstLine="482"/>
              <w:jc w:val="both"/>
              <w:rPr>
                <w:rFonts w:ascii="Times New Roman" w:cs="Times New Roman"/>
                <w:color w:val="auto"/>
                <w:sz w:val="26"/>
                <w:szCs w:val="26"/>
              </w:rPr>
            </w:pPr>
            <w:r w:rsidRPr="00325DB6">
              <w:rPr>
                <w:rFonts w:hint="eastAsia"/>
                <w:color w:val="auto"/>
                <w:sz w:val="26"/>
                <w:szCs w:val="26"/>
              </w:rPr>
              <w:t>④</w:t>
            </w:r>
            <w:r w:rsidRPr="00ED1785">
              <w:rPr>
                <w:rFonts w:ascii="Times New Roman" w:cs="Times New Roman"/>
                <w:color w:val="auto"/>
                <w:sz w:val="26"/>
                <w:szCs w:val="26"/>
              </w:rPr>
              <w:t>泥浆池、沉淀池等池体、坑体的防渗膜铺设作业要规范操作，基础需平坦，无不均匀沉陷，无锐石、树根等能刺穿薄膜的硬物，铺时勿使薄膜受拉，放松为好，防渗技术要求为等效粘土防渗层</w:t>
            </w:r>
            <w:r w:rsidRPr="00ED1785">
              <w:rPr>
                <w:rFonts w:ascii="Times New Roman" w:cs="Times New Roman"/>
                <w:color w:val="auto"/>
                <w:sz w:val="26"/>
                <w:szCs w:val="26"/>
              </w:rPr>
              <w:t>Mb</w:t>
            </w:r>
            <w:r w:rsidRPr="00962A5D">
              <w:rPr>
                <w:rFonts w:asciiTheme="minorEastAsia" w:eastAsiaTheme="minorEastAsia" w:hAnsiTheme="minorEastAsia" w:cs="Times New Roman"/>
                <w:color w:val="auto"/>
                <w:sz w:val="26"/>
                <w:szCs w:val="26"/>
              </w:rPr>
              <w:t>≥</w:t>
            </w:r>
            <w:r w:rsidRPr="00ED1785">
              <w:rPr>
                <w:rFonts w:ascii="Times New Roman" w:cs="Times New Roman"/>
                <w:color w:val="auto"/>
                <w:sz w:val="26"/>
                <w:szCs w:val="26"/>
              </w:rPr>
              <w:t>1.5m</w:t>
            </w:r>
            <w:r w:rsidRPr="00ED1785">
              <w:rPr>
                <w:rFonts w:ascii="Times New Roman" w:cs="Times New Roman"/>
                <w:color w:val="auto"/>
                <w:sz w:val="26"/>
                <w:szCs w:val="26"/>
              </w:rPr>
              <w:t>，</w:t>
            </w:r>
            <w:r w:rsidRPr="00ED1785">
              <w:rPr>
                <w:rFonts w:ascii="Times New Roman" w:cs="Times New Roman"/>
                <w:color w:val="auto"/>
                <w:sz w:val="26"/>
                <w:szCs w:val="26"/>
              </w:rPr>
              <w:t>K</w:t>
            </w:r>
            <w:r w:rsidRPr="00962A5D">
              <w:rPr>
                <w:rFonts w:asciiTheme="minorEastAsia" w:eastAsiaTheme="minorEastAsia" w:hAnsiTheme="minorEastAsia" w:cs="Times New Roman"/>
                <w:color w:val="auto"/>
                <w:sz w:val="26"/>
                <w:szCs w:val="26"/>
              </w:rPr>
              <w:t>≤</w:t>
            </w:r>
            <w:r w:rsidRPr="00ED1785">
              <w:rPr>
                <w:rFonts w:ascii="Times New Roman" w:cs="Times New Roman"/>
                <w:color w:val="auto"/>
                <w:sz w:val="26"/>
                <w:szCs w:val="26"/>
              </w:rPr>
              <w:t>1×10</w:t>
            </w:r>
            <w:r w:rsidRPr="00A57CC2">
              <w:rPr>
                <w:rFonts w:ascii="Times New Roman" w:cs="Times New Roman"/>
                <w:color w:val="auto"/>
                <w:sz w:val="26"/>
                <w:szCs w:val="26"/>
                <w:vertAlign w:val="superscript"/>
              </w:rPr>
              <w:t>-7</w:t>
            </w:r>
            <w:r w:rsidRPr="00ED1785">
              <w:rPr>
                <w:rFonts w:ascii="Times New Roman" w:cs="Times New Roman"/>
                <w:color w:val="auto"/>
                <w:sz w:val="26"/>
                <w:szCs w:val="26"/>
              </w:rPr>
              <w:t>cm/s</w:t>
            </w:r>
            <w:r w:rsidRPr="00ED1785">
              <w:rPr>
                <w:rFonts w:ascii="Times New Roman" w:cs="Times New Roman"/>
                <w:color w:val="auto"/>
                <w:sz w:val="26"/>
                <w:szCs w:val="26"/>
              </w:rPr>
              <w:t>。</w:t>
            </w:r>
          </w:p>
          <w:p w:rsidR="00177761" w:rsidRPr="00EC0C5F" w:rsidRDefault="00177761" w:rsidP="00177761">
            <w:pPr>
              <w:pStyle w:val="00"/>
              <w:ind w:firstLineChars="0" w:firstLine="0"/>
              <w:jc w:val="left"/>
              <w:rPr>
                <w:rFonts w:ascii="Times New Roman" w:hAnsi="Times New Roman"/>
                <w:b/>
              </w:rPr>
            </w:pPr>
            <w:r w:rsidRPr="00EC0C5F">
              <w:rPr>
                <w:rFonts w:ascii="Times New Roman" w:hAnsi="Times New Roman" w:hint="eastAsia"/>
                <w:b/>
              </w:rPr>
              <w:t>8.</w:t>
            </w:r>
            <w:r>
              <w:rPr>
                <w:rFonts w:ascii="Times New Roman" w:hAnsi="Times New Roman" w:hint="eastAsia"/>
                <w:b/>
              </w:rPr>
              <w:t>6</w:t>
            </w:r>
            <w:r w:rsidRPr="00EC0C5F">
              <w:rPr>
                <w:rFonts w:ascii="Times New Roman" w:hAnsi="Times New Roman" w:hint="eastAsia"/>
                <w:b/>
              </w:rPr>
              <w:t>辐射环境影响分析</w:t>
            </w:r>
          </w:p>
          <w:p w:rsidR="00177761" w:rsidRPr="00EC0C5F" w:rsidRDefault="00177761" w:rsidP="00177761">
            <w:pPr>
              <w:pStyle w:val="00"/>
              <w:adjustRightInd w:val="0"/>
              <w:snapToGrid w:val="0"/>
              <w:ind w:firstLine="520"/>
              <w:jc w:val="left"/>
              <w:rPr>
                <w:rFonts w:ascii="Times New Roman" w:hAnsi="Times New Roman"/>
                <w:kern w:val="0"/>
                <w:szCs w:val="26"/>
              </w:rPr>
            </w:pPr>
            <w:r w:rsidRPr="00EC0C5F">
              <w:rPr>
                <w:rFonts w:ascii="Times New Roman" w:hAnsi="Times New Roman" w:hint="eastAsia"/>
                <w:kern w:val="0"/>
                <w:szCs w:val="26"/>
              </w:rPr>
              <w:t>本项目钻探钻孔直径一般约</w:t>
            </w:r>
            <w:r w:rsidRPr="00EC0C5F">
              <w:rPr>
                <w:rFonts w:ascii="Times New Roman" w:hAnsi="Times New Roman" w:hint="eastAsia"/>
                <w:kern w:val="0"/>
                <w:szCs w:val="26"/>
              </w:rPr>
              <w:t>75mm</w:t>
            </w:r>
            <w:r w:rsidRPr="00EC0C5F">
              <w:rPr>
                <w:rFonts w:ascii="Times New Roman" w:hAnsi="Times New Roman" w:hint="eastAsia"/>
                <w:kern w:val="0"/>
                <w:szCs w:val="26"/>
              </w:rPr>
              <w:t>，钻孔</w:t>
            </w:r>
            <w:r>
              <w:rPr>
                <w:rFonts w:ascii="Times New Roman" w:hAnsi="Times New Roman" w:hint="eastAsia"/>
                <w:kern w:val="0"/>
                <w:szCs w:val="26"/>
              </w:rPr>
              <w:t>孔径</w:t>
            </w:r>
            <w:r w:rsidRPr="00EC0C5F">
              <w:rPr>
                <w:rFonts w:ascii="Times New Roman" w:hAnsi="Times New Roman" w:hint="eastAsia"/>
                <w:kern w:val="0"/>
                <w:szCs w:val="26"/>
              </w:rPr>
              <w:t>不大，钻探施工过程中封存在岩体内氡气不易析出到地表，即使有析出的可能，其量也微乎其微。另外，钻探过程有水的参与，氡易溶于水，因此氡的析出量可以忽略不计。</w:t>
            </w:r>
          </w:p>
          <w:p w:rsidR="00177761" w:rsidRPr="00EC0C5F" w:rsidRDefault="00177761" w:rsidP="00177761">
            <w:pPr>
              <w:pStyle w:val="00"/>
              <w:adjustRightInd w:val="0"/>
              <w:snapToGrid w:val="0"/>
              <w:ind w:firstLineChars="0" w:firstLine="0"/>
              <w:jc w:val="left"/>
              <w:rPr>
                <w:rFonts w:ascii="Times New Roman" w:hAnsi="Times New Roman"/>
                <w:kern w:val="0"/>
                <w:szCs w:val="26"/>
              </w:rPr>
            </w:pPr>
            <w:r w:rsidRPr="00EC0C5F">
              <w:rPr>
                <w:rFonts w:ascii="Times New Roman" w:hAnsi="Times New Roman" w:hint="eastAsia"/>
                <w:kern w:val="0"/>
                <w:szCs w:val="26"/>
              </w:rPr>
              <w:t>取上来的岩矿心全部置于岩心箱保存，施工后最终运至岩心库，不会长期</w:t>
            </w:r>
            <w:r w:rsidRPr="00EC0C5F">
              <w:rPr>
                <w:rFonts w:ascii="Times New Roman" w:hAnsi="Times New Roman" w:hint="eastAsia"/>
                <w:kern w:val="0"/>
                <w:szCs w:val="26"/>
              </w:rPr>
              <w:lastRenderedPageBreak/>
              <w:t>暴露在空气中，不会对空气环境产生辐射影响。</w:t>
            </w:r>
            <w:r w:rsidRPr="00384C58">
              <w:rPr>
                <w:rFonts w:ascii="Times New Roman" w:hAnsi="Times New Roman" w:hint="eastAsia"/>
                <w:kern w:val="0"/>
                <w:szCs w:val="26"/>
              </w:rPr>
              <w:t>此外，由于本项目工作区多处于调查评价、普查阶段，因此，产生的辐射均属于天然辐射照射范畴，勘探过程不会对周围公众产生附加剂量。</w:t>
            </w:r>
          </w:p>
          <w:p w:rsidR="00C8778C" w:rsidRPr="00EC0C5F" w:rsidRDefault="00C8778C" w:rsidP="00C8778C">
            <w:pPr>
              <w:pStyle w:val="00"/>
              <w:ind w:firstLineChars="0" w:firstLine="0"/>
              <w:jc w:val="left"/>
              <w:rPr>
                <w:rFonts w:ascii="Times New Roman" w:hAnsi="Times New Roman"/>
                <w:b/>
              </w:rPr>
            </w:pPr>
            <w:r w:rsidRPr="00EC0C5F">
              <w:rPr>
                <w:rFonts w:ascii="Times New Roman" w:hAnsi="Times New Roman" w:hint="eastAsia"/>
                <w:b/>
              </w:rPr>
              <w:t>8.</w:t>
            </w:r>
            <w:r>
              <w:rPr>
                <w:rFonts w:ascii="Times New Roman" w:hAnsi="Times New Roman"/>
                <w:b/>
              </w:rPr>
              <w:t>7</w:t>
            </w:r>
            <w:r w:rsidRPr="00EC0C5F">
              <w:rPr>
                <w:rFonts w:ascii="Times New Roman" w:hAnsi="Times New Roman" w:hint="eastAsia"/>
                <w:b/>
              </w:rPr>
              <w:t>生态环境的环境影响</w:t>
            </w:r>
          </w:p>
          <w:p w:rsidR="00C8778C" w:rsidRDefault="00C8778C" w:rsidP="006D1E38">
            <w:pPr>
              <w:pStyle w:val="Default"/>
              <w:autoSpaceDE/>
              <w:autoSpaceDN/>
              <w:adjustRightInd/>
              <w:spacing w:line="480" w:lineRule="exact"/>
              <w:ind w:firstLine="482"/>
              <w:jc w:val="both"/>
              <w:rPr>
                <w:rFonts w:ascii="Times New Roman" w:cs="Times New Roman"/>
                <w:color w:val="auto"/>
                <w:sz w:val="26"/>
                <w:szCs w:val="26"/>
              </w:rPr>
            </w:pPr>
            <w:r w:rsidRPr="006841A2">
              <w:rPr>
                <w:rFonts w:ascii="Times New Roman" w:cs="Times New Roman"/>
                <w:color w:val="auto"/>
                <w:sz w:val="26"/>
                <w:szCs w:val="26"/>
              </w:rPr>
              <w:t>本项目钻探主要工程占地类型主要为灌木林地，均为临时占地，且钻探施工周期短，钻探结束后立即恢复植被。在施工过程中平整场地，会破坏施工区域内地表植被；施工机械、材料运输、人员踩踏、钻机临时占地等也会破坏区域内少量植被。根据本项目勘查内容，主要用地为钻探过程中钻机设备和池体的临时占地。本项目便携式全液压钻机机坪面积不少于</w:t>
            </w:r>
            <w:r w:rsidRPr="006841A2">
              <w:rPr>
                <w:rFonts w:ascii="Times New Roman" w:cs="Times New Roman"/>
                <w:color w:val="auto"/>
                <w:sz w:val="26"/>
                <w:szCs w:val="26"/>
              </w:rPr>
              <w:t xml:space="preserve"> </w:t>
            </w:r>
            <w:r>
              <w:rPr>
                <w:rFonts w:ascii="Times New Roman" w:cs="Times New Roman"/>
                <w:color w:val="auto"/>
                <w:sz w:val="26"/>
                <w:szCs w:val="26"/>
              </w:rPr>
              <w:t>150</w:t>
            </w:r>
            <w:r w:rsidRPr="006841A2">
              <w:rPr>
                <w:rFonts w:ascii="Times New Roman" w:cs="Times New Roman"/>
                <w:color w:val="auto"/>
                <w:sz w:val="26"/>
                <w:szCs w:val="26"/>
              </w:rPr>
              <w:t>m</w:t>
            </w:r>
            <w:r>
              <w:rPr>
                <w:rFonts w:ascii="Times New Roman" w:cs="Times New Roman"/>
                <w:color w:val="auto"/>
                <w:sz w:val="26"/>
                <w:szCs w:val="26"/>
                <w:vertAlign w:val="superscript"/>
              </w:rPr>
              <w:t>2</w:t>
            </w:r>
            <w:r w:rsidRPr="006841A2">
              <w:rPr>
                <w:rFonts w:ascii="Times New Roman" w:cs="Times New Roman"/>
                <w:color w:val="auto"/>
                <w:sz w:val="26"/>
                <w:szCs w:val="26"/>
              </w:rPr>
              <w:t>（长</w:t>
            </w:r>
            <w:r w:rsidRPr="006841A2">
              <w:rPr>
                <w:rFonts w:ascii="Times New Roman" w:cs="Times New Roman"/>
                <w:color w:val="auto"/>
                <w:sz w:val="26"/>
                <w:szCs w:val="26"/>
              </w:rPr>
              <w:t>×</w:t>
            </w:r>
            <w:r w:rsidRPr="006841A2">
              <w:rPr>
                <w:rFonts w:ascii="Times New Roman" w:cs="Times New Roman"/>
                <w:color w:val="auto"/>
                <w:sz w:val="26"/>
                <w:szCs w:val="26"/>
              </w:rPr>
              <w:t>宽</w:t>
            </w:r>
            <w:r w:rsidRPr="006841A2">
              <w:rPr>
                <w:rFonts w:ascii="Times New Roman" w:cs="Times New Roman"/>
                <w:color w:val="auto"/>
                <w:sz w:val="26"/>
                <w:szCs w:val="26"/>
              </w:rPr>
              <w:t>=</w:t>
            </w:r>
            <w:r>
              <w:rPr>
                <w:rFonts w:ascii="Times New Roman" w:cs="Times New Roman"/>
                <w:color w:val="auto"/>
                <w:sz w:val="26"/>
                <w:szCs w:val="26"/>
              </w:rPr>
              <w:t>15</w:t>
            </w:r>
            <w:r w:rsidRPr="006841A2">
              <w:rPr>
                <w:rFonts w:ascii="Times New Roman" w:cs="Times New Roman"/>
                <w:color w:val="auto"/>
                <w:sz w:val="26"/>
                <w:szCs w:val="26"/>
              </w:rPr>
              <w:t>m×</w:t>
            </w:r>
            <w:r>
              <w:rPr>
                <w:rFonts w:ascii="Times New Roman" w:cs="Times New Roman"/>
                <w:color w:val="auto"/>
                <w:sz w:val="26"/>
                <w:szCs w:val="26"/>
              </w:rPr>
              <w:t>10</w:t>
            </w:r>
            <w:r w:rsidRPr="006841A2">
              <w:rPr>
                <w:rFonts w:ascii="Times New Roman" w:cs="Times New Roman"/>
                <w:color w:val="auto"/>
                <w:sz w:val="26"/>
                <w:szCs w:val="26"/>
              </w:rPr>
              <w:t>m</w:t>
            </w:r>
            <w:r w:rsidRPr="006841A2">
              <w:rPr>
                <w:rFonts w:ascii="Times New Roman" w:cs="Times New Roman"/>
                <w:color w:val="auto"/>
                <w:sz w:val="26"/>
                <w:szCs w:val="26"/>
              </w:rPr>
              <w:t>），本项目施工使用的临时道路主要为现有林间便道</w:t>
            </w:r>
            <w:r w:rsidRPr="006841A2">
              <w:rPr>
                <w:rFonts w:ascii="Times New Roman" w:cs="Times New Roman"/>
                <w:color w:val="auto"/>
                <w:sz w:val="26"/>
                <w:szCs w:val="26"/>
              </w:rPr>
              <w:t>,</w:t>
            </w:r>
            <w:r w:rsidRPr="006841A2">
              <w:rPr>
                <w:rFonts w:ascii="Times New Roman" w:cs="Times New Roman"/>
                <w:color w:val="auto"/>
                <w:sz w:val="26"/>
                <w:szCs w:val="26"/>
              </w:rPr>
              <w:t>仅需施工极少量临时便道</w:t>
            </w:r>
            <w:r>
              <w:rPr>
                <w:rFonts w:ascii="Times New Roman" w:cs="Times New Roman" w:hint="eastAsia"/>
                <w:color w:val="auto"/>
                <w:sz w:val="26"/>
                <w:szCs w:val="26"/>
              </w:rPr>
              <w:t>，</w:t>
            </w:r>
            <w:r w:rsidRPr="006841A2">
              <w:rPr>
                <w:rFonts w:ascii="Times New Roman" w:cs="Times New Roman"/>
                <w:color w:val="auto"/>
                <w:sz w:val="26"/>
                <w:szCs w:val="26"/>
              </w:rPr>
              <w:t>道路宽度约</w:t>
            </w:r>
            <w:r>
              <w:rPr>
                <w:rFonts w:ascii="Times New Roman" w:cs="Times New Roman"/>
                <w:color w:val="auto"/>
                <w:sz w:val="26"/>
                <w:szCs w:val="26"/>
              </w:rPr>
              <w:t>3</w:t>
            </w:r>
            <w:r w:rsidRPr="006841A2">
              <w:rPr>
                <w:rFonts w:ascii="Times New Roman" w:cs="Times New Roman"/>
                <w:color w:val="auto"/>
                <w:sz w:val="26"/>
                <w:szCs w:val="26"/>
              </w:rPr>
              <w:t>m</w:t>
            </w:r>
            <w:r w:rsidRPr="006841A2">
              <w:rPr>
                <w:rFonts w:ascii="Times New Roman" w:cs="Times New Roman"/>
                <w:color w:val="auto"/>
                <w:sz w:val="26"/>
                <w:szCs w:val="26"/>
              </w:rPr>
              <w:t>，本项目设计</w:t>
            </w:r>
            <w:r w:rsidR="004B72E1">
              <w:rPr>
                <w:rFonts w:ascii="Times New Roman" w:cs="Times New Roman" w:hint="eastAsia"/>
                <w:color w:val="auto"/>
                <w:sz w:val="26"/>
                <w:szCs w:val="26"/>
              </w:rPr>
              <w:t>4</w:t>
            </w:r>
            <w:r>
              <w:rPr>
                <w:rFonts w:ascii="Times New Roman" w:cs="Times New Roman"/>
                <w:color w:val="auto"/>
                <w:sz w:val="26"/>
                <w:szCs w:val="26"/>
              </w:rPr>
              <w:t>0</w:t>
            </w:r>
            <w:r w:rsidRPr="006841A2">
              <w:rPr>
                <w:rFonts w:ascii="Times New Roman" w:cs="Times New Roman"/>
                <w:color w:val="auto"/>
                <w:sz w:val="26"/>
                <w:szCs w:val="26"/>
              </w:rPr>
              <w:t>个钻孔，施工便道长度约</w:t>
            </w:r>
            <w:r>
              <w:rPr>
                <w:rFonts w:ascii="Times New Roman" w:cs="Times New Roman"/>
                <w:color w:val="auto"/>
                <w:sz w:val="26"/>
                <w:szCs w:val="26"/>
              </w:rPr>
              <w:t>10</w:t>
            </w:r>
            <w:r>
              <w:rPr>
                <w:rFonts w:ascii="Times New Roman" w:cs="Times New Roman" w:hint="eastAsia"/>
                <w:color w:val="auto"/>
                <w:sz w:val="26"/>
                <w:szCs w:val="26"/>
              </w:rPr>
              <w:t>k</w:t>
            </w:r>
            <w:r w:rsidRPr="006841A2">
              <w:rPr>
                <w:rFonts w:ascii="Times New Roman" w:cs="Times New Roman"/>
                <w:color w:val="auto"/>
                <w:sz w:val="26"/>
                <w:szCs w:val="26"/>
              </w:rPr>
              <w:t>m</w:t>
            </w:r>
            <w:r w:rsidRPr="006841A2">
              <w:rPr>
                <w:rFonts w:ascii="Times New Roman" w:cs="Times New Roman"/>
                <w:color w:val="auto"/>
                <w:sz w:val="26"/>
                <w:szCs w:val="26"/>
              </w:rPr>
              <w:t>，则本项目临时占地面积约</w:t>
            </w:r>
            <w:r>
              <w:rPr>
                <w:rFonts w:ascii="Times New Roman" w:cs="Times New Roman"/>
                <w:color w:val="auto"/>
                <w:sz w:val="26"/>
                <w:szCs w:val="26"/>
              </w:rPr>
              <w:t>15</w:t>
            </w:r>
            <w:r w:rsidRPr="006841A2">
              <w:rPr>
                <w:rFonts w:ascii="Times New Roman" w:cs="Times New Roman"/>
                <w:color w:val="auto"/>
                <w:sz w:val="26"/>
                <w:szCs w:val="26"/>
              </w:rPr>
              <w:t>000m</w:t>
            </w:r>
            <w:r w:rsidRPr="006841A2">
              <w:rPr>
                <w:rFonts w:ascii="Times New Roman" w:cs="Times New Roman"/>
                <w:color w:val="auto"/>
                <w:sz w:val="26"/>
                <w:szCs w:val="26"/>
                <w:vertAlign w:val="superscript"/>
              </w:rPr>
              <w:t>2</w:t>
            </w:r>
            <w:r w:rsidRPr="006841A2">
              <w:rPr>
                <w:rFonts w:ascii="Times New Roman" w:cs="Times New Roman"/>
                <w:color w:val="auto"/>
                <w:sz w:val="26"/>
                <w:szCs w:val="26"/>
              </w:rPr>
              <w:t>，且钻孔施工完毕后立即恢复原貌</w:t>
            </w:r>
            <w:r w:rsidRPr="006841A2">
              <w:rPr>
                <w:rFonts w:ascii="Times New Roman" w:cs="Times New Roman"/>
                <w:color w:val="auto"/>
                <w:sz w:val="26"/>
                <w:szCs w:val="26"/>
              </w:rPr>
              <w:t>(</w:t>
            </w:r>
            <w:r w:rsidRPr="006841A2">
              <w:rPr>
                <w:rFonts w:ascii="Times New Roman" w:cs="Times New Roman"/>
                <w:color w:val="auto"/>
                <w:sz w:val="26"/>
                <w:szCs w:val="26"/>
              </w:rPr>
              <w:t>一般临时占地时间约</w:t>
            </w:r>
            <w:r>
              <w:rPr>
                <w:rFonts w:ascii="Times New Roman" w:cs="Times New Roman"/>
                <w:color w:val="auto"/>
                <w:sz w:val="26"/>
                <w:szCs w:val="26"/>
              </w:rPr>
              <w:t>2</w:t>
            </w:r>
            <w:r w:rsidRPr="006841A2">
              <w:rPr>
                <w:rFonts w:ascii="Times New Roman" w:cs="Times New Roman"/>
                <w:color w:val="auto"/>
                <w:sz w:val="26"/>
                <w:szCs w:val="26"/>
              </w:rPr>
              <w:t>个月</w:t>
            </w:r>
            <w:r w:rsidRPr="006841A2">
              <w:rPr>
                <w:rFonts w:ascii="Times New Roman" w:cs="Times New Roman"/>
                <w:color w:val="auto"/>
                <w:sz w:val="26"/>
                <w:szCs w:val="26"/>
              </w:rPr>
              <w:t>)</w:t>
            </w:r>
            <w:r w:rsidRPr="006841A2">
              <w:rPr>
                <w:rFonts w:ascii="Times New Roman" w:cs="Times New Roman"/>
                <w:color w:val="auto"/>
                <w:sz w:val="26"/>
                <w:szCs w:val="26"/>
              </w:rPr>
              <w:t>。根据《环境影响评价技术导则</w:t>
            </w:r>
            <w:r w:rsidRPr="006841A2">
              <w:rPr>
                <w:rFonts w:ascii="Times New Roman" w:cs="Times New Roman"/>
                <w:color w:val="auto"/>
                <w:sz w:val="26"/>
                <w:szCs w:val="26"/>
              </w:rPr>
              <w:t xml:space="preserve"> </w:t>
            </w:r>
            <w:r w:rsidRPr="006841A2">
              <w:rPr>
                <w:rFonts w:ascii="Times New Roman" w:cs="Times New Roman"/>
                <w:color w:val="auto"/>
                <w:sz w:val="26"/>
                <w:szCs w:val="26"/>
              </w:rPr>
              <w:t>生态影响》（</w:t>
            </w:r>
            <w:r w:rsidRPr="006841A2">
              <w:rPr>
                <w:rFonts w:ascii="Times New Roman" w:cs="Times New Roman"/>
                <w:color w:val="auto"/>
                <w:sz w:val="26"/>
                <w:szCs w:val="26"/>
              </w:rPr>
              <w:t>HJ19-2011</w:t>
            </w:r>
            <w:r w:rsidRPr="006841A2">
              <w:rPr>
                <w:rFonts w:ascii="Times New Roman" w:cs="Times New Roman"/>
                <w:color w:val="auto"/>
                <w:sz w:val="26"/>
                <w:szCs w:val="26"/>
              </w:rPr>
              <w:t>）生态影响评价工作等级划分表见表</w:t>
            </w:r>
            <w:r w:rsidRPr="006841A2">
              <w:rPr>
                <w:rFonts w:ascii="Times New Roman" w:cs="Times New Roman"/>
                <w:color w:val="auto"/>
                <w:sz w:val="26"/>
                <w:szCs w:val="26"/>
              </w:rPr>
              <w:t>8-5</w:t>
            </w:r>
            <w:r w:rsidRPr="006841A2">
              <w:rPr>
                <w:rFonts w:ascii="Times New Roman" w:cs="Times New Roman"/>
                <w:color w:val="auto"/>
                <w:sz w:val="26"/>
                <w:szCs w:val="26"/>
              </w:rPr>
              <w:t>。</w:t>
            </w:r>
          </w:p>
          <w:p w:rsidR="00177761" w:rsidRPr="00ED1D12" w:rsidRDefault="00177761" w:rsidP="00177761">
            <w:pPr>
              <w:pStyle w:val="Default"/>
              <w:autoSpaceDE/>
              <w:autoSpaceDN/>
              <w:adjustRightInd/>
              <w:spacing w:line="480" w:lineRule="exact"/>
              <w:ind w:firstLine="482"/>
              <w:jc w:val="both"/>
              <w:rPr>
                <w:rFonts w:ascii="Times New Roman" w:cs="Times New Roman"/>
                <w:b/>
                <w:color w:val="auto"/>
                <w:sz w:val="26"/>
                <w:szCs w:val="26"/>
              </w:rPr>
            </w:pPr>
            <w:r w:rsidRPr="00ED1D12">
              <w:rPr>
                <w:sz w:val="26"/>
                <w:szCs w:val="26"/>
              </w:rPr>
              <w:t>本项目所在区域为一般区域，不涉及重要生态敏感区和特殊生态敏感区，故本项目生态影响评价工作等级为三级。</w:t>
            </w:r>
          </w:p>
          <w:p w:rsidR="00C8778C" w:rsidRPr="00BA361D" w:rsidRDefault="00C8778C" w:rsidP="00C8778C">
            <w:pPr>
              <w:spacing w:line="259" w:lineRule="auto"/>
              <w:ind w:right="113"/>
              <w:jc w:val="center"/>
              <w:rPr>
                <w:b/>
              </w:rPr>
            </w:pPr>
            <w:r w:rsidRPr="00BA361D">
              <w:rPr>
                <w:b/>
              </w:rPr>
              <w:t>表</w:t>
            </w:r>
            <w:r w:rsidRPr="00BA361D">
              <w:rPr>
                <w:rFonts w:ascii="Times New Roman" w:eastAsia="Times New Roman" w:hAnsi="Times New Roman" w:cs="Times New Roman"/>
                <w:b/>
              </w:rPr>
              <w:t xml:space="preserve">8-5  </w:t>
            </w:r>
            <w:r w:rsidRPr="00BA361D">
              <w:rPr>
                <w:b/>
              </w:rPr>
              <w:t>项目生态影响评价工作等级划分表</w:t>
            </w:r>
          </w:p>
          <w:tbl>
            <w:tblPr>
              <w:tblStyle w:val="TableGrid"/>
              <w:tblW w:w="5000" w:type="pct"/>
              <w:tblInd w:w="0" w:type="dxa"/>
              <w:tblCellMar>
                <w:top w:w="61" w:type="dxa"/>
                <w:left w:w="221" w:type="dxa"/>
                <w:right w:w="115" w:type="dxa"/>
              </w:tblCellMar>
              <w:tblLook w:val="04A0" w:firstRow="1" w:lastRow="0" w:firstColumn="1" w:lastColumn="0" w:noHBand="0" w:noVBand="1"/>
            </w:tblPr>
            <w:tblGrid>
              <w:gridCol w:w="2038"/>
              <w:gridCol w:w="1797"/>
              <w:gridCol w:w="2389"/>
              <w:gridCol w:w="2072"/>
            </w:tblGrid>
            <w:tr w:rsidR="00C8778C" w:rsidTr="00A57CC2">
              <w:trPr>
                <w:trHeight w:val="340"/>
              </w:trPr>
              <w:tc>
                <w:tcPr>
                  <w:tcW w:w="1228" w:type="pct"/>
                  <w:vMerge w:val="restart"/>
                  <w:tcBorders>
                    <w:top w:val="single" w:sz="4" w:space="0" w:color="000000"/>
                    <w:left w:val="single" w:sz="4" w:space="0" w:color="000000"/>
                    <w:bottom w:val="single" w:sz="4" w:space="0" w:color="000000"/>
                    <w:right w:val="single" w:sz="4" w:space="0" w:color="000000"/>
                  </w:tcBorders>
                  <w:vAlign w:val="center"/>
                </w:tcPr>
                <w:p w:rsidR="00C8778C" w:rsidRPr="00962A5D" w:rsidRDefault="00C8778C" w:rsidP="00C8778C">
                  <w:pPr>
                    <w:spacing w:line="259" w:lineRule="auto"/>
                    <w:ind w:left="25"/>
                    <w:rPr>
                      <w:sz w:val="21"/>
                      <w:szCs w:val="21"/>
                    </w:rPr>
                  </w:pPr>
                  <w:r w:rsidRPr="00962A5D">
                    <w:rPr>
                      <w:sz w:val="21"/>
                      <w:szCs w:val="21"/>
                    </w:rPr>
                    <w:t>影响区域生态敏感性</w:t>
                  </w:r>
                  <w:r w:rsidRPr="00962A5D">
                    <w:rPr>
                      <w:rFonts w:ascii="Times New Roman" w:eastAsia="Times New Roman" w:hAnsi="Times New Roman" w:cs="Times New Roman"/>
                      <w:sz w:val="21"/>
                      <w:szCs w:val="21"/>
                    </w:rPr>
                    <w:t xml:space="preserve"> </w:t>
                  </w:r>
                </w:p>
              </w:tc>
              <w:tc>
                <w:tcPr>
                  <w:tcW w:w="1083" w:type="pct"/>
                  <w:tcBorders>
                    <w:top w:val="single" w:sz="4" w:space="0" w:color="000000"/>
                    <w:left w:val="single" w:sz="4" w:space="0" w:color="000000"/>
                    <w:bottom w:val="single" w:sz="4" w:space="0" w:color="000000"/>
                    <w:right w:val="nil"/>
                  </w:tcBorders>
                </w:tcPr>
                <w:p w:rsidR="00C8778C" w:rsidRPr="00962A5D" w:rsidRDefault="00C8778C" w:rsidP="00C8778C">
                  <w:pPr>
                    <w:spacing w:after="160" w:line="259" w:lineRule="auto"/>
                    <w:rPr>
                      <w:sz w:val="21"/>
                      <w:szCs w:val="21"/>
                    </w:rPr>
                  </w:pPr>
                </w:p>
              </w:tc>
              <w:tc>
                <w:tcPr>
                  <w:tcW w:w="1440" w:type="pct"/>
                  <w:tcBorders>
                    <w:top w:val="single" w:sz="4" w:space="0" w:color="000000"/>
                    <w:left w:val="nil"/>
                    <w:bottom w:val="single" w:sz="4" w:space="0" w:color="000000"/>
                    <w:right w:val="nil"/>
                  </w:tcBorders>
                </w:tcPr>
                <w:p w:rsidR="00C8778C" w:rsidRPr="00962A5D" w:rsidRDefault="00C8778C" w:rsidP="00C8778C">
                  <w:pPr>
                    <w:rPr>
                      <w:sz w:val="21"/>
                      <w:szCs w:val="21"/>
                    </w:rPr>
                  </w:pPr>
                  <w:r w:rsidRPr="00962A5D">
                    <w:rPr>
                      <w:sz w:val="21"/>
                      <w:szCs w:val="21"/>
                    </w:rPr>
                    <w:t>工程占地（水域</w:t>
                  </w:r>
                  <w:r w:rsidRPr="00962A5D">
                    <w:rPr>
                      <w:rFonts w:hint="eastAsia"/>
                      <w:sz w:val="21"/>
                      <w:szCs w:val="21"/>
                    </w:rPr>
                    <w:t>）范</w:t>
                  </w:r>
                  <w:r w:rsidRPr="00962A5D">
                    <w:rPr>
                      <w:sz w:val="21"/>
                      <w:szCs w:val="21"/>
                    </w:rPr>
                    <w:t>围</w:t>
                  </w:r>
                </w:p>
              </w:tc>
              <w:tc>
                <w:tcPr>
                  <w:tcW w:w="1250" w:type="pct"/>
                  <w:tcBorders>
                    <w:top w:val="single" w:sz="4" w:space="0" w:color="000000"/>
                    <w:left w:val="nil"/>
                    <w:bottom w:val="single" w:sz="4" w:space="0" w:color="000000"/>
                    <w:right w:val="single" w:sz="4" w:space="0" w:color="000000"/>
                  </w:tcBorders>
                </w:tcPr>
                <w:p w:rsidR="00C8778C" w:rsidRPr="00962A5D" w:rsidRDefault="00C8778C" w:rsidP="00C8778C">
                  <w:pPr>
                    <w:spacing w:after="160" w:line="259" w:lineRule="auto"/>
                    <w:rPr>
                      <w:sz w:val="21"/>
                      <w:szCs w:val="21"/>
                    </w:rPr>
                  </w:pPr>
                </w:p>
              </w:tc>
            </w:tr>
            <w:tr w:rsidR="00C8778C" w:rsidTr="00A57CC2">
              <w:trPr>
                <w:trHeight w:val="340"/>
              </w:trPr>
              <w:tc>
                <w:tcPr>
                  <w:tcW w:w="1228" w:type="pct"/>
                  <w:vMerge/>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after="160" w:line="259" w:lineRule="auto"/>
                    <w:rPr>
                      <w:sz w:val="21"/>
                      <w:szCs w:val="21"/>
                    </w:rPr>
                  </w:pPr>
                </w:p>
              </w:tc>
              <w:tc>
                <w:tcPr>
                  <w:tcW w:w="1083"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after="73" w:line="259" w:lineRule="auto"/>
                    <w:ind w:left="6"/>
                    <w:rPr>
                      <w:sz w:val="21"/>
                      <w:szCs w:val="21"/>
                    </w:rPr>
                  </w:pPr>
                  <w:r w:rsidRPr="00962A5D">
                    <w:rPr>
                      <w:sz w:val="21"/>
                      <w:szCs w:val="21"/>
                    </w:rPr>
                    <w:t>面积</w:t>
                  </w:r>
                  <w:r w:rsidRPr="00962A5D">
                    <w:rPr>
                      <w:rFonts w:asciiTheme="minorEastAsia" w:eastAsiaTheme="minorEastAsia" w:hAnsiTheme="minorEastAsia" w:cs="Times New Roman"/>
                      <w:sz w:val="21"/>
                      <w:szCs w:val="21"/>
                    </w:rPr>
                    <w:t>≥</w:t>
                  </w:r>
                  <w:r w:rsidRPr="00962A5D">
                    <w:rPr>
                      <w:rFonts w:ascii="Times New Roman" w:eastAsia="Times New Roman" w:hAnsi="Times New Roman" w:cs="Times New Roman"/>
                      <w:sz w:val="21"/>
                      <w:szCs w:val="21"/>
                    </w:rPr>
                    <w:t>20km</w:t>
                  </w:r>
                  <w:r w:rsidRPr="00962A5D">
                    <w:rPr>
                      <w:rFonts w:ascii="Times New Roman" w:eastAsia="Times New Roman" w:hAnsi="Times New Roman" w:cs="Times New Roman"/>
                      <w:sz w:val="21"/>
                      <w:szCs w:val="21"/>
                      <w:vertAlign w:val="superscript"/>
                    </w:rPr>
                    <w:t xml:space="preserve">2 </w:t>
                  </w:r>
                  <w:r w:rsidRPr="00962A5D">
                    <w:rPr>
                      <w:sz w:val="21"/>
                      <w:szCs w:val="21"/>
                    </w:rPr>
                    <w:t>或长度</w:t>
                  </w:r>
                  <w:r w:rsidRPr="00962A5D">
                    <w:rPr>
                      <w:rFonts w:asciiTheme="minorEastAsia" w:eastAsiaTheme="minorEastAsia" w:hAnsiTheme="minorEastAsia" w:cs="Times New Roman"/>
                      <w:sz w:val="21"/>
                      <w:szCs w:val="21"/>
                    </w:rPr>
                    <w:t>≥</w:t>
                  </w:r>
                  <w:r w:rsidRPr="00962A5D">
                    <w:rPr>
                      <w:rFonts w:ascii="Times New Roman" w:eastAsia="Times New Roman" w:hAnsi="Times New Roman" w:cs="Times New Roman"/>
                      <w:sz w:val="21"/>
                      <w:szCs w:val="21"/>
                    </w:rPr>
                    <w:t>100km</w:t>
                  </w:r>
                </w:p>
              </w:tc>
              <w:tc>
                <w:tcPr>
                  <w:tcW w:w="144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after="28" w:line="259" w:lineRule="auto"/>
                    <w:rPr>
                      <w:sz w:val="21"/>
                      <w:szCs w:val="21"/>
                    </w:rPr>
                  </w:pPr>
                  <w:r w:rsidRPr="00962A5D">
                    <w:rPr>
                      <w:sz w:val="21"/>
                      <w:szCs w:val="21"/>
                    </w:rPr>
                    <w:t>面积</w:t>
                  </w:r>
                  <w:r w:rsidRPr="00962A5D">
                    <w:rPr>
                      <w:rFonts w:ascii="Times New Roman" w:eastAsia="Times New Roman" w:hAnsi="Times New Roman" w:cs="Times New Roman"/>
                      <w:sz w:val="21"/>
                      <w:szCs w:val="21"/>
                    </w:rPr>
                    <w:t>2km</w:t>
                  </w:r>
                  <w:r w:rsidRPr="00962A5D">
                    <w:rPr>
                      <w:rFonts w:ascii="Times New Roman" w:eastAsia="Times New Roman" w:hAnsi="Times New Roman" w:cs="Times New Roman"/>
                      <w:sz w:val="21"/>
                      <w:szCs w:val="21"/>
                      <w:vertAlign w:val="superscript"/>
                    </w:rPr>
                    <w:t>2</w:t>
                  </w:r>
                  <w:r w:rsidRPr="00962A5D">
                    <w:rPr>
                      <w:rFonts w:ascii="Times New Roman" w:eastAsia="Times New Roman" w:hAnsi="Times New Roman" w:cs="Times New Roman"/>
                      <w:sz w:val="21"/>
                      <w:szCs w:val="21"/>
                    </w:rPr>
                    <w:t>-20km</w:t>
                  </w:r>
                  <w:r w:rsidRPr="00962A5D">
                    <w:rPr>
                      <w:rFonts w:ascii="Times New Roman" w:eastAsia="Times New Roman" w:hAnsi="Times New Roman" w:cs="Times New Roman"/>
                      <w:sz w:val="21"/>
                      <w:szCs w:val="21"/>
                      <w:vertAlign w:val="superscript"/>
                    </w:rPr>
                    <w:t xml:space="preserve">2 </w:t>
                  </w:r>
                  <w:r w:rsidRPr="00962A5D">
                    <w:rPr>
                      <w:sz w:val="21"/>
                      <w:szCs w:val="21"/>
                    </w:rPr>
                    <w:t>或长度</w:t>
                  </w:r>
                  <w:r w:rsidRPr="00962A5D">
                    <w:rPr>
                      <w:rFonts w:ascii="Times New Roman" w:eastAsia="Times New Roman" w:hAnsi="Times New Roman" w:cs="Times New Roman"/>
                      <w:sz w:val="21"/>
                      <w:szCs w:val="21"/>
                    </w:rPr>
                    <w:t>50km-100km</w:t>
                  </w:r>
                </w:p>
              </w:tc>
              <w:tc>
                <w:tcPr>
                  <w:tcW w:w="125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jc w:val="center"/>
                    <w:rPr>
                      <w:sz w:val="21"/>
                      <w:szCs w:val="21"/>
                    </w:rPr>
                  </w:pPr>
                  <w:r w:rsidRPr="00962A5D">
                    <w:rPr>
                      <w:sz w:val="21"/>
                      <w:szCs w:val="21"/>
                    </w:rPr>
                    <w:t>面积</w:t>
                  </w:r>
                  <w:r w:rsidRPr="00962A5D">
                    <w:rPr>
                      <w:rFonts w:asciiTheme="minorEastAsia" w:eastAsiaTheme="minorEastAsia" w:hAnsiTheme="minorEastAsia" w:cs="Times New Roman"/>
                      <w:sz w:val="21"/>
                      <w:szCs w:val="21"/>
                    </w:rPr>
                    <w:t>≤</w:t>
                  </w:r>
                  <w:r w:rsidRPr="00962A5D">
                    <w:rPr>
                      <w:rFonts w:ascii="Times New Roman" w:eastAsia="Times New Roman" w:hAnsi="Times New Roman" w:cs="Times New Roman"/>
                      <w:sz w:val="21"/>
                      <w:szCs w:val="21"/>
                    </w:rPr>
                    <w:t>2km</w:t>
                  </w:r>
                  <w:r w:rsidRPr="00962A5D">
                    <w:rPr>
                      <w:rFonts w:ascii="Times New Roman" w:eastAsia="Times New Roman" w:hAnsi="Times New Roman" w:cs="Times New Roman"/>
                      <w:sz w:val="21"/>
                      <w:szCs w:val="21"/>
                      <w:vertAlign w:val="superscript"/>
                    </w:rPr>
                    <w:t>2</w:t>
                  </w:r>
                  <w:r w:rsidRPr="00962A5D">
                    <w:rPr>
                      <w:sz w:val="21"/>
                      <w:szCs w:val="21"/>
                    </w:rPr>
                    <w:t>或长度</w:t>
                  </w:r>
                  <w:r w:rsidRPr="00962A5D">
                    <w:rPr>
                      <w:rFonts w:asciiTheme="minorEastAsia" w:eastAsiaTheme="minorEastAsia" w:hAnsiTheme="minorEastAsia" w:cs="Times New Roman"/>
                      <w:sz w:val="21"/>
                      <w:szCs w:val="21"/>
                    </w:rPr>
                    <w:t>≤</w:t>
                  </w:r>
                  <w:r w:rsidRPr="00962A5D">
                    <w:rPr>
                      <w:rFonts w:ascii="Times New Roman" w:eastAsia="Times New Roman" w:hAnsi="Times New Roman" w:cs="Times New Roman"/>
                      <w:sz w:val="21"/>
                      <w:szCs w:val="21"/>
                    </w:rPr>
                    <w:t>50km</w:t>
                  </w:r>
                </w:p>
              </w:tc>
            </w:tr>
            <w:tr w:rsidR="00C8778C" w:rsidTr="00A57CC2">
              <w:trPr>
                <w:trHeight w:val="340"/>
              </w:trPr>
              <w:tc>
                <w:tcPr>
                  <w:tcW w:w="1228"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9"/>
                    <w:jc w:val="center"/>
                    <w:rPr>
                      <w:sz w:val="21"/>
                      <w:szCs w:val="21"/>
                    </w:rPr>
                  </w:pPr>
                  <w:r w:rsidRPr="00962A5D">
                    <w:rPr>
                      <w:sz w:val="21"/>
                      <w:szCs w:val="21"/>
                    </w:rPr>
                    <w:t>特殊生态敏感区</w:t>
                  </w:r>
                  <w:r w:rsidRPr="00962A5D">
                    <w:rPr>
                      <w:rFonts w:ascii="Times New Roman" w:eastAsia="Times New Roman" w:hAnsi="Times New Roman" w:cs="Times New Roman"/>
                      <w:sz w:val="21"/>
                      <w:szCs w:val="21"/>
                    </w:rPr>
                    <w:t xml:space="preserve"> </w:t>
                  </w:r>
                </w:p>
              </w:tc>
              <w:tc>
                <w:tcPr>
                  <w:tcW w:w="1083"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一级</w:t>
                  </w:r>
                  <w:r w:rsidRPr="00962A5D">
                    <w:rPr>
                      <w:rFonts w:ascii="Times New Roman" w:eastAsia="Times New Roman" w:hAnsi="Times New Roman" w:cs="Times New Roman"/>
                      <w:sz w:val="21"/>
                      <w:szCs w:val="21"/>
                    </w:rPr>
                    <w:t xml:space="preserve"> </w:t>
                  </w:r>
                </w:p>
              </w:tc>
              <w:tc>
                <w:tcPr>
                  <w:tcW w:w="144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一级</w:t>
                  </w:r>
                  <w:r w:rsidRPr="00962A5D">
                    <w:rPr>
                      <w:rFonts w:ascii="Times New Roman" w:eastAsia="Times New Roman" w:hAnsi="Times New Roman" w:cs="Times New Roman"/>
                      <w:sz w:val="21"/>
                      <w:szCs w:val="21"/>
                    </w:rPr>
                    <w:t xml:space="preserve"> </w:t>
                  </w:r>
                </w:p>
              </w:tc>
              <w:tc>
                <w:tcPr>
                  <w:tcW w:w="125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一级</w:t>
                  </w:r>
                  <w:r w:rsidRPr="00962A5D">
                    <w:rPr>
                      <w:rFonts w:ascii="Times New Roman" w:eastAsia="Times New Roman" w:hAnsi="Times New Roman" w:cs="Times New Roman"/>
                      <w:sz w:val="21"/>
                      <w:szCs w:val="21"/>
                    </w:rPr>
                    <w:t xml:space="preserve"> </w:t>
                  </w:r>
                </w:p>
              </w:tc>
            </w:tr>
            <w:tr w:rsidR="00C8778C" w:rsidTr="00A57CC2">
              <w:trPr>
                <w:trHeight w:val="340"/>
              </w:trPr>
              <w:tc>
                <w:tcPr>
                  <w:tcW w:w="1228"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9"/>
                    <w:jc w:val="center"/>
                    <w:rPr>
                      <w:sz w:val="21"/>
                      <w:szCs w:val="21"/>
                    </w:rPr>
                  </w:pPr>
                  <w:r w:rsidRPr="00962A5D">
                    <w:rPr>
                      <w:sz w:val="21"/>
                      <w:szCs w:val="21"/>
                    </w:rPr>
                    <w:t>重要生态敏感区</w:t>
                  </w:r>
                  <w:r w:rsidRPr="00962A5D">
                    <w:rPr>
                      <w:rFonts w:ascii="Times New Roman" w:eastAsia="Times New Roman" w:hAnsi="Times New Roman" w:cs="Times New Roman"/>
                      <w:sz w:val="21"/>
                      <w:szCs w:val="21"/>
                    </w:rPr>
                    <w:t xml:space="preserve"> </w:t>
                  </w:r>
                </w:p>
              </w:tc>
              <w:tc>
                <w:tcPr>
                  <w:tcW w:w="1083"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一级</w:t>
                  </w:r>
                  <w:r w:rsidRPr="00962A5D">
                    <w:rPr>
                      <w:rFonts w:ascii="Times New Roman" w:eastAsia="Times New Roman" w:hAnsi="Times New Roman" w:cs="Times New Roman"/>
                      <w:sz w:val="21"/>
                      <w:szCs w:val="21"/>
                    </w:rPr>
                    <w:t xml:space="preserve"> </w:t>
                  </w:r>
                </w:p>
              </w:tc>
              <w:tc>
                <w:tcPr>
                  <w:tcW w:w="144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二级</w:t>
                  </w:r>
                  <w:r w:rsidRPr="00962A5D">
                    <w:rPr>
                      <w:rFonts w:ascii="Times New Roman" w:eastAsia="Times New Roman" w:hAnsi="Times New Roman" w:cs="Times New Roman"/>
                      <w:sz w:val="21"/>
                      <w:szCs w:val="21"/>
                    </w:rPr>
                    <w:t xml:space="preserve"> </w:t>
                  </w:r>
                </w:p>
              </w:tc>
              <w:tc>
                <w:tcPr>
                  <w:tcW w:w="125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三级</w:t>
                  </w:r>
                  <w:r w:rsidRPr="00962A5D">
                    <w:rPr>
                      <w:rFonts w:ascii="Times New Roman" w:eastAsia="Times New Roman" w:hAnsi="Times New Roman" w:cs="Times New Roman"/>
                      <w:sz w:val="21"/>
                      <w:szCs w:val="21"/>
                    </w:rPr>
                    <w:t xml:space="preserve"> </w:t>
                  </w:r>
                </w:p>
              </w:tc>
            </w:tr>
            <w:tr w:rsidR="00C8778C" w:rsidTr="00A57CC2">
              <w:trPr>
                <w:trHeight w:val="340"/>
              </w:trPr>
              <w:tc>
                <w:tcPr>
                  <w:tcW w:w="1228"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10"/>
                    <w:jc w:val="center"/>
                    <w:rPr>
                      <w:sz w:val="21"/>
                      <w:szCs w:val="21"/>
                    </w:rPr>
                  </w:pPr>
                  <w:r w:rsidRPr="00962A5D">
                    <w:rPr>
                      <w:sz w:val="21"/>
                      <w:szCs w:val="21"/>
                    </w:rPr>
                    <w:t>一般区域</w:t>
                  </w:r>
                  <w:r w:rsidRPr="00962A5D">
                    <w:rPr>
                      <w:rFonts w:ascii="Times New Roman" w:eastAsia="Times New Roman" w:hAnsi="Times New Roman" w:cs="Times New Roman"/>
                      <w:sz w:val="21"/>
                      <w:szCs w:val="21"/>
                    </w:rPr>
                    <w:t xml:space="preserve"> </w:t>
                  </w:r>
                </w:p>
              </w:tc>
              <w:tc>
                <w:tcPr>
                  <w:tcW w:w="1083"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二级</w:t>
                  </w:r>
                  <w:r w:rsidRPr="00962A5D">
                    <w:rPr>
                      <w:rFonts w:ascii="Times New Roman" w:eastAsia="Times New Roman" w:hAnsi="Times New Roman" w:cs="Times New Roman"/>
                      <w:sz w:val="21"/>
                      <w:szCs w:val="21"/>
                    </w:rPr>
                    <w:t xml:space="preserve"> </w:t>
                  </w:r>
                </w:p>
              </w:tc>
              <w:tc>
                <w:tcPr>
                  <w:tcW w:w="144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三级</w:t>
                  </w:r>
                  <w:r w:rsidRPr="00962A5D">
                    <w:rPr>
                      <w:rFonts w:ascii="Times New Roman" w:eastAsia="Times New Roman" w:hAnsi="Times New Roman" w:cs="Times New Roman"/>
                      <w:sz w:val="21"/>
                      <w:szCs w:val="21"/>
                    </w:rPr>
                    <w:t xml:space="preserve"> </w:t>
                  </w:r>
                </w:p>
              </w:tc>
              <w:tc>
                <w:tcPr>
                  <w:tcW w:w="1250" w:type="pct"/>
                  <w:tcBorders>
                    <w:top w:val="single" w:sz="4" w:space="0" w:color="000000"/>
                    <w:left w:val="single" w:sz="4" w:space="0" w:color="000000"/>
                    <w:bottom w:val="single" w:sz="4" w:space="0" w:color="000000"/>
                    <w:right w:val="single" w:sz="4" w:space="0" w:color="000000"/>
                  </w:tcBorders>
                </w:tcPr>
                <w:p w:rsidR="00C8778C" w:rsidRPr="00962A5D" w:rsidRDefault="00C8778C" w:rsidP="00C8778C">
                  <w:pPr>
                    <w:spacing w:line="259" w:lineRule="auto"/>
                    <w:ind w:right="107"/>
                    <w:jc w:val="center"/>
                    <w:rPr>
                      <w:sz w:val="21"/>
                      <w:szCs w:val="21"/>
                    </w:rPr>
                  </w:pPr>
                  <w:r w:rsidRPr="00962A5D">
                    <w:rPr>
                      <w:sz w:val="21"/>
                      <w:szCs w:val="21"/>
                    </w:rPr>
                    <w:t>三级</w:t>
                  </w:r>
                  <w:r w:rsidRPr="00962A5D">
                    <w:rPr>
                      <w:rFonts w:ascii="Times New Roman" w:eastAsia="Times New Roman" w:hAnsi="Times New Roman" w:cs="Times New Roman"/>
                      <w:sz w:val="21"/>
                      <w:szCs w:val="21"/>
                    </w:rPr>
                    <w:t xml:space="preserve"> </w:t>
                  </w:r>
                </w:p>
              </w:tc>
            </w:tr>
          </w:tbl>
          <w:p w:rsidR="00C8778C" w:rsidRPr="00EC0C5F" w:rsidRDefault="00C8778C" w:rsidP="00C8778C">
            <w:pPr>
              <w:pStyle w:val="Default"/>
              <w:spacing w:line="480" w:lineRule="exact"/>
              <w:ind w:firstLineChars="200" w:firstLine="522"/>
              <w:rPr>
                <w:rFonts w:ascii="Times New Roman"/>
                <w:b/>
                <w:color w:val="auto"/>
                <w:sz w:val="26"/>
                <w:szCs w:val="26"/>
              </w:rPr>
            </w:pPr>
            <w:r w:rsidRPr="00EC0C5F">
              <w:rPr>
                <w:rFonts w:ascii="Times New Roman" w:hint="eastAsia"/>
                <w:b/>
                <w:color w:val="auto"/>
                <w:sz w:val="26"/>
                <w:szCs w:val="26"/>
              </w:rPr>
              <w:t>8</w:t>
            </w:r>
            <w:r w:rsidRPr="00EC0C5F">
              <w:rPr>
                <w:rFonts w:ascii="Times New Roman"/>
                <w:b/>
                <w:color w:val="auto"/>
                <w:sz w:val="26"/>
                <w:szCs w:val="26"/>
              </w:rPr>
              <w:t>.</w:t>
            </w:r>
            <w:r>
              <w:rPr>
                <w:rFonts w:ascii="Times New Roman"/>
                <w:b/>
                <w:color w:val="auto"/>
                <w:sz w:val="26"/>
                <w:szCs w:val="26"/>
              </w:rPr>
              <w:t>7</w:t>
            </w:r>
            <w:r w:rsidRPr="00EC0C5F">
              <w:rPr>
                <w:rFonts w:ascii="Times New Roman" w:hint="eastAsia"/>
                <w:b/>
                <w:color w:val="auto"/>
                <w:sz w:val="26"/>
                <w:szCs w:val="26"/>
              </w:rPr>
              <w:t>.1</w:t>
            </w:r>
            <w:r>
              <w:rPr>
                <w:rFonts w:ascii="Times New Roman" w:hint="eastAsia"/>
                <w:b/>
                <w:color w:val="auto"/>
                <w:sz w:val="26"/>
                <w:szCs w:val="26"/>
              </w:rPr>
              <w:t>占地</w:t>
            </w:r>
            <w:r w:rsidRPr="00EC0C5F">
              <w:rPr>
                <w:rFonts w:ascii="Times New Roman" w:hint="eastAsia"/>
                <w:b/>
                <w:color w:val="auto"/>
                <w:sz w:val="26"/>
                <w:szCs w:val="26"/>
              </w:rPr>
              <w:t>影响分析</w:t>
            </w:r>
          </w:p>
          <w:p w:rsidR="00C8778C" w:rsidRDefault="00C8778C" w:rsidP="006D1E38">
            <w:pPr>
              <w:pStyle w:val="Default"/>
              <w:spacing w:line="480" w:lineRule="exact"/>
              <w:ind w:firstLine="482"/>
              <w:rPr>
                <w:rFonts w:ascii="Times New Roman" w:cs="Times New Roman"/>
                <w:color w:val="auto"/>
                <w:sz w:val="26"/>
                <w:szCs w:val="26"/>
              </w:rPr>
            </w:pPr>
            <w:r w:rsidRPr="003B7BBB">
              <w:rPr>
                <w:rFonts w:ascii="Times New Roman" w:cs="Times New Roman" w:hint="eastAsia"/>
                <w:color w:val="auto"/>
                <w:sz w:val="26"/>
                <w:szCs w:val="26"/>
              </w:rPr>
              <w:t>本项目工作区地处山区，人口稀少，周边无大型厂矿企业，主要包括探临道路、钻井平台、放喷管线等临时占地，占地类型主要为灌木林地。同时由于钻探施工仅在小范围内进行，单个钻孔临时占地面积小，施工周期短，钻探结束后及时进行恢复植被，以减小对周围植被的影响，故本项目的实施对区域占地的影响较小。</w:t>
            </w:r>
          </w:p>
          <w:p w:rsidR="00C8778C" w:rsidRPr="00C22A36" w:rsidRDefault="00C8778C" w:rsidP="00C8778C">
            <w:pPr>
              <w:pStyle w:val="Default"/>
              <w:spacing w:line="480" w:lineRule="exact"/>
              <w:ind w:firstLineChars="200" w:firstLine="522"/>
              <w:rPr>
                <w:rFonts w:ascii="Times New Roman"/>
                <w:b/>
                <w:color w:val="auto"/>
                <w:sz w:val="26"/>
                <w:szCs w:val="26"/>
              </w:rPr>
            </w:pPr>
            <w:r w:rsidRPr="00C22A36">
              <w:rPr>
                <w:rFonts w:ascii="Times New Roman"/>
                <w:b/>
                <w:color w:val="auto"/>
                <w:sz w:val="26"/>
                <w:szCs w:val="26"/>
              </w:rPr>
              <w:lastRenderedPageBreak/>
              <w:t>8.7.2</w:t>
            </w:r>
            <w:r w:rsidRPr="00C22A36">
              <w:rPr>
                <w:rFonts w:ascii="Times New Roman" w:hint="eastAsia"/>
                <w:b/>
                <w:color w:val="auto"/>
                <w:sz w:val="26"/>
                <w:szCs w:val="26"/>
              </w:rPr>
              <w:t>对植被的影响</w:t>
            </w:r>
            <w:r>
              <w:rPr>
                <w:rFonts w:ascii="Times New Roman" w:hint="eastAsia"/>
                <w:b/>
                <w:color w:val="auto"/>
                <w:sz w:val="26"/>
                <w:szCs w:val="26"/>
              </w:rPr>
              <w:t>分析</w:t>
            </w:r>
          </w:p>
          <w:p w:rsidR="00C8778C" w:rsidRDefault="00C8778C" w:rsidP="006D1E38">
            <w:pPr>
              <w:pStyle w:val="00"/>
              <w:ind w:firstLineChars="0" w:firstLine="482"/>
              <w:rPr>
                <w:kern w:val="0"/>
                <w:szCs w:val="26"/>
              </w:rPr>
            </w:pPr>
            <w:r w:rsidRPr="00D20B8D">
              <w:rPr>
                <w:rFonts w:hint="eastAsia"/>
                <w:kern w:val="0"/>
                <w:szCs w:val="26"/>
              </w:rPr>
              <w:t>本项目施工过程中平整场地，会破坏施工区域内地表植被；施工机械、材料运输、人员踩踏、钻机临时占地等也会破坏区域内少量植被。根据现场调查，受人类活动的影响，工作区内的物种都是一些常见种和广布种，没有发现狭域分布种和地区特有种，无重点保护野生植物，故不会导致植物种类灭绝，也不会使受影响种类的遗传多样性及种群结构受到严重影响，对植被的影响较小。若在施工过程中，发现珍稀保护动植物，应采取妥善措施进行保护</w:t>
            </w:r>
            <w:r>
              <w:rPr>
                <w:rFonts w:hint="eastAsia"/>
                <w:kern w:val="0"/>
                <w:szCs w:val="26"/>
              </w:rPr>
              <w:t>。</w:t>
            </w:r>
          </w:p>
          <w:p w:rsidR="00C8778C" w:rsidRDefault="00C8778C" w:rsidP="00C8778C">
            <w:pPr>
              <w:pStyle w:val="Default"/>
              <w:spacing w:line="480" w:lineRule="exact"/>
              <w:ind w:firstLineChars="200" w:firstLine="522"/>
              <w:rPr>
                <w:rFonts w:ascii="Times New Roman"/>
                <w:b/>
                <w:color w:val="auto"/>
                <w:sz w:val="26"/>
                <w:szCs w:val="26"/>
              </w:rPr>
            </w:pPr>
            <w:r w:rsidRPr="00BE051E">
              <w:rPr>
                <w:rFonts w:ascii="Times New Roman" w:hint="eastAsia"/>
                <w:b/>
                <w:color w:val="auto"/>
                <w:sz w:val="26"/>
                <w:szCs w:val="26"/>
              </w:rPr>
              <w:t>8</w:t>
            </w:r>
            <w:r w:rsidRPr="00BE051E">
              <w:rPr>
                <w:rFonts w:ascii="Times New Roman"/>
                <w:b/>
                <w:color w:val="auto"/>
                <w:sz w:val="26"/>
                <w:szCs w:val="26"/>
              </w:rPr>
              <w:t>.7.3</w:t>
            </w:r>
            <w:r w:rsidRPr="00BE051E">
              <w:rPr>
                <w:rFonts w:ascii="Times New Roman" w:hint="eastAsia"/>
                <w:b/>
                <w:color w:val="auto"/>
                <w:sz w:val="26"/>
                <w:szCs w:val="26"/>
              </w:rPr>
              <w:t>对陆生动物的影响分析</w:t>
            </w:r>
          </w:p>
          <w:p w:rsidR="00C8778C" w:rsidRDefault="00C8778C" w:rsidP="006D1E38">
            <w:pPr>
              <w:pStyle w:val="00"/>
              <w:ind w:firstLineChars="0" w:firstLine="482"/>
              <w:rPr>
                <w:kern w:val="0"/>
                <w:szCs w:val="26"/>
              </w:rPr>
            </w:pPr>
            <w:r w:rsidRPr="00BE051E">
              <w:rPr>
                <w:rFonts w:hint="eastAsia"/>
                <w:kern w:val="0"/>
                <w:szCs w:val="26"/>
              </w:rPr>
              <w:t>本项目施工过程对陆生动物生存环境、分布范围和种群数量的影响主要分为直接影响和间接影响两个方面。直接影响主要表现为建设项目占地使陆生动物的原始生存环境被破坏或改变；间接影响主要表现为由于植被的减少或污染破坏而引起陆生动物食物来源减少。本项目工作区大多数陆生动物活动场所都较大，适应性较强并具有趋避的本能，项目施工对动物种群不会有太大的影响，它们会选择周围山体适宜的生境继续生存和生活，对陆生动物的影响是有限的、局部的，是可以接受的。</w:t>
            </w:r>
          </w:p>
          <w:p w:rsidR="00C8778C" w:rsidRDefault="00C8778C" w:rsidP="00C8778C">
            <w:pPr>
              <w:pStyle w:val="Default"/>
              <w:spacing w:line="480" w:lineRule="exact"/>
              <w:ind w:firstLineChars="200" w:firstLine="522"/>
              <w:rPr>
                <w:rFonts w:ascii="Times New Roman"/>
                <w:szCs w:val="26"/>
              </w:rPr>
            </w:pPr>
            <w:r w:rsidRPr="007F4C03">
              <w:rPr>
                <w:rFonts w:ascii="Times New Roman" w:hint="eastAsia"/>
                <w:b/>
                <w:color w:val="auto"/>
                <w:sz w:val="26"/>
                <w:szCs w:val="26"/>
              </w:rPr>
              <w:t>8</w:t>
            </w:r>
            <w:r w:rsidRPr="007F4C03">
              <w:rPr>
                <w:rFonts w:ascii="Times New Roman"/>
                <w:b/>
                <w:color w:val="auto"/>
                <w:sz w:val="26"/>
                <w:szCs w:val="26"/>
              </w:rPr>
              <w:t>.7.4</w:t>
            </w:r>
            <w:r w:rsidRPr="007F4C03">
              <w:rPr>
                <w:rFonts w:ascii="Times New Roman" w:hint="eastAsia"/>
                <w:b/>
                <w:color w:val="auto"/>
                <w:sz w:val="26"/>
                <w:szCs w:val="26"/>
              </w:rPr>
              <w:t>对鸟类的影响分析</w:t>
            </w:r>
          </w:p>
          <w:p w:rsidR="00C8778C" w:rsidRDefault="00C8778C" w:rsidP="006D1E38">
            <w:pPr>
              <w:pStyle w:val="00"/>
              <w:ind w:firstLine="520"/>
              <w:rPr>
                <w:rFonts w:ascii="Times New Roman" w:hAnsi="Times New Roman"/>
                <w:kern w:val="0"/>
                <w:szCs w:val="26"/>
              </w:rPr>
            </w:pPr>
            <w:r w:rsidRPr="007F4C03">
              <w:rPr>
                <w:rFonts w:ascii="Times New Roman" w:hAnsi="Times New Roman" w:hint="eastAsia"/>
                <w:kern w:val="0"/>
                <w:szCs w:val="26"/>
              </w:rPr>
              <w:t>本项目施工期间人员的进入将会对鸟类造成一定的影响，施工期间会干扰这些鸟类的活动，对其造成一定的影响，使这些鸟类暂时迁移它处，因鸟类的活动空间范围一般都比较大，且施工周期短，对鸟类的影响较小。</w:t>
            </w:r>
          </w:p>
          <w:p w:rsidR="00C8778C" w:rsidRPr="0094702E" w:rsidRDefault="00C8778C" w:rsidP="00C8778C">
            <w:pPr>
              <w:pStyle w:val="Default"/>
              <w:spacing w:line="480" w:lineRule="exact"/>
              <w:ind w:firstLineChars="200" w:firstLine="522"/>
              <w:rPr>
                <w:rFonts w:ascii="Times New Roman"/>
                <w:szCs w:val="26"/>
              </w:rPr>
            </w:pPr>
            <w:r>
              <w:rPr>
                <w:rFonts w:ascii="Times New Roman" w:hint="eastAsia"/>
                <w:b/>
                <w:color w:val="auto"/>
                <w:sz w:val="26"/>
                <w:szCs w:val="26"/>
              </w:rPr>
              <w:t>8.7.5</w:t>
            </w:r>
            <w:r w:rsidRPr="0094702E">
              <w:rPr>
                <w:rFonts w:ascii="Times New Roman" w:hint="eastAsia"/>
                <w:b/>
                <w:color w:val="auto"/>
                <w:sz w:val="26"/>
                <w:szCs w:val="26"/>
              </w:rPr>
              <w:t>对生物多样性的影响分析</w:t>
            </w:r>
          </w:p>
          <w:p w:rsidR="00C8778C" w:rsidRDefault="00C8778C" w:rsidP="006D1E38">
            <w:pPr>
              <w:pStyle w:val="00"/>
              <w:ind w:firstLine="520"/>
              <w:rPr>
                <w:rFonts w:ascii="Times New Roman" w:hAnsi="Times New Roman"/>
                <w:kern w:val="0"/>
                <w:szCs w:val="26"/>
              </w:rPr>
            </w:pPr>
            <w:r w:rsidRPr="0094702E">
              <w:rPr>
                <w:rFonts w:ascii="Times New Roman" w:hAnsi="Times New Roman" w:hint="eastAsia"/>
                <w:kern w:val="0"/>
                <w:szCs w:val="26"/>
              </w:rPr>
              <w:t>本项目勘探钻孔等施工作业过程，都将导致工作区内地面植被受到损毁和破坏；勘探过程中产生的粉尘对植物的光合、呼吸作用有一定影响；工作人员的进驻可能会使动植物生存环境发生变化，勘探作业时产生的噪声对勘探区内常见的野生动物和鸟类有一定影响。本项目勘探作业对植被的破坏范围仅局限在工作区范围内，不涉及工作区以外的地区，故对植被的破坏程度和破坏范围是有限的。通过调查，本工作范围内的植被种类是当地分布较广泛的常见种，在矿点周围均有分布，不会对周围地区陆生植物资源物种的多样性产生影响。区内未发现列入重点保护的野生植物和名</w:t>
            </w:r>
            <w:r w:rsidRPr="0094702E">
              <w:rPr>
                <w:rFonts w:ascii="Times New Roman" w:hAnsi="Times New Roman" w:hint="eastAsia"/>
                <w:kern w:val="0"/>
                <w:szCs w:val="26"/>
              </w:rPr>
              <w:lastRenderedPageBreak/>
              <w:t>树古木，也不是重点保护动物的主要迁徙通道，同时项目工程规模小、持续时间短，施工结束后对动物的影响随即消失。因此项目的实施对动植物的影响有限，不会对物种的多样性产生影响，</w:t>
            </w:r>
            <w:r w:rsidR="00A0336E">
              <w:rPr>
                <w:rFonts w:ascii="Times New Roman" w:hAnsi="Times New Roman" w:hint="eastAsia"/>
                <w:kern w:val="0"/>
                <w:szCs w:val="26"/>
              </w:rPr>
              <w:t>也</w:t>
            </w:r>
            <w:r w:rsidRPr="0094702E">
              <w:rPr>
                <w:rFonts w:ascii="Times New Roman" w:hAnsi="Times New Roman" w:hint="eastAsia"/>
                <w:kern w:val="0"/>
                <w:szCs w:val="26"/>
              </w:rPr>
              <w:t>不会改变区域生态系统功能。</w:t>
            </w:r>
          </w:p>
          <w:p w:rsidR="00C8778C" w:rsidRPr="007504E0" w:rsidRDefault="00C8778C" w:rsidP="00C8778C">
            <w:pPr>
              <w:pStyle w:val="Default"/>
              <w:spacing w:line="480" w:lineRule="exact"/>
              <w:ind w:firstLineChars="200" w:firstLine="522"/>
              <w:rPr>
                <w:rFonts w:ascii="Times New Roman"/>
                <w:szCs w:val="26"/>
              </w:rPr>
            </w:pPr>
            <w:r>
              <w:rPr>
                <w:rFonts w:ascii="Times New Roman" w:hint="eastAsia"/>
                <w:b/>
                <w:color w:val="auto"/>
                <w:sz w:val="26"/>
                <w:szCs w:val="26"/>
              </w:rPr>
              <w:t>8.7.6</w:t>
            </w:r>
            <w:r w:rsidRPr="007504E0">
              <w:rPr>
                <w:rFonts w:ascii="Times New Roman" w:hint="eastAsia"/>
                <w:b/>
                <w:color w:val="auto"/>
                <w:sz w:val="26"/>
                <w:szCs w:val="26"/>
              </w:rPr>
              <w:t>景观影响分析</w:t>
            </w:r>
          </w:p>
          <w:p w:rsidR="00C8778C" w:rsidRDefault="00C8778C" w:rsidP="006D1E38">
            <w:pPr>
              <w:pStyle w:val="00"/>
              <w:ind w:firstLine="520"/>
              <w:rPr>
                <w:rFonts w:ascii="Times New Roman" w:hAnsi="Times New Roman"/>
                <w:kern w:val="0"/>
                <w:szCs w:val="26"/>
              </w:rPr>
            </w:pPr>
            <w:r w:rsidRPr="007504E0">
              <w:rPr>
                <w:rFonts w:ascii="Times New Roman" w:hAnsi="Times New Roman" w:hint="eastAsia"/>
                <w:kern w:val="0"/>
                <w:szCs w:val="26"/>
              </w:rPr>
              <w:t>本项目勘探钻孔等施工、作业过程，将导致工作区内的植被数量减少、钻孔裸露，在一定程度上影响视觉美观和区域生态景观，造成景观美感的丧失。本项目处于山区、周边人口稀少，勘探工程钻孔取样后应及时灌注封孔避免大量钻孔裸露，相对较大范围的生态景观以及景区风貌来说，局限在工作区范围内，影响面较小，待施工结束后经过植被恢复，景观的破坏将会得到一定程度的修复，对区域景观影响较小。</w:t>
            </w:r>
          </w:p>
          <w:p w:rsidR="00C8778C" w:rsidRPr="00596243" w:rsidRDefault="00C8778C" w:rsidP="00C8778C">
            <w:pPr>
              <w:pStyle w:val="Default"/>
              <w:spacing w:line="480" w:lineRule="exact"/>
              <w:ind w:firstLineChars="200" w:firstLine="522"/>
              <w:rPr>
                <w:rFonts w:ascii="Times New Roman"/>
                <w:szCs w:val="26"/>
              </w:rPr>
            </w:pPr>
            <w:r>
              <w:rPr>
                <w:rFonts w:ascii="Times New Roman" w:hint="eastAsia"/>
                <w:b/>
                <w:color w:val="auto"/>
                <w:sz w:val="26"/>
                <w:szCs w:val="26"/>
              </w:rPr>
              <w:t>8.7.7</w:t>
            </w:r>
            <w:r w:rsidRPr="00596243">
              <w:rPr>
                <w:rFonts w:ascii="Times New Roman" w:hint="eastAsia"/>
                <w:b/>
                <w:color w:val="auto"/>
                <w:sz w:val="26"/>
                <w:szCs w:val="26"/>
              </w:rPr>
              <w:t>水土流失</w:t>
            </w:r>
          </w:p>
          <w:p w:rsidR="00C8778C" w:rsidRDefault="00C8778C" w:rsidP="006D1E38">
            <w:pPr>
              <w:pStyle w:val="00"/>
              <w:ind w:firstLine="520"/>
              <w:rPr>
                <w:rFonts w:ascii="Times New Roman" w:hAnsi="Times New Roman"/>
                <w:kern w:val="0"/>
                <w:szCs w:val="26"/>
              </w:rPr>
            </w:pPr>
            <w:r w:rsidRPr="00596243">
              <w:rPr>
                <w:rFonts w:ascii="Times New Roman" w:hAnsi="Times New Roman" w:hint="eastAsia"/>
                <w:kern w:val="0"/>
                <w:szCs w:val="26"/>
              </w:rPr>
              <w:t>本项目属非污染生态建设项目，工程因地表开挖、土石方堆放及钻探作业等活动造成勘探区域原地表植被、地面组成物质以及地形地貌受到扰动，表层土壤裸露，失去原有植被的保持水土能力，使其自然状态受到破坏，可能出现水蚀、风蚀现象，增加了新的水土流失。本项目工作区水土流失以水力侵蚀为主，水土流失本底水平不高。本项目的开展将破坏局部地区土层的稳定性，并使地表植被受到一定程度的破坏（尤其是暴雨较集中的时段，容易形成小范围的水土流失），本项目探矿期间严格控制探矿活动范围、避免雨季进行动土施工、采取必要的篷布覆盖等措施，施工结束后，对场地进行植被绿化，故本项目施工场区范围的水土流失可控，不会对周边环境产生明显影响。</w:t>
            </w:r>
          </w:p>
          <w:p w:rsidR="00C8778C" w:rsidRDefault="00C8778C" w:rsidP="00C8778C">
            <w:pPr>
              <w:pStyle w:val="Default"/>
              <w:spacing w:line="480" w:lineRule="exact"/>
              <w:ind w:firstLineChars="200" w:firstLine="522"/>
              <w:rPr>
                <w:rFonts w:ascii="Times New Roman"/>
                <w:b/>
                <w:color w:val="auto"/>
                <w:sz w:val="26"/>
                <w:szCs w:val="26"/>
              </w:rPr>
            </w:pPr>
            <w:r>
              <w:rPr>
                <w:rFonts w:ascii="Times New Roman" w:hint="eastAsia"/>
                <w:b/>
                <w:color w:val="auto"/>
                <w:sz w:val="26"/>
                <w:szCs w:val="26"/>
              </w:rPr>
              <w:t>8.7.8</w:t>
            </w:r>
            <w:r w:rsidRPr="0038054B">
              <w:rPr>
                <w:rFonts w:ascii="Times New Roman" w:hint="eastAsia"/>
                <w:b/>
                <w:color w:val="auto"/>
                <w:sz w:val="26"/>
                <w:szCs w:val="26"/>
              </w:rPr>
              <w:t>生态敏感区影响分析</w:t>
            </w:r>
          </w:p>
          <w:p w:rsidR="00C8778C" w:rsidRDefault="00C8778C" w:rsidP="006D1E38">
            <w:pPr>
              <w:pStyle w:val="Default"/>
              <w:spacing w:line="480" w:lineRule="exact"/>
              <w:ind w:firstLineChars="200" w:firstLine="480"/>
              <w:rPr>
                <w:rFonts w:ascii="Times New Roman"/>
                <w:szCs w:val="26"/>
              </w:rPr>
            </w:pPr>
            <w:r w:rsidRPr="0038054B">
              <w:rPr>
                <w:rFonts w:ascii="Times New Roman" w:hint="eastAsia"/>
                <w:szCs w:val="26"/>
              </w:rPr>
              <w:t>本项目工作区范围内不涉及特殊生态敏感区，当前项目设计钻孔未在生态红线内，同时钻探施工尽量避开动物迁徙及频繁活动时间，确保钻探区域及周边一定距离内无大型野生动物及珍稀动植物分布，故不会对生态敏感区产生明显影响。</w:t>
            </w:r>
          </w:p>
          <w:p w:rsidR="00C8778C" w:rsidRPr="00E22CC6" w:rsidRDefault="00C8778C" w:rsidP="00C8778C">
            <w:pPr>
              <w:pStyle w:val="Default"/>
              <w:spacing w:line="480" w:lineRule="exact"/>
              <w:ind w:firstLineChars="200" w:firstLine="522"/>
              <w:rPr>
                <w:rFonts w:ascii="Times New Roman"/>
                <w:szCs w:val="26"/>
              </w:rPr>
            </w:pPr>
            <w:r>
              <w:rPr>
                <w:rFonts w:ascii="Times New Roman" w:hint="eastAsia"/>
                <w:b/>
                <w:color w:val="auto"/>
                <w:sz w:val="26"/>
                <w:szCs w:val="26"/>
              </w:rPr>
              <w:t>8.7.9</w:t>
            </w:r>
            <w:r w:rsidRPr="00E22CC6">
              <w:rPr>
                <w:rFonts w:ascii="Times New Roman" w:hint="eastAsia"/>
                <w:b/>
                <w:color w:val="auto"/>
                <w:sz w:val="26"/>
                <w:szCs w:val="26"/>
              </w:rPr>
              <w:t>生态避让及保护措施</w:t>
            </w:r>
          </w:p>
          <w:p w:rsidR="00C8778C" w:rsidRPr="00CB6CEA" w:rsidRDefault="00C8778C" w:rsidP="00C8778C">
            <w:pPr>
              <w:pStyle w:val="Default"/>
              <w:spacing w:line="480" w:lineRule="exact"/>
              <w:ind w:firstLineChars="200" w:firstLine="522"/>
              <w:rPr>
                <w:rFonts w:ascii="Times New Roman"/>
                <w:b/>
                <w:sz w:val="26"/>
                <w:szCs w:val="26"/>
              </w:rPr>
            </w:pPr>
            <w:r w:rsidRPr="00CB6CEA">
              <w:rPr>
                <w:rFonts w:ascii="Times New Roman" w:hint="eastAsia"/>
                <w:b/>
                <w:sz w:val="26"/>
                <w:szCs w:val="26"/>
              </w:rPr>
              <w:t>1</w:t>
            </w:r>
            <w:r w:rsidRPr="00CB6CEA">
              <w:rPr>
                <w:rFonts w:ascii="Times New Roman" w:hint="eastAsia"/>
                <w:b/>
                <w:sz w:val="26"/>
                <w:szCs w:val="26"/>
              </w:rPr>
              <w:t>）生态保护措施</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lastRenderedPageBreak/>
              <w:t>A.</w:t>
            </w:r>
            <w:r w:rsidRPr="00CB6CEA">
              <w:rPr>
                <w:rFonts w:ascii="Times New Roman" w:hint="eastAsia"/>
                <w:sz w:val="26"/>
                <w:szCs w:val="26"/>
              </w:rPr>
              <w:t>合理进行勘察布置，精心组织勘查管理，严格控制探矿活动范围。</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B.</w:t>
            </w:r>
            <w:r w:rsidRPr="00CB6CEA">
              <w:rPr>
                <w:rFonts w:ascii="Times New Roman" w:hint="eastAsia"/>
                <w:sz w:val="26"/>
                <w:szCs w:val="26"/>
              </w:rPr>
              <w:t>合理安排勘察计划和作业时间，优化勘察方案。在开挖过程中，尽量减小和有效控制对勘探区域生态环境的影响范围和程度；避免雨季进行动土施工，以减小场区范围的水土流失。施工开挖或临时堆土遇雨时，采取必要的篷布覆盖等措施。</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C.</w:t>
            </w:r>
            <w:r w:rsidRPr="00CB6CEA">
              <w:rPr>
                <w:rFonts w:ascii="Times New Roman" w:hint="eastAsia"/>
                <w:sz w:val="26"/>
                <w:szCs w:val="26"/>
              </w:rPr>
              <w:t>探矿期间，尽量减少对工作区域内现有植被的破坏；不得随意另行开辟便道，限制人为活动范围，减少对地表植被的影响破坏和对扰野生动物的栖息地的侵扰。</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D.</w:t>
            </w:r>
            <w:r w:rsidRPr="00CB6CEA">
              <w:rPr>
                <w:rFonts w:ascii="Times New Roman" w:hint="eastAsia"/>
                <w:sz w:val="26"/>
                <w:szCs w:val="26"/>
              </w:rPr>
              <w:t>加强思想教育，积极宣传环保法规，提高人员环保意识，禁止一切滥砍滥伐、捕猎活动，确保勘探活动区生态环境不受到显著人为干扰。</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E.</w:t>
            </w:r>
            <w:r w:rsidRPr="00CB6CEA">
              <w:rPr>
                <w:rFonts w:ascii="Times New Roman" w:hint="eastAsia"/>
                <w:sz w:val="26"/>
                <w:szCs w:val="26"/>
              </w:rPr>
              <w:t>废土石堆放过程中要注意保护原生植被，尽量减少对自然地形、地貌的破坏，注意对损坏的地表进行覆土造林，保护好自然生态环境，减少水土流失。</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F.</w:t>
            </w:r>
            <w:r w:rsidRPr="00CB6CEA">
              <w:rPr>
                <w:rFonts w:ascii="Times New Roman" w:hint="eastAsia"/>
                <w:sz w:val="26"/>
                <w:szCs w:val="26"/>
              </w:rPr>
              <w:t>项目在勘探过程中严禁以探代采。</w:t>
            </w:r>
          </w:p>
          <w:p w:rsidR="00C8778C" w:rsidRPr="00CB6CEA" w:rsidRDefault="00C8778C" w:rsidP="00C8778C">
            <w:pPr>
              <w:pStyle w:val="Default"/>
              <w:spacing w:line="480" w:lineRule="exact"/>
              <w:ind w:firstLineChars="200" w:firstLine="522"/>
              <w:rPr>
                <w:rFonts w:ascii="Times New Roman"/>
                <w:b/>
                <w:sz w:val="26"/>
                <w:szCs w:val="26"/>
              </w:rPr>
            </w:pPr>
            <w:r w:rsidRPr="00CB6CEA">
              <w:rPr>
                <w:rFonts w:ascii="Times New Roman" w:hint="eastAsia"/>
                <w:b/>
                <w:sz w:val="26"/>
                <w:szCs w:val="26"/>
              </w:rPr>
              <w:t>2</w:t>
            </w:r>
            <w:r w:rsidRPr="00CB6CEA">
              <w:rPr>
                <w:rFonts w:ascii="Times New Roman" w:hint="eastAsia"/>
                <w:b/>
                <w:sz w:val="26"/>
                <w:szCs w:val="26"/>
              </w:rPr>
              <w:t>）恢复措施</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项目施工结束后施工现场禁止遗弃废物，做到“工完、料清、场地净”，在施工过程中和施工结束后，及时对施工场地进行平整，尽量利用井场及临时道路施工时产生的表层土对临时占地进行覆盖，覆盖厚度根据植被恢复类型和场地用途决定；采用自然恢复的方式对区域植被进行恢复。</w:t>
            </w:r>
          </w:p>
          <w:p w:rsidR="00C8778C" w:rsidRPr="00CB6CEA" w:rsidRDefault="00C8778C" w:rsidP="00C8778C">
            <w:pPr>
              <w:pStyle w:val="Default"/>
              <w:spacing w:line="480" w:lineRule="exact"/>
              <w:ind w:firstLineChars="200" w:firstLine="522"/>
              <w:rPr>
                <w:rFonts w:ascii="Times New Roman"/>
                <w:b/>
                <w:sz w:val="26"/>
                <w:szCs w:val="26"/>
              </w:rPr>
            </w:pPr>
            <w:r w:rsidRPr="00CB6CEA">
              <w:rPr>
                <w:rFonts w:ascii="Times New Roman" w:hint="eastAsia"/>
                <w:b/>
                <w:sz w:val="26"/>
                <w:szCs w:val="26"/>
              </w:rPr>
              <w:t>3</w:t>
            </w:r>
            <w:r w:rsidRPr="00CB6CEA">
              <w:rPr>
                <w:rFonts w:ascii="Times New Roman" w:hint="eastAsia"/>
                <w:b/>
                <w:sz w:val="26"/>
                <w:szCs w:val="26"/>
              </w:rPr>
              <w:t>）补偿措施</w:t>
            </w:r>
          </w:p>
          <w:p w:rsidR="00C8778C" w:rsidRPr="00CB6CEA" w:rsidRDefault="00C8778C" w:rsidP="006D1E38">
            <w:pPr>
              <w:pStyle w:val="Default"/>
              <w:spacing w:line="480" w:lineRule="exact"/>
              <w:ind w:firstLineChars="200" w:firstLine="520"/>
              <w:rPr>
                <w:rFonts w:ascii="Times New Roman"/>
                <w:sz w:val="26"/>
                <w:szCs w:val="26"/>
              </w:rPr>
            </w:pPr>
            <w:r w:rsidRPr="00CB6CEA">
              <w:rPr>
                <w:rFonts w:ascii="Times New Roman" w:hint="eastAsia"/>
                <w:sz w:val="26"/>
                <w:szCs w:val="26"/>
              </w:rPr>
              <w:t>本项目占地类型为灌木林地，建设单位应根据征地文件进行经济补偿，项目建设完成后要及时进行恢复。</w:t>
            </w:r>
          </w:p>
          <w:p w:rsidR="00C8778C" w:rsidRPr="00CB6CEA" w:rsidRDefault="00C8778C" w:rsidP="00C8778C">
            <w:pPr>
              <w:pStyle w:val="bg"/>
              <w:spacing w:line="440" w:lineRule="exact"/>
              <w:ind w:firstLine="0"/>
              <w:jc w:val="left"/>
              <w:rPr>
                <w:b/>
                <w:sz w:val="26"/>
                <w:szCs w:val="26"/>
              </w:rPr>
            </w:pPr>
            <w:r w:rsidRPr="00CB6CEA">
              <w:rPr>
                <w:rFonts w:ascii="Times New Roman" w:hAnsi="Times New Roman" w:cs="Times New Roman" w:hint="eastAsia"/>
                <w:b/>
                <w:sz w:val="26"/>
                <w:szCs w:val="26"/>
              </w:rPr>
              <w:t>8.</w:t>
            </w:r>
            <w:r w:rsidRPr="00CB6CEA">
              <w:rPr>
                <w:rFonts w:ascii="Times New Roman" w:hAnsi="Times New Roman" w:cs="Times New Roman"/>
                <w:b/>
                <w:sz w:val="26"/>
                <w:szCs w:val="26"/>
              </w:rPr>
              <w:t>8</w:t>
            </w:r>
            <w:r w:rsidRPr="00CB6CEA">
              <w:rPr>
                <w:rFonts w:ascii="Times New Roman" w:hAnsi="Times New Roman" w:cs="Times New Roman"/>
                <w:b/>
                <w:sz w:val="26"/>
                <w:szCs w:val="26"/>
              </w:rPr>
              <w:t>环境风险</w:t>
            </w:r>
            <w:r w:rsidRPr="00CB6CEA">
              <w:rPr>
                <w:rFonts w:ascii="Times New Roman" w:hAnsi="Times New Roman" w:cs="Times New Roman" w:hint="eastAsia"/>
                <w:b/>
                <w:sz w:val="26"/>
                <w:szCs w:val="26"/>
              </w:rPr>
              <w:t>影响分析</w:t>
            </w:r>
          </w:p>
          <w:p w:rsidR="00C8778C" w:rsidRPr="00CB6CEA" w:rsidRDefault="00C8778C" w:rsidP="00C8778C">
            <w:pPr>
              <w:pStyle w:val="Default"/>
              <w:spacing w:line="480" w:lineRule="exact"/>
              <w:ind w:firstLineChars="200" w:firstLine="522"/>
              <w:rPr>
                <w:rFonts w:ascii="Times New Roman"/>
                <w:b/>
                <w:sz w:val="26"/>
                <w:szCs w:val="26"/>
              </w:rPr>
            </w:pPr>
            <w:r w:rsidRPr="00CB6CEA">
              <w:rPr>
                <w:rFonts w:ascii="Times New Roman" w:hint="eastAsia"/>
                <w:b/>
                <w:sz w:val="26"/>
                <w:szCs w:val="26"/>
              </w:rPr>
              <w:t>8</w:t>
            </w:r>
            <w:r w:rsidRPr="00CB6CEA">
              <w:rPr>
                <w:rFonts w:ascii="Times New Roman"/>
                <w:b/>
                <w:sz w:val="26"/>
                <w:szCs w:val="26"/>
              </w:rPr>
              <w:t>.8.1</w:t>
            </w:r>
            <w:r w:rsidRPr="00CB6CEA">
              <w:rPr>
                <w:rFonts w:ascii="Times New Roman" w:hint="eastAsia"/>
                <w:b/>
                <w:sz w:val="26"/>
                <w:szCs w:val="26"/>
              </w:rPr>
              <w:t>风险调查</w:t>
            </w:r>
          </w:p>
          <w:p w:rsidR="00C8778C" w:rsidRPr="00CB6CEA" w:rsidRDefault="00C8778C" w:rsidP="00A0336E">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根据《建设项目环境风险评价技术导则》（</w:t>
            </w:r>
            <w:r w:rsidRPr="00CB6CEA">
              <w:rPr>
                <w:rFonts w:ascii="Times New Roman" w:cs="Times New Roman" w:hint="eastAsia"/>
                <w:sz w:val="26"/>
                <w:szCs w:val="26"/>
              </w:rPr>
              <w:t>HJ169-2018</w:t>
            </w:r>
            <w:r w:rsidRPr="00CB6CEA">
              <w:rPr>
                <w:rFonts w:ascii="Times New Roman" w:cs="Times New Roman" w:hint="eastAsia"/>
                <w:sz w:val="26"/>
                <w:szCs w:val="26"/>
              </w:rPr>
              <w:t>）附录</w:t>
            </w:r>
            <w:r w:rsidRPr="00CB6CEA">
              <w:rPr>
                <w:rFonts w:ascii="Times New Roman" w:cs="Times New Roman" w:hint="eastAsia"/>
                <w:sz w:val="26"/>
                <w:szCs w:val="26"/>
              </w:rPr>
              <w:t>B</w:t>
            </w:r>
            <w:r w:rsidRPr="00CB6CEA">
              <w:rPr>
                <w:rFonts w:ascii="Times New Roman" w:cs="Times New Roman" w:hint="eastAsia"/>
                <w:sz w:val="26"/>
                <w:szCs w:val="26"/>
              </w:rPr>
              <w:t>可知，</w:t>
            </w:r>
            <w:r w:rsidR="00AB669A">
              <w:rPr>
                <w:rFonts w:ascii="Times New Roman" w:cs="Times New Roman" w:hint="eastAsia"/>
                <w:sz w:val="26"/>
                <w:szCs w:val="26"/>
              </w:rPr>
              <w:t>铀</w:t>
            </w:r>
            <w:r w:rsidRPr="00CB6CEA">
              <w:rPr>
                <w:rFonts w:ascii="Times New Roman" w:cs="Times New Roman" w:hint="eastAsia"/>
                <w:sz w:val="26"/>
                <w:szCs w:val="26"/>
              </w:rPr>
              <w:t>矿地质勘探项目涉及的危险物质为柴油发电机使用的油类物质（柴油），主要风险源为井场储存柴油油料区。</w:t>
            </w:r>
          </w:p>
          <w:p w:rsidR="00C8778C" w:rsidRPr="00CB6CEA" w:rsidRDefault="00C8778C" w:rsidP="00C8778C">
            <w:pPr>
              <w:pStyle w:val="Default"/>
              <w:spacing w:line="480" w:lineRule="exact"/>
              <w:ind w:firstLineChars="200" w:firstLine="522"/>
              <w:rPr>
                <w:rFonts w:ascii="Times New Roman" w:cs="Times New Roman"/>
                <w:sz w:val="26"/>
                <w:szCs w:val="26"/>
              </w:rPr>
            </w:pPr>
            <w:r w:rsidRPr="00CB6CEA">
              <w:rPr>
                <w:rFonts w:ascii="Times New Roman" w:hint="eastAsia"/>
                <w:b/>
                <w:sz w:val="26"/>
                <w:szCs w:val="26"/>
              </w:rPr>
              <w:t>8.8.2</w:t>
            </w:r>
            <w:r w:rsidRPr="00CB6CEA">
              <w:rPr>
                <w:rFonts w:ascii="Times New Roman" w:hint="eastAsia"/>
                <w:b/>
                <w:sz w:val="26"/>
                <w:szCs w:val="26"/>
              </w:rPr>
              <w:t>环境敏感目标调查</w:t>
            </w:r>
            <w:r w:rsidRPr="00CB6CEA">
              <w:rPr>
                <w:rFonts w:ascii="Times New Roman" w:cs="Times New Roman" w:hint="eastAsia"/>
                <w:sz w:val="26"/>
                <w:szCs w:val="26"/>
              </w:rPr>
              <w:t xml:space="preserve"> </w:t>
            </w:r>
          </w:p>
          <w:p w:rsidR="00C8778C" w:rsidRPr="00CB6CEA" w:rsidRDefault="00C8778C" w:rsidP="00A0336E">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项目柴油储区可能的影响途径为大气、地表水、地下水等。</w:t>
            </w:r>
          </w:p>
          <w:p w:rsidR="00C8778C" w:rsidRPr="00CB6CEA" w:rsidRDefault="00C8778C" w:rsidP="00C8778C">
            <w:pPr>
              <w:pStyle w:val="Default"/>
              <w:spacing w:line="480" w:lineRule="exact"/>
              <w:ind w:firstLineChars="200" w:firstLine="522"/>
              <w:rPr>
                <w:rFonts w:ascii="Times New Roman"/>
                <w:b/>
                <w:sz w:val="26"/>
                <w:szCs w:val="26"/>
              </w:rPr>
            </w:pPr>
            <w:r w:rsidRPr="00CB6CEA">
              <w:rPr>
                <w:rFonts w:ascii="Times New Roman"/>
                <w:b/>
                <w:sz w:val="26"/>
                <w:szCs w:val="26"/>
              </w:rPr>
              <w:lastRenderedPageBreak/>
              <w:t>8.8.3</w:t>
            </w:r>
            <w:r w:rsidRPr="00CB6CEA">
              <w:rPr>
                <w:rFonts w:ascii="Times New Roman"/>
                <w:b/>
                <w:sz w:val="26"/>
                <w:szCs w:val="26"/>
              </w:rPr>
              <w:t>评价等级判定</w:t>
            </w:r>
          </w:p>
          <w:p w:rsidR="00C8778C" w:rsidRPr="00CB6CEA" w:rsidRDefault="00C8778C" w:rsidP="00C8778C">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1</w:t>
            </w:r>
            <w:r w:rsidRPr="00CB6CEA">
              <w:rPr>
                <w:rFonts w:ascii="Times New Roman" w:cs="Times New Roman" w:hint="eastAsia"/>
                <w:sz w:val="26"/>
                <w:szCs w:val="26"/>
              </w:rPr>
              <w:t>）</w:t>
            </w:r>
            <w:r w:rsidRPr="00CB6CEA">
              <w:rPr>
                <w:rFonts w:ascii="Times New Roman" w:cs="Times New Roman"/>
                <w:sz w:val="26"/>
                <w:szCs w:val="26"/>
              </w:rPr>
              <w:t>风险潜势初判</w:t>
            </w:r>
          </w:p>
          <w:p w:rsidR="00C8778C" w:rsidRPr="00CB6CEA" w:rsidRDefault="00C8778C" w:rsidP="00C8778C">
            <w:pPr>
              <w:pStyle w:val="Default"/>
              <w:spacing w:line="480" w:lineRule="exact"/>
              <w:ind w:firstLineChars="200" w:firstLine="520"/>
              <w:rPr>
                <w:rFonts w:ascii="Times New Roman" w:cs="Times New Roman"/>
                <w:sz w:val="26"/>
                <w:szCs w:val="26"/>
              </w:rPr>
            </w:pPr>
            <w:r w:rsidRPr="00CB6CEA">
              <w:rPr>
                <w:rFonts w:ascii="Times New Roman" w:cs="Times New Roman"/>
                <w:sz w:val="26"/>
                <w:szCs w:val="26"/>
              </w:rPr>
              <w:t>根据《建设项目环境风险评价技术导则》（</w:t>
            </w:r>
            <w:r w:rsidRPr="00CB6CEA">
              <w:rPr>
                <w:rFonts w:ascii="Times New Roman" w:cs="Times New Roman"/>
                <w:sz w:val="26"/>
                <w:szCs w:val="26"/>
              </w:rPr>
              <w:t>HJ169-2018</w:t>
            </w:r>
            <w:r w:rsidRPr="00CB6CEA">
              <w:rPr>
                <w:rFonts w:ascii="Times New Roman" w:cs="Times New Roman"/>
                <w:sz w:val="26"/>
                <w:szCs w:val="26"/>
              </w:rPr>
              <w:t>）附录</w:t>
            </w:r>
            <w:r w:rsidRPr="00CB6CEA">
              <w:rPr>
                <w:rFonts w:ascii="Times New Roman" w:cs="Times New Roman"/>
                <w:sz w:val="26"/>
                <w:szCs w:val="26"/>
              </w:rPr>
              <w:t xml:space="preserve"> C</w:t>
            </w:r>
            <w:r w:rsidRPr="00CB6CEA">
              <w:rPr>
                <w:rFonts w:ascii="Times New Roman" w:cs="Times New Roman"/>
                <w:sz w:val="26"/>
                <w:szCs w:val="26"/>
              </w:rPr>
              <w:t>，本项目危险物质数量与临界量比值（</w:t>
            </w:r>
            <w:r w:rsidRPr="00CB6CEA">
              <w:rPr>
                <w:rFonts w:ascii="Times New Roman" w:cs="Times New Roman"/>
                <w:sz w:val="26"/>
                <w:szCs w:val="26"/>
              </w:rPr>
              <w:t>Q</w:t>
            </w:r>
            <w:r w:rsidRPr="00CB6CEA">
              <w:rPr>
                <w:rFonts w:ascii="Times New Roman" w:cs="Times New Roman"/>
                <w:sz w:val="26"/>
                <w:szCs w:val="26"/>
              </w:rPr>
              <w:t>）：</w:t>
            </w:r>
          </w:p>
          <w:p w:rsidR="00C8778C" w:rsidRPr="00CB6CEA" w:rsidRDefault="00C8778C" w:rsidP="00C8778C">
            <w:pPr>
              <w:spacing w:beforeLines="150" w:before="468" w:after="99" w:line="480" w:lineRule="exact"/>
              <w:ind w:left="57"/>
              <w:jc w:val="center"/>
              <w:rPr>
                <w:sz w:val="26"/>
                <w:szCs w:val="26"/>
              </w:rPr>
            </w:pPr>
            <w:r w:rsidRPr="00CB6CEA">
              <w:rPr>
                <w:noProof/>
                <w:sz w:val="26"/>
                <w:szCs w:val="26"/>
              </w:rPr>
              <w:drawing>
                <wp:inline distT="0" distB="0" distL="0" distR="0" wp14:anchorId="39A5C349" wp14:editId="27419AB1">
                  <wp:extent cx="1470025" cy="377190"/>
                  <wp:effectExtent l="0" t="0" r="0" b="0"/>
                  <wp:docPr id="19282" name="Picture 19282"/>
                  <wp:cNvGraphicFramePr/>
                  <a:graphic xmlns:a="http://schemas.openxmlformats.org/drawingml/2006/main">
                    <a:graphicData uri="http://schemas.openxmlformats.org/drawingml/2006/picture">
                      <pic:pic xmlns:pic="http://schemas.openxmlformats.org/drawingml/2006/picture">
                        <pic:nvPicPr>
                          <pic:cNvPr id="19282" name="Picture 19282"/>
                          <pic:cNvPicPr/>
                        </pic:nvPicPr>
                        <pic:blipFill>
                          <a:blip r:embed="rId39"/>
                          <a:stretch>
                            <a:fillRect/>
                          </a:stretch>
                        </pic:blipFill>
                        <pic:spPr>
                          <a:xfrm>
                            <a:off x="0" y="0"/>
                            <a:ext cx="1470025" cy="377190"/>
                          </a:xfrm>
                          <a:prstGeom prst="rect">
                            <a:avLst/>
                          </a:prstGeom>
                        </pic:spPr>
                      </pic:pic>
                    </a:graphicData>
                  </a:graphic>
                </wp:inline>
              </w:drawing>
            </w:r>
            <w:r w:rsidRPr="00CB6CEA">
              <w:rPr>
                <w:rFonts w:ascii="Times New Roman" w:eastAsia="Times New Roman" w:hAnsi="Times New Roman" w:cs="Times New Roman"/>
                <w:sz w:val="26"/>
                <w:szCs w:val="26"/>
              </w:rPr>
              <w:t xml:space="preserve"> </w:t>
            </w:r>
          </w:p>
          <w:p w:rsidR="00C8778C" w:rsidRPr="00CB6CEA" w:rsidRDefault="00C8778C" w:rsidP="00C8778C">
            <w:pPr>
              <w:spacing w:after="195" w:line="480" w:lineRule="exact"/>
              <w:ind w:left="480"/>
              <w:rPr>
                <w:sz w:val="26"/>
                <w:szCs w:val="26"/>
              </w:rPr>
            </w:pPr>
            <w:r w:rsidRPr="00CB6CEA">
              <w:rPr>
                <w:sz w:val="26"/>
                <w:szCs w:val="26"/>
              </w:rPr>
              <w:t>式中：</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1</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2</w:t>
            </w:r>
            <w:r w:rsidRPr="00CB6CEA">
              <w:rPr>
                <w:sz w:val="26"/>
                <w:szCs w:val="26"/>
              </w:rPr>
              <w:t>，</w:t>
            </w:r>
            <w:r w:rsidRPr="00CB6CEA">
              <w:rPr>
                <w:rFonts w:ascii="Times New Roman" w:eastAsia="Times New Roman" w:hAnsi="Times New Roman" w:cs="Times New Roman"/>
                <w:sz w:val="26"/>
                <w:szCs w:val="26"/>
              </w:rPr>
              <w:t>…</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n</w:t>
            </w:r>
            <w:r w:rsidRPr="00CB6CEA">
              <w:rPr>
                <w:rFonts w:ascii="Times New Roman" w:eastAsia="Times New Roman" w:hAnsi="Times New Roman" w:cs="Times New Roman"/>
                <w:sz w:val="26"/>
                <w:szCs w:val="26"/>
              </w:rPr>
              <w:t>——</w:t>
            </w:r>
            <w:r w:rsidRPr="00CB6CEA">
              <w:rPr>
                <w:sz w:val="26"/>
                <w:szCs w:val="26"/>
              </w:rPr>
              <w:t>每种危险物质的最大存在重量，</w:t>
            </w:r>
            <w:r w:rsidRPr="00CB6CEA">
              <w:rPr>
                <w:rFonts w:ascii="Times New Roman" w:eastAsia="Times New Roman" w:hAnsi="Times New Roman" w:cs="Times New Roman"/>
                <w:sz w:val="26"/>
                <w:szCs w:val="26"/>
              </w:rPr>
              <w:t>t</w:t>
            </w:r>
            <w:r w:rsidRPr="00CB6CEA">
              <w:rPr>
                <w:sz w:val="26"/>
                <w:szCs w:val="26"/>
              </w:rPr>
              <w:t>；</w:t>
            </w:r>
          </w:p>
          <w:p w:rsidR="00C8778C" w:rsidRPr="00CB6CEA" w:rsidRDefault="00C8778C" w:rsidP="00C8778C">
            <w:pPr>
              <w:spacing w:after="177" w:line="480" w:lineRule="exact"/>
              <w:ind w:left="480"/>
              <w:rPr>
                <w:sz w:val="26"/>
                <w:szCs w:val="26"/>
              </w:rPr>
            </w:pP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1</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2</w:t>
            </w:r>
            <w:r w:rsidRPr="00CB6CEA">
              <w:rPr>
                <w:sz w:val="26"/>
                <w:szCs w:val="26"/>
              </w:rPr>
              <w:t>，</w:t>
            </w:r>
            <w:r w:rsidRPr="00CB6CEA">
              <w:rPr>
                <w:rFonts w:ascii="Times New Roman" w:eastAsia="Times New Roman" w:hAnsi="Times New Roman" w:cs="Times New Roman"/>
                <w:sz w:val="26"/>
                <w:szCs w:val="26"/>
              </w:rPr>
              <w:t>…</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3</w:t>
            </w:r>
            <w:r w:rsidRPr="00CB6CEA">
              <w:rPr>
                <w:rFonts w:ascii="Times New Roman" w:eastAsia="Times New Roman" w:hAnsi="Times New Roman" w:cs="Times New Roman"/>
                <w:sz w:val="26"/>
                <w:szCs w:val="26"/>
              </w:rPr>
              <w:t>——</w:t>
            </w:r>
            <w:r w:rsidRPr="00CB6CEA">
              <w:rPr>
                <w:sz w:val="26"/>
                <w:szCs w:val="26"/>
              </w:rPr>
              <w:t>每种危险物质的临界量，</w:t>
            </w:r>
            <w:r w:rsidRPr="00CB6CEA">
              <w:rPr>
                <w:rFonts w:ascii="Times New Roman" w:eastAsia="Times New Roman" w:hAnsi="Times New Roman" w:cs="Times New Roman"/>
                <w:sz w:val="26"/>
                <w:szCs w:val="26"/>
              </w:rPr>
              <w:t>t</w:t>
            </w:r>
            <w:r w:rsidRPr="00CB6CEA">
              <w:rPr>
                <w:sz w:val="26"/>
                <w:szCs w:val="26"/>
              </w:rPr>
              <w:t>；</w:t>
            </w:r>
          </w:p>
          <w:p w:rsidR="00C8778C" w:rsidRPr="00CB6CEA" w:rsidRDefault="00C8778C" w:rsidP="00C8778C">
            <w:pPr>
              <w:spacing w:after="190" w:line="480" w:lineRule="exact"/>
              <w:ind w:left="480"/>
              <w:rPr>
                <w:sz w:val="26"/>
                <w:szCs w:val="26"/>
              </w:rPr>
            </w:pPr>
            <w:r w:rsidRPr="00CB6CEA">
              <w:rPr>
                <w:sz w:val="26"/>
                <w:szCs w:val="26"/>
              </w:rPr>
              <w:t>当</w:t>
            </w:r>
            <w:r w:rsidRPr="00CB6CEA">
              <w:rPr>
                <w:rFonts w:ascii="Times New Roman" w:eastAsia="Times New Roman" w:hAnsi="Times New Roman" w:cs="Times New Roman"/>
                <w:sz w:val="26"/>
                <w:szCs w:val="26"/>
              </w:rPr>
              <w:t>Q</w:t>
            </w:r>
            <w:r w:rsidRPr="00CB6CEA">
              <w:rPr>
                <w:sz w:val="26"/>
                <w:szCs w:val="26"/>
              </w:rPr>
              <w:t>＜</w:t>
            </w:r>
            <w:r w:rsidRPr="00CB6CEA">
              <w:rPr>
                <w:rFonts w:ascii="Times New Roman" w:eastAsia="Times New Roman" w:hAnsi="Times New Roman" w:cs="Times New Roman"/>
                <w:sz w:val="26"/>
                <w:szCs w:val="26"/>
              </w:rPr>
              <w:t>1</w:t>
            </w:r>
            <w:r w:rsidRPr="00CB6CEA">
              <w:rPr>
                <w:sz w:val="26"/>
                <w:szCs w:val="26"/>
              </w:rPr>
              <w:t>时，该项目环境风险潜势为</w:t>
            </w:r>
            <w:r w:rsidRPr="00CB6CEA">
              <w:rPr>
                <w:rFonts w:ascii="Times New Roman" w:eastAsia="Times New Roman" w:hAnsi="Times New Roman" w:cs="Times New Roman"/>
                <w:sz w:val="26"/>
                <w:szCs w:val="26"/>
              </w:rPr>
              <w:t>Ⅰ</w:t>
            </w:r>
            <w:r w:rsidRPr="00CB6CEA">
              <w:rPr>
                <w:sz w:val="26"/>
                <w:szCs w:val="26"/>
              </w:rPr>
              <w:t>。</w:t>
            </w:r>
          </w:p>
          <w:p w:rsidR="00C8778C" w:rsidRPr="00CB6CEA" w:rsidRDefault="00C8778C" w:rsidP="00C8778C">
            <w:pPr>
              <w:spacing w:after="168" w:line="480" w:lineRule="exact"/>
              <w:ind w:left="480"/>
              <w:rPr>
                <w:sz w:val="26"/>
                <w:szCs w:val="26"/>
              </w:rPr>
            </w:pPr>
            <w:r w:rsidRPr="00CB6CEA">
              <w:rPr>
                <w:sz w:val="26"/>
                <w:szCs w:val="26"/>
              </w:rPr>
              <w:t>当</w:t>
            </w:r>
            <w:r w:rsidRPr="00CB6CEA">
              <w:rPr>
                <w:rFonts w:ascii="Times New Roman" w:eastAsia="Times New Roman" w:hAnsi="Times New Roman" w:cs="Times New Roman"/>
                <w:sz w:val="26"/>
                <w:szCs w:val="26"/>
              </w:rPr>
              <w:t>Q</w:t>
            </w:r>
            <w:r w:rsidRPr="006D1E38">
              <w:rPr>
                <w:rFonts w:cs="Times New Roman"/>
                <w:sz w:val="26"/>
                <w:szCs w:val="26"/>
              </w:rPr>
              <w:t>≥</w:t>
            </w:r>
            <w:r w:rsidRPr="00CB6CEA">
              <w:rPr>
                <w:rFonts w:ascii="Times New Roman" w:eastAsia="Times New Roman" w:hAnsi="Times New Roman" w:cs="Times New Roman"/>
                <w:sz w:val="26"/>
                <w:szCs w:val="26"/>
              </w:rPr>
              <w:t>1</w:t>
            </w:r>
            <w:r w:rsidRPr="00CB6CEA">
              <w:rPr>
                <w:sz w:val="26"/>
                <w:szCs w:val="26"/>
              </w:rPr>
              <w:t>时，将</w:t>
            </w:r>
            <w:r w:rsidRPr="00CB6CEA">
              <w:rPr>
                <w:rFonts w:ascii="Times New Roman" w:eastAsia="Times New Roman" w:hAnsi="Times New Roman" w:cs="Times New Roman"/>
                <w:sz w:val="26"/>
                <w:szCs w:val="26"/>
              </w:rPr>
              <w:t>Q</w:t>
            </w:r>
            <w:r w:rsidRPr="00CB6CEA">
              <w:rPr>
                <w:sz w:val="26"/>
                <w:szCs w:val="26"/>
              </w:rPr>
              <w:t>值划分为：（</w:t>
            </w:r>
            <w:r w:rsidRPr="00CB6CEA">
              <w:rPr>
                <w:rFonts w:ascii="Times New Roman" w:eastAsia="Times New Roman" w:hAnsi="Times New Roman" w:cs="Times New Roman"/>
                <w:sz w:val="26"/>
                <w:szCs w:val="26"/>
              </w:rPr>
              <w:t>1</w:t>
            </w:r>
            <w:r w:rsidRPr="00CB6CEA">
              <w:rPr>
                <w:sz w:val="26"/>
                <w:szCs w:val="26"/>
              </w:rPr>
              <w:t>）</w:t>
            </w:r>
            <w:r w:rsidRPr="00CB6CEA">
              <w:rPr>
                <w:rFonts w:ascii="Times New Roman" w:eastAsia="Times New Roman" w:hAnsi="Times New Roman" w:cs="Times New Roman"/>
                <w:sz w:val="26"/>
                <w:szCs w:val="26"/>
              </w:rPr>
              <w:t>1≤Q</w:t>
            </w:r>
            <w:r w:rsidRPr="00CB6CEA">
              <w:rPr>
                <w:sz w:val="26"/>
                <w:szCs w:val="26"/>
              </w:rPr>
              <w:t>＜</w:t>
            </w:r>
            <w:r w:rsidRPr="00CB6CEA">
              <w:rPr>
                <w:rFonts w:ascii="Times New Roman" w:eastAsia="Times New Roman" w:hAnsi="Times New Roman" w:cs="Times New Roman"/>
                <w:sz w:val="26"/>
                <w:szCs w:val="26"/>
              </w:rPr>
              <w:t>10</w:t>
            </w:r>
            <w:r w:rsidRPr="00CB6CEA">
              <w:rPr>
                <w:sz w:val="26"/>
                <w:szCs w:val="26"/>
              </w:rPr>
              <w:t>；（</w:t>
            </w:r>
            <w:r w:rsidRPr="00CB6CEA">
              <w:rPr>
                <w:rFonts w:ascii="Times New Roman" w:eastAsia="Times New Roman" w:hAnsi="Times New Roman" w:cs="Times New Roman"/>
                <w:sz w:val="26"/>
                <w:szCs w:val="26"/>
              </w:rPr>
              <w:t>2</w:t>
            </w:r>
            <w:r w:rsidRPr="00CB6CEA">
              <w:rPr>
                <w:sz w:val="26"/>
                <w:szCs w:val="26"/>
              </w:rPr>
              <w:t>）</w:t>
            </w:r>
            <w:r w:rsidRPr="00CB6CEA">
              <w:rPr>
                <w:rFonts w:ascii="Times New Roman" w:eastAsia="Times New Roman" w:hAnsi="Times New Roman" w:cs="Times New Roman"/>
                <w:sz w:val="26"/>
                <w:szCs w:val="26"/>
              </w:rPr>
              <w:t>10≤Q</w:t>
            </w:r>
            <w:r w:rsidRPr="00CB6CEA">
              <w:rPr>
                <w:sz w:val="26"/>
                <w:szCs w:val="26"/>
              </w:rPr>
              <w:t>＜</w:t>
            </w:r>
            <w:r w:rsidRPr="00CB6CEA">
              <w:rPr>
                <w:rFonts w:ascii="Times New Roman" w:eastAsia="Times New Roman" w:hAnsi="Times New Roman" w:cs="Times New Roman"/>
                <w:sz w:val="26"/>
                <w:szCs w:val="26"/>
              </w:rPr>
              <w:t>100</w:t>
            </w:r>
            <w:r w:rsidRPr="00CB6CEA">
              <w:rPr>
                <w:sz w:val="26"/>
                <w:szCs w:val="26"/>
              </w:rPr>
              <w:t>；（</w:t>
            </w:r>
            <w:r w:rsidRPr="00CB6CEA">
              <w:rPr>
                <w:rFonts w:ascii="Times New Roman" w:eastAsia="Times New Roman" w:hAnsi="Times New Roman" w:cs="Times New Roman"/>
                <w:sz w:val="26"/>
                <w:szCs w:val="26"/>
              </w:rPr>
              <w:t>3</w:t>
            </w:r>
            <w:r w:rsidRPr="00CB6CEA">
              <w:rPr>
                <w:sz w:val="26"/>
                <w:szCs w:val="26"/>
              </w:rPr>
              <w:t>）</w:t>
            </w:r>
            <w:r w:rsidRPr="00CB6CEA">
              <w:rPr>
                <w:rFonts w:ascii="Times New Roman" w:eastAsia="Times New Roman" w:hAnsi="Times New Roman" w:cs="Times New Roman"/>
                <w:sz w:val="26"/>
                <w:szCs w:val="26"/>
              </w:rPr>
              <w:t>Q</w:t>
            </w:r>
            <w:r w:rsidRPr="006D1E38">
              <w:rPr>
                <w:rFonts w:cs="Times New Roman"/>
                <w:sz w:val="26"/>
                <w:szCs w:val="26"/>
              </w:rPr>
              <w:t>≥</w:t>
            </w:r>
            <w:r w:rsidRPr="00CB6CEA">
              <w:rPr>
                <w:rFonts w:ascii="Times New Roman" w:eastAsia="Times New Roman" w:hAnsi="Times New Roman" w:cs="Times New Roman"/>
                <w:sz w:val="26"/>
                <w:szCs w:val="26"/>
              </w:rPr>
              <w:t>100</w:t>
            </w:r>
            <w:r w:rsidRPr="00CB6CEA">
              <w:rPr>
                <w:sz w:val="26"/>
                <w:szCs w:val="26"/>
              </w:rPr>
              <w:t>。</w:t>
            </w:r>
            <w:r w:rsidRPr="00CB6CEA">
              <w:rPr>
                <w:rFonts w:ascii="Times New Roman" w:eastAsia="Times New Roman" w:hAnsi="Times New Roman" w:cs="Times New Roman"/>
                <w:sz w:val="26"/>
                <w:szCs w:val="26"/>
              </w:rPr>
              <w:t xml:space="preserve"> </w:t>
            </w:r>
          </w:p>
          <w:p w:rsidR="00C8778C" w:rsidRPr="00CB6CEA" w:rsidRDefault="00C8778C" w:rsidP="00A0336E">
            <w:pPr>
              <w:pStyle w:val="Default"/>
              <w:spacing w:line="480" w:lineRule="exact"/>
              <w:ind w:firstLineChars="200" w:firstLine="520"/>
              <w:rPr>
                <w:rFonts w:ascii="Times New Roman" w:cs="Times New Roman"/>
                <w:sz w:val="26"/>
                <w:szCs w:val="26"/>
              </w:rPr>
            </w:pPr>
            <w:r w:rsidRPr="00CB6CEA">
              <w:rPr>
                <w:rFonts w:ascii="Times New Roman" w:cs="Times New Roman"/>
                <w:sz w:val="26"/>
                <w:szCs w:val="26"/>
              </w:rPr>
              <w:t>本项目为</w:t>
            </w:r>
            <w:r w:rsidR="00AB669A">
              <w:rPr>
                <w:rFonts w:ascii="Times New Roman" w:cs="Times New Roman"/>
                <w:sz w:val="26"/>
                <w:szCs w:val="26"/>
              </w:rPr>
              <w:t>铀</w:t>
            </w:r>
            <w:r w:rsidRPr="00CB6CEA">
              <w:rPr>
                <w:rFonts w:ascii="Times New Roman" w:cs="Times New Roman"/>
                <w:sz w:val="26"/>
                <w:szCs w:val="26"/>
              </w:rPr>
              <w:t>矿钻探项目，钻探时以柴油作为燃料。经调查，钻探一般为单井进行，一口井钻完再进行下一口，不同时钻探多口井，井场设油料区临时储存柴油，油料区柴油储存量为</w:t>
            </w:r>
            <w:r w:rsidRPr="00CB6CEA">
              <w:rPr>
                <w:rFonts w:ascii="Times New Roman" w:cs="Times New Roman"/>
                <w:sz w:val="26"/>
                <w:szCs w:val="26"/>
              </w:rPr>
              <w:t>4-6</w:t>
            </w:r>
            <w:r w:rsidRPr="00CB6CEA">
              <w:rPr>
                <w:rFonts w:ascii="Times New Roman" w:cs="Times New Roman"/>
                <w:sz w:val="26"/>
                <w:szCs w:val="26"/>
              </w:rPr>
              <w:t>桶（</w:t>
            </w:r>
            <w:r w:rsidRPr="00CB6CEA">
              <w:rPr>
                <w:rFonts w:ascii="Times New Roman" w:cs="Times New Roman"/>
                <w:sz w:val="26"/>
                <w:szCs w:val="26"/>
              </w:rPr>
              <w:t>160kg/</w:t>
            </w:r>
            <w:r w:rsidRPr="00CB6CEA">
              <w:rPr>
                <w:rFonts w:ascii="Times New Roman" w:cs="Times New Roman"/>
                <w:sz w:val="26"/>
                <w:szCs w:val="26"/>
              </w:rPr>
              <w:t>桶），按最大储存量</w:t>
            </w:r>
            <w:r w:rsidRPr="00CB6CEA">
              <w:rPr>
                <w:rFonts w:ascii="Times New Roman" w:cs="Times New Roman"/>
                <w:sz w:val="26"/>
                <w:szCs w:val="26"/>
              </w:rPr>
              <w:t xml:space="preserve"> 6</w:t>
            </w:r>
            <w:r w:rsidRPr="00CB6CEA">
              <w:rPr>
                <w:rFonts w:ascii="Times New Roman" w:cs="Times New Roman"/>
                <w:sz w:val="26"/>
                <w:szCs w:val="26"/>
              </w:rPr>
              <w:t>桶计算，则最大存在量</w:t>
            </w:r>
            <w:r w:rsidRPr="00CB6CEA">
              <w:rPr>
                <w:rFonts w:ascii="Times New Roman" w:cs="Times New Roman"/>
                <w:sz w:val="26"/>
                <w:szCs w:val="26"/>
              </w:rPr>
              <w:t>0.96t</w:t>
            </w:r>
            <w:r w:rsidRPr="00CB6CEA">
              <w:rPr>
                <w:rFonts w:ascii="Times New Roman" w:cs="Times New Roman"/>
                <w:sz w:val="26"/>
                <w:szCs w:val="26"/>
              </w:rPr>
              <w:t>。</w:t>
            </w:r>
          </w:p>
          <w:p w:rsidR="00C8778C" w:rsidRPr="009B600B" w:rsidRDefault="00C8778C" w:rsidP="00C8778C">
            <w:pPr>
              <w:spacing w:line="259" w:lineRule="auto"/>
              <w:ind w:right="3"/>
              <w:jc w:val="center"/>
              <w:rPr>
                <w:b/>
              </w:rPr>
            </w:pPr>
            <w:r w:rsidRPr="009B600B">
              <w:rPr>
                <w:b/>
              </w:rPr>
              <w:t>表</w:t>
            </w:r>
            <w:r w:rsidRPr="009B600B">
              <w:rPr>
                <w:rFonts w:ascii="Times New Roman" w:eastAsia="Times New Roman" w:hAnsi="Times New Roman" w:cs="Times New Roman"/>
                <w:b/>
              </w:rPr>
              <w:t>8-6</w:t>
            </w:r>
            <w:r>
              <w:rPr>
                <w:rFonts w:ascii="Times New Roman" w:eastAsia="Times New Roman" w:hAnsi="Times New Roman" w:cs="Times New Roman"/>
                <w:b/>
              </w:rPr>
              <w:t xml:space="preserve">  </w:t>
            </w:r>
            <w:r w:rsidRPr="009B600B">
              <w:rPr>
                <w:b/>
              </w:rPr>
              <w:t>建设项目</w:t>
            </w:r>
            <w:r w:rsidRPr="009B600B">
              <w:rPr>
                <w:rFonts w:ascii="Times New Roman" w:eastAsia="Times New Roman" w:hAnsi="Times New Roman" w:cs="Times New Roman"/>
                <w:b/>
              </w:rPr>
              <w:t>Q</w:t>
            </w:r>
            <w:r w:rsidRPr="009B600B">
              <w:rPr>
                <w:b/>
              </w:rPr>
              <w:t>值确定</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2" w:type="dxa"/>
                <w:left w:w="295" w:type="dxa"/>
                <w:right w:w="115" w:type="dxa"/>
              </w:tblCellMar>
              <w:tblLook w:val="04A0" w:firstRow="1" w:lastRow="0" w:firstColumn="1" w:lastColumn="0" w:noHBand="0" w:noVBand="1"/>
            </w:tblPr>
            <w:tblGrid>
              <w:gridCol w:w="1832"/>
              <w:gridCol w:w="994"/>
              <w:gridCol w:w="1979"/>
              <w:gridCol w:w="1293"/>
              <w:gridCol w:w="2198"/>
            </w:tblGrid>
            <w:tr w:rsidR="00C8778C" w:rsidTr="00A0336E">
              <w:trPr>
                <w:trHeight w:val="397"/>
              </w:trPr>
              <w:tc>
                <w:tcPr>
                  <w:tcW w:w="1104" w:type="pct"/>
                  <w:vAlign w:val="center"/>
                </w:tcPr>
                <w:p w:rsidR="00C8778C" w:rsidRPr="00962A5D" w:rsidRDefault="00C8778C" w:rsidP="00962A5D">
                  <w:pPr>
                    <w:spacing w:line="259" w:lineRule="auto"/>
                    <w:jc w:val="center"/>
                    <w:rPr>
                      <w:sz w:val="21"/>
                      <w:szCs w:val="21"/>
                    </w:rPr>
                  </w:pPr>
                  <w:r w:rsidRPr="00962A5D">
                    <w:rPr>
                      <w:sz w:val="21"/>
                      <w:szCs w:val="21"/>
                    </w:rPr>
                    <w:t>危险物质名称</w:t>
                  </w:r>
                </w:p>
              </w:tc>
              <w:tc>
                <w:tcPr>
                  <w:tcW w:w="599" w:type="pct"/>
                  <w:vAlign w:val="center"/>
                </w:tcPr>
                <w:p w:rsidR="00C8778C" w:rsidRPr="00962A5D" w:rsidRDefault="00C8778C" w:rsidP="00962A5D">
                  <w:pPr>
                    <w:jc w:val="center"/>
                    <w:rPr>
                      <w:sz w:val="21"/>
                      <w:szCs w:val="21"/>
                    </w:rPr>
                  </w:pPr>
                  <w:r w:rsidRPr="00962A5D">
                    <w:rPr>
                      <w:rFonts w:ascii="Times New Roman" w:eastAsia="Times New Roman" w:hAnsi="Times New Roman" w:cs="Times New Roman"/>
                      <w:sz w:val="21"/>
                      <w:szCs w:val="21"/>
                    </w:rPr>
                    <w:t>CAS</w:t>
                  </w:r>
                  <w:r w:rsidRPr="00962A5D">
                    <w:rPr>
                      <w:sz w:val="21"/>
                      <w:szCs w:val="21"/>
                    </w:rPr>
                    <w:t>号</w:t>
                  </w:r>
                </w:p>
              </w:tc>
              <w:tc>
                <w:tcPr>
                  <w:tcW w:w="1193" w:type="pct"/>
                  <w:vAlign w:val="center"/>
                </w:tcPr>
                <w:p w:rsidR="00C8778C" w:rsidRPr="00962A5D" w:rsidRDefault="00C8778C" w:rsidP="00962A5D">
                  <w:pPr>
                    <w:spacing w:line="240" w:lineRule="exact"/>
                    <w:jc w:val="center"/>
                    <w:rPr>
                      <w:sz w:val="21"/>
                      <w:szCs w:val="21"/>
                    </w:rPr>
                  </w:pPr>
                  <w:r w:rsidRPr="00962A5D">
                    <w:rPr>
                      <w:sz w:val="21"/>
                      <w:szCs w:val="21"/>
                    </w:rPr>
                    <w:t>最大存在总量</w:t>
                  </w:r>
                  <w:r w:rsidRPr="00962A5D">
                    <w:rPr>
                      <w:rFonts w:ascii="Times New Roman" w:eastAsia="Times New Roman" w:hAnsi="Times New Roman" w:cs="Times New Roman"/>
                      <w:sz w:val="21"/>
                      <w:szCs w:val="21"/>
                    </w:rPr>
                    <w:t>q</w:t>
                  </w:r>
                  <w:r w:rsidRPr="00962A5D">
                    <w:rPr>
                      <w:rFonts w:ascii="Times New Roman" w:eastAsia="Times New Roman" w:hAnsi="Times New Roman" w:cs="Times New Roman"/>
                      <w:sz w:val="21"/>
                      <w:szCs w:val="21"/>
                      <w:vertAlign w:val="subscript"/>
                    </w:rPr>
                    <w:t>n</w:t>
                  </w:r>
                  <w:r w:rsidRPr="00962A5D">
                    <w:rPr>
                      <w:rFonts w:ascii="Times New Roman" w:eastAsia="Times New Roman" w:hAnsi="Times New Roman" w:cs="Times New Roman"/>
                      <w:sz w:val="21"/>
                      <w:szCs w:val="21"/>
                    </w:rPr>
                    <w:t>/t</w:t>
                  </w:r>
                </w:p>
              </w:tc>
              <w:tc>
                <w:tcPr>
                  <w:tcW w:w="779" w:type="pct"/>
                  <w:vAlign w:val="center"/>
                </w:tcPr>
                <w:p w:rsidR="00C8778C" w:rsidRPr="00962A5D" w:rsidRDefault="00C8778C" w:rsidP="00962A5D">
                  <w:pPr>
                    <w:spacing w:line="240" w:lineRule="exact"/>
                    <w:jc w:val="center"/>
                    <w:rPr>
                      <w:sz w:val="21"/>
                      <w:szCs w:val="21"/>
                    </w:rPr>
                  </w:pPr>
                  <w:r w:rsidRPr="00962A5D">
                    <w:rPr>
                      <w:sz w:val="21"/>
                      <w:szCs w:val="21"/>
                    </w:rPr>
                    <w:t>临界量</w:t>
                  </w:r>
                  <w:r w:rsidRPr="00962A5D">
                    <w:rPr>
                      <w:rFonts w:ascii="Times New Roman" w:eastAsia="Times New Roman" w:hAnsi="Times New Roman" w:cs="Times New Roman"/>
                      <w:sz w:val="21"/>
                      <w:szCs w:val="21"/>
                    </w:rPr>
                    <w:t>Q</w:t>
                  </w:r>
                  <w:r w:rsidRPr="00962A5D">
                    <w:rPr>
                      <w:rFonts w:ascii="Times New Roman" w:eastAsia="Times New Roman" w:hAnsi="Times New Roman" w:cs="Times New Roman"/>
                      <w:sz w:val="21"/>
                      <w:szCs w:val="21"/>
                      <w:vertAlign w:val="subscript"/>
                    </w:rPr>
                    <w:t>n</w:t>
                  </w:r>
                  <w:r w:rsidRPr="00962A5D">
                    <w:rPr>
                      <w:rFonts w:ascii="Times New Roman" w:eastAsia="Times New Roman" w:hAnsi="Times New Roman" w:cs="Times New Roman"/>
                      <w:sz w:val="21"/>
                      <w:szCs w:val="21"/>
                    </w:rPr>
                    <w:t>/t</w:t>
                  </w:r>
                </w:p>
              </w:tc>
              <w:tc>
                <w:tcPr>
                  <w:tcW w:w="1325" w:type="pct"/>
                  <w:vAlign w:val="center"/>
                </w:tcPr>
                <w:p w:rsidR="00C8778C" w:rsidRPr="00962A5D" w:rsidRDefault="00C8778C" w:rsidP="00962A5D">
                  <w:pPr>
                    <w:jc w:val="center"/>
                    <w:rPr>
                      <w:sz w:val="21"/>
                      <w:szCs w:val="21"/>
                    </w:rPr>
                  </w:pPr>
                  <w:r w:rsidRPr="00962A5D">
                    <w:rPr>
                      <w:sz w:val="21"/>
                      <w:szCs w:val="21"/>
                    </w:rPr>
                    <w:t>该种危险物质</w:t>
                  </w:r>
                  <w:r w:rsidRPr="00962A5D">
                    <w:rPr>
                      <w:rFonts w:ascii="Times New Roman" w:eastAsia="Times New Roman" w:hAnsi="Times New Roman" w:cs="Times New Roman"/>
                      <w:sz w:val="21"/>
                      <w:szCs w:val="21"/>
                    </w:rPr>
                    <w:t>Q</w:t>
                  </w:r>
                  <w:r w:rsidRPr="00962A5D">
                    <w:rPr>
                      <w:sz w:val="21"/>
                      <w:szCs w:val="21"/>
                    </w:rPr>
                    <w:t>值</w:t>
                  </w:r>
                </w:p>
              </w:tc>
            </w:tr>
            <w:tr w:rsidR="00C8778C" w:rsidTr="00A0336E">
              <w:trPr>
                <w:trHeight w:val="397"/>
              </w:trPr>
              <w:tc>
                <w:tcPr>
                  <w:tcW w:w="1104" w:type="pct"/>
                  <w:vAlign w:val="center"/>
                </w:tcPr>
                <w:p w:rsidR="00C8778C" w:rsidRPr="00962A5D" w:rsidRDefault="00C8778C" w:rsidP="00962A5D">
                  <w:pPr>
                    <w:spacing w:line="259" w:lineRule="auto"/>
                    <w:ind w:right="183"/>
                    <w:jc w:val="center"/>
                    <w:rPr>
                      <w:sz w:val="21"/>
                      <w:szCs w:val="21"/>
                    </w:rPr>
                  </w:pPr>
                  <w:r w:rsidRPr="00962A5D">
                    <w:rPr>
                      <w:sz w:val="21"/>
                      <w:szCs w:val="21"/>
                    </w:rPr>
                    <w:t>柴油</w:t>
                  </w:r>
                </w:p>
              </w:tc>
              <w:tc>
                <w:tcPr>
                  <w:tcW w:w="599" w:type="pct"/>
                  <w:vAlign w:val="center"/>
                </w:tcPr>
                <w:p w:rsidR="00C8778C" w:rsidRPr="00962A5D" w:rsidRDefault="00C8778C" w:rsidP="00962A5D">
                  <w:pPr>
                    <w:spacing w:line="259" w:lineRule="auto"/>
                    <w:ind w:right="183"/>
                    <w:jc w:val="center"/>
                    <w:rPr>
                      <w:sz w:val="21"/>
                      <w:szCs w:val="21"/>
                    </w:rPr>
                  </w:pPr>
                  <w:r w:rsidRPr="00962A5D">
                    <w:rPr>
                      <w:rFonts w:ascii="Times New Roman" w:eastAsia="Times New Roman" w:hAnsi="Times New Roman" w:cs="Times New Roman"/>
                      <w:sz w:val="21"/>
                      <w:szCs w:val="21"/>
                    </w:rPr>
                    <w:t>/</w:t>
                  </w:r>
                </w:p>
              </w:tc>
              <w:tc>
                <w:tcPr>
                  <w:tcW w:w="1193" w:type="pct"/>
                  <w:vAlign w:val="center"/>
                </w:tcPr>
                <w:p w:rsidR="00C8778C" w:rsidRPr="00962A5D" w:rsidRDefault="00C8778C" w:rsidP="00962A5D">
                  <w:pPr>
                    <w:spacing w:line="259" w:lineRule="auto"/>
                    <w:ind w:right="181"/>
                    <w:jc w:val="center"/>
                    <w:rPr>
                      <w:sz w:val="21"/>
                      <w:szCs w:val="21"/>
                    </w:rPr>
                  </w:pPr>
                  <w:r w:rsidRPr="00962A5D">
                    <w:rPr>
                      <w:rFonts w:ascii="Times New Roman" w:eastAsia="Times New Roman" w:hAnsi="Times New Roman" w:cs="Times New Roman"/>
                      <w:sz w:val="21"/>
                      <w:szCs w:val="21"/>
                    </w:rPr>
                    <w:t>0.96</w:t>
                  </w:r>
                </w:p>
              </w:tc>
              <w:tc>
                <w:tcPr>
                  <w:tcW w:w="779" w:type="pct"/>
                  <w:vAlign w:val="center"/>
                </w:tcPr>
                <w:p w:rsidR="00C8778C" w:rsidRPr="00962A5D" w:rsidRDefault="00C8778C" w:rsidP="00962A5D">
                  <w:pPr>
                    <w:spacing w:line="259" w:lineRule="auto"/>
                    <w:ind w:right="180"/>
                    <w:jc w:val="center"/>
                    <w:rPr>
                      <w:sz w:val="21"/>
                      <w:szCs w:val="21"/>
                    </w:rPr>
                  </w:pPr>
                  <w:r w:rsidRPr="00962A5D">
                    <w:rPr>
                      <w:rFonts w:ascii="Times New Roman" w:eastAsia="Times New Roman" w:hAnsi="Times New Roman" w:cs="Times New Roman"/>
                      <w:sz w:val="21"/>
                      <w:szCs w:val="21"/>
                    </w:rPr>
                    <w:t>2500</w:t>
                  </w:r>
                </w:p>
              </w:tc>
              <w:tc>
                <w:tcPr>
                  <w:tcW w:w="1325" w:type="pct"/>
                  <w:vAlign w:val="center"/>
                </w:tcPr>
                <w:p w:rsidR="00C8778C" w:rsidRPr="00962A5D" w:rsidRDefault="00C8778C" w:rsidP="00962A5D">
                  <w:pPr>
                    <w:spacing w:line="259" w:lineRule="auto"/>
                    <w:ind w:right="182"/>
                    <w:jc w:val="center"/>
                    <w:rPr>
                      <w:sz w:val="21"/>
                      <w:szCs w:val="21"/>
                    </w:rPr>
                  </w:pPr>
                  <w:r w:rsidRPr="00962A5D">
                    <w:rPr>
                      <w:rFonts w:ascii="Times New Roman" w:eastAsia="Times New Roman" w:hAnsi="Times New Roman" w:cs="Times New Roman"/>
                      <w:sz w:val="21"/>
                      <w:szCs w:val="21"/>
                    </w:rPr>
                    <w:t>3.84</w:t>
                  </w:r>
                  <w:r w:rsidRPr="00962A5D">
                    <w:rPr>
                      <w:rFonts w:ascii="Segoe UI Symbol" w:eastAsia="Segoe UI Symbol" w:hAnsi="Segoe UI Symbol" w:cs="Times New Roman"/>
                      <w:sz w:val="21"/>
                      <w:szCs w:val="21"/>
                    </w:rPr>
                    <w:t>×</w:t>
                  </w:r>
                  <w:r w:rsidRPr="00962A5D">
                    <w:rPr>
                      <w:rFonts w:ascii="Times New Roman" w:eastAsia="Times New Roman" w:hAnsi="Times New Roman" w:cs="Times New Roman"/>
                      <w:sz w:val="21"/>
                      <w:szCs w:val="21"/>
                    </w:rPr>
                    <w:t>10</w:t>
                  </w:r>
                  <w:r w:rsidRPr="00962A5D">
                    <w:rPr>
                      <w:rFonts w:ascii="Times New Roman" w:eastAsia="Times New Roman" w:hAnsi="Times New Roman" w:cs="Times New Roman"/>
                      <w:sz w:val="21"/>
                      <w:szCs w:val="21"/>
                      <w:vertAlign w:val="superscript"/>
                    </w:rPr>
                    <w:t>-5</w:t>
                  </w:r>
                </w:p>
              </w:tc>
            </w:tr>
          </w:tbl>
          <w:p w:rsidR="00C8778C" w:rsidRPr="00A0336E" w:rsidRDefault="00C8778C" w:rsidP="00A0336E">
            <w:pPr>
              <w:spacing w:beforeLines="50" w:before="156" w:line="480" w:lineRule="exact"/>
              <w:ind w:firstLineChars="200" w:firstLine="520"/>
              <w:rPr>
                <w:sz w:val="26"/>
                <w:szCs w:val="26"/>
              </w:rPr>
            </w:pPr>
            <w:r w:rsidRPr="00A0336E">
              <w:rPr>
                <w:sz w:val="26"/>
                <w:szCs w:val="26"/>
              </w:rPr>
              <w:t>根据表</w:t>
            </w:r>
            <w:r w:rsidRPr="00A0336E">
              <w:rPr>
                <w:rFonts w:ascii="Times New Roman" w:eastAsia="Times New Roman" w:hAnsi="Times New Roman" w:cs="Times New Roman"/>
                <w:sz w:val="26"/>
                <w:szCs w:val="26"/>
              </w:rPr>
              <w:t>8-6</w:t>
            </w:r>
            <w:r w:rsidRPr="00A0336E">
              <w:rPr>
                <w:sz w:val="26"/>
                <w:szCs w:val="26"/>
              </w:rPr>
              <w:t xml:space="preserve">，危险物质数量及临界量比值为 </w:t>
            </w:r>
            <w:r w:rsidRPr="00A0336E">
              <w:rPr>
                <w:rFonts w:ascii="Times New Roman" w:eastAsia="Times New Roman" w:hAnsi="Times New Roman" w:cs="Times New Roman"/>
                <w:sz w:val="26"/>
                <w:szCs w:val="26"/>
              </w:rPr>
              <w:t>XX</w:t>
            </w:r>
            <w:r w:rsidRPr="00A0336E">
              <w:rPr>
                <w:sz w:val="26"/>
                <w:szCs w:val="26"/>
              </w:rPr>
              <w:t>，</w:t>
            </w:r>
            <w:r w:rsidRPr="00A0336E">
              <w:rPr>
                <w:rFonts w:ascii="Times New Roman" w:eastAsia="Times New Roman" w:hAnsi="Times New Roman" w:cs="Times New Roman"/>
                <w:sz w:val="26"/>
                <w:szCs w:val="26"/>
              </w:rPr>
              <w:t>Q</w:t>
            </w:r>
            <w:r w:rsidRPr="00A0336E">
              <w:rPr>
                <w:sz w:val="26"/>
                <w:szCs w:val="26"/>
              </w:rPr>
              <w:t>＜</w:t>
            </w:r>
            <w:r w:rsidRPr="00A0336E">
              <w:rPr>
                <w:rFonts w:ascii="Times New Roman" w:eastAsia="Times New Roman" w:hAnsi="Times New Roman" w:cs="Times New Roman"/>
                <w:sz w:val="26"/>
                <w:szCs w:val="26"/>
              </w:rPr>
              <w:t>1</w:t>
            </w:r>
            <w:r w:rsidRPr="00A0336E">
              <w:rPr>
                <w:sz w:val="26"/>
                <w:szCs w:val="26"/>
              </w:rPr>
              <w:t>，因此本项目环境风险潜势为</w:t>
            </w:r>
            <w:r w:rsidRPr="00A0336E">
              <w:rPr>
                <w:rFonts w:ascii="Times New Roman" w:eastAsia="Times New Roman" w:hAnsi="Times New Roman" w:cs="Times New Roman"/>
                <w:sz w:val="26"/>
                <w:szCs w:val="26"/>
              </w:rPr>
              <w:t>Ⅰ</w:t>
            </w:r>
            <w:r w:rsidRPr="00A0336E">
              <w:rPr>
                <w:sz w:val="26"/>
                <w:szCs w:val="26"/>
              </w:rPr>
              <w:t>。</w:t>
            </w:r>
            <w:r w:rsidRPr="00A0336E">
              <w:rPr>
                <w:rFonts w:ascii="Times New Roman" w:eastAsia="Times New Roman" w:hAnsi="Times New Roman" w:cs="Times New Roman"/>
                <w:sz w:val="26"/>
                <w:szCs w:val="26"/>
              </w:rPr>
              <w:t xml:space="preserve"> </w:t>
            </w:r>
          </w:p>
          <w:p w:rsidR="00C8778C" w:rsidRPr="00CB6CEA" w:rsidRDefault="00C8778C" w:rsidP="00C8778C">
            <w:pPr>
              <w:pStyle w:val="Default"/>
              <w:spacing w:line="480" w:lineRule="exact"/>
              <w:ind w:firstLineChars="200" w:firstLine="520"/>
              <w:rPr>
                <w:sz w:val="26"/>
                <w:szCs w:val="26"/>
              </w:rPr>
            </w:pPr>
            <w:r w:rsidRPr="00CB6CEA">
              <w:rPr>
                <w:rFonts w:ascii="Times New Roman" w:cs="Times New Roman" w:hint="eastAsia"/>
                <w:sz w:val="26"/>
                <w:szCs w:val="26"/>
              </w:rPr>
              <w:t>2</w:t>
            </w:r>
            <w:r w:rsidRPr="00CB6CEA">
              <w:rPr>
                <w:rFonts w:ascii="Times New Roman" w:cs="Times New Roman" w:hint="eastAsia"/>
                <w:sz w:val="26"/>
                <w:szCs w:val="26"/>
              </w:rPr>
              <w:t>）</w:t>
            </w:r>
            <w:r w:rsidRPr="00CB6CEA">
              <w:rPr>
                <w:rFonts w:ascii="Times New Roman" w:cs="Times New Roman"/>
                <w:sz w:val="26"/>
                <w:szCs w:val="26"/>
              </w:rPr>
              <w:t>评价等级</w:t>
            </w:r>
          </w:p>
          <w:p w:rsidR="00C8778C" w:rsidRDefault="00C8778C" w:rsidP="00C8778C">
            <w:pPr>
              <w:pStyle w:val="Default"/>
              <w:spacing w:line="480" w:lineRule="exact"/>
              <w:ind w:firstLineChars="200" w:firstLine="520"/>
              <w:rPr>
                <w:sz w:val="26"/>
                <w:szCs w:val="26"/>
              </w:rPr>
            </w:pPr>
            <w:r w:rsidRPr="00CB6CEA">
              <w:rPr>
                <w:sz w:val="26"/>
                <w:szCs w:val="26"/>
              </w:rPr>
              <w:t>根据《建设项目环境风险评价技术导则》（</w:t>
            </w:r>
            <w:r w:rsidRPr="00CB6CEA">
              <w:rPr>
                <w:rFonts w:ascii="Times New Roman" w:eastAsia="Times New Roman" w:cs="Times New Roman"/>
                <w:sz w:val="26"/>
                <w:szCs w:val="26"/>
              </w:rPr>
              <w:t>HJ169-2018</w:t>
            </w:r>
            <w:r w:rsidRPr="00CB6CEA">
              <w:rPr>
                <w:sz w:val="26"/>
                <w:szCs w:val="26"/>
              </w:rPr>
              <w:t>）第</w:t>
            </w:r>
            <w:r w:rsidRPr="00CB6CEA">
              <w:rPr>
                <w:rFonts w:ascii="Times New Roman" w:eastAsia="Times New Roman" w:cs="Times New Roman"/>
                <w:sz w:val="26"/>
                <w:szCs w:val="26"/>
              </w:rPr>
              <w:t>4.3</w:t>
            </w:r>
            <w:r w:rsidRPr="00CB6CEA">
              <w:rPr>
                <w:sz w:val="26"/>
                <w:szCs w:val="26"/>
              </w:rPr>
              <w:t>节，评价工作等级划分见表</w:t>
            </w:r>
            <w:r w:rsidRPr="00CB6CEA">
              <w:rPr>
                <w:rFonts w:ascii="Times New Roman" w:eastAsia="Times New Roman" w:cs="Times New Roman"/>
                <w:sz w:val="26"/>
                <w:szCs w:val="26"/>
              </w:rPr>
              <w:t>8-7</w:t>
            </w:r>
            <w:r w:rsidRPr="00CB6CEA">
              <w:rPr>
                <w:sz w:val="26"/>
                <w:szCs w:val="26"/>
              </w:rPr>
              <w:t>。</w:t>
            </w:r>
          </w:p>
          <w:p w:rsidR="006D1E38" w:rsidRDefault="006D1E38" w:rsidP="00C8778C">
            <w:pPr>
              <w:pStyle w:val="Default"/>
              <w:spacing w:line="480" w:lineRule="exact"/>
              <w:ind w:firstLineChars="200" w:firstLine="520"/>
              <w:rPr>
                <w:rFonts w:ascii="Times New Roman" w:cs="Times New Roman"/>
                <w:sz w:val="26"/>
                <w:szCs w:val="26"/>
              </w:rPr>
            </w:pPr>
            <w:r w:rsidRPr="00E81062">
              <w:rPr>
                <w:rFonts w:ascii="Times New Roman" w:cs="Times New Roman" w:hint="eastAsia"/>
                <w:sz w:val="26"/>
                <w:szCs w:val="26"/>
              </w:rPr>
              <w:t>本项目环境风险潜势为Ⅰ，因此评价工作等级为简单分析。</w:t>
            </w:r>
          </w:p>
          <w:p w:rsidR="00D26598" w:rsidRDefault="00D26598" w:rsidP="00C8778C">
            <w:pPr>
              <w:pStyle w:val="Default"/>
              <w:spacing w:line="480" w:lineRule="exact"/>
              <w:ind w:firstLineChars="200" w:firstLine="520"/>
              <w:rPr>
                <w:rFonts w:ascii="Times New Roman" w:cs="Times New Roman"/>
                <w:sz w:val="26"/>
                <w:szCs w:val="26"/>
              </w:rPr>
            </w:pPr>
          </w:p>
          <w:p w:rsidR="00D26598" w:rsidRDefault="00D26598" w:rsidP="00C8778C">
            <w:pPr>
              <w:pStyle w:val="Default"/>
              <w:spacing w:line="480" w:lineRule="exact"/>
              <w:ind w:firstLineChars="200" w:firstLine="520"/>
              <w:rPr>
                <w:sz w:val="26"/>
                <w:szCs w:val="26"/>
              </w:rPr>
            </w:pPr>
          </w:p>
          <w:p w:rsidR="00C8778C" w:rsidRPr="003C3055" w:rsidRDefault="00C8778C" w:rsidP="00C8778C">
            <w:pPr>
              <w:pStyle w:val="Default"/>
              <w:spacing w:line="480" w:lineRule="exact"/>
              <w:ind w:firstLineChars="200" w:firstLine="422"/>
              <w:jc w:val="center"/>
              <w:rPr>
                <w:b/>
              </w:rPr>
            </w:pPr>
            <w:r w:rsidRPr="003C3055">
              <w:rPr>
                <w:b/>
                <w:sz w:val="21"/>
              </w:rPr>
              <w:lastRenderedPageBreak/>
              <w:t>表</w:t>
            </w:r>
            <w:r w:rsidRPr="003C3055">
              <w:rPr>
                <w:rFonts w:ascii="Times New Roman" w:eastAsia="Times New Roman" w:cs="Times New Roman"/>
                <w:b/>
                <w:sz w:val="21"/>
              </w:rPr>
              <w:t xml:space="preserve">8-7  </w:t>
            </w:r>
            <w:r w:rsidRPr="003C3055">
              <w:rPr>
                <w:b/>
                <w:sz w:val="21"/>
              </w:rPr>
              <w:t>评价工作等级划分</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9" w:type="dxa"/>
                <w:left w:w="115" w:type="dxa"/>
                <w:right w:w="115" w:type="dxa"/>
              </w:tblCellMar>
              <w:tblLook w:val="04A0" w:firstRow="1" w:lastRow="0" w:firstColumn="1" w:lastColumn="0" w:noHBand="0" w:noVBand="1"/>
            </w:tblPr>
            <w:tblGrid>
              <w:gridCol w:w="2099"/>
              <w:gridCol w:w="1694"/>
              <w:gridCol w:w="1694"/>
              <w:gridCol w:w="1405"/>
              <w:gridCol w:w="1404"/>
            </w:tblGrid>
            <w:tr w:rsidR="00C8778C" w:rsidTr="006D1E38">
              <w:trPr>
                <w:trHeight w:val="366"/>
              </w:trPr>
              <w:tc>
                <w:tcPr>
                  <w:tcW w:w="1265" w:type="pct"/>
                </w:tcPr>
                <w:p w:rsidR="00C8778C" w:rsidRDefault="00C8778C" w:rsidP="00C8778C">
                  <w:pPr>
                    <w:spacing w:line="259" w:lineRule="auto"/>
                    <w:ind w:left="4"/>
                    <w:jc w:val="center"/>
                  </w:pPr>
                  <w:r>
                    <w:t>环境风险潜势</w:t>
                  </w:r>
                  <w:r>
                    <w:rPr>
                      <w:rFonts w:ascii="Times New Roman" w:eastAsia="Times New Roman" w:hAnsi="Times New Roman" w:cs="Times New Roman"/>
                    </w:rPr>
                    <w:t xml:space="preserve"> </w:t>
                  </w:r>
                </w:p>
              </w:tc>
              <w:tc>
                <w:tcPr>
                  <w:tcW w:w="1021" w:type="pct"/>
                </w:tcPr>
                <w:p w:rsidR="00C8778C" w:rsidRDefault="00C8778C" w:rsidP="00C8778C">
                  <w:pPr>
                    <w:spacing w:line="259" w:lineRule="auto"/>
                    <w:ind w:right="1"/>
                    <w:jc w:val="center"/>
                  </w:pPr>
                  <w:r>
                    <w:rPr>
                      <w:rFonts w:ascii="Times New Roman" w:eastAsia="Times New Roman" w:hAnsi="Times New Roman" w:cs="Times New Roman"/>
                    </w:rPr>
                    <w:t>Ⅳ</w:t>
                  </w:r>
                  <w:r>
                    <w:t>、</w:t>
                  </w:r>
                  <w:r>
                    <w:rPr>
                      <w:rFonts w:ascii="Times New Roman" w:eastAsia="Times New Roman" w:hAnsi="Times New Roman" w:cs="Times New Roman"/>
                    </w:rPr>
                    <w:t>Ⅳ</w:t>
                  </w:r>
                  <w:r>
                    <w:rPr>
                      <w:rFonts w:ascii="Times New Roman" w:eastAsia="Times New Roman" w:hAnsi="Times New Roman" w:cs="Times New Roman"/>
                      <w:vertAlign w:val="superscript"/>
                    </w:rPr>
                    <w:t>+</w:t>
                  </w:r>
                  <w:r>
                    <w:rPr>
                      <w:rFonts w:ascii="Times New Roman" w:eastAsia="Times New Roman" w:hAnsi="Times New Roman" w:cs="Times New Roman"/>
                    </w:rPr>
                    <w:t xml:space="preserve"> </w:t>
                  </w:r>
                </w:p>
              </w:tc>
              <w:tc>
                <w:tcPr>
                  <w:tcW w:w="1021" w:type="pct"/>
                </w:tcPr>
                <w:p w:rsidR="00C8778C" w:rsidRDefault="00C8778C" w:rsidP="00C8778C">
                  <w:pPr>
                    <w:spacing w:line="259" w:lineRule="auto"/>
                    <w:ind w:right="1"/>
                    <w:jc w:val="center"/>
                  </w:pPr>
                  <w:r>
                    <w:rPr>
                      <w:rFonts w:ascii="Times New Roman" w:eastAsia="Times New Roman" w:hAnsi="Times New Roman" w:cs="Times New Roman"/>
                    </w:rPr>
                    <w:t xml:space="preserve">Ⅲ </w:t>
                  </w:r>
                </w:p>
              </w:tc>
              <w:tc>
                <w:tcPr>
                  <w:tcW w:w="847" w:type="pct"/>
                </w:tcPr>
                <w:p w:rsidR="00C8778C" w:rsidRDefault="00C8778C" w:rsidP="00C8778C">
                  <w:pPr>
                    <w:spacing w:line="259" w:lineRule="auto"/>
                    <w:ind w:right="2"/>
                    <w:jc w:val="center"/>
                  </w:pPr>
                  <w:r>
                    <w:rPr>
                      <w:rFonts w:ascii="Times New Roman" w:eastAsia="Times New Roman" w:hAnsi="Times New Roman" w:cs="Times New Roman"/>
                    </w:rPr>
                    <w:t xml:space="preserve">Ⅱ </w:t>
                  </w:r>
                </w:p>
              </w:tc>
              <w:tc>
                <w:tcPr>
                  <w:tcW w:w="846" w:type="pct"/>
                </w:tcPr>
                <w:p w:rsidR="00C8778C" w:rsidRDefault="00C8778C" w:rsidP="00C8778C">
                  <w:pPr>
                    <w:spacing w:line="259" w:lineRule="auto"/>
                    <w:ind w:right="6"/>
                    <w:jc w:val="center"/>
                  </w:pPr>
                  <w:r>
                    <w:rPr>
                      <w:rFonts w:ascii="Times New Roman" w:eastAsia="Times New Roman" w:hAnsi="Times New Roman" w:cs="Times New Roman"/>
                    </w:rPr>
                    <w:t xml:space="preserve">Ⅰ </w:t>
                  </w:r>
                </w:p>
              </w:tc>
            </w:tr>
            <w:tr w:rsidR="00C8778C" w:rsidTr="006D1E38">
              <w:trPr>
                <w:trHeight w:val="365"/>
              </w:trPr>
              <w:tc>
                <w:tcPr>
                  <w:tcW w:w="1265" w:type="pct"/>
                </w:tcPr>
                <w:p w:rsidR="00C8778C" w:rsidRDefault="00C8778C" w:rsidP="00C8778C">
                  <w:pPr>
                    <w:spacing w:line="259" w:lineRule="auto"/>
                    <w:ind w:left="4"/>
                    <w:jc w:val="center"/>
                  </w:pPr>
                  <w:r>
                    <w:t>评价工作等级</w:t>
                  </w:r>
                  <w:r>
                    <w:rPr>
                      <w:rFonts w:ascii="Times New Roman" w:eastAsia="Times New Roman" w:hAnsi="Times New Roman" w:cs="Times New Roman"/>
                    </w:rPr>
                    <w:t xml:space="preserve"> </w:t>
                  </w:r>
                </w:p>
              </w:tc>
              <w:tc>
                <w:tcPr>
                  <w:tcW w:w="1021" w:type="pct"/>
                </w:tcPr>
                <w:p w:rsidR="00C8778C" w:rsidRDefault="00C8778C" w:rsidP="00C8778C">
                  <w:pPr>
                    <w:spacing w:line="259" w:lineRule="auto"/>
                    <w:ind w:right="1"/>
                    <w:jc w:val="center"/>
                  </w:pPr>
                  <w:r>
                    <w:t>一</w:t>
                  </w:r>
                  <w:r>
                    <w:rPr>
                      <w:rFonts w:ascii="Times New Roman" w:eastAsia="Times New Roman" w:hAnsi="Times New Roman" w:cs="Times New Roman"/>
                    </w:rPr>
                    <w:t xml:space="preserve"> </w:t>
                  </w:r>
                </w:p>
              </w:tc>
              <w:tc>
                <w:tcPr>
                  <w:tcW w:w="1021" w:type="pct"/>
                </w:tcPr>
                <w:p w:rsidR="00C8778C" w:rsidRDefault="00C8778C" w:rsidP="00C8778C">
                  <w:pPr>
                    <w:spacing w:line="259" w:lineRule="auto"/>
                    <w:ind w:right="2"/>
                    <w:jc w:val="center"/>
                  </w:pPr>
                  <w:r>
                    <w:t>二</w:t>
                  </w:r>
                  <w:r>
                    <w:rPr>
                      <w:rFonts w:ascii="Times New Roman" w:eastAsia="Times New Roman" w:hAnsi="Times New Roman" w:cs="Times New Roman"/>
                    </w:rPr>
                    <w:t xml:space="preserve"> </w:t>
                  </w:r>
                </w:p>
              </w:tc>
              <w:tc>
                <w:tcPr>
                  <w:tcW w:w="847" w:type="pct"/>
                </w:tcPr>
                <w:p w:rsidR="00C8778C" w:rsidRDefault="00C8778C" w:rsidP="00C8778C">
                  <w:pPr>
                    <w:spacing w:line="259" w:lineRule="auto"/>
                    <w:ind w:right="2"/>
                    <w:jc w:val="center"/>
                  </w:pPr>
                  <w:r>
                    <w:t>三</w:t>
                  </w:r>
                  <w:r>
                    <w:rPr>
                      <w:rFonts w:ascii="Times New Roman" w:eastAsia="Times New Roman" w:hAnsi="Times New Roman" w:cs="Times New Roman"/>
                    </w:rPr>
                    <w:t xml:space="preserve"> </w:t>
                  </w:r>
                </w:p>
              </w:tc>
              <w:tc>
                <w:tcPr>
                  <w:tcW w:w="846" w:type="pct"/>
                </w:tcPr>
                <w:p w:rsidR="00C8778C" w:rsidRDefault="00C8778C" w:rsidP="00C8778C">
                  <w:pPr>
                    <w:spacing w:line="259" w:lineRule="auto"/>
                    <w:ind w:right="7"/>
                    <w:jc w:val="center"/>
                  </w:pPr>
                  <w:r>
                    <w:t xml:space="preserve">简单分析 </w:t>
                  </w:r>
                  <w:r>
                    <w:rPr>
                      <w:rFonts w:ascii="Times New Roman" w:eastAsia="Times New Roman" w:hAnsi="Times New Roman" w:cs="Times New Roman"/>
                      <w:vertAlign w:val="superscript"/>
                    </w:rPr>
                    <w:t>a</w:t>
                  </w:r>
                  <w:r>
                    <w:rPr>
                      <w:rFonts w:ascii="Times New Roman" w:eastAsia="Times New Roman" w:hAnsi="Times New Roman" w:cs="Times New Roman"/>
                    </w:rPr>
                    <w:t xml:space="preserve"> </w:t>
                  </w:r>
                </w:p>
              </w:tc>
            </w:tr>
          </w:tbl>
          <w:p w:rsidR="00C8778C" w:rsidRDefault="00C8778C" w:rsidP="00C8778C">
            <w:pPr>
              <w:pStyle w:val="Default"/>
              <w:ind w:firstLineChars="200" w:firstLine="420"/>
              <w:rPr>
                <w:sz w:val="21"/>
              </w:rPr>
            </w:pPr>
            <w:r>
              <w:rPr>
                <w:sz w:val="21"/>
              </w:rPr>
              <w:t>注：</w:t>
            </w:r>
            <w:r>
              <w:rPr>
                <w:rFonts w:ascii="Times New Roman" w:eastAsia="Times New Roman" w:cs="Times New Roman"/>
                <w:sz w:val="21"/>
                <w:vertAlign w:val="superscript"/>
              </w:rPr>
              <w:t xml:space="preserve">a </w:t>
            </w:r>
            <w:r>
              <w:rPr>
                <w:sz w:val="21"/>
              </w:rPr>
              <w:t>是相对于详细评价工作内容而言，在描述危险物质、环境影响途径、环境危害后果、风险防范措施等方面给出定性的说明。</w:t>
            </w:r>
          </w:p>
          <w:p w:rsidR="00C8778C" w:rsidRPr="00320A36" w:rsidRDefault="00C8778C" w:rsidP="00A0336E">
            <w:pPr>
              <w:pStyle w:val="Default"/>
              <w:spacing w:line="480" w:lineRule="exact"/>
              <w:ind w:firstLineChars="200" w:firstLine="520"/>
              <w:rPr>
                <w:rFonts w:ascii="Times New Roman" w:cs="Times New Roman"/>
                <w:sz w:val="26"/>
                <w:szCs w:val="26"/>
              </w:rPr>
            </w:pPr>
            <w:r w:rsidRPr="00320A36">
              <w:rPr>
                <w:rFonts w:ascii="Times New Roman" w:cs="Times New Roman" w:hint="eastAsia"/>
                <w:sz w:val="26"/>
                <w:szCs w:val="26"/>
              </w:rPr>
              <w:t>3</w:t>
            </w:r>
            <w:r w:rsidRPr="00320A36">
              <w:rPr>
                <w:rFonts w:ascii="Times New Roman" w:cs="Times New Roman" w:hint="eastAsia"/>
                <w:sz w:val="26"/>
                <w:szCs w:val="26"/>
              </w:rPr>
              <w:t>）环境风险识别</w:t>
            </w:r>
            <w:r w:rsidRPr="00320A36">
              <w:rPr>
                <w:rFonts w:ascii="Times New Roman" w:cs="Times New Roman" w:hint="eastAsia"/>
                <w:sz w:val="26"/>
                <w:szCs w:val="26"/>
              </w:rPr>
              <w:t xml:space="preserve"> </w:t>
            </w:r>
          </w:p>
          <w:p w:rsidR="00C8778C" w:rsidRDefault="00C8778C" w:rsidP="00A0336E">
            <w:pPr>
              <w:pStyle w:val="Default"/>
              <w:spacing w:line="480" w:lineRule="exact"/>
              <w:ind w:firstLineChars="200" w:firstLine="520"/>
              <w:rPr>
                <w:rFonts w:ascii="Times New Roman" w:cs="Times New Roman"/>
                <w:sz w:val="26"/>
                <w:szCs w:val="26"/>
              </w:rPr>
            </w:pPr>
            <w:r w:rsidRPr="00320A36">
              <w:rPr>
                <w:rFonts w:ascii="Times New Roman" w:cs="Times New Roman" w:hint="eastAsia"/>
                <w:sz w:val="26"/>
                <w:szCs w:val="26"/>
              </w:rPr>
              <w:t>通过对本项目工艺流程及原辅材料、产品分析，依据危险性物质的类别和物质量，分析本项目涉及的主要危险性物质是柴油，柴油是有色透明液体，为轻质石油产品，是易燃液体，有火灾和爆炸的危险。柴油理化性质及危险特性见表</w:t>
            </w:r>
            <w:r w:rsidRPr="00320A36">
              <w:rPr>
                <w:rFonts w:ascii="Times New Roman" w:cs="Times New Roman" w:hint="eastAsia"/>
                <w:sz w:val="26"/>
                <w:szCs w:val="26"/>
              </w:rPr>
              <w:t>8-8</w:t>
            </w:r>
            <w:r w:rsidRPr="00320A36">
              <w:rPr>
                <w:rFonts w:ascii="Times New Roman" w:cs="Times New Roman" w:hint="eastAsia"/>
                <w:sz w:val="26"/>
                <w:szCs w:val="26"/>
              </w:rPr>
              <w:t>。</w:t>
            </w:r>
          </w:p>
          <w:p w:rsidR="00D26598" w:rsidRPr="00C64FD6" w:rsidRDefault="00D26598" w:rsidP="00D2659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项目储存的柴油属于第</w:t>
            </w:r>
            <w:r>
              <w:rPr>
                <w:rFonts w:ascii="Times New Roman" w:hAnsi="Times New Roman" w:cs="Times New Roman" w:hint="eastAsia"/>
                <w:sz w:val="26"/>
                <w:szCs w:val="26"/>
              </w:rPr>
              <w:t>3</w:t>
            </w:r>
            <w:r w:rsidRPr="00C64FD6">
              <w:rPr>
                <w:rFonts w:ascii="Times New Roman" w:hAnsi="Times New Roman" w:cs="Times New Roman" w:hint="eastAsia"/>
                <w:sz w:val="26"/>
                <w:szCs w:val="26"/>
              </w:rPr>
              <w:t>类危险化学品，具有以下危险特性：</w:t>
            </w:r>
          </w:p>
          <w:p w:rsidR="00D26598" w:rsidRPr="00C64FD6" w:rsidRDefault="00D26598" w:rsidP="00D2659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①易燃性：油品的组成有碳氢化合物及其衍生物，是可燃性有机物质，在有大量助燃物的空气中，只要有足够点火能量，会发生燃烧。</w:t>
            </w:r>
          </w:p>
          <w:p w:rsidR="00D26598" w:rsidRPr="00C64FD6" w:rsidRDefault="00D26598" w:rsidP="00D2659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②易爆性：柴油的蒸汽与空气组成气体达到爆炸极限时，遇到引爆源，即发生爆炸。</w:t>
            </w:r>
          </w:p>
          <w:p w:rsidR="00D26598" w:rsidRPr="00C64FD6" w:rsidRDefault="00D26598" w:rsidP="00D2659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③易受热膨胀性：油品受热后，温度升高，体积膨胀，储存油品的密闭油桶如靠近高热或日光暴晒，受热膨胀，储罐内压力增右，容易造成容器胀破。</w:t>
            </w:r>
          </w:p>
          <w:p w:rsidR="00D26598" w:rsidRDefault="00D26598" w:rsidP="00D2659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④毒性：油品及其蒸汽都具有一定的毒性，属于刺激性、麻醉性的低毒物质。</w:t>
            </w:r>
            <w:r w:rsidRPr="00EC0C5F">
              <w:rPr>
                <w:rFonts w:ascii="Times New Roman" w:hAnsi="Times New Roman" w:cs="Times New Roman" w:hint="eastAsia"/>
                <w:sz w:val="26"/>
                <w:szCs w:val="26"/>
              </w:rPr>
              <w:t>本项目列入建设项目环境风险评价技术导则中的风险物质有机油、柴油、液压油三种物品，这三种物品以铁桶装（</w:t>
            </w:r>
            <w:r w:rsidRPr="00EC0C5F">
              <w:rPr>
                <w:rFonts w:ascii="Times New Roman" w:hAnsi="Times New Roman" w:cs="Times New Roman"/>
                <w:sz w:val="26"/>
                <w:szCs w:val="26"/>
              </w:rPr>
              <w:t>200L/</w:t>
            </w:r>
            <w:r w:rsidRPr="00EC0C5F">
              <w:rPr>
                <w:rFonts w:ascii="Times New Roman" w:hAnsi="Times New Roman" w:cs="Times New Roman" w:hint="eastAsia"/>
                <w:sz w:val="26"/>
                <w:szCs w:val="26"/>
              </w:rPr>
              <w:t>桶），最大存量分别为</w:t>
            </w:r>
            <w:r w:rsidRPr="00EC0C5F">
              <w:rPr>
                <w:rFonts w:ascii="Times New Roman" w:hAnsi="Times New Roman" w:cs="Times New Roman" w:hint="eastAsia"/>
                <w:sz w:val="26"/>
                <w:szCs w:val="26"/>
              </w:rPr>
              <w:t>1</w:t>
            </w:r>
            <w:r w:rsidRPr="00EC0C5F">
              <w:rPr>
                <w:rFonts w:ascii="Times New Roman" w:hAnsi="Times New Roman" w:cs="Times New Roman" w:hint="eastAsia"/>
                <w:sz w:val="26"/>
                <w:szCs w:val="26"/>
              </w:rPr>
              <w:t>桶、</w:t>
            </w:r>
            <w:r w:rsidRPr="00EC0C5F">
              <w:rPr>
                <w:rFonts w:ascii="Times New Roman" w:hAnsi="Times New Roman" w:cs="Times New Roman" w:hint="eastAsia"/>
                <w:sz w:val="26"/>
                <w:szCs w:val="26"/>
              </w:rPr>
              <w:t>4</w:t>
            </w:r>
            <w:r w:rsidRPr="00EC0C5F">
              <w:rPr>
                <w:rFonts w:ascii="Times New Roman" w:hAnsi="Times New Roman" w:cs="Times New Roman" w:hint="eastAsia"/>
                <w:sz w:val="26"/>
                <w:szCs w:val="26"/>
              </w:rPr>
              <w:t>桶、</w:t>
            </w:r>
            <w:r w:rsidRPr="00EC0C5F">
              <w:rPr>
                <w:rFonts w:ascii="Times New Roman" w:hAnsi="Times New Roman" w:cs="Times New Roman" w:hint="eastAsia"/>
                <w:sz w:val="26"/>
                <w:szCs w:val="26"/>
              </w:rPr>
              <w:t>1</w:t>
            </w:r>
            <w:r w:rsidRPr="00EC0C5F">
              <w:rPr>
                <w:rFonts w:ascii="Times New Roman" w:hAnsi="Times New Roman" w:cs="Times New Roman" w:hint="eastAsia"/>
                <w:sz w:val="26"/>
                <w:szCs w:val="26"/>
              </w:rPr>
              <w:t>桶，油类最大存量为</w:t>
            </w:r>
            <w:r w:rsidRPr="00EC0C5F">
              <w:rPr>
                <w:rFonts w:ascii="Times New Roman" w:hAnsi="Times New Roman" w:cs="Times New Roman" w:hint="eastAsia"/>
                <w:sz w:val="26"/>
                <w:szCs w:val="26"/>
              </w:rPr>
              <w:t>6</w:t>
            </w:r>
            <w:r w:rsidRPr="00EC0C5F">
              <w:rPr>
                <w:rFonts w:ascii="Times New Roman" w:hAnsi="Times New Roman" w:cs="Times New Roman" w:hint="eastAsia"/>
                <w:sz w:val="26"/>
                <w:szCs w:val="26"/>
              </w:rPr>
              <w:t>桶。柴油若保存不当，存在泄露、易燃易爆的风险。</w:t>
            </w:r>
          </w:p>
          <w:p w:rsidR="00C8778C" w:rsidRPr="003C3055" w:rsidRDefault="00C8778C" w:rsidP="00C8778C">
            <w:pPr>
              <w:pStyle w:val="Default"/>
              <w:spacing w:line="480" w:lineRule="exact"/>
              <w:ind w:firstLineChars="200" w:firstLine="422"/>
              <w:jc w:val="center"/>
              <w:rPr>
                <w:rFonts w:ascii="Times New Roman" w:cs="Times New Roman"/>
                <w:b/>
                <w:sz w:val="21"/>
                <w:szCs w:val="21"/>
              </w:rPr>
            </w:pPr>
            <w:r w:rsidRPr="003C3055">
              <w:rPr>
                <w:rFonts w:ascii="Times New Roman" w:cs="Times New Roman" w:hint="eastAsia"/>
                <w:b/>
                <w:sz w:val="21"/>
                <w:szCs w:val="21"/>
              </w:rPr>
              <w:t>表</w:t>
            </w:r>
            <w:r w:rsidRPr="003C3055">
              <w:rPr>
                <w:rFonts w:ascii="Times New Roman" w:cs="Times New Roman" w:hint="eastAsia"/>
                <w:b/>
                <w:sz w:val="21"/>
                <w:szCs w:val="21"/>
              </w:rPr>
              <w:t>8</w:t>
            </w:r>
            <w:r w:rsidRPr="003C3055">
              <w:rPr>
                <w:rFonts w:ascii="Times New Roman" w:cs="Times New Roman"/>
                <w:b/>
                <w:sz w:val="21"/>
                <w:szCs w:val="21"/>
              </w:rPr>
              <w:t xml:space="preserve">-8 </w:t>
            </w:r>
            <w:r w:rsidRPr="003C3055">
              <w:rPr>
                <w:rFonts w:ascii="Times New Roman" w:cs="Times New Roman" w:hint="eastAsia"/>
                <w:b/>
                <w:sz w:val="21"/>
                <w:szCs w:val="21"/>
              </w:rPr>
              <w:t>柴油的理化性质及危险特性表</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56" w:type="dxa"/>
              </w:tblCellMar>
              <w:tblLook w:val="04A0" w:firstRow="1" w:lastRow="0" w:firstColumn="1" w:lastColumn="0" w:noHBand="0" w:noVBand="1"/>
            </w:tblPr>
            <w:tblGrid>
              <w:gridCol w:w="620"/>
              <w:gridCol w:w="1123"/>
              <w:gridCol w:w="1077"/>
              <w:gridCol w:w="1533"/>
              <w:gridCol w:w="1599"/>
              <w:gridCol w:w="1377"/>
              <w:gridCol w:w="967"/>
            </w:tblGrid>
            <w:tr w:rsidR="00C8778C" w:rsidRPr="002B0AB8" w:rsidTr="00A0336E">
              <w:trPr>
                <w:trHeight w:val="421"/>
                <w:jc w:val="center"/>
              </w:trPr>
              <w:tc>
                <w:tcPr>
                  <w:tcW w:w="373" w:type="pct"/>
                  <w:vMerge w:val="restart"/>
                  <w:vAlign w:val="center"/>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标识</w:t>
                  </w:r>
                  <w:r w:rsidRPr="00A0336E">
                    <w:rPr>
                      <w:rFonts w:ascii="Times New Roman" w:hAnsi="Times New Roman" w:cs="Times New Roman"/>
                      <w:sz w:val="21"/>
                      <w:szCs w:val="21"/>
                    </w:rPr>
                    <w:t xml:space="preserve"> </w:t>
                  </w: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中文名</w:t>
                  </w:r>
                  <w:r w:rsidRPr="00A0336E">
                    <w:rPr>
                      <w:rFonts w:ascii="Times New Roman" w:hAnsi="Times New Roman" w:cs="Times New Roman"/>
                      <w:sz w:val="21"/>
                      <w:szCs w:val="21"/>
                    </w:rPr>
                    <w:t>:</w:t>
                  </w:r>
                </w:p>
              </w:tc>
              <w:tc>
                <w:tcPr>
                  <w:tcW w:w="1573" w:type="pct"/>
                  <w:gridSpan w:val="2"/>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柴油</w:t>
                  </w:r>
                </w:p>
              </w:tc>
              <w:tc>
                <w:tcPr>
                  <w:tcW w:w="964"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英文名</w:t>
                  </w:r>
                </w:p>
              </w:tc>
              <w:tc>
                <w:tcPr>
                  <w:tcW w:w="141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Diesel oil</w:t>
                  </w:r>
                  <w:r w:rsidRPr="00A0336E">
                    <w:rPr>
                      <w:rFonts w:ascii="Times New Roman" w:hAnsi="Times New Roman" w:cs="Times New Roman"/>
                      <w:sz w:val="21"/>
                      <w:szCs w:val="21"/>
                    </w:rPr>
                    <w:t>；</w:t>
                  </w:r>
                  <w:r w:rsidRPr="00A0336E">
                    <w:rPr>
                      <w:rFonts w:ascii="Times New Roman" w:hAnsi="Times New Roman" w:cs="Times New Roman"/>
                      <w:sz w:val="21"/>
                      <w:szCs w:val="21"/>
                    </w:rPr>
                    <w:t>Diesel fuel</w:t>
                  </w:r>
                </w:p>
              </w:tc>
            </w:tr>
            <w:tr w:rsidR="00C8778C" w:rsidRPr="002B0AB8" w:rsidTr="00A0336E">
              <w:trPr>
                <w:trHeight w:val="417"/>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CAS</w:t>
                  </w:r>
                  <w:r w:rsidRPr="00A0336E">
                    <w:rPr>
                      <w:rFonts w:ascii="Times New Roman" w:hAnsi="Times New Roman" w:cs="Times New Roman"/>
                      <w:sz w:val="21"/>
                      <w:szCs w:val="21"/>
                    </w:rPr>
                    <w:t>号</w:t>
                  </w:r>
                </w:p>
              </w:tc>
              <w:tc>
                <w:tcPr>
                  <w:tcW w:w="3950" w:type="pct"/>
                  <w:gridSpan w:val="5"/>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w:t>
                  </w:r>
                </w:p>
              </w:tc>
            </w:tr>
            <w:tr w:rsidR="00C8778C" w:rsidRPr="002B0AB8" w:rsidTr="00A0336E">
              <w:trPr>
                <w:trHeight w:val="415"/>
                <w:jc w:val="center"/>
              </w:trPr>
              <w:tc>
                <w:tcPr>
                  <w:tcW w:w="373"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理化性质</w:t>
                  </w:r>
                  <w:r w:rsidRPr="00A0336E">
                    <w:rPr>
                      <w:rFonts w:ascii="Times New Roman" w:hAnsi="Times New Roman" w:cs="Times New Roman"/>
                      <w:sz w:val="21"/>
                      <w:szCs w:val="21"/>
                    </w:rPr>
                    <w:t xml:space="preserve"> </w:t>
                  </w:r>
                </w:p>
              </w:tc>
              <w:tc>
                <w:tcPr>
                  <w:tcW w:w="677" w:type="pct"/>
                  <w:vAlign w:val="center"/>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外观与性状</w:t>
                  </w:r>
                </w:p>
              </w:tc>
              <w:tc>
                <w:tcPr>
                  <w:tcW w:w="3950" w:type="pct"/>
                  <w:gridSpan w:val="5"/>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稍有粘性的棕色液体</w:t>
                  </w:r>
                </w:p>
              </w:tc>
            </w:tr>
            <w:tr w:rsidR="00C8778C" w:rsidRPr="002B0AB8" w:rsidTr="00A0336E">
              <w:trPr>
                <w:trHeight w:val="416"/>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熔点</w:t>
                  </w:r>
                  <w:r w:rsidRPr="00A0336E">
                    <w:rPr>
                      <w:rFonts w:ascii="Times New Roman" w:hAnsi="Times New Roman" w:cs="Times New Roman"/>
                      <w:sz w:val="21"/>
                      <w:szCs w:val="21"/>
                    </w:rPr>
                    <w:t>(℃)</w:t>
                  </w:r>
                </w:p>
              </w:tc>
              <w:tc>
                <w:tcPr>
                  <w:tcW w:w="157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-18</w:t>
                  </w:r>
                </w:p>
              </w:tc>
              <w:tc>
                <w:tcPr>
                  <w:tcW w:w="964"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沸点</w:t>
                  </w:r>
                  <w:r w:rsidRPr="00A0336E">
                    <w:rPr>
                      <w:rFonts w:ascii="Times New Roman" w:hAnsi="Times New Roman" w:cs="Times New Roman"/>
                      <w:sz w:val="21"/>
                      <w:szCs w:val="21"/>
                    </w:rPr>
                    <w:t xml:space="preserve">(℃) </w:t>
                  </w:r>
                </w:p>
              </w:tc>
              <w:tc>
                <w:tcPr>
                  <w:tcW w:w="141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282-338</w:t>
                  </w:r>
                </w:p>
              </w:tc>
            </w:tr>
            <w:tr w:rsidR="00C8778C" w:rsidRPr="002B0AB8" w:rsidTr="00A0336E">
              <w:trPr>
                <w:trHeight w:val="620"/>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相对密度</w:t>
                  </w:r>
                  <w:r w:rsidRPr="00A0336E">
                    <w:rPr>
                      <w:rFonts w:ascii="Times New Roman" w:hAnsi="Times New Roman" w:cs="Times New Roman"/>
                      <w:sz w:val="21"/>
                      <w:szCs w:val="21"/>
                    </w:rPr>
                    <w:t>(</w:t>
                  </w:r>
                  <w:r w:rsidRPr="00A0336E">
                    <w:rPr>
                      <w:rFonts w:ascii="Times New Roman" w:hAnsi="Times New Roman" w:cs="Times New Roman"/>
                      <w:sz w:val="21"/>
                      <w:szCs w:val="21"/>
                    </w:rPr>
                    <w:t>水</w:t>
                  </w:r>
                  <w:r w:rsidRPr="00A0336E">
                    <w:rPr>
                      <w:rFonts w:ascii="Times New Roman" w:hAnsi="Times New Roman" w:cs="Times New Roman"/>
                      <w:sz w:val="21"/>
                      <w:szCs w:val="21"/>
                    </w:rPr>
                    <w:t>=1)</w:t>
                  </w:r>
                </w:p>
              </w:tc>
              <w:tc>
                <w:tcPr>
                  <w:tcW w:w="1573" w:type="pct"/>
                  <w:gridSpan w:val="2"/>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 xml:space="preserve">0.84-0.9 </w:t>
                  </w:r>
                </w:p>
              </w:tc>
              <w:tc>
                <w:tcPr>
                  <w:tcW w:w="964" w:type="pct"/>
                </w:tcPr>
                <w:p w:rsidR="00C8778C" w:rsidRPr="00A0336E" w:rsidRDefault="00C8778C" w:rsidP="00C8778C">
                  <w:pPr>
                    <w:spacing w:after="14" w:line="259" w:lineRule="auto"/>
                    <w:rPr>
                      <w:rFonts w:ascii="Times New Roman" w:hAnsi="Times New Roman" w:cs="Times New Roman"/>
                      <w:sz w:val="21"/>
                      <w:szCs w:val="21"/>
                    </w:rPr>
                  </w:pPr>
                  <w:r w:rsidRPr="00A0336E">
                    <w:rPr>
                      <w:rFonts w:ascii="Times New Roman" w:hAnsi="Times New Roman" w:cs="Times New Roman"/>
                      <w:sz w:val="21"/>
                      <w:szCs w:val="21"/>
                    </w:rPr>
                    <w:t>相对蒸气密度</w:t>
                  </w:r>
                  <w:r w:rsidRPr="00A0336E">
                    <w:rPr>
                      <w:rFonts w:ascii="Times New Roman" w:hAnsi="Times New Roman" w:cs="Times New Roman"/>
                      <w:sz w:val="21"/>
                      <w:szCs w:val="21"/>
                    </w:rPr>
                    <w:t xml:space="preserve"> </w:t>
                  </w:r>
                </w:p>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w:t>
                  </w:r>
                  <w:r w:rsidRPr="00A0336E">
                    <w:rPr>
                      <w:rFonts w:ascii="Times New Roman" w:hAnsi="Times New Roman" w:cs="Times New Roman"/>
                      <w:sz w:val="21"/>
                      <w:szCs w:val="21"/>
                    </w:rPr>
                    <w:t>空气</w:t>
                  </w:r>
                  <w:r w:rsidRPr="00A0336E">
                    <w:rPr>
                      <w:rFonts w:ascii="Times New Roman" w:hAnsi="Times New Roman" w:cs="Times New Roman"/>
                      <w:sz w:val="21"/>
                      <w:szCs w:val="21"/>
                    </w:rPr>
                    <w:t xml:space="preserve">=1) </w:t>
                  </w:r>
                </w:p>
              </w:tc>
              <w:tc>
                <w:tcPr>
                  <w:tcW w:w="1413" w:type="pct"/>
                  <w:gridSpan w:val="2"/>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w:t>
                  </w:r>
                </w:p>
              </w:tc>
            </w:tr>
            <w:tr w:rsidR="00C8778C" w:rsidRPr="002B0AB8" w:rsidTr="00A0336E">
              <w:trPr>
                <w:trHeight w:val="416"/>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主要用途</w:t>
                  </w:r>
                </w:p>
              </w:tc>
              <w:tc>
                <w:tcPr>
                  <w:tcW w:w="3950" w:type="pct"/>
                  <w:gridSpan w:val="5"/>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用作柴油机的燃料</w:t>
                  </w:r>
                  <w:r w:rsidRPr="00A0336E">
                    <w:rPr>
                      <w:rFonts w:ascii="Times New Roman" w:hAnsi="Times New Roman" w:cs="Times New Roman"/>
                      <w:sz w:val="21"/>
                      <w:szCs w:val="21"/>
                    </w:rPr>
                    <w:t xml:space="preserve"> </w:t>
                  </w:r>
                </w:p>
              </w:tc>
            </w:tr>
            <w:tr w:rsidR="00C8778C" w:rsidRPr="002B0AB8" w:rsidTr="00A0336E">
              <w:trPr>
                <w:trHeight w:val="415"/>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溶解性</w:t>
                  </w:r>
                </w:p>
              </w:tc>
              <w:tc>
                <w:tcPr>
                  <w:tcW w:w="3950" w:type="pct"/>
                  <w:gridSpan w:val="5"/>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不溶于水，能与多种有机溶剂混溶</w:t>
                  </w:r>
                  <w:r w:rsidRPr="00A0336E">
                    <w:rPr>
                      <w:rFonts w:ascii="Times New Roman" w:hAnsi="Times New Roman" w:cs="Times New Roman"/>
                      <w:sz w:val="21"/>
                      <w:szCs w:val="21"/>
                    </w:rPr>
                    <w:t xml:space="preserve"> </w:t>
                  </w:r>
                </w:p>
              </w:tc>
            </w:tr>
            <w:tr w:rsidR="00C8778C" w:rsidRPr="002B0AB8" w:rsidTr="00A0336E">
              <w:trPr>
                <w:trHeight w:val="416"/>
                <w:jc w:val="center"/>
              </w:trPr>
              <w:tc>
                <w:tcPr>
                  <w:tcW w:w="373"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燃烧爆炸危险性</w:t>
                  </w:r>
                  <w:r w:rsidRPr="00A0336E">
                    <w:rPr>
                      <w:rFonts w:ascii="Times New Roman" w:hAnsi="Times New Roman" w:cs="Times New Roman"/>
                      <w:sz w:val="21"/>
                      <w:szCs w:val="21"/>
                    </w:rPr>
                    <w:t xml:space="preserve"> </w:t>
                  </w:r>
                </w:p>
              </w:tc>
              <w:tc>
                <w:tcPr>
                  <w:tcW w:w="677"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引燃温度</w:t>
                  </w:r>
                  <w:r w:rsidRPr="00A0336E">
                    <w:rPr>
                      <w:rFonts w:ascii="Times New Roman" w:hAnsi="Times New Roman" w:cs="Times New Roman"/>
                      <w:sz w:val="21"/>
                      <w:szCs w:val="21"/>
                    </w:rPr>
                    <w:t>(℃)</w:t>
                  </w:r>
                </w:p>
              </w:tc>
              <w:tc>
                <w:tcPr>
                  <w:tcW w:w="649"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335</w:t>
                  </w:r>
                </w:p>
              </w:tc>
              <w:tc>
                <w:tcPr>
                  <w:tcW w:w="924" w:type="pct"/>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爆炸上限</w:t>
                  </w:r>
                  <w:r w:rsidRPr="00A0336E">
                    <w:rPr>
                      <w:rFonts w:ascii="Times New Roman" w:hAnsi="Times New Roman" w:cs="Times New Roman"/>
                      <w:sz w:val="21"/>
                      <w:szCs w:val="21"/>
                    </w:rPr>
                    <w:t>(V</w:t>
                  </w:r>
                  <w:r w:rsidRPr="00A0336E">
                    <w:rPr>
                      <w:rFonts w:ascii="Times New Roman" w:hAnsi="Times New Roman" w:cs="Times New Roman"/>
                      <w:sz w:val="21"/>
                      <w:szCs w:val="21"/>
                    </w:rPr>
                    <w:t>％</w:t>
                  </w:r>
                  <w:r w:rsidRPr="00A0336E">
                    <w:rPr>
                      <w:rFonts w:ascii="Times New Roman" w:hAnsi="Times New Roman" w:cs="Times New Roman"/>
                      <w:sz w:val="21"/>
                      <w:szCs w:val="21"/>
                    </w:rPr>
                    <w:t>)</w:t>
                  </w:r>
                </w:p>
              </w:tc>
              <w:tc>
                <w:tcPr>
                  <w:tcW w:w="964"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5</w:t>
                  </w:r>
                </w:p>
              </w:tc>
              <w:tc>
                <w:tcPr>
                  <w:tcW w:w="830"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闪点</w:t>
                  </w:r>
                  <w:r w:rsidRPr="00A0336E">
                    <w:rPr>
                      <w:rFonts w:ascii="Times New Roman" w:hAnsi="Times New Roman" w:cs="Times New Roman"/>
                      <w:sz w:val="21"/>
                      <w:szCs w:val="21"/>
                    </w:rPr>
                    <w:t xml:space="preserve">(℃) </w:t>
                  </w:r>
                </w:p>
              </w:tc>
              <w:tc>
                <w:tcPr>
                  <w:tcW w:w="583"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55</w:t>
                  </w:r>
                </w:p>
              </w:tc>
            </w:tr>
            <w:tr w:rsidR="00C8778C" w:rsidRPr="002B0AB8" w:rsidTr="00A0336E">
              <w:trPr>
                <w:trHeight w:val="416"/>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Merge/>
                </w:tcPr>
                <w:p w:rsidR="00C8778C" w:rsidRPr="00A0336E" w:rsidRDefault="00C8778C" w:rsidP="00C8778C">
                  <w:pPr>
                    <w:spacing w:after="160" w:line="259" w:lineRule="auto"/>
                    <w:rPr>
                      <w:rFonts w:ascii="Times New Roman" w:hAnsi="Times New Roman" w:cs="Times New Roman"/>
                      <w:sz w:val="21"/>
                      <w:szCs w:val="21"/>
                    </w:rPr>
                  </w:pPr>
                </w:p>
              </w:tc>
              <w:tc>
                <w:tcPr>
                  <w:tcW w:w="649" w:type="pct"/>
                  <w:vMerge/>
                </w:tcPr>
                <w:p w:rsidR="00C8778C" w:rsidRPr="00A0336E" w:rsidRDefault="00C8778C" w:rsidP="00C8778C">
                  <w:pPr>
                    <w:spacing w:after="160" w:line="259" w:lineRule="auto"/>
                    <w:rPr>
                      <w:rFonts w:ascii="Times New Roman" w:hAnsi="Times New Roman" w:cs="Times New Roman"/>
                      <w:sz w:val="21"/>
                      <w:szCs w:val="21"/>
                    </w:rPr>
                  </w:pPr>
                </w:p>
              </w:tc>
              <w:tc>
                <w:tcPr>
                  <w:tcW w:w="924" w:type="pct"/>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爆炸下限</w:t>
                  </w:r>
                  <w:r w:rsidRPr="00A0336E">
                    <w:rPr>
                      <w:rFonts w:ascii="Times New Roman" w:hAnsi="Times New Roman" w:cs="Times New Roman"/>
                      <w:sz w:val="21"/>
                      <w:szCs w:val="21"/>
                    </w:rPr>
                    <w:t>(V</w:t>
                  </w:r>
                  <w:r w:rsidRPr="00A0336E">
                    <w:rPr>
                      <w:rFonts w:ascii="Times New Roman" w:hAnsi="Times New Roman" w:cs="Times New Roman"/>
                      <w:sz w:val="21"/>
                      <w:szCs w:val="21"/>
                    </w:rPr>
                    <w:t>％</w:t>
                  </w:r>
                  <w:r w:rsidRPr="00A0336E">
                    <w:rPr>
                      <w:rFonts w:ascii="Times New Roman" w:hAnsi="Times New Roman" w:cs="Times New Roman"/>
                      <w:sz w:val="21"/>
                      <w:szCs w:val="21"/>
                    </w:rPr>
                    <w:t>)</w:t>
                  </w:r>
                </w:p>
              </w:tc>
              <w:tc>
                <w:tcPr>
                  <w:tcW w:w="964"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0.7</w:t>
                  </w:r>
                </w:p>
              </w:tc>
              <w:tc>
                <w:tcPr>
                  <w:tcW w:w="830" w:type="pct"/>
                  <w:vMerge/>
                </w:tcPr>
                <w:p w:rsidR="00C8778C" w:rsidRPr="00A0336E" w:rsidRDefault="00C8778C" w:rsidP="00C8778C">
                  <w:pPr>
                    <w:spacing w:after="160" w:line="259" w:lineRule="auto"/>
                    <w:rPr>
                      <w:rFonts w:ascii="Times New Roman" w:hAnsi="Times New Roman" w:cs="Times New Roman"/>
                      <w:sz w:val="21"/>
                      <w:szCs w:val="21"/>
                    </w:rPr>
                  </w:pPr>
                </w:p>
              </w:tc>
              <w:tc>
                <w:tcPr>
                  <w:tcW w:w="583" w:type="pct"/>
                  <w:vMerge/>
                </w:tcPr>
                <w:p w:rsidR="00C8778C" w:rsidRPr="00A0336E" w:rsidRDefault="00C8778C" w:rsidP="00C8778C">
                  <w:pPr>
                    <w:spacing w:after="160" w:line="259" w:lineRule="auto"/>
                    <w:rPr>
                      <w:rFonts w:ascii="Times New Roman" w:hAnsi="Times New Roman" w:cs="Times New Roman"/>
                      <w:sz w:val="21"/>
                      <w:szCs w:val="21"/>
                    </w:rPr>
                  </w:pPr>
                </w:p>
              </w:tc>
            </w:tr>
            <w:tr w:rsidR="00C8778C" w:rsidRPr="002B0AB8" w:rsidTr="00A0336E">
              <w:trPr>
                <w:trHeight w:val="620"/>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危险特性</w:t>
                  </w:r>
                </w:p>
              </w:tc>
              <w:tc>
                <w:tcPr>
                  <w:tcW w:w="3950" w:type="pct"/>
                  <w:gridSpan w:val="5"/>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遇明火、高热或与氧化剂接触，有引起燃烧爆炸的危险。若遇高热，容器内压增大，有开裂和爆炸的危险。</w:t>
                  </w:r>
                </w:p>
              </w:tc>
            </w:tr>
            <w:tr w:rsidR="00C8778C" w:rsidRPr="002B0AB8" w:rsidTr="00A0336E">
              <w:trPr>
                <w:trHeight w:val="416"/>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禁忌物</w:t>
                  </w:r>
                </w:p>
              </w:tc>
              <w:tc>
                <w:tcPr>
                  <w:tcW w:w="3950" w:type="pct"/>
                  <w:gridSpan w:val="5"/>
                  <w:vAlign w:val="center"/>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强氧化剂、卤素。</w:t>
                  </w:r>
                </w:p>
              </w:tc>
            </w:tr>
            <w:tr w:rsidR="00C8778C" w:rsidRPr="002B0AB8" w:rsidTr="00A0336E">
              <w:trPr>
                <w:trHeight w:val="620"/>
                <w:jc w:val="center"/>
              </w:trPr>
              <w:tc>
                <w:tcPr>
                  <w:tcW w:w="373" w:type="pct"/>
                  <w:vMerge/>
                </w:tcPr>
                <w:p w:rsidR="00C8778C" w:rsidRPr="00A0336E" w:rsidRDefault="00C8778C" w:rsidP="00C8778C">
                  <w:pPr>
                    <w:spacing w:after="160" w:line="259" w:lineRule="auto"/>
                    <w:rPr>
                      <w:rFonts w:ascii="Times New Roman" w:hAnsi="Times New Roman" w:cs="Times New Roman"/>
                      <w:sz w:val="21"/>
                      <w:szCs w:val="21"/>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灭火方法</w:t>
                  </w:r>
                </w:p>
              </w:tc>
              <w:tc>
                <w:tcPr>
                  <w:tcW w:w="3950" w:type="pct"/>
                  <w:gridSpan w:val="5"/>
                </w:tcPr>
                <w:p w:rsidR="00C8778C" w:rsidRPr="00A0336E" w:rsidRDefault="00C8778C" w:rsidP="00C8778C">
                  <w:pPr>
                    <w:spacing w:after="18" w:line="259" w:lineRule="auto"/>
                    <w:rPr>
                      <w:rFonts w:ascii="Times New Roman" w:hAnsi="Times New Roman" w:cs="Times New Roman"/>
                      <w:sz w:val="21"/>
                      <w:szCs w:val="21"/>
                    </w:rPr>
                  </w:pPr>
                  <w:r w:rsidRPr="00A0336E">
                    <w:rPr>
                      <w:rFonts w:ascii="Times New Roman" w:hAnsi="Times New Roman" w:cs="Times New Roman"/>
                      <w:sz w:val="21"/>
                      <w:szCs w:val="21"/>
                    </w:rPr>
                    <w:t>喷水冷却容器，可能的话将容器从火场移至空旷处。</w:t>
                  </w:r>
                </w:p>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灭火剂：泡沫、干粉、二氧化碳。用水灭火无效。</w:t>
                  </w:r>
                </w:p>
              </w:tc>
            </w:tr>
            <w:tr w:rsidR="00C8778C" w:rsidRPr="002B0AB8" w:rsidTr="00A0336E">
              <w:trPr>
                <w:trHeight w:val="417"/>
                <w:jc w:val="center"/>
              </w:trPr>
              <w:tc>
                <w:tcPr>
                  <w:tcW w:w="373"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毒性及健康危害</w:t>
                  </w:r>
                  <w:r w:rsidRPr="00A0336E">
                    <w:rPr>
                      <w:rFonts w:ascii="Times New Roman" w:hAnsi="Times New Roman" w:cs="Times New Roman"/>
                      <w:sz w:val="21"/>
                      <w:szCs w:val="21"/>
                    </w:rPr>
                    <w:t xml:space="preserve"> </w:t>
                  </w:r>
                </w:p>
              </w:tc>
              <w:tc>
                <w:tcPr>
                  <w:tcW w:w="677"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环境标准</w:t>
                  </w:r>
                </w:p>
              </w:tc>
              <w:tc>
                <w:tcPr>
                  <w:tcW w:w="157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中国</w:t>
                  </w:r>
                  <w:r w:rsidRPr="00A0336E">
                    <w:rPr>
                      <w:rFonts w:ascii="Times New Roman" w:hAnsi="Times New Roman" w:cs="Times New Roman"/>
                      <w:sz w:val="21"/>
                      <w:szCs w:val="21"/>
                    </w:rPr>
                    <w:t xml:space="preserve"> MAC</w:t>
                  </w:r>
                  <w:r w:rsidRPr="00A0336E">
                    <w:rPr>
                      <w:rFonts w:ascii="Times New Roman" w:hAnsi="Times New Roman" w:cs="Times New Roman"/>
                      <w:sz w:val="21"/>
                      <w:szCs w:val="21"/>
                    </w:rPr>
                    <w:t>（</w:t>
                  </w:r>
                  <w:r w:rsidRPr="00A0336E">
                    <w:rPr>
                      <w:rFonts w:ascii="Times New Roman" w:hAnsi="Times New Roman" w:cs="Times New Roman"/>
                      <w:sz w:val="21"/>
                      <w:szCs w:val="21"/>
                    </w:rPr>
                    <w:t>mg/m</w:t>
                  </w:r>
                  <w:r w:rsidRPr="00A0336E">
                    <w:rPr>
                      <w:rFonts w:ascii="Times New Roman" w:hAnsi="Times New Roman" w:cs="Times New Roman"/>
                      <w:sz w:val="21"/>
                      <w:szCs w:val="21"/>
                      <w:vertAlign w:val="superscript"/>
                    </w:rPr>
                    <w:t>3</w:t>
                  </w:r>
                  <w:r w:rsidRPr="00A0336E">
                    <w:rPr>
                      <w:rFonts w:ascii="Times New Roman" w:hAnsi="Times New Roman" w:cs="Times New Roman"/>
                      <w:sz w:val="21"/>
                      <w:szCs w:val="21"/>
                    </w:rPr>
                    <w:t>）</w:t>
                  </w:r>
                </w:p>
              </w:tc>
              <w:tc>
                <w:tcPr>
                  <w:tcW w:w="2377" w:type="pct"/>
                  <w:gridSpan w:val="3"/>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未制定标准</w:t>
                  </w:r>
                </w:p>
              </w:tc>
            </w:tr>
            <w:tr w:rsidR="00C8778C" w:rsidRPr="002B0AB8" w:rsidTr="00A0336E">
              <w:trPr>
                <w:trHeight w:val="415"/>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Merge/>
                </w:tcPr>
                <w:p w:rsidR="00C8778C" w:rsidRPr="00A0336E" w:rsidRDefault="00C8778C" w:rsidP="00C8778C">
                  <w:pPr>
                    <w:spacing w:after="160" w:line="259" w:lineRule="auto"/>
                    <w:rPr>
                      <w:rFonts w:ascii="Times New Roman" w:hAnsi="Times New Roman" w:cs="Times New Roman"/>
                      <w:sz w:val="21"/>
                      <w:szCs w:val="21"/>
                    </w:rPr>
                  </w:pPr>
                </w:p>
              </w:tc>
              <w:tc>
                <w:tcPr>
                  <w:tcW w:w="157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前苏联</w:t>
                  </w:r>
                  <w:r w:rsidRPr="00A0336E">
                    <w:rPr>
                      <w:rFonts w:ascii="Times New Roman" w:hAnsi="Times New Roman" w:cs="Times New Roman"/>
                      <w:sz w:val="21"/>
                      <w:szCs w:val="21"/>
                    </w:rPr>
                    <w:t xml:space="preserve"> MAC</w:t>
                  </w:r>
                  <w:r w:rsidRPr="00A0336E">
                    <w:rPr>
                      <w:rFonts w:ascii="Times New Roman" w:hAnsi="Times New Roman" w:cs="Times New Roman"/>
                      <w:sz w:val="21"/>
                      <w:szCs w:val="21"/>
                    </w:rPr>
                    <w:t>（</w:t>
                  </w:r>
                  <w:r w:rsidRPr="00A0336E">
                    <w:rPr>
                      <w:rFonts w:ascii="Times New Roman" w:hAnsi="Times New Roman" w:cs="Times New Roman"/>
                      <w:sz w:val="21"/>
                      <w:szCs w:val="21"/>
                    </w:rPr>
                    <w:t>mg/m</w:t>
                  </w:r>
                  <w:r w:rsidRPr="00A0336E">
                    <w:rPr>
                      <w:rFonts w:ascii="Times New Roman" w:hAnsi="Times New Roman" w:cs="Times New Roman"/>
                      <w:sz w:val="21"/>
                      <w:szCs w:val="21"/>
                      <w:vertAlign w:val="superscript"/>
                    </w:rPr>
                    <w:t>3</w:t>
                  </w:r>
                  <w:r w:rsidRPr="00A0336E">
                    <w:rPr>
                      <w:rFonts w:ascii="Times New Roman" w:hAnsi="Times New Roman" w:cs="Times New Roman"/>
                      <w:sz w:val="21"/>
                      <w:szCs w:val="21"/>
                    </w:rPr>
                    <w:t>）</w:t>
                  </w:r>
                </w:p>
              </w:tc>
              <w:tc>
                <w:tcPr>
                  <w:tcW w:w="2377" w:type="pct"/>
                  <w:gridSpan w:val="3"/>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未制定标准</w:t>
                  </w:r>
                </w:p>
              </w:tc>
            </w:tr>
            <w:tr w:rsidR="00C8778C" w:rsidRPr="002B0AB8" w:rsidTr="00A0336E">
              <w:trPr>
                <w:trHeight w:val="416"/>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Merge/>
                </w:tcPr>
                <w:p w:rsidR="00C8778C" w:rsidRPr="00A0336E" w:rsidRDefault="00C8778C" w:rsidP="00C8778C">
                  <w:pPr>
                    <w:spacing w:after="160" w:line="259" w:lineRule="auto"/>
                    <w:rPr>
                      <w:rFonts w:ascii="Times New Roman" w:hAnsi="Times New Roman" w:cs="Times New Roman"/>
                      <w:sz w:val="21"/>
                      <w:szCs w:val="21"/>
                    </w:rPr>
                  </w:pPr>
                </w:p>
              </w:tc>
              <w:tc>
                <w:tcPr>
                  <w:tcW w:w="157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TLVTN</w:t>
                  </w:r>
                </w:p>
              </w:tc>
              <w:tc>
                <w:tcPr>
                  <w:tcW w:w="2377" w:type="pct"/>
                  <w:gridSpan w:val="3"/>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未制定标准</w:t>
                  </w:r>
                </w:p>
              </w:tc>
            </w:tr>
            <w:tr w:rsidR="00C8778C" w:rsidRPr="002B0AB8" w:rsidTr="00A0336E">
              <w:trPr>
                <w:trHeight w:val="416"/>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Merge/>
                </w:tcPr>
                <w:p w:rsidR="00C8778C" w:rsidRPr="002B0AB8" w:rsidRDefault="00C8778C" w:rsidP="00C8778C">
                  <w:pPr>
                    <w:spacing w:after="160" w:line="259" w:lineRule="auto"/>
                    <w:rPr>
                      <w:rFonts w:ascii="Times New Roman" w:hAnsi="Times New Roman" w:cs="Times New Roman"/>
                    </w:rPr>
                  </w:pPr>
                </w:p>
              </w:tc>
              <w:tc>
                <w:tcPr>
                  <w:tcW w:w="1573" w:type="pct"/>
                  <w:gridSpan w:val="2"/>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TLVWN</w:t>
                  </w:r>
                </w:p>
              </w:tc>
              <w:tc>
                <w:tcPr>
                  <w:tcW w:w="2377" w:type="pct"/>
                  <w:gridSpan w:val="3"/>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未制定标准</w:t>
                  </w:r>
                </w:p>
              </w:tc>
            </w:tr>
            <w:tr w:rsidR="00C8778C" w:rsidRPr="002B0AB8" w:rsidTr="00A0336E">
              <w:trPr>
                <w:trHeight w:val="415"/>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侵入途径</w:t>
                  </w:r>
                </w:p>
              </w:tc>
              <w:tc>
                <w:tcPr>
                  <w:tcW w:w="3950" w:type="pct"/>
                  <w:gridSpan w:val="5"/>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吸入、食入、经皮吸收。</w:t>
                  </w:r>
                </w:p>
              </w:tc>
            </w:tr>
            <w:tr w:rsidR="00C8778C" w:rsidRPr="002B0AB8" w:rsidTr="00A0336E">
              <w:trPr>
                <w:trHeight w:val="416"/>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Align w:val="center"/>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毒理学资料</w:t>
                  </w:r>
                  <w:r w:rsidRPr="00A0336E">
                    <w:rPr>
                      <w:rFonts w:ascii="Times New Roman" w:hAnsi="Times New Roman" w:cs="Times New Roman"/>
                      <w:sz w:val="21"/>
                      <w:szCs w:val="21"/>
                    </w:rPr>
                    <w:t xml:space="preserve"> </w:t>
                  </w:r>
                </w:p>
              </w:tc>
              <w:tc>
                <w:tcPr>
                  <w:tcW w:w="3950" w:type="pct"/>
                  <w:gridSpan w:val="5"/>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LD50</w:t>
                  </w:r>
                  <w:r w:rsidRPr="00A0336E">
                    <w:rPr>
                      <w:rFonts w:ascii="Times New Roman" w:hAnsi="Times New Roman" w:cs="Times New Roman"/>
                      <w:sz w:val="21"/>
                      <w:szCs w:val="21"/>
                    </w:rPr>
                    <w:t>：</w:t>
                  </w:r>
                  <w:r w:rsidRPr="00A0336E">
                    <w:rPr>
                      <w:rFonts w:ascii="Times New Roman" w:hAnsi="Times New Roman" w:cs="Times New Roman"/>
                      <w:sz w:val="21"/>
                      <w:szCs w:val="21"/>
                    </w:rPr>
                    <w:t>7500mg/kg</w:t>
                  </w:r>
                  <w:r w:rsidRPr="00A0336E">
                    <w:rPr>
                      <w:rFonts w:ascii="Times New Roman" w:hAnsi="Times New Roman" w:cs="Times New Roman"/>
                      <w:sz w:val="21"/>
                      <w:szCs w:val="21"/>
                    </w:rPr>
                    <w:t>（大鼠经口）；</w:t>
                  </w:r>
                  <w:r w:rsidRPr="00A0336E">
                    <w:rPr>
                      <w:rFonts w:ascii="Times New Roman" w:hAnsi="Times New Roman" w:cs="Times New Roman"/>
                      <w:sz w:val="21"/>
                      <w:szCs w:val="21"/>
                    </w:rPr>
                    <w:t>LC50</w:t>
                  </w:r>
                  <w:r w:rsidRPr="00A0336E">
                    <w:rPr>
                      <w:rFonts w:ascii="Times New Roman" w:hAnsi="Times New Roman" w:cs="Times New Roman"/>
                      <w:sz w:val="21"/>
                      <w:szCs w:val="21"/>
                    </w:rPr>
                    <w:t>：无资料</w:t>
                  </w:r>
                </w:p>
              </w:tc>
            </w:tr>
            <w:tr w:rsidR="00C8778C" w:rsidRPr="002B0AB8" w:rsidTr="00A0336E">
              <w:trPr>
                <w:trHeight w:val="893"/>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健康危害</w:t>
                  </w:r>
                </w:p>
              </w:tc>
              <w:tc>
                <w:tcPr>
                  <w:tcW w:w="3950" w:type="pct"/>
                  <w:gridSpan w:val="5"/>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rsidR="00C8778C" w:rsidRPr="002B0AB8" w:rsidTr="00A0336E">
              <w:trPr>
                <w:trHeight w:val="597"/>
                <w:jc w:val="center"/>
              </w:trPr>
              <w:tc>
                <w:tcPr>
                  <w:tcW w:w="373" w:type="pct"/>
                  <w:vMerge w:val="restar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包装与储运</w:t>
                  </w:r>
                  <w:r w:rsidRPr="00A0336E">
                    <w:rPr>
                      <w:rFonts w:ascii="Times New Roman" w:hAnsi="Times New Roman" w:cs="Times New Roman"/>
                      <w:sz w:val="21"/>
                      <w:szCs w:val="21"/>
                    </w:rPr>
                    <w:t xml:space="preserve"> </w:t>
                  </w:r>
                </w:p>
              </w:tc>
              <w:tc>
                <w:tcPr>
                  <w:tcW w:w="677" w:type="pct"/>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危险货物包装标志</w:t>
                  </w:r>
                  <w:r w:rsidRPr="00A0336E">
                    <w:rPr>
                      <w:rFonts w:ascii="Times New Roman" w:hAnsi="Times New Roman" w:cs="Times New Roman"/>
                      <w:sz w:val="21"/>
                      <w:szCs w:val="21"/>
                    </w:rPr>
                    <w:t xml:space="preserve"> </w:t>
                  </w:r>
                </w:p>
              </w:tc>
              <w:tc>
                <w:tcPr>
                  <w:tcW w:w="3950" w:type="pct"/>
                  <w:gridSpan w:val="5"/>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Z01</w:t>
                  </w:r>
                </w:p>
              </w:tc>
            </w:tr>
            <w:tr w:rsidR="00C8778C" w:rsidRPr="002B0AB8" w:rsidTr="00A0336E">
              <w:trPr>
                <w:trHeight w:val="893"/>
                <w:jc w:val="center"/>
              </w:trPr>
              <w:tc>
                <w:tcPr>
                  <w:tcW w:w="373" w:type="pct"/>
                  <w:vMerge/>
                </w:tcPr>
                <w:p w:rsidR="00C8778C" w:rsidRPr="002B0AB8" w:rsidRDefault="00C8778C" w:rsidP="00C8778C">
                  <w:pPr>
                    <w:spacing w:after="160" w:line="259" w:lineRule="auto"/>
                    <w:rPr>
                      <w:rFonts w:ascii="Times New Roman" w:hAnsi="Times New Roman" w:cs="Times New Roman"/>
                    </w:rPr>
                  </w:pPr>
                </w:p>
              </w:tc>
              <w:tc>
                <w:tcPr>
                  <w:tcW w:w="677"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储运注意事项</w:t>
                  </w:r>
                  <w:r w:rsidRPr="00A0336E">
                    <w:rPr>
                      <w:rFonts w:ascii="Times New Roman" w:hAnsi="Times New Roman" w:cs="Times New Roman"/>
                      <w:sz w:val="21"/>
                      <w:szCs w:val="21"/>
                    </w:rPr>
                    <w:t xml:space="preserve"> </w:t>
                  </w:r>
                </w:p>
              </w:tc>
              <w:tc>
                <w:tcPr>
                  <w:tcW w:w="3950" w:type="pct"/>
                  <w:gridSpan w:val="5"/>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储存于阴凉、通风的库房。远离火种、热源。应与氧化剂、卤素分开存放，切忌混储。采用防爆型照明、通风设施。禁止使用易产生火花的机械设备和工具。储区应备有泄漏应急处理设备和合适的收容材料。</w:t>
                  </w:r>
                  <w:r w:rsidRPr="00A0336E">
                    <w:rPr>
                      <w:rFonts w:ascii="Times New Roman" w:hAnsi="Times New Roman" w:cs="Times New Roman"/>
                      <w:sz w:val="21"/>
                      <w:szCs w:val="21"/>
                    </w:rPr>
                    <w:t xml:space="preserve"> </w:t>
                  </w:r>
                </w:p>
              </w:tc>
            </w:tr>
            <w:tr w:rsidR="00C8778C" w:rsidRPr="002B0AB8" w:rsidTr="00A0336E">
              <w:trPr>
                <w:trHeight w:val="1439"/>
                <w:jc w:val="center"/>
              </w:trPr>
              <w:tc>
                <w:tcPr>
                  <w:tcW w:w="373"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防护措施</w:t>
                  </w:r>
                  <w:r w:rsidRPr="00A0336E">
                    <w:rPr>
                      <w:rFonts w:ascii="Times New Roman" w:hAnsi="Times New Roman" w:cs="Times New Roman"/>
                      <w:sz w:val="21"/>
                      <w:szCs w:val="21"/>
                    </w:rPr>
                    <w:t xml:space="preserve"> </w:t>
                  </w:r>
                </w:p>
              </w:tc>
              <w:tc>
                <w:tcPr>
                  <w:tcW w:w="4627" w:type="pct"/>
                  <w:gridSpan w:val="6"/>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皮肤接触：立即脱去污染的衣着，用肥皂水和清水彻底冲洗皮肤，就医；眼睛接触：提起眼睑，用流动清水或生理盐水冲洗，就医；吸入：迅速脱离现场至空气新鲜处，保持呼吸道通畅，如呼吸困难，给输氧，如呼吸停止，立即进行人工呼吸，就医；食入：尽快彻底洗胃，就医。</w:t>
                  </w:r>
                </w:p>
              </w:tc>
            </w:tr>
            <w:tr w:rsidR="00C8778C" w:rsidRPr="002B0AB8" w:rsidTr="00A0336E">
              <w:trPr>
                <w:trHeight w:val="1186"/>
                <w:jc w:val="center"/>
              </w:trPr>
              <w:tc>
                <w:tcPr>
                  <w:tcW w:w="373" w:type="pct"/>
                  <w:vAlign w:val="center"/>
                </w:tcPr>
                <w:p w:rsidR="00C8778C" w:rsidRPr="00A0336E" w:rsidRDefault="00C8778C" w:rsidP="00C8778C">
                  <w:pPr>
                    <w:spacing w:line="259" w:lineRule="auto"/>
                    <w:jc w:val="center"/>
                    <w:rPr>
                      <w:rFonts w:ascii="Times New Roman" w:hAnsi="Times New Roman" w:cs="Times New Roman"/>
                      <w:sz w:val="21"/>
                      <w:szCs w:val="21"/>
                    </w:rPr>
                  </w:pPr>
                  <w:r w:rsidRPr="00A0336E">
                    <w:rPr>
                      <w:rFonts w:ascii="Times New Roman" w:hAnsi="Times New Roman" w:cs="Times New Roman"/>
                      <w:sz w:val="21"/>
                      <w:szCs w:val="21"/>
                    </w:rPr>
                    <w:t>泄漏处理</w:t>
                  </w:r>
                  <w:r w:rsidRPr="00A0336E">
                    <w:rPr>
                      <w:rFonts w:ascii="Times New Roman" w:hAnsi="Times New Roman" w:cs="Times New Roman"/>
                      <w:sz w:val="21"/>
                      <w:szCs w:val="21"/>
                    </w:rPr>
                    <w:t xml:space="preserve"> </w:t>
                  </w:r>
                </w:p>
              </w:tc>
              <w:tc>
                <w:tcPr>
                  <w:tcW w:w="4627" w:type="pct"/>
                  <w:gridSpan w:val="6"/>
                </w:tcPr>
                <w:p w:rsidR="00C8778C" w:rsidRPr="00A0336E" w:rsidRDefault="00C8778C" w:rsidP="00C8778C">
                  <w:pPr>
                    <w:spacing w:line="259" w:lineRule="auto"/>
                    <w:rPr>
                      <w:rFonts w:ascii="Times New Roman" w:hAnsi="Times New Roman" w:cs="Times New Roman"/>
                      <w:sz w:val="21"/>
                      <w:szCs w:val="21"/>
                    </w:rPr>
                  </w:pPr>
                  <w:r w:rsidRPr="00A0336E">
                    <w:rPr>
                      <w:rFonts w:ascii="Times New Roman" w:hAnsi="Times New Roman" w:cs="Times New Roman"/>
                      <w:sz w:val="21"/>
                      <w:szCs w:val="21"/>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p>
              </w:tc>
            </w:tr>
          </w:tbl>
          <w:p w:rsidR="00D26598" w:rsidRDefault="00D26598" w:rsidP="00C8778C">
            <w:pPr>
              <w:pStyle w:val="bg"/>
              <w:spacing w:line="480" w:lineRule="exact"/>
              <w:jc w:val="left"/>
              <w:rPr>
                <w:rFonts w:ascii="Times New Roman" w:hAnsi="Times New Roman" w:cs="Times New Roman"/>
                <w:b/>
                <w:sz w:val="26"/>
                <w:szCs w:val="26"/>
              </w:rPr>
            </w:pPr>
          </w:p>
          <w:p w:rsidR="00C8778C" w:rsidRPr="00C64FD6" w:rsidRDefault="00C8778C" w:rsidP="00C8778C">
            <w:pPr>
              <w:pStyle w:val="bg"/>
              <w:spacing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lastRenderedPageBreak/>
              <w:t>4</w:t>
            </w:r>
            <w:r w:rsidRPr="00C64FD6">
              <w:rPr>
                <w:rFonts w:ascii="Times New Roman" w:hAnsi="Times New Roman" w:cs="Times New Roman" w:hint="eastAsia"/>
                <w:b/>
                <w:sz w:val="26"/>
                <w:szCs w:val="26"/>
              </w:rPr>
              <w:t>）环境风险识别结果</w:t>
            </w:r>
          </w:p>
          <w:p w:rsidR="00C8778C"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本项目风险物质为柴油，柴油储存过程中储油桶发生泄漏时存在发生火灾爆炸事故的可能性，因为柴油属于易燃、易爆物质，泄漏到环境中遇明火、高热易燃烧爆炸。本项目环境风险识别结果具体见表</w:t>
            </w:r>
            <w:r w:rsidRPr="00C64FD6">
              <w:rPr>
                <w:rFonts w:ascii="Times New Roman" w:hAnsi="Times New Roman" w:cs="Times New Roman" w:hint="eastAsia"/>
                <w:sz w:val="26"/>
                <w:szCs w:val="26"/>
              </w:rPr>
              <w:t>8-9</w:t>
            </w:r>
            <w:r w:rsidRPr="00C64FD6">
              <w:rPr>
                <w:rFonts w:ascii="Times New Roman" w:hAnsi="Times New Roman" w:cs="Times New Roman" w:hint="eastAsia"/>
                <w:sz w:val="26"/>
                <w:szCs w:val="26"/>
              </w:rPr>
              <w:t>。</w:t>
            </w:r>
          </w:p>
          <w:p w:rsidR="00C8778C" w:rsidRPr="006D1E38" w:rsidRDefault="00C8778C" w:rsidP="00C8778C">
            <w:pPr>
              <w:spacing w:line="259" w:lineRule="auto"/>
              <w:ind w:right="112"/>
              <w:jc w:val="center"/>
              <w:rPr>
                <w:b/>
                <w:sz w:val="21"/>
                <w:szCs w:val="21"/>
              </w:rPr>
            </w:pPr>
            <w:r w:rsidRPr="006D1E38">
              <w:rPr>
                <w:b/>
                <w:sz w:val="21"/>
                <w:szCs w:val="21"/>
              </w:rPr>
              <w:t>表</w:t>
            </w:r>
            <w:r w:rsidRPr="006D1E38">
              <w:rPr>
                <w:rFonts w:ascii="Times New Roman" w:eastAsia="Times New Roman" w:hAnsi="Times New Roman" w:cs="Times New Roman"/>
                <w:b/>
                <w:sz w:val="21"/>
                <w:szCs w:val="21"/>
              </w:rPr>
              <w:t xml:space="preserve">8-9  </w:t>
            </w:r>
            <w:r w:rsidRPr="006D1E38">
              <w:rPr>
                <w:b/>
                <w:sz w:val="21"/>
                <w:szCs w:val="21"/>
              </w:rPr>
              <w:t>建设项目环境风险识别表</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9" w:type="dxa"/>
                <w:left w:w="108" w:type="dxa"/>
                <w:right w:w="24" w:type="dxa"/>
              </w:tblCellMar>
              <w:tblLook w:val="04A0" w:firstRow="1" w:lastRow="0" w:firstColumn="1" w:lastColumn="0" w:noHBand="0" w:noVBand="1"/>
            </w:tblPr>
            <w:tblGrid>
              <w:gridCol w:w="998"/>
              <w:gridCol w:w="997"/>
              <w:gridCol w:w="871"/>
              <w:gridCol w:w="1986"/>
              <w:gridCol w:w="1682"/>
              <w:gridCol w:w="1762"/>
            </w:tblGrid>
            <w:tr w:rsidR="00C8778C" w:rsidTr="00A0336E">
              <w:trPr>
                <w:trHeight w:val="570"/>
              </w:trPr>
              <w:tc>
                <w:tcPr>
                  <w:tcW w:w="601" w:type="pct"/>
                  <w:vAlign w:val="center"/>
                </w:tcPr>
                <w:p w:rsidR="00C8778C" w:rsidRPr="00A0336E" w:rsidRDefault="00C8778C" w:rsidP="00C8778C">
                  <w:pPr>
                    <w:spacing w:line="259" w:lineRule="auto"/>
                    <w:jc w:val="center"/>
                    <w:rPr>
                      <w:sz w:val="21"/>
                      <w:szCs w:val="21"/>
                    </w:rPr>
                  </w:pPr>
                  <w:r w:rsidRPr="00A0336E">
                    <w:rPr>
                      <w:sz w:val="21"/>
                      <w:szCs w:val="21"/>
                    </w:rPr>
                    <w:t>危险单元</w:t>
                  </w:r>
                </w:p>
              </w:tc>
              <w:tc>
                <w:tcPr>
                  <w:tcW w:w="601" w:type="pct"/>
                  <w:vAlign w:val="center"/>
                </w:tcPr>
                <w:p w:rsidR="00C8778C" w:rsidRPr="00A0336E" w:rsidRDefault="00C8778C" w:rsidP="00C8778C">
                  <w:pPr>
                    <w:spacing w:line="259" w:lineRule="auto"/>
                    <w:jc w:val="center"/>
                    <w:rPr>
                      <w:sz w:val="21"/>
                      <w:szCs w:val="21"/>
                    </w:rPr>
                  </w:pPr>
                  <w:r w:rsidRPr="00A0336E">
                    <w:rPr>
                      <w:sz w:val="21"/>
                      <w:szCs w:val="21"/>
                    </w:rPr>
                    <w:t>风险源</w:t>
                  </w:r>
                </w:p>
              </w:tc>
              <w:tc>
                <w:tcPr>
                  <w:tcW w:w="525" w:type="pct"/>
                </w:tcPr>
                <w:p w:rsidR="00C8778C" w:rsidRPr="00A0336E" w:rsidRDefault="00C8778C" w:rsidP="00C8778C">
                  <w:pPr>
                    <w:spacing w:line="259" w:lineRule="auto"/>
                    <w:jc w:val="center"/>
                    <w:rPr>
                      <w:sz w:val="21"/>
                      <w:szCs w:val="21"/>
                    </w:rPr>
                  </w:pPr>
                  <w:r w:rsidRPr="00A0336E">
                    <w:rPr>
                      <w:sz w:val="21"/>
                      <w:szCs w:val="21"/>
                    </w:rPr>
                    <w:t>主要危险物质</w:t>
                  </w:r>
                </w:p>
              </w:tc>
              <w:tc>
                <w:tcPr>
                  <w:tcW w:w="1197" w:type="pct"/>
                  <w:vAlign w:val="center"/>
                </w:tcPr>
                <w:p w:rsidR="00C8778C" w:rsidRPr="00A0336E" w:rsidRDefault="00C8778C" w:rsidP="00C8778C">
                  <w:pPr>
                    <w:spacing w:line="259" w:lineRule="auto"/>
                    <w:jc w:val="center"/>
                    <w:rPr>
                      <w:sz w:val="21"/>
                      <w:szCs w:val="21"/>
                    </w:rPr>
                  </w:pPr>
                  <w:r w:rsidRPr="00A0336E">
                    <w:rPr>
                      <w:sz w:val="21"/>
                      <w:szCs w:val="21"/>
                    </w:rPr>
                    <w:t>环境风险类型</w:t>
                  </w:r>
                </w:p>
              </w:tc>
              <w:tc>
                <w:tcPr>
                  <w:tcW w:w="1014" w:type="pct"/>
                  <w:vAlign w:val="center"/>
                </w:tcPr>
                <w:p w:rsidR="00C8778C" w:rsidRPr="00A0336E" w:rsidRDefault="00C8778C" w:rsidP="00C8778C">
                  <w:pPr>
                    <w:spacing w:line="259" w:lineRule="auto"/>
                    <w:jc w:val="center"/>
                    <w:rPr>
                      <w:sz w:val="21"/>
                      <w:szCs w:val="21"/>
                    </w:rPr>
                  </w:pPr>
                  <w:r w:rsidRPr="00A0336E">
                    <w:rPr>
                      <w:sz w:val="21"/>
                      <w:szCs w:val="21"/>
                    </w:rPr>
                    <w:t>环境影响途径</w:t>
                  </w:r>
                </w:p>
              </w:tc>
              <w:tc>
                <w:tcPr>
                  <w:tcW w:w="1063" w:type="pct"/>
                </w:tcPr>
                <w:p w:rsidR="00C8778C" w:rsidRPr="00A0336E" w:rsidRDefault="00C8778C" w:rsidP="00C8778C">
                  <w:pPr>
                    <w:spacing w:line="259" w:lineRule="auto"/>
                    <w:jc w:val="center"/>
                    <w:rPr>
                      <w:sz w:val="21"/>
                      <w:szCs w:val="21"/>
                    </w:rPr>
                  </w:pPr>
                  <w:r w:rsidRPr="00A0336E">
                    <w:rPr>
                      <w:sz w:val="21"/>
                      <w:szCs w:val="21"/>
                    </w:rPr>
                    <w:t>可能受影响的环境敏感目标</w:t>
                  </w:r>
                </w:p>
              </w:tc>
            </w:tr>
            <w:tr w:rsidR="00C8778C" w:rsidTr="00A0336E">
              <w:trPr>
                <w:trHeight w:val="569"/>
              </w:trPr>
              <w:tc>
                <w:tcPr>
                  <w:tcW w:w="601" w:type="pct"/>
                  <w:vAlign w:val="center"/>
                </w:tcPr>
                <w:p w:rsidR="00C8778C" w:rsidRPr="00A0336E" w:rsidRDefault="00C8778C" w:rsidP="00ED1D12">
                  <w:pPr>
                    <w:spacing w:line="259" w:lineRule="auto"/>
                    <w:jc w:val="center"/>
                    <w:rPr>
                      <w:sz w:val="21"/>
                      <w:szCs w:val="21"/>
                    </w:rPr>
                  </w:pPr>
                  <w:r w:rsidRPr="00A0336E">
                    <w:rPr>
                      <w:sz w:val="21"/>
                      <w:szCs w:val="21"/>
                    </w:rPr>
                    <w:t>油料区</w:t>
                  </w:r>
                </w:p>
              </w:tc>
              <w:tc>
                <w:tcPr>
                  <w:tcW w:w="601" w:type="pct"/>
                  <w:vAlign w:val="center"/>
                </w:tcPr>
                <w:p w:rsidR="00C8778C" w:rsidRPr="00A0336E" w:rsidRDefault="00C8778C" w:rsidP="00ED1D12">
                  <w:pPr>
                    <w:spacing w:line="259" w:lineRule="auto"/>
                    <w:jc w:val="center"/>
                    <w:rPr>
                      <w:sz w:val="21"/>
                      <w:szCs w:val="21"/>
                    </w:rPr>
                  </w:pPr>
                  <w:r w:rsidRPr="00A0336E">
                    <w:rPr>
                      <w:sz w:val="21"/>
                      <w:szCs w:val="21"/>
                    </w:rPr>
                    <w:t>液体泄露</w:t>
                  </w:r>
                </w:p>
              </w:tc>
              <w:tc>
                <w:tcPr>
                  <w:tcW w:w="525" w:type="pct"/>
                  <w:vAlign w:val="center"/>
                </w:tcPr>
                <w:p w:rsidR="00C8778C" w:rsidRPr="00A0336E" w:rsidRDefault="00C8778C" w:rsidP="00ED1D12">
                  <w:pPr>
                    <w:spacing w:line="259" w:lineRule="auto"/>
                    <w:jc w:val="center"/>
                    <w:rPr>
                      <w:sz w:val="21"/>
                      <w:szCs w:val="21"/>
                    </w:rPr>
                  </w:pPr>
                  <w:r w:rsidRPr="00A0336E">
                    <w:rPr>
                      <w:sz w:val="21"/>
                      <w:szCs w:val="21"/>
                    </w:rPr>
                    <w:t>柴油</w:t>
                  </w:r>
                </w:p>
              </w:tc>
              <w:tc>
                <w:tcPr>
                  <w:tcW w:w="1197" w:type="pct"/>
                </w:tcPr>
                <w:p w:rsidR="00C8778C" w:rsidRPr="00A0336E" w:rsidRDefault="00C8778C" w:rsidP="00ED1D12">
                  <w:pPr>
                    <w:spacing w:line="259" w:lineRule="auto"/>
                    <w:jc w:val="center"/>
                    <w:rPr>
                      <w:sz w:val="21"/>
                      <w:szCs w:val="21"/>
                    </w:rPr>
                  </w:pPr>
                  <w:r w:rsidRPr="00A0336E">
                    <w:rPr>
                      <w:sz w:val="21"/>
                      <w:szCs w:val="21"/>
                    </w:rPr>
                    <w:t>泄露、火灾等引发的伴生</w:t>
                  </w:r>
                  <w:r w:rsidRPr="00A0336E">
                    <w:rPr>
                      <w:rFonts w:ascii="Times New Roman" w:eastAsia="Times New Roman" w:hAnsi="Times New Roman" w:cs="Times New Roman"/>
                      <w:sz w:val="21"/>
                      <w:szCs w:val="21"/>
                    </w:rPr>
                    <w:t>/</w:t>
                  </w:r>
                  <w:r w:rsidRPr="00A0336E">
                    <w:rPr>
                      <w:sz w:val="21"/>
                      <w:szCs w:val="21"/>
                    </w:rPr>
                    <w:t>次生污染物</w:t>
                  </w:r>
                </w:p>
              </w:tc>
              <w:tc>
                <w:tcPr>
                  <w:tcW w:w="1014" w:type="pct"/>
                </w:tcPr>
                <w:p w:rsidR="00C8778C" w:rsidRPr="00A0336E" w:rsidRDefault="00C8778C" w:rsidP="00ED1D12">
                  <w:pPr>
                    <w:spacing w:line="259" w:lineRule="auto"/>
                    <w:jc w:val="center"/>
                    <w:rPr>
                      <w:sz w:val="21"/>
                      <w:szCs w:val="21"/>
                    </w:rPr>
                  </w:pPr>
                  <w:r w:rsidRPr="00A0336E">
                    <w:rPr>
                      <w:sz w:val="21"/>
                      <w:szCs w:val="21"/>
                    </w:rPr>
                    <w:t>大气、地下水、地下水</w:t>
                  </w:r>
                </w:p>
              </w:tc>
              <w:tc>
                <w:tcPr>
                  <w:tcW w:w="1063" w:type="pct"/>
                  <w:vAlign w:val="center"/>
                </w:tcPr>
                <w:p w:rsidR="00C8778C" w:rsidRPr="00A0336E" w:rsidRDefault="00C8778C" w:rsidP="00ED1D12">
                  <w:pPr>
                    <w:spacing w:line="259" w:lineRule="auto"/>
                    <w:jc w:val="center"/>
                    <w:rPr>
                      <w:sz w:val="21"/>
                      <w:szCs w:val="21"/>
                    </w:rPr>
                  </w:pPr>
                  <w:r w:rsidRPr="00A0336E">
                    <w:rPr>
                      <w:sz w:val="21"/>
                      <w:szCs w:val="21"/>
                    </w:rPr>
                    <w:t>周边环境大气、地下水</w:t>
                  </w:r>
                </w:p>
              </w:tc>
            </w:tr>
          </w:tbl>
          <w:p w:rsidR="00C8778C" w:rsidRPr="00C64FD6" w:rsidRDefault="00C8778C" w:rsidP="00A0336E">
            <w:pPr>
              <w:pStyle w:val="bg"/>
              <w:spacing w:beforeLines="50" w:before="156"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t>5</w:t>
            </w:r>
            <w:r w:rsidRPr="00C64FD6">
              <w:rPr>
                <w:rFonts w:ascii="Times New Roman" w:hAnsi="Times New Roman" w:cs="Times New Roman" w:hint="eastAsia"/>
                <w:b/>
                <w:sz w:val="26"/>
                <w:szCs w:val="26"/>
              </w:rPr>
              <w:t>）环境风险分析</w:t>
            </w:r>
          </w:p>
          <w:p w:rsidR="00C8778C"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项目主要事故源于油料区柴油泄漏，一旦发生泄漏事故，柴油进入环境，将对河流、土壤、地下水、生物造成污染，同时由于柴油泄漏造成油品挥发，油蒸汽逸散，进而发生火灾、爆炸和中毒事故。</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本项目井场单独设置油料区，油料区柴油储存量为</w:t>
            </w:r>
            <w:r>
              <w:rPr>
                <w:rFonts w:ascii="Times New Roman" w:hAnsi="Times New Roman" w:cs="Times New Roman" w:hint="eastAsia"/>
                <w:sz w:val="26"/>
                <w:szCs w:val="26"/>
              </w:rPr>
              <w:t>3-6</w:t>
            </w:r>
            <w:r w:rsidRPr="00C64FD6">
              <w:rPr>
                <w:rFonts w:ascii="Times New Roman" w:hAnsi="Times New Roman" w:cs="Times New Roman" w:hint="eastAsia"/>
                <w:sz w:val="26"/>
                <w:szCs w:val="26"/>
              </w:rPr>
              <w:t>桶（</w:t>
            </w:r>
            <w:r w:rsidRPr="00C64FD6">
              <w:rPr>
                <w:rFonts w:ascii="Times New Roman" w:hAnsi="Times New Roman" w:cs="Times New Roman" w:hint="eastAsia"/>
                <w:sz w:val="26"/>
                <w:szCs w:val="26"/>
              </w:rPr>
              <w:t>160kg/</w:t>
            </w:r>
            <w:r w:rsidRPr="00C64FD6">
              <w:rPr>
                <w:rFonts w:ascii="Times New Roman" w:hAnsi="Times New Roman" w:cs="Times New Roman" w:hint="eastAsia"/>
                <w:sz w:val="26"/>
                <w:szCs w:val="26"/>
              </w:rPr>
              <w:t>桶），发生最大可信事故为单桶柴油发生泄漏，按单桶柴油油桶全部破损，泄漏量为</w:t>
            </w:r>
            <w:r w:rsidRPr="00C64FD6">
              <w:rPr>
                <w:rFonts w:ascii="Times New Roman" w:hAnsi="Times New Roman" w:cs="Times New Roman" w:hint="eastAsia"/>
                <w:sz w:val="26"/>
                <w:szCs w:val="26"/>
              </w:rPr>
              <w:t>0.16t</w:t>
            </w:r>
            <w:r w:rsidRPr="00C64FD6">
              <w:rPr>
                <w:rFonts w:ascii="Times New Roman" w:hAnsi="Times New Roman" w:cs="Times New Roman" w:hint="eastAsia"/>
                <w:sz w:val="26"/>
                <w:szCs w:val="26"/>
              </w:rPr>
              <w:t>。油料区地面采取</w:t>
            </w:r>
            <w:r>
              <w:rPr>
                <w:rFonts w:ascii="Times New Roman" w:hAnsi="Times New Roman" w:cs="Times New Roman" w:hint="eastAsia"/>
                <w:sz w:val="26"/>
                <w:szCs w:val="26"/>
              </w:rPr>
              <w:t>HDPE</w:t>
            </w:r>
            <w:r w:rsidRPr="00C64FD6">
              <w:rPr>
                <w:rFonts w:ascii="Times New Roman" w:hAnsi="Times New Roman" w:cs="Times New Roman" w:hint="eastAsia"/>
                <w:sz w:val="26"/>
                <w:szCs w:val="26"/>
              </w:rPr>
              <w:t>防渗膜防渗处理，在发生泄漏情况下，油料渗入周边地下水和土壤的可能性较小。若泄漏的油品污染周边土壤，则对受污染的土壤进行集中收集，交资质单位处理。</w:t>
            </w:r>
          </w:p>
          <w:p w:rsidR="00C8778C"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井场周边无明显地表水体，不会产生大量油料泄漏，因此不会对地表水体产生影响。柴油燃烧或者爆炸产生的污染物主要是</w:t>
            </w:r>
            <w:r w:rsidRPr="00C64FD6">
              <w:rPr>
                <w:rFonts w:ascii="Times New Roman" w:hAnsi="Times New Roman" w:cs="Times New Roman" w:hint="eastAsia"/>
                <w:sz w:val="26"/>
                <w:szCs w:val="26"/>
              </w:rPr>
              <w:t>CO</w:t>
            </w:r>
            <w:r w:rsidRPr="00C64FD6">
              <w:rPr>
                <w:rFonts w:ascii="Times New Roman" w:hAnsi="Times New Roman" w:cs="Times New Roman" w:hint="eastAsia"/>
                <w:sz w:val="26"/>
                <w:szCs w:val="26"/>
                <w:vertAlign w:val="subscript"/>
              </w:rPr>
              <w:t>2</w:t>
            </w:r>
            <w:r w:rsidRPr="00C64FD6">
              <w:rPr>
                <w:rFonts w:ascii="Times New Roman" w:hAnsi="Times New Roman" w:cs="Times New Roman" w:hint="eastAsia"/>
                <w:sz w:val="26"/>
                <w:szCs w:val="26"/>
              </w:rPr>
              <w:t>、</w:t>
            </w:r>
            <w:r w:rsidRPr="00C64FD6">
              <w:rPr>
                <w:rFonts w:ascii="Times New Roman" w:hAnsi="Times New Roman" w:cs="Times New Roman" w:hint="eastAsia"/>
                <w:sz w:val="26"/>
                <w:szCs w:val="26"/>
              </w:rPr>
              <w:t>CO</w:t>
            </w:r>
            <w:r w:rsidRPr="00C64FD6">
              <w:rPr>
                <w:rFonts w:ascii="Times New Roman" w:hAnsi="Times New Roman" w:cs="Times New Roman" w:hint="eastAsia"/>
                <w:sz w:val="26"/>
                <w:szCs w:val="26"/>
              </w:rPr>
              <w:t>、非甲烷总烃等，项目储油量小，燃烧后经过很快扩散，对环境空气的影响较小。项目井场距敏感点较远，因此对环境敏感点影响较小。</w:t>
            </w:r>
          </w:p>
          <w:p w:rsidR="00C8778C" w:rsidRPr="00C64FD6" w:rsidRDefault="00C8778C" w:rsidP="00C8778C">
            <w:pPr>
              <w:pStyle w:val="bg"/>
              <w:spacing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t>6</w:t>
            </w:r>
            <w:r w:rsidRPr="00C64FD6">
              <w:rPr>
                <w:rFonts w:ascii="Times New Roman" w:hAnsi="Times New Roman" w:cs="Times New Roman" w:hint="eastAsia"/>
                <w:b/>
                <w:sz w:val="26"/>
                <w:szCs w:val="26"/>
              </w:rPr>
              <w:t>）环境风险防范措施</w:t>
            </w:r>
            <w:r w:rsidRPr="00C64FD6">
              <w:rPr>
                <w:rFonts w:ascii="Times New Roman" w:hAnsi="Times New Roman" w:cs="Times New Roman" w:hint="eastAsia"/>
                <w:b/>
                <w:sz w:val="26"/>
                <w:szCs w:val="26"/>
              </w:rPr>
              <w:t xml:space="preserve"> </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针对可能发生的风险事故，应采取如下风险防范措施：</w:t>
            </w:r>
          </w:p>
          <w:p w:rsidR="00C8778C"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①项目应组建安全环保管理机构，配备管理人员，通过技能培训，承担该项目建设中的环保安全工作；</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②安全环保机构根据相关的环境管理要求，加强职工的安全教育，提高安全防范风险的意识；</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③项目油料储存区应有良好的通风，以利于气体的扩散，防止爆炸；</w:t>
            </w:r>
            <w:r w:rsidRPr="00C64FD6">
              <w:rPr>
                <w:rFonts w:ascii="Times New Roman" w:hAnsi="Times New Roman" w:cs="Times New Roman" w:hint="eastAsia"/>
                <w:sz w:val="26"/>
                <w:szCs w:val="26"/>
              </w:rPr>
              <w:t xml:space="preserve"> </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lastRenderedPageBreak/>
              <w:t>④油料区地面采用铺设</w:t>
            </w:r>
            <w:r>
              <w:rPr>
                <w:rFonts w:ascii="Times New Roman" w:hAnsi="Times New Roman" w:cs="Times New Roman" w:hint="eastAsia"/>
                <w:sz w:val="26"/>
                <w:szCs w:val="26"/>
              </w:rPr>
              <w:t>HDPE</w:t>
            </w:r>
            <w:r w:rsidRPr="00C64FD6">
              <w:rPr>
                <w:rFonts w:ascii="Times New Roman" w:hAnsi="Times New Roman" w:cs="Times New Roman" w:hint="eastAsia"/>
                <w:sz w:val="26"/>
                <w:szCs w:val="26"/>
              </w:rPr>
              <w:t>防渗膜进行防渗处理，对受污染的土壤进行收集，交资质单位处理；</w:t>
            </w:r>
          </w:p>
          <w:p w:rsidR="00C8778C" w:rsidRPr="00C64FD6"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⑤油料区设置灭火装置，用于紧急情况下灭火使用；</w:t>
            </w:r>
          </w:p>
          <w:p w:rsidR="00C8778C" w:rsidRDefault="00C8778C" w:rsidP="006D1E38">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⑥油料区设置明显禁火标志牌，不允许非工作人员随便入内。</w:t>
            </w:r>
          </w:p>
          <w:p w:rsidR="00C8778C" w:rsidRPr="005C50D6" w:rsidRDefault="00C8778C" w:rsidP="00C8778C">
            <w:pPr>
              <w:pStyle w:val="bg"/>
              <w:spacing w:line="480" w:lineRule="exact"/>
              <w:jc w:val="left"/>
              <w:rPr>
                <w:rFonts w:ascii="Times New Roman" w:hAnsi="Times New Roman" w:cs="Times New Roman"/>
                <w:b/>
                <w:sz w:val="26"/>
                <w:szCs w:val="26"/>
              </w:rPr>
            </w:pPr>
            <w:r w:rsidRPr="005C50D6">
              <w:rPr>
                <w:rFonts w:ascii="Times New Roman" w:hAnsi="Times New Roman" w:cs="Times New Roman" w:hint="eastAsia"/>
                <w:b/>
                <w:sz w:val="26"/>
                <w:szCs w:val="26"/>
              </w:rPr>
              <w:t>7</w:t>
            </w:r>
            <w:r w:rsidRPr="005C50D6">
              <w:rPr>
                <w:rFonts w:ascii="Times New Roman" w:hAnsi="Times New Roman" w:cs="Times New Roman" w:hint="eastAsia"/>
                <w:b/>
                <w:sz w:val="26"/>
                <w:szCs w:val="26"/>
              </w:rPr>
              <w:t>）环境风险分析结论</w:t>
            </w:r>
          </w:p>
          <w:p w:rsidR="00C8778C" w:rsidRDefault="00C8778C" w:rsidP="006D1E38">
            <w:pPr>
              <w:pStyle w:val="bg"/>
              <w:spacing w:line="480" w:lineRule="exact"/>
              <w:jc w:val="left"/>
              <w:rPr>
                <w:rFonts w:ascii="Times New Roman" w:hAnsi="Times New Roman" w:cs="Times New Roman"/>
                <w:sz w:val="26"/>
                <w:szCs w:val="26"/>
              </w:rPr>
            </w:pPr>
            <w:r w:rsidRPr="005C50D6">
              <w:rPr>
                <w:rFonts w:ascii="Times New Roman" w:hAnsi="Times New Roman" w:cs="Times New Roman" w:hint="eastAsia"/>
                <w:sz w:val="26"/>
                <w:szCs w:val="26"/>
              </w:rPr>
              <w:t>根据《建设项目环境风险评价技术导则》（</w:t>
            </w:r>
            <w:r w:rsidRPr="005C50D6">
              <w:rPr>
                <w:rFonts w:ascii="Times New Roman" w:hAnsi="Times New Roman" w:cs="Times New Roman" w:hint="eastAsia"/>
                <w:sz w:val="26"/>
                <w:szCs w:val="26"/>
              </w:rPr>
              <w:t>HJ/T169-2018</w:t>
            </w:r>
            <w:r w:rsidRPr="005C50D6">
              <w:rPr>
                <w:rFonts w:ascii="Times New Roman" w:hAnsi="Times New Roman" w:cs="Times New Roman" w:hint="eastAsia"/>
                <w:sz w:val="26"/>
                <w:szCs w:val="26"/>
              </w:rPr>
              <w:t>）附录</w:t>
            </w:r>
            <w:r>
              <w:rPr>
                <w:rFonts w:ascii="Times New Roman" w:hAnsi="Times New Roman" w:cs="Times New Roman" w:hint="eastAsia"/>
                <w:sz w:val="26"/>
                <w:szCs w:val="26"/>
              </w:rPr>
              <w:t>A</w:t>
            </w:r>
            <w:r w:rsidRPr="005C50D6">
              <w:rPr>
                <w:rFonts w:ascii="Times New Roman" w:hAnsi="Times New Roman" w:cs="Times New Roman" w:hint="eastAsia"/>
                <w:sz w:val="26"/>
                <w:szCs w:val="26"/>
              </w:rPr>
              <w:t>和</w:t>
            </w:r>
            <w:r>
              <w:rPr>
                <w:rFonts w:ascii="Times New Roman" w:hAnsi="Times New Roman" w:cs="Times New Roman" w:hint="eastAsia"/>
                <w:sz w:val="26"/>
                <w:szCs w:val="26"/>
              </w:rPr>
              <w:t>B</w:t>
            </w:r>
            <w:r w:rsidRPr="005C50D6">
              <w:rPr>
                <w:rFonts w:ascii="Times New Roman" w:hAnsi="Times New Roman" w:cs="Times New Roman" w:hint="eastAsia"/>
                <w:sz w:val="26"/>
                <w:szCs w:val="26"/>
              </w:rPr>
              <w:t>以及</w:t>
            </w:r>
            <w:r>
              <w:rPr>
                <w:rFonts w:ascii="Times New Roman" w:hAnsi="Times New Roman" w:cs="Times New Roman" w:hint="eastAsia"/>
                <w:sz w:val="26"/>
                <w:szCs w:val="26"/>
              </w:rPr>
              <w:t>1.4</w:t>
            </w:r>
            <w:r w:rsidRPr="005C50D6">
              <w:rPr>
                <w:rFonts w:ascii="Times New Roman" w:hAnsi="Times New Roman" w:cs="Times New Roman" w:hint="eastAsia"/>
                <w:sz w:val="26"/>
                <w:szCs w:val="26"/>
              </w:rPr>
              <w:t>分析可知，项目建设期间主要环境风险为柴油泄漏造成的环境风险，经采取相关措施后发生的可能较小。建设项目环境风险简单分析内容表见表</w:t>
            </w:r>
            <w:r w:rsidRPr="005C50D6">
              <w:rPr>
                <w:rFonts w:ascii="Times New Roman" w:hAnsi="Times New Roman" w:cs="Times New Roman" w:hint="eastAsia"/>
                <w:sz w:val="26"/>
                <w:szCs w:val="26"/>
              </w:rPr>
              <w:t>8-10</w:t>
            </w:r>
            <w:r w:rsidRPr="005C50D6">
              <w:rPr>
                <w:rFonts w:ascii="Times New Roman" w:hAnsi="Times New Roman" w:cs="Times New Roman" w:hint="eastAsia"/>
                <w:sz w:val="26"/>
                <w:szCs w:val="26"/>
              </w:rPr>
              <w:t>。</w:t>
            </w:r>
          </w:p>
          <w:p w:rsidR="00C8778C" w:rsidRPr="00CD3884" w:rsidRDefault="00C8778C" w:rsidP="00C8778C">
            <w:pPr>
              <w:pStyle w:val="bg"/>
              <w:spacing w:line="480" w:lineRule="exact"/>
              <w:jc w:val="center"/>
              <w:rPr>
                <w:rFonts w:ascii="Times New Roman" w:hAnsi="Times New Roman" w:cs="Times New Roman"/>
                <w:b/>
                <w:sz w:val="21"/>
                <w:szCs w:val="21"/>
              </w:rPr>
            </w:pPr>
            <w:r w:rsidRPr="00CD3884">
              <w:rPr>
                <w:rFonts w:ascii="Times New Roman" w:hAnsi="Times New Roman" w:cs="Times New Roman"/>
                <w:b/>
                <w:sz w:val="21"/>
                <w:szCs w:val="21"/>
              </w:rPr>
              <w:t>表</w:t>
            </w:r>
            <w:r w:rsidRPr="00CD3884">
              <w:rPr>
                <w:rFonts w:ascii="Times New Roman" w:hAnsi="Times New Roman" w:cs="Times New Roman"/>
                <w:b/>
                <w:sz w:val="21"/>
                <w:szCs w:val="21"/>
              </w:rPr>
              <w:t xml:space="preserve">8-10 </w:t>
            </w:r>
            <w:r>
              <w:rPr>
                <w:rFonts w:ascii="Times New Roman" w:hAnsi="Times New Roman" w:cs="Times New Roman"/>
                <w:b/>
                <w:sz w:val="21"/>
                <w:szCs w:val="21"/>
              </w:rPr>
              <w:t xml:space="preserve"> </w:t>
            </w:r>
            <w:r w:rsidRPr="00CD3884">
              <w:rPr>
                <w:rFonts w:ascii="Times New Roman" w:hAnsi="Times New Roman" w:cs="Times New Roman"/>
                <w:b/>
                <w:sz w:val="21"/>
                <w:szCs w:val="21"/>
              </w:rPr>
              <w:t>建设项目环境风险简单分析内容</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8" w:type="dxa"/>
                <w:left w:w="108" w:type="dxa"/>
                <w:bottom w:w="2" w:type="dxa"/>
              </w:tblCellMar>
              <w:tblLook w:val="04A0" w:firstRow="1" w:lastRow="0" w:firstColumn="1" w:lastColumn="0" w:noHBand="0" w:noVBand="1"/>
            </w:tblPr>
            <w:tblGrid>
              <w:gridCol w:w="2499"/>
              <w:gridCol w:w="1110"/>
              <w:gridCol w:w="1243"/>
              <w:gridCol w:w="1241"/>
              <w:gridCol w:w="2203"/>
            </w:tblGrid>
            <w:tr w:rsidR="00C8778C" w:rsidRPr="00320C7B" w:rsidTr="00A0336E">
              <w:trPr>
                <w:trHeight w:val="360"/>
              </w:trPr>
              <w:tc>
                <w:tcPr>
                  <w:tcW w:w="1506" w:type="pct"/>
                </w:tcPr>
                <w:p w:rsidR="00C8778C" w:rsidRPr="00A0336E" w:rsidRDefault="00C8778C" w:rsidP="00C8778C">
                  <w:pPr>
                    <w:spacing w:line="259" w:lineRule="auto"/>
                    <w:ind w:right="108"/>
                    <w:jc w:val="center"/>
                    <w:rPr>
                      <w:rFonts w:ascii="Times New Roman" w:hAnsi="Times New Roman" w:cs="Times New Roman"/>
                      <w:sz w:val="21"/>
                      <w:szCs w:val="21"/>
                    </w:rPr>
                  </w:pPr>
                  <w:r w:rsidRPr="00A0336E">
                    <w:rPr>
                      <w:rFonts w:ascii="Times New Roman" w:hAnsi="Times New Roman" w:cs="Times New Roman"/>
                      <w:sz w:val="21"/>
                      <w:szCs w:val="21"/>
                    </w:rPr>
                    <w:t>建设项目名称</w:t>
                  </w:r>
                  <w:r w:rsidRPr="00A0336E">
                    <w:rPr>
                      <w:rFonts w:ascii="Times New Roman" w:hAnsi="Times New Roman" w:cs="Times New Roman"/>
                      <w:sz w:val="21"/>
                      <w:szCs w:val="21"/>
                    </w:rPr>
                    <w:t xml:space="preserve"> </w:t>
                  </w:r>
                </w:p>
              </w:tc>
              <w:tc>
                <w:tcPr>
                  <w:tcW w:w="3494" w:type="pct"/>
                  <w:gridSpan w:val="4"/>
                </w:tcPr>
                <w:p w:rsidR="00C8778C" w:rsidRPr="00A0336E" w:rsidRDefault="00AB669A" w:rsidP="00C8778C">
                  <w:pPr>
                    <w:spacing w:line="259" w:lineRule="auto"/>
                    <w:ind w:right="110"/>
                    <w:jc w:val="center"/>
                    <w:rPr>
                      <w:rFonts w:ascii="Times New Roman" w:hAnsi="Times New Roman" w:cs="Times New Roman"/>
                      <w:sz w:val="21"/>
                      <w:szCs w:val="21"/>
                    </w:rPr>
                  </w:pPr>
                  <w:r>
                    <w:rPr>
                      <w:rFonts w:ascii="Times New Roman" w:hAnsi="Times New Roman" w:cs="Times New Roman"/>
                      <w:sz w:val="21"/>
                      <w:szCs w:val="21"/>
                    </w:rPr>
                    <w:t>铀</w:t>
                  </w:r>
                  <w:r w:rsidR="00C8778C" w:rsidRPr="00A0336E">
                    <w:rPr>
                      <w:rFonts w:ascii="Times New Roman" w:hAnsi="Times New Roman" w:cs="Times New Roman"/>
                      <w:sz w:val="21"/>
                      <w:szCs w:val="21"/>
                    </w:rPr>
                    <w:t>矿钻探项目</w:t>
                  </w:r>
                  <w:r w:rsidR="00C8778C" w:rsidRPr="00A0336E">
                    <w:rPr>
                      <w:rFonts w:ascii="Times New Roman" w:hAnsi="Times New Roman" w:cs="Times New Roman"/>
                      <w:sz w:val="21"/>
                      <w:szCs w:val="21"/>
                    </w:rPr>
                    <w:t xml:space="preserve"> </w:t>
                  </w:r>
                </w:p>
              </w:tc>
            </w:tr>
            <w:tr w:rsidR="00C8778C" w:rsidRPr="00320C7B" w:rsidTr="00A0336E">
              <w:trPr>
                <w:trHeight w:val="360"/>
              </w:trPr>
              <w:tc>
                <w:tcPr>
                  <w:tcW w:w="1506" w:type="pct"/>
                </w:tcPr>
                <w:p w:rsidR="00C8778C" w:rsidRPr="00A0336E" w:rsidRDefault="00C8778C" w:rsidP="00C8778C">
                  <w:pPr>
                    <w:spacing w:line="259" w:lineRule="auto"/>
                    <w:ind w:right="108"/>
                    <w:jc w:val="center"/>
                    <w:rPr>
                      <w:rFonts w:ascii="Times New Roman" w:hAnsi="Times New Roman" w:cs="Times New Roman"/>
                      <w:sz w:val="21"/>
                      <w:szCs w:val="21"/>
                    </w:rPr>
                  </w:pPr>
                  <w:r w:rsidRPr="00A0336E">
                    <w:rPr>
                      <w:rFonts w:ascii="Times New Roman" w:hAnsi="Times New Roman" w:cs="Times New Roman"/>
                      <w:sz w:val="21"/>
                      <w:szCs w:val="21"/>
                    </w:rPr>
                    <w:t>建设地点</w:t>
                  </w:r>
                  <w:r w:rsidRPr="00A0336E">
                    <w:rPr>
                      <w:rFonts w:ascii="Times New Roman" w:hAnsi="Times New Roman" w:cs="Times New Roman"/>
                      <w:sz w:val="21"/>
                      <w:szCs w:val="21"/>
                    </w:rPr>
                    <w:t xml:space="preserve"> </w:t>
                  </w:r>
                </w:p>
              </w:tc>
              <w:tc>
                <w:tcPr>
                  <w:tcW w:w="3494" w:type="pct"/>
                  <w:gridSpan w:val="4"/>
                </w:tcPr>
                <w:p w:rsidR="00C8778C" w:rsidRPr="00A0336E" w:rsidRDefault="00C8778C" w:rsidP="00C8778C">
                  <w:pPr>
                    <w:spacing w:line="259" w:lineRule="auto"/>
                    <w:ind w:right="108"/>
                    <w:jc w:val="center"/>
                    <w:rPr>
                      <w:rFonts w:ascii="Times New Roman" w:hAnsi="Times New Roman" w:cs="Times New Roman"/>
                      <w:sz w:val="21"/>
                      <w:szCs w:val="21"/>
                    </w:rPr>
                  </w:pPr>
                  <w:r w:rsidRPr="00A0336E">
                    <w:rPr>
                      <w:rFonts w:ascii="Times New Roman" w:hAnsi="Times New Roman" w:cs="Times New Roman"/>
                      <w:sz w:val="21"/>
                      <w:szCs w:val="21"/>
                    </w:rPr>
                    <w:t>广</w:t>
                  </w:r>
                  <w:r w:rsidRPr="00A0336E">
                    <w:rPr>
                      <w:rFonts w:ascii="Times New Roman" w:hAnsi="Times New Roman" w:cs="Times New Roman" w:hint="eastAsia"/>
                      <w:sz w:val="21"/>
                      <w:szCs w:val="21"/>
                    </w:rPr>
                    <w:t>东省</w:t>
                  </w:r>
                  <w:r w:rsidR="00A0336E" w:rsidRPr="00A0336E">
                    <w:rPr>
                      <w:rFonts w:ascii="Times New Roman" w:hAnsi="Times New Roman" w:cs="Times New Roman" w:hint="eastAsia"/>
                      <w:sz w:val="21"/>
                      <w:szCs w:val="21"/>
                    </w:rPr>
                    <w:t>翁源</w:t>
                  </w:r>
                  <w:r w:rsidRPr="00A0336E">
                    <w:rPr>
                      <w:rFonts w:ascii="Times New Roman" w:hAnsi="Times New Roman" w:cs="Times New Roman"/>
                      <w:sz w:val="21"/>
                      <w:szCs w:val="21"/>
                    </w:rPr>
                    <w:t>县</w:t>
                  </w:r>
                  <w:r w:rsidRPr="00A0336E">
                    <w:rPr>
                      <w:rFonts w:ascii="Times New Roman" w:hAnsi="Times New Roman" w:cs="Times New Roman"/>
                      <w:sz w:val="21"/>
                      <w:szCs w:val="21"/>
                    </w:rPr>
                    <w:t xml:space="preserve"> </w:t>
                  </w:r>
                </w:p>
              </w:tc>
            </w:tr>
            <w:tr w:rsidR="00C8778C" w:rsidRPr="00320C7B" w:rsidTr="00A0336E">
              <w:trPr>
                <w:trHeight w:val="360"/>
              </w:trPr>
              <w:tc>
                <w:tcPr>
                  <w:tcW w:w="1506" w:type="pct"/>
                </w:tcPr>
                <w:p w:rsidR="00C8778C" w:rsidRPr="00A0336E" w:rsidRDefault="00C8778C" w:rsidP="00C8778C">
                  <w:pPr>
                    <w:spacing w:line="259" w:lineRule="auto"/>
                    <w:ind w:right="108"/>
                    <w:jc w:val="center"/>
                    <w:rPr>
                      <w:rFonts w:ascii="Times New Roman" w:hAnsi="Times New Roman" w:cs="Times New Roman"/>
                      <w:sz w:val="21"/>
                      <w:szCs w:val="21"/>
                    </w:rPr>
                  </w:pPr>
                  <w:r w:rsidRPr="00A0336E">
                    <w:rPr>
                      <w:rFonts w:ascii="Times New Roman" w:hAnsi="Times New Roman" w:cs="Times New Roman"/>
                      <w:sz w:val="21"/>
                      <w:szCs w:val="21"/>
                    </w:rPr>
                    <w:t>地理坐标</w:t>
                  </w:r>
                  <w:r w:rsidRPr="00A0336E">
                    <w:rPr>
                      <w:rFonts w:ascii="Times New Roman" w:hAnsi="Times New Roman" w:cs="Times New Roman"/>
                      <w:sz w:val="21"/>
                      <w:szCs w:val="21"/>
                    </w:rPr>
                    <w:t xml:space="preserve"> </w:t>
                  </w:r>
                </w:p>
              </w:tc>
              <w:tc>
                <w:tcPr>
                  <w:tcW w:w="669" w:type="pct"/>
                </w:tcPr>
                <w:p w:rsidR="00C8778C" w:rsidRPr="00A0336E" w:rsidRDefault="00C8778C" w:rsidP="00C8778C">
                  <w:pPr>
                    <w:spacing w:line="259" w:lineRule="auto"/>
                    <w:ind w:right="109"/>
                    <w:jc w:val="center"/>
                    <w:rPr>
                      <w:rFonts w:ascii="Times New Roman" w:hAnsi="Times New Roman" w:cs="Times New Roman"/>
                      <w:sz w:val="21"/>
                      <w:szCs w:val="21"/>
                    </w:rPr>
                  </w:pPr>
                  <w:r w:rsidRPr="00A0336E">
                    <w:rPr>
                      <w:rFonts w:ascii="Times New Roman" w:hAnsi="Times New Roman" w:cs="Times New Roman"/>
                      <w:sz w:val="21"/>
                      <w:szCs w:val="21"/>
                    </w:rPr>
                    <w:t>经度</w:t>
                  </w:r>
                  <w:r w:rsidRPr="00A0336E">
                    <w:rPr>
                      <w:rFonts w:ascii="Times New Roman" w:hAnsi="Times New Roman" w:cs="Times New Roman"/>
                      <w:sz w:val="21"/>
                      <w:szCs w:val="21"/>
                    </w:rPr>
                    <w:t xml:space="preserve"> </w:t>
                  </w:r>
                </w:p>
              </w:tc>
              <w:tc>
                <w:tcPr>
                  <w:tcW w:w="749" w:type="pct"/>
                </w:tcPr>
                <w:p w:rsidR="00C8778C" w:rsidRPr="00A0336E" w:rsidRDefault="00C8778C" w:rsidP="00A0336E">
                  <w:pPr>
                    <w:spacing w:line="259" w:lineRule="auto"/>
                    <w:ind w:right="109"/>
                    <w:jc w:val="center"/>
                    <w:rPr>
                      <w:rFonts w:ascii="Times New Roman" w:hAnsi="Times New Roman" w:cs="Times New Roman"/>
                      <w:sz w:val="21"/>
                      <w:szCs w:val="21"/>
                    </w:rPr>
                  </w:pPr>
                  <w:r w:rsidRPr="00A0336E">
                    <w:rPr>
                      <w:rFonts w:ascii="Times New Roman" w:hAnsi="Times New Roman" w:cs="Times New Roman"/>
                      <w:sz w:val="21"/>
                      <w:szCs w:val="21"/>
                    </w:rPr>
                    <w:t>11</w:t>
                  </w:r>
                  <w:r w:rsidR="00A0336E" w:rsidRPr="00A0336E">
                    <w:rPr>
                      <w:rFonts w:ascii="Times New Roman" w:hAnsi="Times New Roman" w:cs="Times New Roman" w:hint="eastAsia"/>
                      <w:sz w:val="21"/>
                      <w:szCs w:val="21"/>
                    </w:rPr>
                    <w:t>4</w:t>
                  </w:r>
                  <w:r w:rsidRPr="00A0336E">
                    <w:rPr>
                      <w:rFonts w:ascii="Times New Roman" w:hAnsi="Times New Roman" w:cs="Times New Roman"/>
                      <w:sz w:val="21"/>
                      <w:szCs w:val="21"/>
                    </w:rPr>
                    <w:t>°</w:t>
                  </w:r>
                  <w:r w:rsidR="00A0336E" w:rsidRPr="00A0336E">
                    <w:rPr>
                      <w:rFonts w:ascii="Times New Roman" w:hAnsi="Times New Roman" w:cs="Times New Roman" w:hint="eastAsia"/>
                      <w:sz w:val="21"/>
                      <w:szCs w:val="21"/>
                    </w:rPr>
                    <w:t>10</w:t>
                  </w:r>
                  <w:r w:rsidRPr="00A0336E">
                    <w:rPr>
                      <w:rFonts w:ascii="Times New Roman" w:hAnsi="Times New Roman" w:cs="Times New Roman"/>
                      <w:sz w:val="21"/>
                      <w:szCs w:val="21"/>
                    </w:rPr>
                    <w:t>′</w:t>
                  </w:r>
                  <w:r w:rsidR="00A0336E" w:rsidRPr="00A0336E">
                    <w:rPr>
                      <w:rFonts w:ascii="Times New Roman" w:hAnsi="Times New Roman" w:cs="Times New Roman" w:hint="eastAsia"/>
                      <w:sz w:val="21"/>
                      <w:szCs w:val="21"/>
                    </w:rPr>
                    <w:t>45</w:t>
                  </w:r>
                  <w:r w:rsidRPr="00A0336E">
                    <w:rPr>
                      <w:rFonts w:ascii="Times New Roman" w:hAnsi="Times New Roman" w:cs="Times New Roman"/>
                      <w:sz w:val="21"/>
                      <w:szCs w:val="21"/>
                    </w:rPr>
                    <w:t xml:space="preserve">″  </w:t>
                  </w:r>
                </w:p>
              </w:tc>
              <w:tc>
                <w:tcPr>
                  <w:tcW w:w="748" w:type="pct"/>
                </w:tcPr>
                <w:p w:rsidR="00C8778C" w:rsidRPr="00A0336E" w:rsidRDefault="00C8778C" w:rsidP="00C8778C">
                  <w:pPr>
                    <w:spacing w:line="259" w:lineRule="auto"/>
                    <w:ind w:right="110"/>
                    <w:jc w:val="center"/>
                    <w:rPr>
                      <w:rFonts w:ascii="Times New Roman" w:hAnsi="Times New Roman" w:cs="Times New Roman"/>
                      <w:sz w:val="21"/>
                      <w:szCs w:val="21"/>
                    </w:rPr>
                  </w:pPr>
                  <w:r w:rsidRPr="00A0336E">
                    <w:rPr>
                      <w:rFonts w:ascii="Times New Roman" w:hAnsi="Times New Roman" w:cs="Times New Roman"/>
                      <w:sz w:val="21"/>
                      <w:szCs w:val="21"/>
                    </w:rPr>
                    <w:t>纬度</w:t>
                  </w:r>
                  <w:r w:rsidRPr="00A0336E">
                    <w:rPr>
                      <w:rFonts w:ascii="Times New Roman" w:hAnsi="Times New Roman" w:cs="Times New Roman"/>
                      <w:sz w:val="21"/>
                      <w:szCs w:val="21"/>
                    </w:rPr>
                    <w:t xml:space="preserve"> </w:t>
                  </w:r>
                </w:p>
              </w:tc>
              <w:tc>
                <w:tcPr>
                  <w:tcW w:w="1328" w:type="pct"/>
                </w:tcPr>
                <w:p w:rsidR="00C8778C" w:rsidRPr="00A0336E" w:rsidRDefault="00A0336E" w:rsidP="00A0336E">
                  <w:pPr>
                    <w:spacing w:line="259" w:lineRule="auto"/>
                    <w:ind w:right="108"/>
                    <w:jc w:val="center"/>
                    <w:rPr>
                      <w:rFonts w:ascii="Times New Roman" w:hAnsi="Times New Roman" w:cs="Times New Roman"/>
                      <w:sz w:val="21"/>
                      <w:szCs w:val="21"/>
                    </w:rPr>
                  </w:pPr>
                  <w:r w:rsidRPr="00A0336E">
                    <w:rPr>
                      <w:rFonts w:ascii="Times New Roman" w:hAnsi="Times New Roman" w:cs="Times New Roman" w:hint="eastAsia"/>
                      <w:sz w:val="21"/>
                      <w:szCs w:val="21"/>
                    </w:rPr>
                    <w:t>24</w:t>
                  </w:r>
                  <w:r w:rsidR="00C8778C" w:rsidRPr="00A0336E">
                    <w:rPr>
                      <w:rFonts w:ascii="Times New Roman" w:hAnsi="Times New Roman" w:cs="Times New Roman"/>
                      <w:sz w:val="21"/>
                      <w:szCs w:val="21"/>
                    </w:rPr>
                    <w:t>°</w:t>
                  </w:r>
                  <w:r w:rsidRPr="00A0336E">
                    <w:rPr>
                      <w:rFonts w:ascii="Times New Roman" w:hAnsi="Times New Roman" w:cs="Times New Roman" w:hint="eastAsia"/>
                      <w:sz w:val="21"/>
                      <w:szCs w:val="21"/>
                    </w:rPr>
                    <w:t>38</w:t>
                  </w:r>
                  <w:r w:rsidR="00C8778C" w:rsidRPr="00A0336E">
                    <w:rPr>
                      <w:rFonts w:ascii="Times New Roman" w:hAnsi="Times New Roman" w:cs="Times New Roman"/>
                      <w:sz w:val="21"/>
                      <w:szCs w:val="21"/>
                    </w:rPr>
                    <w:t>′10″</w:t>
                  </w:r>
                </w:p>
              </w:tc>
            </w:tr>
            <w:tr w:rsidR="00C8778C" w:rsidRPr="00320C7B" w:rsidTr="00A0336E">
              <w:trPr>
                <w:trHeight w:val="360"/>
              </w:trPr>
              <w:tc>
                <w:tcPr>
                  <w:tcW w:w="1506" w:type="pct"/>
                </w:tcPr>
                <w:p w:rsidR="00C8778C" w:rsidRPr="00A0336E" w:rsidRDefault="00C8778C" w:rsidP="00C8778C">
                  <w:pPr>
                    <w:spacing w:line="259" w:lineRule="auto"/>
                    <w:ind w:right="110"/>
                    <w:jc w:val="center"/>
                    <w:rPr>
                      <w:rFonts w:ascii="Times New Roman" w:hAnsi="Times New Roman" w:cs="Times New Roman"/>
                      <w:sz w:val="21"/>
                      <w:szCs w:val="21"/>
                    </w:rPr>
                  </w:pPr>
                  <w:r w:rsidRPr="00A0336E">
                    <w:rPr>
                      <w:rFonts w:ascii="Times New Roman" w:hAnsi="Times New Roman" w:cs="Times New Roman"/>
                      <w:sz w:val="21"/>
                      <w:szCs w:val="21"/>
                    </w:rPr>
                    <w:t>主要危险物质及分布</w:t>
                  </w:r>
                  <w:r w:rsidRPr="00A0336E">
                    <w:rPr>
                      <w:rFonts w:ascii="Times New Roman" w:hAnsi="Times New Roman" w:cs="Times New Roman"/>
                      <w:sz w:val="21"/>
                      <w:szCs w:val="21"/>
                    </w:rPr>
                    <w:t xml:space="preserve"> </w:t>
                  </w:r>
                </w:p>
              </w:tc>
              <w:tc>
                <w:tcPr>
                  <w:tcW w:w="3494" w:type="pct"/>
                  <w:gridSpan w:val="4"/>
                </w:tcPr>
                <w:p w:rsidR="00C8778C" w:rsidRPr="00A0336E" w:rsidRDefault="00C8778C" w:rsidP="00C8778C">
                  <w:pPr>
                    <w:spacing w:line="259" w:lineRule="auto"/>
                    <w:ind w:right="109"/>
                    <w:jc w:val="center"/>
                    <w:rPr>
                      <w:rFonts w:ascii="Times New Roman" w:hAnsi="Times New Roman" w:cs="Times New Roman"/>
                      <w:sz w:val="21"/>
                      <w:szCs w:val="21"/>
                    </w:rPr>
                  </w:pPr>
                  <w:r w:rsidRPr="00A0336E">
                    <w:rPr>
                      <w:rFonts w:ascii="Times New Roman" w:hAnsi="Times New Roman" w:cs="Times New Roman"/>
                      <w:sz w:val="21"/>
                      <w:szCs w:val="21"/>
                    </w:rPr>
                    <w:t>柴油、井场内</w:t>
                  </w:r>
                  <w:r w:rsidRPr="00A0336E">
                    <w:rPr>
                      <w:rFonts w:ascii="Times New Roman" w:hAnsi="Times New Roman" w:cs="Times New Roman"/>
                      <w:sz w:val="21"/>
                      <w:szCs w:val="21"/>
                    </w:rPr>
                    <w:t xml:space="preserve"> </w:t>
                  </w:r>
                </w:p>
              </w:tc>
            </w:tr>
            <w:tr w:rsidR="00C8778C" w:rsidRPr="00320C7B" w:rsidTr="00A0336E">
              <w:trPr>
                <w:trHeight w:val="4126"/>
              </w:trPr>
              <w:tc>
                <w:tcPr>
                  <w:tcW w:w="1506" w:type="pct"/>
                  <w:vAlign w:val="center"/>
                </w:tcPr>
                <w:p w:rsidR="00C8778C" w:rsidRPr="00A0336E" w:rsidRDefault="00C8778C" w:rsidP="00A0336E">
                  <w:pPr>
                    <w:spacing w:after="18" w:line="240" w:lineRule="exact"/>
                    <w:rPr>
                      <w:rFonts w:ascii="Times New Roman" w:hAnsi="Times New Roman" w:cs="Times New Roman"/>
                      <w:sz w:val="21"/>
                      <w:szCs w:val="21"/>
                    </w:rPr>
                  </w:pPr>
                  <w:r w:rsidRPr="00A0336E">
                    <w:rPr>
                      <w:rFonts w:ascii="Times New Roman" w:hAnsi="Times New Roman" w:cs="Times New Roman"/>
                      <w:sz w:val="21"/>
                      <w:szCs w:val="21"/>
                    </w:rPr>
                    <w:t>环境影响途径及危害后果</w:t>
                  </w:r>
                  <w:r w:rsidRPr="00A0336E">
                    <w:rPr>
                      <w:rFonts w:ascii="Times New Roman" w:hAnsi="Times New Roman" w:cs="Times New Roman"/>
                      <w:sz w:val="21"/>
                      <w:szCs w:val="21"/>
                    </w:rPr>
                    <w:t xml:space="preserve"> </w:t>
                  </w:r>
                </w:p>
                <w:p w:rsidR="00C8778C" w:rsidRPr="00A0336E" w:rsidRDefault="00C8778C" w:rsidP="00A0336E">
                  <w:pPr>
                    <w:spacing w:line="240" w:lineRule="exact"/>
                    <w:rPr>
                      <w:rFonts w:ascii="Times New Roman" w:hAnsi="Times New Roman" w:cs="Times New Roman"/>
                      <w:sz w:val="21"/>
                      <w:szCs w:val="21"/>
                    </w:rPr>
                  </w:pPr>
                  <w:r w:rsidRPr="00A0336E">
                    <w:rPr>
                      <w:rFonts w:ascii="Times New Roman" w:hAnsi="Times New Roman" w:cs="Times New Roman"/>
                      <w:sz w:val="21"/>
                      <w:szCs w:val="21"/>
                    </w:rPr>
                    <w:t>（大气、地表水、地下水）</w:t>
                  </w:r>
                  <w:r w:rsidRPr="00A0336E">
                    <w:rPr>
                      <w:rFonts w:ascii="Times New Roman" w:hAnsi="Times New Roman" w:cs="Times New Roman"/>
                      <w:sz w:val="21"/>
                      <w:szCs w:val="21"/>
                    </w:rPr>
                    <w:t xml:space="preserve"> </w:t>
                  </w:r>
                </w:p>
              </w:tc>
              <w:tc>
                <w:tcPr>
                  <w:tcW w:w="3494" w:type="pct"/>
                  <w:gridSpan w:val="4"/>
                </w:tcPr>
                <w:p w:rsidR="00C8778C" w:rsidRPr="00A0336E" w:rsidRDefault="00C8778C" w:rsidP="00A0336E">
                  <w:pPr>
                    <w:spacing w:beforeLines="50" w:before="156" w:after="17" w:line="240" w:lineRule="exact"/>
                    <w:rPr>
                      <w:rFonts w:ascii="Times New Roman" w:hAnsi="Times New Roman" w:cs="Times New Roman"/>
                      <w:sz w:val="21"/>
                      <w:szCs w:val="21"/>
                    </w:rPr>
                  </w:pPr>
                  <w:r w:rsidRPr="00A0336E">
                    <w:rPr>
                      <w:rFonts w:hint="eastAsia"/>
                      <w:sz w:val="21"/>
                      <w:szCs w:val="21"/>
                    </w:rPr>
                    <w:t>①</w:t>
                  </w:r>
                  <w:r w:rsidRPr="00A0336E">
                    <w:rPr>
                      <w:rFonts w:ascii="Times New Roman" w:hAnsi="Times New Roman" w:cs="Times New Roman"/>
                      <w:sz w:val="21"/>
                      <w:szCs w:val="21"/>
                    </w:rPr>
                    <w:t>对地表水的污染泄漏的柴油一旦进入地表河流，将造成地表河流的污染。污染首先将造成地表河流的景观破坏；其次，由于有机烃类物质难溶于水，大部分上浮在水层表面，形成一层油膜使空气与水隔离，造成水中溶解氧浓度降低，逐渐形成死水，致水中生物死亡。</w:t>
                  </w:r>
                  <w:r w:rsidRPr="00A0336E">
                    <w:rPr>
                      <w:rFonts w:ascii="Times New Roman" w:hAnsi="Times New Roman" w:cs="Times New Roman"/>
                      <w:sz w:val="21"/>
                      <w:szCs w:val="21"/>
                    </w:rPr>
                    <w:t xml:space="preserve"> </w:t>
                  </w:r>
                </w:p>
                <w:p w:rsidR="00C8778C" w:rsidRPr="00A0336E" w:rsidRDefault="00C8778C" w:rsidP="00A0336E">
                  <w:pPr>
                    <w:spacing w:after="18" w:line="240" w:lineRule="exact"/>
                    <w:rPr>
                      <w:rFonts w:ascii="Times New Roman" w:hAnsi="Times New Roman" w:cs="Times New Roman"/>
                      <w:sz w:val="21"/>
                      <w:szCs w:val="21"/>
                    </w:rPr>
                  </w:pPr>
                  <w:r w:rsidRPr="00A0336E">
                    <w:rPr>
                      <w:rFonts w:hint="eastAsia"/>
                      <w:sz w:val="21"/>
                      <w:szCs w:val="21"/>
                    </w:rPr>
                    <w:t>②</w:t>
                  </w:r>
                  <w:r w:rsidRPr="00A0336E">
                    <w:rPr>
                      <w:rFonts w:ascii="Times New Roman" w:hAnsi="Times New Roman" w:cs="Times New Roman"/>
                      <w:sz w:val="21"/>
                      <w:szCs w:val="21"/>
                    </w:rPr>
                    <w:t>对地下水和土壤的污染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下水，这样即便污染源得到及时控制，地下水要完全恢复也需几年至几十年时间。</w:t>
                  </w:r>
                  <w:r w:rsidRPr="00A0336E">
                    <w:rPr>
                      <w:rFonts w:ascii="Times New Roman" w:hAnsi="Times New Roman" w:cs="Times New Roman"/>
                      <w:sz w:val="21"/>
                      <w:szCs w:val="21"/>
                    </w:rPr>
                    <w:t xml:space="preserve"> </w:t>
                  </w:r>
                </w:p>
                <w:p w:rsidR="00C8778C" w:rsidRPr="00A0336E" w:rsidRDefault="00C8778C" w:rsidP="00A0336E">
                  <w:pPr>
                    <w:spacing w:line="240" w:lineRule="exact"/>
                    <w:rPr>
                      <w:rFonts w:ascii="Times New Roman" w:hAnsi="Times New Roman" w:cs="Times New Roman"/>
                      <w:sz w:val="21"/>
                      <w:szCs w:val="21"/>
                    </w:rPr>
                  </w:pPr>
                  <w:r w:rsidRPr="00A0336E">
                    <w:rPr>
                      <w:rFonts w:hint="eastAsia"/>
                      <w:sz w:val="21"/>
                      <w:szCs w:val="21"/>
                    </w:rPr>
                    <w:t>③</w:t>
                  </w:r>
                  <w:r w:rsidRPr="00A0336E">
                    <w:rPr>
                      <w:rFonts w:ascii="Times New Roman" w:hAnsi="Times New Roman" w:cs="Times New Roman"/>
                      <w:sz w:val="21"/>
                      <w:szCs w:val="21"/>
                    </w:rPr>
                    <w:t>对大气环境的污染柴油泄漏造成油品挥发，油蒸汽逸散，进而发生火灾、爆炸，燃烧或者爆炸产生的污染物对环境空气的影响。</w:t>
                  </w:r>
                  <w:r w:rsidRPr="00A0336E">
                    <w:rPr>
                      <w:rFonts w:ascii="Times New Roman" w:hAnsi="Times New Roman" w:cs="Times New Roman"/>
                      <w:sz w:val="21"/>
                      <w:szCs w:val="21"/>
                    </w:rPr>
                    <w:t xml:space="preserve"> </w:t>
                  </w:r>
                </w:p>
              </w:tc>
            </w:tr>
            <w:tr w:rsidR="00C8778C" w:rsidRPr="00320C7B" w:rsidTr="00A0336E">
              <w:trPr>
                <w:trHeight w:val="921"/>
              </w:trPr>
              <w:tc>
                <w:tcPr>
                  <w:tcW w:w="1506" w:type="pct"/>
                  <w:vAlign w:val="bottom"/>
                </w:tcPr>
                <w:p w:rsidR="00C8778C" w:rsidRPr="00A0336E" w:rsidRDefault="00C8778C" w:rsidP="00A0336E">
                  <w:pPr>
                    <w:spacing w:after="911" w:line="240" w:lineRule="exact"/>
                    <w:ind w:right="108"/>
                    <w:jc w:val="center"/>
                    <w:rPr>
                      <w:rFonts w:ascii="Times New Roman" w:hAnsi="Times New Roman" w:cs="Times New Roman"/>
                      <w:sz w:val="21"/>
                      <w:szCs w:val="21"/>
                    </w:rPr>
                  </w:pPr>
                  <w:r w:rsidRPr="00A0336E">
                    <w:rPr>
                      <w:rFonts w:ascii="Times New Roman" w:hAnsi="Times New Roman" w:cs="Times New Roman"/>
                      <w:sz w:val="21"/>
                      <w:szCs w:val="21"/>
                    </w:rPr>
                    <w:t>风险防范措施要求</w:t>
                  </w:r>
                  <w:r w:rsidRPr="00A0336E">
                    <w:rPr>
                      <w:rFonts w:ascii="Times New Roman" w:hAnsi="Times New Roman" w:cs="Times New Roman"/>
                      <w:sz w:val="21"/>
                      <w:szCs w:val="21"/>
                    </w:rPr>
                    <w:t xml:space="preserve"> </w:t>
                  </w:r>
                </w:p>
                <w:p w:rsidR="00C8778C" w:rsidRPr="00A0336E" w:rsidRDefault="00C8778C" w:rsidP="00A0336E">
                  <w:pPr>
                    <w:spacing w:line="240" w:lineRule="exact"/>
                    <w:ind w:left="362"/>
                    <w:rPr>
                      <w:rFonts w:ascii="Times New Roman" w:hAnsi="Times New Roman" w:cs="Times New Roman"/>
                      <w:sz w:val="21"/>
                      <w:szCs w:val="21"/>
                    </w:rPr>
                  </w:pPr>
                  <w:r w:rsidRPr="00A0336E">
                    <w:rPr>
                      <w:rFonts w:ascii="Times New Roman" w:hAnsi="Times New Roman" w:cs="Times New Roman"/>
                      <w:sz w:val="21"/>
                      <w:szCs w:val="21"/>
                    </w:rPr>
                    <w:t xml:space="preserve"> </w:t>
                  </w:r>
                </w:p>
              </w:tc>
              <w:tc>
                <w:tcPr>
                  <w:tcW w:w="3494" w:type="pct"/>
                  <w:gridSpan w:val="4"/>
                </w:tcPr>
                <w:p w:rsidR="00C8778C" w:rsidRPr="00A0336E" w:rsidRDefault="00C8778C" w:rsidP="00A0336E">
                  <w:pPr>
                    <w:spacing w:beforeLines="50" w:before="156" w:after="9" w:line="240" w:lineRule="exact"/>
                    <w:rPr>
                      <w:rFonts w:ascii="Times New Roman" w:hAnsi="Times New Roman" w:cs="Times New Roman"/>
                      <w:sz w:val="21"/>
                      <w:szCs w:val="21"/>
                    </w:rPr>
                  </w:pPr>
                  <w:r w:rsidRPr="00A0336E">
                    <w:rPr>
                      <w:rFonts w:hint="eastAsia"/>
                      <w:sz w:val="21"/>
                      <w:szCs w:val="21"/>
                    </w:rPr>
                    <w:t>①</w:t>
                  </w:r>
                  <w:r w:rsidRPr="00A0336E">
                    <w:rPr>
                      <w:rFonts w:ascii="Times New Roman" w:hAnsi="Times New Roman" w:cs="Times New Roman"/>
                      <w:sz w:val="21"/>
                      <w:szCs w:val="21"/>
                    </w:rPr>
                    <w:t>项目应组建安全环保管理机构，配备管理人员，通过技能培训，承担该项目建设中的环保安全工作；</w:t>
                  </w:r>
                </w:p>
                <w:p w:rsidR="00C8778C" w:rsidRPr="00A0336E" w:rsidRDefault="00C8778C" w:rsidP="00A0336E">
                  <w:pPr>
                    <w:spacing w:after="16" w:line="240" w:lineRule="exact"/>
                    <w:rPr>
                      <w:rFonts w:ascii="Times New Roman" w:hAnsi="Times New Roman" w:cs="Times New Roman"/>
                      <w:sz w:val="21"/>
                      <w:szCs w:val="21"/>
                    </w:rPr>
                  </w:pPr>
                  <w:r w:rsidRPr="00A0336E">
                    <w:rPr>
                      <w:rFonts w:hint="eastAsia"/>
                      <w:sz w:val="21"/>
                      <w:szCs w:val="21"/>
                    </w:rPr>
                    <w:t>②</w:t>
                  </w:r>
                  <w:r w:rsidRPr="00A0336E">
                    <w:rPr>
                      <w:rFonts w:ascii="Times New Roman" w:hAnsi="Times New Roman" w:cs="Times New Roman"/>
                      <w:sz w:val="21"/>
                      <w:szCs w:val="21"/>
                    </w:rPr>
                    <w:t>安全环保机构根据相关的环境管理要求，加强职工的安全教育，提高安全防范风险的意识；</w:t>
                  </w:r>
                </w:p>
                <w:p w:rsidR="00C8778C" w:rsidRPr="00A0336E" w:rsidRDefault="00C8778C" w:rsidP="00A0336E">
                  <w:pPr>
                    <w:spacing w:after="17" w:line="240" w:lineRule="exact"/>
                    <w:rPr>
                      <w:rFonts w:ascii="Times New Roman" w:hAnsi="Times New Roman" w:cs="Times New Roman"/>
                      <w:sz w:val="21"/>
                      <w:szCs w:val="21"/>
                    </w:rPr>
                  </w:pPr>
                  <w:r w:rsidRPr="00A0336E">
                    <w:rPr>
                      <w:rFonts w:hint="eastAsia"/>
                      <w:sz w:val="21"/>
                      <w:szCs w:val="21"/>
                    </w:rPr>
                    <w:t>③</w:t>
                  </w:r>
                  <w:r w:rsidRPr="00A0336E">
                    <w:rPr>
                      <w:rFonts w:ascii="Times New Roman" w:hAnsi="Times New Roman" w:cs="Times New Roman"/>
                      <w:sz w:val="21"/>
                      <w:szCs w:val="21"/>
                    </w:rPr>
                    <w:t>项目油料储存区应有良好的通风，以利于气体的扩散，防止爆炸；</w:t>
                  </w:r>
                  <w:r w:rsidRPr="00A0336E">
                    <w:rPr>
                      <w:rFonts w:ascii="Times New Roman" w:hAnsi="Times New Roman" w:cs="Times New Roman"/>
                      <w:sz w:val="21"/>
                      <w:szCs w:val="21"/>
                    </w:rPr>
                    <w:t xml:space="preserve"> </w:t>
                  </w:r>
                </w:p>
                <w:p w:rsidR="00C8778C" w:rsidRPr="00A0336E" w:rsidRDefault="00C8778C" w:rsidP="00A0336E">
                  <w:pPr>
                    <w:spacing w:line="240" w:lineRule="exact"/>
                    <w:rPr>
                      <w:rFonts w:ascii="Times New Roman" w:hAnsi="Times New Roman" w:cs="Times New Roman"/>
                      <w:sz w:val="21"/>
                      <w:szCs w:val="21"/>
                    </w:rPr>
                  </w:pPr>
                  <w:r w:rsidRPr="00A0336E">
                    <w:rPr>
                      <w:rFonts w:hint="eastAsia"/>
                      <w:sz w:val="21"/>
                      <w:szCs w:val="21"/>
                    </w:rPr>
                    <w:t>④</w:t>
                  </w:r>
                  <w:r w:rsidRPr="00A0336E">
                    <w:rPr>
                      <w:rFonts w:ascii="Times New Roman" w:hAnsi="Times New Roman" w:cs="Times New Roman"/>
                      <w:sz w:val="21"/>
                      <w:szCs w:val="21"/>
                    </w:rPr>
                    <w:t>油料区地面采用铺设</w:t>
                  </w:r>
                  <w:r w:rsidRPr="00A0336E">
                    <w:rPr>
                      <w:rFonts w:ascii="Times New Roman" w:hAnsi="Times New Roman" w:cs="Times New Roman"/>
                      <w:sz w:val="21"/>
                      <w:szCs w:val="21"/>
                    </w:rPr>
                    <w:t>HDPE</w:t>
                  </w:r>
                  <w:r w:rsidRPr="00A0336E">
                    <w:rPr>
                      <w:rFonts w:ascii="Times New Roman" w:hAnsi="Times New Roman" w:cs="Times New Roman"/>
                      <w:sz w:val="21"/>
                      <w:szCs w:val="21"/>
                    </w:rPr>
                    <w:t>防渗膜进行防渗处理，同时设砂池，可及时用砂子吸收油品后以及受污染的土壤清理后交资质单位处理；</w:t>
                  </w:r>
                </w:p>
                <w:p w:rsidR="00C8778C" w:rsidRPr="00A0336E" w:rsidRDefault="00C8778C" w:rsidP="00A0336E">
                  <w:pPr>
                    <w:spacing w:after="18" w:line="240" w:lineRule="exact"/>
                    <w:rPr>
                      <w:rFonts w:ascii="Times New Roman" w:hAnsi="Times New Roman" w:cs="Times New Roman"/>
                      <w:sz w:val="21"/>
                      <w:szCs w:val="21"/>
                    </w:rPr>
                  </w:pPr>
                  <w:r w:rsidRPr="00A0336E">
                    <w:rPr>
                      <w:rFonts w:hint="eastAsia"/>
                      <w:sz w:val="21"/>
                      <w:szCs w:val="21"/>
                    </w:rPr>
                    <w:t>⑤</w:t>
                  </w:r>
                  <w:r w:rsidRPr="00A0336E">
                    <w:rPr>
                      <w:rFonts w:ascii="Times New Roman" w:hAnsi="Times New Roman" w:cs="Times New Roman"/>
                      <w:sz w:val="21"/>
                      <w:szCs w:val="21"/>
                    </w:rPr>
                    <w:t>油料区设置灭火装置，用于紧急情况下灭火使用；</w:t>
                  </w:r>
                </w:p>
                <w:p w:rsidR="00C8778C" w:rsidRPr="00A0336E" w:rsidRDefault="00C8778C" w:rsidP="00A0336E">
                  <w:pPr>
                    <w:spacing w:line="240" w:lineRule="exact"/>
                    <w:rPr>
                      <w:rFonts w:ascii="Times New Roman" w:hAnsi="Times New Roman" w:cs="Times New Roman"/>
                      <w:sz w:val="21"/>
                      <w:szCs w:val="21"/>
                    </w:rPr>
                  </w:pPr>
                  <w:r w:rsidRPr="00A0336E">
                    <w:rPr>
                      <w:rFonts w:hint="eastAsia"/>
                      <w:sz w:val="21"/>
                      <w:szCs w:val="21"/>
                    </w:rPr>
                    <w:t>⑥</w:t>
                  </w:r>
                  <w:r w:rsidRPr="00A0336E">
                    <w:rPr>
                      <w:rFonts w:ascii="Times New Roman" w:hAnsi="Times New Roman" w:cs="Times New Roman"/>
                      <w:sz w:val="21"/>
                      <w:szCs w:val="21"/>
                    </w:rPr>
                    <w:t>油料区设置明显禁火标志牌，不允许非工作人员随便入内。</w:t>
                  </w:r>
                  <w:r w:rsidRPr="00A0336E">
                    <w:rPr>
                      <w:rFonts w:ascii="Times New Roman" w:hAnsi="Times New Roman" w:cs="Times New Roman"/>
                      <w:sz w:val="21"/>
                      <w:szCs w:val="21"/>
                    </w:rPr>
                    <w:t xml:space="preserve"> </w:t>
                  </w:r>
                </w:p>
              </w:tc>
            </w:tr>
          </w:tbl>
          <w:p w:rsidR="00911A9E" w:rsidRPr="00FB6A77" w:rsidRDefault="00911A9E" w:rsidP="00D41215">
            <w:pPr>
              <w:pStyle w:val="bg"/>
              <w:spacing w:line="440" w:lineRule="exact"/>
              <w:rPr>
                <w:rFonts w:ascii="Times New Roman" w:hAnsi="Times New Roman" w:cs="Times New Roman"/>
                <w:sz w:val="26"/>
                <w:szCs w:val="26"/>
              </w:rPr>
            </w:pPr>
          </w:p>
        </w:tc>
      </w:tr>
    </w:tbl>
    <w:p w:rsidR="00236C02" w:rsidRPr="00FB6A77" w:rsidRDefault="00236C02">
      <w:pPr>
        <w:rPr>
          <w:rFonts w:ascii="Times New Roman" w:hAnsi="Times New Roman" w:cs="Times New Roman"/>
          <w:b/>
          <w:bCs/>
          <w:sz w:val="28"/>
          <w:szCs w:val="28"/>
        </w:rPr>
        <w:sectPr w:rsidR="00236C02" w:rsidRPr="00FB6A77">
          <w:pgSz w:w="11906" w:h="16838"/>
          <w:pgMar w:top="1440" w:right="1800" w:bottom="1440" w:left="1800" w:header="851" w:footer="992" w:gutter="0"/>
          <w:cols w:space="425"/>
          <w:docGrid w:type="lines" w:linePitch="312"/>
        </w:sectPr>
      </w:pPr>
    </w:p>
    <w:p w:rsidR="008D41F5" w:rsidRPr="00FB6A77" w:rsidRDefault="008D41F5" w:rsidP="002104FF">
      <w:pPr>
        <w:pStyle w:val="a6"/>
        <w:spacing w:line="400" w:lineRule="exact"/>
        <w:outlineLvl w:val="0"/>
        <w:rPr>
          <w:rFonts w:ascii="Times New Roman" w:hAnsi="Times New Roman"/>
          <w:b/>
          <w:sz w:val="26"/>
          <w:szCs w:val="26"/>
        </w:rPr>
      </w:pPr>
      <w:bookmarkStart w:id="21" w:name="_Toc26803256"/>
      <w:bookmarkStart w:id="22" w:name="_Toc97710137"/>
      <w:bookmarkStart w:id="23" w:name="_Toc97759297"/>
      <w:r w:rsidRPr="00FB6A77">
        <w:rPr>
          <w:rFonts w:ascii="Times New Roman" w:hAnsi="Times New Roman"/>
          <w:b/>
          <w:sz w:val="26"/>
          <w:szCs w:val="26"/>
        </w:rPr>
        <w:lastRenderedPageBreak/>
        <w:t>9</w:t>
      </w:r>
      <w:r w:rsidRPr="00FB6A77">
        <w:rPr>
          <w:rFonts w:ascii="Times New Roman" w:hAnsi="Times New Roman"/>
          <w:b/>
          <w:sz w:val="26"/>
          <w:szCs w:val="26"/>
        </w:rPr>
        <w:t>建设项目拟采用的防治措施及预期治理效果</w:t>
      </w:r>
      <w:bookmarkEnd w:id="21"/>
      <w:bookmarkEnd w:id="22"/>
      <w:bookmarkEnd w:id="23"/>
    </w:p>
    <w:tbl>
      <w:tblPr>
        <w:tblW w:w="4971"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73"/>
      </w:tblGrid>
      <w:tr w:rsidR="00FB6A77" w:rsidRPr="00FB6A77" w:rsidTr="0070467E">
        <w:trPr>
          <w:trHeight w:val="12910"/>
        </w:trPr>
        <w:tc>
          <w:tcPr>
            <w:tcW w:w="8472" w:type="dxa"/>
            <w:tcBorders>
              <w:top w:val="single" w:sz="4" w:space="0" w:color="auto"/>
              <w:left w:val="single" w:sz="8" w:space="0" w:color="auto"/>
              <w:bottom w:val="single" w:sz="4" w:space="0" w:color="auto"/>
              <w:right w:val="single" w:sz="8" w:space="0" w:color="auto"/>
            </w:tcBorders>
          </w:tcPr>
          <w:p w:rsidR="0070467E" w:rsidRDefault="0070467E" w:rsidP="0070467E">
            <w:pPr>
              <w:pStyle w:val="bg"/>
              <w:spacing w:line="440" w:lineRule="exact"/>
              <w:jc w:val="center"/>
              <w:rPr>
                <w:rFonts w:ascii="Times New Roman" w:hAnsi="Times New Roman" w:cs="Times New Roman"/>
                <w:b/>
                <w:bCs/>
                <w:sz w:val="21"/>
                <w:szCs w:val="21"/>
              </w:rPr>
            </w:pPr>
            <w:r w:rsidRPr="00FB6A77">
              <w:rPr>
                <w:rFonts w:ascii="Times New Roman" w:hAnsi="Times New Roman" w:cs="Times New Roman"/>
                <w:b/>
                <w:bCs/>
                <w:sz w:val="21"/>
                <w:szCs w:val="21"/>
              </w:rPr>
              <w:t>表</w:t>
            </w:r>
            <w:r w:rsidRPr="00FB6A77">
              <w:rPr>
                <w:rFonts w:ascii="Times New Roman" w:hAnsi="Times New Roman" w:cs="Times New Roman" w:hint="eastAsia"/>
                <w:b/>
                <w:bCs/>
                <w:sz w:val="21"/>
                <w:szCs w:val="21"/>
              </w:rPr>
              <w:t>9</w:t>
            </w:r>
            <w:r w:rsidRPr="00FB6A77">
              <w:rPr>
                <w:rFonts w:ascii="Times New Roman" w:hAnsi="Times New Roman" w:cs="Times New Roman"/>
                <w:b/>
                <w:bCs/>
                <w:sz w:val="21"/>
                <w:szCs w:val="21"/>
              </w:rPr>
              <w:t>-</w:t>
            </w:r>
            <w:r w:rsidRPr="00FB6A77">
              <w:rPr>
                <w:rFonts w:ascii="Times New Roman" w:hAnsi="Times New Roman" w:cs="Times New Roman" w:hint="eastAsia"/>
                <w:b/>
                <w:bCs/>
                <w:sz w:val="21"/>
                <w:szCs w:val="21"/>
              </w:rPr>
              <w:t xml:space="preserve">1 </w:t>
            </w:r>
            <w:r w:rsidR="00AE7A22">
              <w:rPr>
                <w:rFonts w:ascii="Times New Roman" w:hAnsi="Times New Roman" w:cs="Times New Roman" w:hint="eastAsia"/>
                <w:b/>
                <w:bCs/>
                <w:sz w:val="21"/>
                <w:szCs w:val="21"/>
              </w:rPr>
              <w:t xml:space="preserve"> </w:t>
            </w:r>
            <w:r w:rsidRPr="00FB6A77">
              <w:rPr>
                <w:rFonts w:ascii="Times New Roman" w:hAnsi="Times New Roman" w:cs="Times New Roman" w:hint="eastAsia"/>
                <w:b/>
                <w:bCs/>
                <w:sz w:val="21"/>
                <w:szCs w:val="21"/>
              </w:rPr>
              <w:t>建设项目拟采用的防治措施及预期治理效果</w:t>
            </w:r>
          </w:p>
          <w:tbl>
            <w:tblPr>
              <w:tblStyle w:val="af2"/>
              <w:tblW w:w="8256" w:type="dxa"/>
              <w:tblLayout w:type="fixed"/>
              <w:tblLook w:val="01E0" w:firstRow="1" w:lastRow="1" w:firstColumn="1" w:lastColumn="1" w:noHBand="0" w:noVBand="0"/>
            </w:tblPr>
            <w:tblGrid>
              <w:gridCol w:w="1275"/>
              <w:gridCol w:w="1394"/>
              <w:gridCol w:w="1071"/>
              <w:gridCol w:w="2380"/>
              <w:gridCol w:w="2136"/>
            </w:tblGrid>
            <w:tr w:rsidR="00AB6355" w:rsidRPr="00FB6A77" w:rsidTr="00AB6355">
              <w:trPr>
                <w:trHeight w:val="1372"/>
              </w:trPr>
              <w:tc>
                <w:tcPr>
                  <w:tcW w:w="1275" w:type="dxa"/>
                  <w:tcBorders>
                    <w:top w:val="single" w:sz="4" w:space="0" w:color="auto"/>
                    <w:left w:val="single" w:sz="4" w:space="0" w:color="auto"/>
                    <w:bottom w:val="single" w:sz="4" w:space="0" w:color="auto"/>
                    <w:right w:val="single" w:sz="4" w:space="0" w:color="auto"/>
                    <w:tl2br w:val="single" w:sz="4" w:space="0" w:color="auto"/>
                  </w:tcBorders>
                  <w:hideMark/>
                </w:tcPr>
                <w:p w:rsidR="00AB6355" w:rsidRPr="00A0336E" w:rsidRDefault="00AB6355" w:rsidP="00B708BF">
                  <w:pPr>
                    <w:pStyle w:val="bg"/>
                    <w:spacing w:line="440" w:lineRule="exact"/>
                    <w:ind w:firstLineChars="300" w:firstLine="632"/>
                    <w:rPr>
                      <w:rFonts w:ascii="Times New Roman" w:hAnsi="Times New Roman" w:cs="Times New Roman"/>
                      <w:b/>
                      <w:sz w:val="21"/>
                      <w:szCs w:val="21"/>
                    </w:rPr>
                  </w:pPr>
                  <w:r w:rsidRPr="00A0336E">
                    <w:rPr>
                      <w:rFonts w:ascii="Times New Roman" w:hAnsi="Times New Roman" w:cs="Times New Roman"/>
                      <w:b/>
                      <w:sz w:val="21"/>
                      <w:szCs w:val="21"/>
                    </w:rPr>
                    <w:t>内容</w:t>
                  </w:r>
                </w:p>
                <w:p w:rsidR="00AB6355" w:rsidRPr="00A0336E" w:rsidRDefault="00AB6355" w:rsidP="00B708BF">
                  <w:pPr>
                    <w:pStyle w:val="bg"/>
                    <w:spacing w:line="440" w:lineRule="exact"/>
                    <w:ind w:firstLine="0"/>
                    <w:rPr>
                      <w:rFonts w:ascii="Times New Roman" w:hAnsi="Times New Roman" w:cs="Times New Roman"/>
                      <w:b/>
                      <w:sz w:val="21"/>
                      <w:szCs w:val="21"/>
                    </w:rPr>
                  </w:pPr>
                  <w:r w:rsidRPr="00A0336E">
                    <w:rPr>
                      <w:rFonts w:ascii="Times New Roman" w:hAnsi="Times New Roman" w:cs="Times New Roman"/>
                      <w:b/>
                      <w:sz w:val="21"/>
                      <w:szCs w:val="21"/>
                    </w:rPr>
                    <w:t>类型</w:t>
                  </w: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排放源</w:t>
                  </w:r>
                  <w:r w:rsidRPr="00A0336E">
                    <w:rPr>
                      <w:rFonts w:ascii="Times New Roman" w:hAnsi="Times New Roman" w:cs="Times New Roman" w:hint="eastAsia"/>
                      <w:sz w:val="21"/>
                      <w:szCs w:val="21"/>
                    </w:rPr>
                    <w:t>（编号）</w:t>
                  </w:r>
                </w:p>
              </w:tc>
              <w:tc>
                <w:tcPr>
                  <w:tcW w:w="1071"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污染源</w:t>
                  </w:r>
                </w:p>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名称</w:t>
                  </w:r>
                </w:p>
              </w:tc>
              <w:tc>
                <w:tcPr>
                  <w:tcW w:w="2380"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防治措施</w:t>
                  </w:r>
                </w:p>
              </w:tc>
              <w:tc>
                <w:tcPr>
                  <w:tcW w:w="2136"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预期治理效果</w:t>
                  </w:r>
                </w:p>
              </w:tc>
            </w:tr>
            <w:tr w:rsidR="00AB6355" w:rsidRPr="00FB6A77" w:rsidTr="00AB6355">
              <w:trPr>
                <w:trHeight w:val="836"/>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leftChars="-50" w:left="-120" w:rightChars="-50" w:right="-120" w:firstLine="0"/>
                    <w:jc w:val="center"/>
                    <w:rPr>
                      <w:rFonts w:ascii="Times New Roman" w:hAnsi="Times New Roman" w:cs="Times New Roman"/>
                      <w:b/>
                      <w:sz w:val="21"/>
                      <w:szCs w:val="21"/>
                    </w:rPr>
                  </w:pPr>
                  <w:r w:rsidRPr="00A0336E">
                    <w:rPr>
                      <w:rFonts w:ascii="Times New Roman" w:hAnsi="Times New Roman" w:cs="Times New Roman"/>
                      <w:b/>
                      <w:sz w:val="21"/>
                      <w:szCs w:val="21"/>
                    </w:rPr>
                    <w:t>大气污染物</w:t>
                  </w: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ind w:firstLine="0"/>
                    <w:jc w:val="center"/>
                    <w:rPr>
                      <w:rFonts w:ascii="Times New Roman" w:hAnsi="Times New Roman" w:cs="Times New Roman"/>
                      <w:sz w:val="21"/>
                      <w:szCs w:val="21"/>
                    </w:rPr>
                  </w:pPr>
                  <w:r w:rsidRPr="00A0336E">
                    <w:rPr>
                      <w:rFonts w:ascii="Times New Roman" w:hAnsi="Times New Roman" w:cs="Times New Roman"/>
                      <w:sz w:val="21"/>
                      <w:szCs w:val="21"/>
                    </w:rPr>
                    <w:t>柴油机</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发电机</w:t>
                  </w:r>
                </w:p>
              </w:tc>
              <w:tc>
                <w:tcPr>
                  <w:tcW w:w="1071"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ind w:firstLine="0"/>
                    <w:jc w:val="center"/>
                    <w:rPr>
                      <w:rFonts w:ascii="Times New Roman" w:hAnsi="Times New Roman" w:cs="Times New Roman"/>
                      <w:sz w:val="21"/>
                      <w:szCs w:val="21"/>
                    </w:rPr>
                  </w:pPr>
                  <w:r w:rsidRPr="00A0336E">
                    <w:rPr>
                      <w:rFonts w:ascii="Times New Roman" w:hAnsi="Times New Roman" w:cs="Times New Roman"/>
                      <w:sz w:val="21"/>
                      <w:szCs w:val="21"/>
                    </w:rPr>
                    <w:t>SO</w:t>
                  </w:r>
                  <w:r w:rsidRPr="00A0336E">
                    <w:rPr>
                      <w:rFonts w:ascii="Times New Roman" w:hAnsi="Times New Roman" w:cs="Times New Roman"/>
                      <w:sz w:val="21"/>
                      <w:szCs w:val="21"/>
                      <w:vertAlign w:val="subscript"/>
                    </w:rPr>
                    <w:t>2</w:t>
                  </w:r>
                  <w:r w:rsidRPr="00A0336E">
                    <w:rPr>
                      <w:rFonts w:ascii="Times New Roman" w:hAnsi="Times New Roman" w:cs="Times New Roman"/>
                      <w:sz w:val="21"/>
                      <w:szCs w:val="21"/>
                    </w:rPr>
                    <w:t>、</w:t>
                  </w:r>
                  <w:r w:rsidRPr="00A0336E">
                    <w:rPr>
                      <w:rFonts w:ascii="Times New Roman" w:hAnsi="Times New Roman" w:cs="Times New Roman"/>
                      <w:sz w:val="21"/>
                      <w:szCs w:val="21"/>
                    </w:rPr>
                    <w:t>NO</w:t>
                  </w:r>
                  <w:r w:rsidRPr="00A0336E">
                    <w:rPr>
                      <w:rFonts w:ascii="Times New Roman" w:hAnsi="Times New Roman" w:cs="Times New Roman"/>
                      <w:sz w:val="21"/>
                      <w:szCs w:val="21"/>
                      <w:vertAlign w:val="subscript"/>
                    </w:rPr>
                    <w:t>x</w:t>
                  </w:r>
                  <w:r w:rsidRPr="00A0336E">
                    <w:rPr>
                      <w:rFonts w:ascii="Times New Roman" w:hAnsi="Times New Roman" w:cs="Times New Roman"/>
                      <w:sz w:val="21"/>
                      <w:szCs w:val="21"/>
                    </w:rPr>
                    <w:t>、烟尘</w:t>
                  </w:r>
                </w:p>
              </w:tc>
              <w:tc>
                <w:tcPr>
                  <w:tcW w:w="2380"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ind w:firstLine="0"/>
                    <w:jc w:val="center"/>
                    <w:rPr>
                      <w:rFonts w:ascii="Times New Roman" w:hAnsi="Times New Roman" w:cs="Times New Roman"/>
                      <w:sz w:val="21"/>
                      <w:szCs w:val="21"/>
                    </w:rPr>
                  </w:pPr>
                  <w:r w:rsidRPr="00A0336E">
                    <w:rPr>
                      <w:rFonts w:ascii="Times New Roman" w:hAnsi="Times New Roman" w:cs="Times New Roman"/>
                      <w:sz w:val="21"/>
                      <w:szCs w:val="21"/>
                    </w:rPr>
                    <w:t>使用符合国家标准的清洁</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燃料、达标排放</w:t>
                  </w:r>
                </w:p>
              </w:tc>
              <w:tc>
                <w:tcPr>
                  <w:tcW w:w="2136" w:type="dxa"/>
                  <w:vMerge w:val="restart"/>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240" w:lineRule="exact"/>
                    <w:rPr>
                      <w:rFonts w:ascii="Times New Roman" w:hAnsi="Times New Roman" w:cs="Times New Roman"/>
                      <w:sz w:val="21"/>
                      <w:szCs w:val="21"/>
                    </w:rPr>
                  </w:pPr>
                  <w:r w:rsidRPr="00A0336E">
                    <w:rPr>
                      <w:rFonts w:ascii="Times New Roman" w:hAnsi="Times New Roman" w:cs="Times New Roman"/>
                      <w:sz w:val="21"/>
                      <w:szCs w:val="21"/>
                    </w:rPr>
                    <w:t>满足《大气污染物综合排放标准》（</w:t>
                  </w:r>
                  <w:r w:rsidRPr="00A0336E">
                    <w:rPr>
                      <w:rFonts w:ascii="Times New Roman" w:hAnsi="Times New Roman" w:cs="Times New Roman"/>
                      <w:sz w:val="21"/>
                      <w:szCs w:val="21"/>
                    </w:rPr>
                    <w:t>GB16297-1996</w:t>
                  </w:r>
                  <w:r w:rsidRPr="00A0336E">
                    <w:rPr>
                      <w:rFonts w:ascii="Times New Roman" w:hAnsi="Times New Roman" w:cs="Times New Roman"/>
                      <w:sz w:val="21"/>
                      <w:szCs w:val="21"/>
                    </w:rPr>
                    <w:t>）新污染源无组织排放监控</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浓度限值要求；周围敏感</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点满足《环境空气质量标</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准》（</w:t>
                  </w:r>
                  <w:r w:rsidRPr="00A0336E">
                    <w:rPr>
                      <w:rFonts w:ascii="Times New Roman" w:hAnsi="Times New Roman" w:cs="Times New Roman"/>
                      <w:sz w:val="21"/>
                      <w:szCs w:val="21"/>
                    </w:rPr>
                    <w:t>GB3095-2012</w:t>
                  </w:r>
                  <w:r w:rsidRPr="00A0336E">
                    <w:rPr>
                      <w:rFonts w:ascii="Times New Roman" w:hAnsi="Times New Roman" w:cs="Times New Roman"/>
                      <w:sz w:val="21"/>
                      <w:szCs w:val="21"/>
                    </w:rPr>
                    <w:t>）二级</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标准。</w:t>
                  </w:r>
                </w:p>
              </w:tc>
            </w:tr>
            <w:tr w:rsidR="00AB6355" w:rsidRPr="00FB6A77" w:rsidTr="00AB6355">
              <w:trPr>
                <w:trHeight w:val="765"/>
              </w:trPr>
              <w:tc>
                <w:tcPr>
                  <w:tcW w:w="1275" w:type="dxa"/>
                  <w:vMerge/>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widowControl/>
                    <w:ind w:leftChars="-50" w:left="-120" w:rightChars="-50" w:right="-120"/>
                    <w:jc w:val="left"/>
                    <w:rPr>
                      <w:rFonts w:ascii="Times New Roman" w:hAnsi="Times New Roman" w:cs="Times New Roman"/>
                      <w:b/>
                      <w:kern w:val="2"/>
                      <w:sz w:val="21"/>
                      <w:szCs w:val="21"/>
                    </w:rPr>
                  </w:pP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widowControl/>
                    <w:spacing w:line="400" w:lineRule="exact"/>
                    <w:jc w:val="center"/>
                    <w:rPr>
                      <w:rFonts w:ascii="Times New Roman" w:hAnsi="Times New Roman" w:cs="Times New Roman"/>
                      <w:sz w:val="21"/>
                      <w:szCs w:val="21"/>
                    </w:rPr>
                  </w:pPr>
                  <w:r w:rsidRPr="00A0336E">
                    <w:rPr>
                      <w:rFonts w:ascii="Times New Roman" w:hAnsi="Times New Roman" w:cs="Times New Roman"/>
                      <w:color w:val="000000"/>
                      <w:sz w:val="21"/>
                      <w:szCs w:val="21"/>
                    </w:rPr>
                    <w:t>施工场地</w:t>
                  </w:r>
                </w:p>
              </w:tc>
              <w:tc>
                <w:tcPr>
                  <w:tcW w:w="1071"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240" w:lineRule="auto"/>
                    <w:ind w:firstLine="0"/>
                    <w:jc w:val="center"/>
                    <w:rPr>
                      <w:rFonts w:ascii="Times New Roman" w:hAnsi="Times New Roman" w:cs="Times New Roman"/>
                      <w:sz w:val="21"/>
                      <w:szCs w:val="21"/>
                    </w:rPr>
                  </w:pPr>
                  <w:r w:rsidRPr="00A0336E">
                    <w:rPr>
                      <w:rFonts w:ascii="Times New Roman" w:hAnsi="Times New Roman" w:cs="Times New Roman"/>
                      <w:color w:val="000000"/>
                      <w:sz w:val="21"/>
                      <w:szCs w:val="21"/>
                    </w:rPr>
                    <w:t>TSP</w:t>
                  </w:r>
                </w:p>
              </w:tc>
              <w:tc>
                <w:tcPr>
                  <w:tcW w:w="2380"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ind w:firstLine="0"/>
                    <w:jc w:val="center"/>
                    <w:rPr>
                      <w:rFonts w:ascii="Times New Roman" w:hAnsi="Times New Roman" w:cs="Times New Roman"/>
                      <w:sz w:val="21"/>
                      <w:szCs w:val="21"/>
                    </w:rPr>
                  </w:pPr>
                  <w:r w:rsidRPr="00A0336E">
                    <w:rPr>
                      <w:rFonts w:ascii="Times New Roman" w:hAnsi="Times New Roman" w:cs="Times New Roman"/>
                      <w:sz w:val="21"/>
                      <w:szCs w:val="21"/>
                    </w:rPr>
                    <w:t>洒水抑尘遮盖土方、避免大</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风期间施工等</w:t>
                  </w:r>
                </w:p>
              </w:tc>
              <w:tc>
                <w:tcPr>
                  <w:tcW w:w="2136" w:type="dxa"/>
                  <w:vMerge/>
                  <w:tcBorders>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rPr>
                      <w:rFonts w:ascii="Times New Roman" w:hAnsi="Times New Roman" w:cs="Times New Roman"/>
                      <w:sz w:val="21"/>
                      <w:szCs w:val="21"/>
                    </w:rPr>
                  </w:pPr>
                </w:p>
              </w:tc>
            </w:tr>
            <w:tr w:rsidR="00AB6355" w:rsidRPr="00FB6A77" w:rsidTr="00AB6355">
              <w:trPr>
                <w:trHeight w:val="1768"/>
              </w:trPr>
              <w:tc>
                <w:tcPr>
                  <w:tcW w:w="1275"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leftChars="-50" w:left="-120" w:rightChars="-50" w:right="-120" w:firstLine="0"/>
                    <w:jc w:val="center"/>
                    <w:rPr>
                      <w:rFonts w:ascii="Times New Roman" w:hAnsi="Times New Roman" w:cs="Times New Roman"/>
                      <w:b/>
                      <w:sz w:val="21"/>
                      <w:szCs w:val="21"/>
                    </w:rPr>
                  </w:pPr>
                  <w:r w:rsidRPr="00A0336E">
                    <w:rPr>
                      <w:rFonts w:ascii="Times New Roman" w:hAnsi="Times New Roman" w:cs="Times New Roman"/>
                      <w:b/>
                      <w:sz w:val="21"/>
                      <w:szCs w:val="21"/>
                    </w:rPr>
                    <w:t>水污染物质</w:t>
                  </w: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hint="eastAsia"/>
                      <w:sz w:val="21"/>
                      <w:szCs w:val="21"/>
                    </w:rPr>
                    <w:t>生活废水</w:t>
                  </w:r>
                </w:p>
              </w:tc>
              <w:tc>
                <w:tcPr>
                  <w:tcW w:w="1071" w:type="dxa"/>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COD</w:t>
                  </w:r>
                  <w:r w:rsidRPr="00A0336E">
                    <w:rPr>
                      <w:rFonts w:ascii="Times New Roman" w:hAnsi="Times New Roman" w:cs="Times New Roman"/>
                      <w:sz w:val="21"/>
                      <w:szCs w:val="21"/>
                    </w:rPr>
                    <w:t>、</w:t>
                  </w:r>
                  <w:r w:rsidRPr="00A0336E">
                    <w:rPr>
                      <w:rFonts w:ascii="Times New Roman" w:hAnsi="Times New Roman" w:cs="Times New Roman"/>
                      <w:sz w:val="21"/>
                      <w:szCs w:val="21"/>
                    </w:rPr>
                    <w:t>NH3-N</w:t>
                  </w:r>
                </w:p>
              </w:tc>
              <w:tc>
                <w:tcPr>
                  <w:tcW w:w="2380" w:type="dxa"/>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240" w:lineRule="auto"/>
                    <w:ind w:firstLine="0"/>
                    <w:jc w:val="center"/>
                    <w:rPr>
                      <w:rFonts w:ascii="Times New Roman" w:hAnsi="Times New Roman" w:cs="Times New Roman"/>
                      <w:sz w:val="21"/>
                      <w:szCs w:val="21"/>
                    </w:rPr>
                  </w:pPr>
                  <w:r w:rsidRPr="00A0336E">
                    <w:rPr>
                      <w:rFonts w:ascii="Times New Roman" w:hAnsi="Times New Roman" w:cs="Times New Roman"/>
                      <w:sz w:val="21"/>
                      <w:szCs w:val="21"/>
                    </w:rPr>
                    <w:t>项目部依托村庄现有旱厕</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收集生活粪便；施工营地设</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旱厕（或收集设施）收集施</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工营地的生活污水。</w:t>
                  </w:r>
                </w:p>
              </w:tc>
              <w:tc>
                <w:tcPr>
                  <w:tcW w:w="2136" w:type="dxa"/>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240" w:lineRule="auto"/>
                    <w:ind w:firstLine="0"/>
                    <w:jc w:val="center"/>
                    <w:rPr>
                      <w:rFonts w:ascii="Times New Roman" w:hAnsi="Times New Roman" w:cs="Times New Roman"/>
                      <w:sz w:val="21"/>
                      <w:szCs w:val="21"/>
                    </w:rPr>
                  </w:pPr>
                  <w:r w:rsidRPr="00A0336E">
                    <w:rPr>
                      <w:rFonts w:ascii="Times New Roman" w:hAnsi="Times New Roman" w:cs="Times New Roman"/>
                      <w:sz w:val="21"/>
                      <w:szCs w:val="21"/>
                    </w:rPr>
                    <w:t>不外排</w:t>
                  </w:r>
                </w:p>
              </w:tc>
            </w:tr>
            <w:tr w:rsidR="00AB6355" w:rsidRPr="00FB6A77" w:rsidTr="00AB6355">
              <w:trPr>
                <w:trHeight w:val="1609"/>
              </w:trPr>
              <w:tc>
                <w:tcPr>
                  <w:tcW w:w="1275" w:type="dxa"/>
                  <w:vMerge w:val="restart"/>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440" w:lineRule="exact"/>
                    <w:ind w:leftChars="-50" w:left="-120" w:rightChars="-50" w:right="-120" w:firstLine="0"/>
                    <w:jc w:val="center"/>
                    <w:rPr>
                      <w:rFonts w:ascii="Times New Roman" w:hAnsi="Times New Roman" w:cs="Times New Roman"/>
                      <w:b/>
                      <w:sz w:val="21"/>
                      <w:szCs w:val="21"/>
                    </w:rPr>
                  </w:pPr>
                  <w:r w:rsidRPr="00A0336E">
                    <w:rPr>
                      <w:rFonts w:ascii="Times New Roman" w:hAnsi="Times New Roman" w:cs="Times New Roman"/>
                      <w:b/>
                      <w:sz w:val="21"/>
                      <w:szCs w:val="21"/>
                    </w:rPr>
                    <w:t>固体废弃物</w:t>
                  </w: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钻井平台</w:t>
                  </w:r>
                </w:p>
              </w:tc>
              <w:tc>
                <w:tcPr>
                  <w:tcW w:w="1071"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钻井泥浆</w:t>
                  </w:r>
                </w:p>
              </w:tc>
              <w:tc>
                <w:tcPr>
                  <w:tcW w:w="2380"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更换的废浆和钻孔结束后</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剩余的泥浆进行固化处理，</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然后再对循环槽、沉淀池、</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泥浆大池、废浆池进行覆土</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掩埋并恢复植被。</w:t>
                  </w:r>
                </w:p>
              </w:tc>
              <w:tc>
                <w:tcPr>
                  <w:tcW w:w="2136" w:type="dxa"/>
                  <w:vMerge w:val="restart"/>
                  <w:tcBorders>
                    <w:top w:val="single" w:sz="4" w:space="0" w:color="auto"/>
                    <w:left w:val="single" w:sz="4" w:space="0" w:color="auto"/>
                    <w:right w:val="single" w:sz="4" w:space="0" w:color="auto"/>
                  </w:tcBorders>
                  <w:vAlign w:val="center"/>
                  <w:hideMark/>
                </w:tcPr>
                <w:p w:rsidR="00AB6355" w:rsidRPr="00A0336E" w:rsidRDefault="00AB6355" w:rsidP="00B708BF">
                  <w:pPr>
                    <w:pStyle w:val="bg"/>
                    <w:spacing w:line="240" w:lineRule="exact"/>
                    <w:jc w:val="center"/>
                    <w:rPr>
                      <w:sz w:val="21"/>
                      <w:szCs w:val="21"/>
                    </w:rPr>
                  </w:pPr>
                  <w:r w:rsidRPr="00A0336E">
                    <w:rPr>
                      <w:rFonts w:ascii="Times New Roman" w:hAnsi="Times New Roman" w:cs="Times New Roman"/>
                      <w:sz w:val="21"/>
                      <w:szCs w:val="21"/>
                    </w:rPr>
                    <w:t>受控，得到恰当处置</w:t>
                  </w:r>
                </w:p>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受控，得到恰当处置</w:t>
                  </w:r>
                </w:p>
              </w:tc>
            </w:tr>
            <w:tr w:rsidR="00AB6355" w:rsidRPr="00FB6A77" w:rsidTr="00AB6355">
              <w:trPr>
                <w:trHeight w:val="1133"/>
              </w:trPr>
              <w:tc>
                <w:tcPr>
                  <w:tcW w:w="1275" w:type="dxa"/>
                  <w:vMerge/>
                  <w:tcBorders>
                    <w:left w:val="single" w:sz="4" w:space="0" w:color="auto"/>
                    <w:right w:val="single" w:sz="4" w:space="0" w:color="auto"/>
                  </w:tcBorders>
                  <w:vAlign w:val="center"/>
                </w:tcPr>
                <w:p w:rsidR="00AB6355" w:rsidRPr="00A0336E" w:rsidRDefault="00AB6355" w:rsidP="00B708BF">
                  <w:pPr>
                    <w:pStyle w:val="bg"/>
                    <w:spacing w:line="440" w:lineRule="exact"/>
                    <w:ind w:firstLine="0"/>
                    <w:jc w:val="center"/>
                    <w:rPr>
                      <w:rFonts w:ascii="Times New Roman" w:hAnsi="Times New Roman" w:cs="Times New Roman"/>
                      <w:b/>
                      <w:sz w:val="21"/>
                      <w:szCs w:val="21"/>
                    </w:rPr>
                  </w:pPr>
                </w:p>
              </w:tc>
              <w:tc>
                <w:tcPr>
                  <w:tcW w:w="1394"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color w:val="000000"/>
                      <w:sz w:val="21"/>
                      <w:szCs w:val="21"/>
                    </w:rPr>
                    <w:t>钻井平台</w:t>
                  </w:r>
                </w:p>
              </w:tc>
              <w:tc>
                <w:tcPr>
                  <w:tcW w:w="1071"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color w:val="000000"/>
                      <w:sz w:val="21"/>
                      <w:szCs w:val="21"/>
                    </w:rPr>
                    <w:t>废弃岩</w:t>
                  </w:r>
                  <w:r w:rsidR="008E114C" w:rsidRPr="00A0336E">
                    <w:rPr>
                      <w:rFonts w:ascii="Times New Roman" w:hAnsi="Times New Roman" w:cs="Times New Roman"/>
                      <w:color w:val="000000"/>
                      <w:sz w:val="21"/>
                      <w:szCs w:val="21"/>
                    </w:rPr>
                    <w:t>心</w:t>
                  </w:r>
                </w:p>
              </w:tc>
              <w:tc>
                <w:tcPr>
                  <w:tcW w:w="2380"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rPr>
                      <w:rFonts w:ascii="Times New Roman" w:hAnsi="Times New Roman" w:cs="Times New Roman"/>
                      <w:sz w:val="21"/>
                      <w:szCs w:val="21"/>
                    </w:rPr>
                  </w:pPr>
                  <w:r w:rsidRPr="00A0336E">
                    <w:rPr>
                      <w:rFonts w:ascii="Times New Roman" w:hAnsi="Times New Roman" w:cs="Times New Roman"/>
                      <w:sz w:val="21"/>
                      <w:szCs w:val="21"/>
                    </w:rPr>
                    <w:t>废弃岩心置于各个钻井平</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台的泥浆坑进行掩埋处理，矿段岩心运至岩心库。</w:t>
                  </w:r>
                </w:p>
              </w:tc>
              <w:tc>
                <w:tcPr>
                  <w:tcW w:w="2136" w:type="dxa"/>
                  <w:vMerge/>
                  <w:tcBorders>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rPr>
                      <w:rFonts w:ascii="Times New Roman" w:hAnsi="Times New Roman" w:cs="Times New Roman"/>
                      <w:sz w:val="21"/>
                      <w:szCs w:val="21"/>
                    </w:rPr>
                  </w:pPr>
                </w:p>
              </w:tc>
            </w:tr>
            <w:tr w:rsidR="00AB6355" w:rsidRPr="00FB6A77" w:rsidTr="00AB6355">
              <w:trPr>
                <w:trHeight w:val="1135"/>
              </w:trPr>
              <w:tc>
                <w:tcPr>
                  <w:tcW w:w="1275" w:type="dxa"/>
                  <w:vMerge/>
                  <w:tcBorders>
                    <w:left w:val="single" w:sz="4" w:space="0" w:color="auto"/>
                    <w:right w:val="single" w:sz="4" w:space="0" w:color="auto"/>
                  </w:tcBorders>
                  <w:vAlign w:val="center"/>
                  <w:hideMark/>
                </w:tcPr>
                <w:p w:rsidR="00AB6355" w:rsidRPr="00A0336E" w:rsidRDefault="00AB6355" w:rsidP="00B708BF">
                  <w:pPr>
                    <w:widowControl/>
                    <w:jc w:val="left"/>
                    <w:rPr>
                      <w:rFonts w:ascii="Times New Roman" w:hAnsi="Times New Roman" w:cs="Times New Roman"/>
                      <w:b/>
                      <w:kern w:val="2"/>
                      <w:sz w:val="21"/>
                      <w:szCs w:val="21"/>
                    </w:rPr>
                  </w:pPr>
                </w:p>
              </w:tc>
              <w:tc>
                <w:tcPr>
                  <w:tcW w:w="1394"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临时生活</w:t>
                  </w:r>
                  <w:r w:rsidRPr="00A0336E">
                    <w:rPr>
                      <w:rFonts w:ascii="Times New Roman" w:hAnsi="Times New Roman" w:cs="Times New Roman"/>
                      <w:color w:val="000000"/>
                      <w:sz w:val="21"/>
                      <w:szCs w:val="21"/>
                    </w:rPr>
                    <w:t xml:space="preserve"> </w:t>
                  </w:r>
                  <w:r w:rsidRPr="00A0336E">
                    <w:rPr>
                      <w:rFonts w:ascii="Times New Roman" w:hAnsi="Times New Roman" w:cs="Times New Roman"/>
                      <w:color w:val="000000"/>
                      <w:sz w:val="21"/>
                      <w:szCs w:val="21"/>
                    </w:rPr>
                    <w:t>营地或租</w:t>
                  </w:r>
                  <w:r w:rsidRPr="00A0336E">
                    <w:rPr>
                      <w:rFonts w:ascii="Times New Roman" w:hAnsi="Times New Roman" w:cs="Times New Roman"/>
                      <w:color w:val="000000"/>
                      <w:sz w:val="21"/>
                      <w:szCs w:val="21"/>
                    </w:rPr>
                    <w:t xml:space="preserve"> </w:t>
                  </w:r>
                  <w:r w:rsidRPr="00A0336E">
                    <w:rPr>
                      <w:rFonts w:ascii="Times New Roman" w:hAnsi="Times New Roman" w:cs="Times New Roman"/>
                      <w:color w:val="000000"/>
                      <w:sz w:val="21"/>
                      <w:szCs w:val="21"/>
                    </w:rPr>
                    <w:t>用民房</w:t>
                  </w:r>
                </w:p>
              </w:tc>
              <w:tc>
                <w:tcPr>
                  <w:tcW w:w="1071"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生活垃圾</w:t>
                  </w:r>
                </w:p>
              </w:tc>
              <w:tc>
                <w:tcPr>
                  <w:tcW w:w="2380"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集中收集外运至环卫部门</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指定的处理地点或依托当</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地生活垃圾处理系统进行</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处理。</w:t>
                  </w:r>
                </w:p>
              </w:tc>
              <w:tc>
                <w:tcPr>
                  <w:tcW w:w="2136"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受控，得到恰当处置</w:t>
                  </w:r>
                </w:p>
              </w:tc>
            </w:tr>
            <w:tr w:rsidR="00AB6355" w:rsidRPr="00FB6A77" w:rsidTr="00AB6355">
              <w:trPr>
                <w:trHeight w:val="2040"/>
              </w:trPr>
              <w:tc>
                <w:tcPr>
                  <w:tcW w:w="1275" w:type="dxa"/>
                  <w:vMerge/>
                  <w:tcBorders>
                    <w:left w:val="single" w:sz="4" w:space="0" w:color="auto"/>
                    <w:bottom w:val="single" w:sz="4" w:space="0" w:color="auto"/>
                    <w:right w:val="single" w:sz="4" w:space="0" w:color="auto"/>
                  </w:tcBorders>
                  <w:vAlign w:val="center"/>
                </w:tcPr>
                <w:p w:rsidR="00AB6355" w:rsidRPr="00A0336E" w:rsidRDefault="00AB6355" w:rsidP="00B708BF">
                  <w:pPr>
                    <w:rPr>
                      <w:rFonts w:ascii="Times New Roman" w:hAnsi="Times New Roman" w:cs="Times New Roman"/>
                      <w:b/>
                      <w:kern w:val="2"/>
                      <w:sz w:val="21"/>
                      <w:szCs w:val="21"/>
                    </w:rPr>
                  </w:pPr>
                </w:p>
              </w:tc>
              <w:tc>
                <w:tcPr>
                  <w:tcW w:w="1394"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施工机械</w:t>
                  </w:r>
                </w:p>
              </w:tc>
              <w:tc>
                <w:tcPr>
                  <w:tcW w:w="1071"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widowControl/>
                    <w:spacing w:line="240" w:lineRule="exact"/>
                    <w:jc w:val="center"/>
                    <w:rPr>
                      <w:rFonts w:ascii="Times New Roman" w:hAnsi="Times New Roman" w:cs="Times New Roman"/>
                      <w:color w:val="000000"/>
                      <w:sz w:val="21"/>
                      <w:szCs w:val="21"/>
                    </w:rPr>
                  </w:pPr>
                  <w:r w:rsidRPr="00A0336E">
                    <w:rPr>
                      <w:rFonts w:ascii="Times New Roman" w:hAnsi="Times New Roman" w:cs="Times New Roman"/>
                      <w:color w:val="000000"/>
                      <w:sz w:val="21"/>
                      <w:szCs w:val="21"/>
                    </w:rPr>
                    <w:t>废机油</w:t>
                  </w:r>
                </w:p>
              </w:tc>
              <w:tc>
                <w:tcPr>
                  <w:tcW w:w="2380"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设置废机油收集桶，将废机</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油收集到废油桶中，以备用</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于起下钻时润滑钻杆丝扣、</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下套管时润滑套管、钻杆堆</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放时防锈保护，无法回用的</w:t>
                  </w:r>
                  <w:r w:rsidRPr="00A0336E">
                    <w:rPr>
                      <w:rFonts w:ascii="Times New Roman" w:hAnsi="Times New Roman" w:cs="Times New Roman"/>
                      <w:sz w:val="21"/>
                      <w:szCs w:val="21"/>
                    </w:rPr>
                    <w:t xml:space="preserve"> </w:t>
                  </w:r>
                  <w:r w:rsidRPr="00A0336E">
                    <w:rPr>
                      <w:rFonts w:ascii="Times New Roman" w:hAnsi="Times New Roman" w:cs="Times New Roman"/>
                      <w:sz w:val="21"/>
                      <w:szCs w:val="21"/>
                    </w:rPr>
                    <w:t>部分交由有资质单位处置。</w:t>
                  </w:r>
                </w:p>
              </w:tc>
              <w:tc>
                <w:tcPr>
                  <w:tcW w:w="2136"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jc w:val="center"/>
                    <w:rPr>
                      <w:rFonts w:ascii="Times New Roman" w:hAnsi="Times New Roman" w:cs="Times New Roman"/>
                      <w:sz w:val="21"/>
                      <w:szCs w:val="21"/>
                    </w:rPr>
                  </w:pPr>
                  <w:r w:rsidRPr="00A0336E">
                    <w:rPr>
                      <w:rFonts w:ascii="Times New Roman" w:hAnsi="Times New Roman" w:cs="Times New Roman"/>
                      <w:sz w:val="21"/>
                      <w:szCs w:val="21"/>
                    </w:rPr>
                    <w:t>受控，得到恰当处置</w:t>
                  </w:r>
                </w:p>
              </w:tc>
            </w:tr>
            <w:tr w:rsidR="00AB6355" w:rsidRPr="00FB6A77" w:rsidTr="00AB6355">
              <w:trPr>
                <w:trHeight w:val="961"/>
              </w:trPr>
              <w:tc>
                <w:tcPr>
                  <w:tcW w:w="1275" w:type="dxa"/>
                  <w:tcBorders>
                    <w:top w:val="single" w:sz="4" w:space="0" w:color="auto"/>
                    <w:left w:val="single" w:sz="4" w:space="0" w:color="auto"/>
                    <w:bottom w:val="single" w:sz="4" w:space="0" w:color="auto"/>
                    <w:right w:val="single" w:sz="4" w:space="0" w:color="auto"/>
                  </w:tcBorders>
                  <w:vAlign w:val="center"/>
                  <w:hideMark/>
                </w:tcPr>
                <w:p w:rsidR="00AB6355" w:rsidRPr="00A0336E" w:rsidRDefault="00AB6355" w:rsidP="00B708BF">
                  <w:pPr>
                    <w:pStyle w:val="bg"/>
                    <w:spacing w:line="440" w:lineRule="exact"/>
                    <w:ind w:firstLine="0"/>
                    <w:jc w:val="center"/>
                    <w:rPr>
                      <w:rFonts w:ascii="Times New Roman" w:hAnsi="Times New Roman" w:cs="Times New Roman"/>
                      <w:b/>
                      <w:sz w:val="21"/>
                      <w:szCs w:val="21"/>
                    </w:rPr>
                  </w:pPr>
                  <w:r w:rsidRPr="00A0336E">
                    <w:rPr>
                      <w:rFonts w:ascii="Times New Roman" w:hAnsi="Times New Roman" w:cs="Times New Roman"/>
                      <w:b/>
                      <w:sz w:val="21"/>
                      <w:szCs w:val="21"/>
                    </w:rPr>
                    <w:t>噪声</w:t>
                  </w:r>
                </w:p>
              </w:tc>
              <w:tc>
                <w:tcPr>
                  <w:tcW w:w="6980" w:type="dxa"/>
                  <w:gridSpan w:val="4"/>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240" w:lineRule="exact"/>
                    <w:ind w:firstLine="0"/>
                    <w:rPr>
                      <w:rFonts w:ascii="Times New Roman" w:hAnsi="Times New Roman" w:cs="Times New Roman"/>
                      <w:sz w:val="21"/>
                      <w:szCs w:val="21"/>
                    </w:rPr>
                  </w:pPr>
                  <w:r w:rsidRPr="00A0336E">
                    <w:rPr>
                      <w:rFonts w:ascii="Times New Roman" w:hAnsi="Times New Roman" w:cs="Times New Roman"/>
                      <w:sz w:val="21"/>
                      <w:szCs w:val="21"/>
                    </w:rPr>
                    <w:t>对钻机、柴油机等噪声源采取隔声、减振措施，可使噪声排放在施工期满足《建筑施工厂界噪声排放标准》（</w:t>
                  </w:r>
                  <w:r w:rsidRPr="00A0336E">
                    <w:rPr>
                      <w:rFonts w:ascii="Times New Roman" w:hAnsi="Times New Roman" w:cs="Times New Roman"/>
                      <w:sz w:val="21"/>
                      <w:szCs w:val="21"/>
                    </w:rPr>
                    <w:t>GB12523-2011</w:t>
                  </w:r>
                  <w:r w:rsidRPr="00A0336E">
                    <w:rPr>
                      <w:rFonts w:ascii="Times New Roman" w:hAnsi="Times New Roman" w:cs="Times New Roman"/>
                      <w:sz w:val="21"/>
                      <w:szCs w:val="21"/>
                    </w:rPr>
                    <w:t>）中的标准限值要求。项目周边居民点满足《声环境质量标准》（</w:t>
                  </w:r>
                  <w:r w:rsidRPr="00A0336E">
                    <w:rPr>
                      <w:rFonts w:ascii="Times New Roman" w:hAnsi="Times New Roman" w:cs="Times New Roman"/>
                      <w:sz w:val="21"/>
                      <w:szCs w:val="21"/>
                    </w:rPr>
                    <w:t>GB3096-2008</w:t>
                  </w:r>
                  <w:r w:rsidRPr="00A0336E">
                    <w:rPr>
                      <w:rFonts w:ascii="Times New Roman" w:hAnsi="Times New Roman" w:cs="Times New Roman"/>
                      <w:sz w:val="21"/>
                      <w:szCs w:val="21"/>
                    </w:rPr>
                    <w:t>）中的</w:t>
                  </w:r>
                  <w:r w:rsidRPr="00A0336E">
                    <w:rPr>
                      <w:rFonts w:ascii="Times New Roman" w:hAnsi="Times New Roman" w:cs="Times New Roman"/>
                      <w:sz w:val="21"/>
                      <w:szCs w:val="21"/>
                    </w:rPr>
                    <w:t>1</w:t>
                  </w:r>
                  <w:r w:rsidRPr="00A0336E">
                    <w:rPr>
                      <w:rFonts w:ascii="Times New Roman" w:hAnsi="Times New Roman" w:cs="Times New Roman"/>
                      <w:sz w:val="21"/>
                      <w:szCs w:val="21"/>
                    </w:rPr>
                    <w:t>类标准要求。</w:t>
                  </w:r>
                </w:p>
              </w:tc>
            </w:tr>
            <w:tr w:rsidR="00AB6355" w:rsidRPr="00FB6A77" w:rsidTr="00AB6355">
              <w:trPr>
                <w:trHeight w:val="633"/>
              </w:trPr>
              <w:tc>
                <w:tcPr>
                  <w:tcW w:w="1275" w:type="dxa"/>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440" w:lineRule="exact"/>
                    <w:ind w:firstLine="0"/>
                    <w:jc w:val="center"/>
                    <w:rPr>
                      <w:rFonts w:ascii="Times New Roman" w:hAnsi="Times New Roman" w:cs="Times New Roman"/>
                      <w:b/>
                      <w:sz w:val="21"/>
                      <w:szCs w:val="21"/>
                    </w:rPr>
                  </w:pPr>
                  <w:r w:rsidRPr="00A0336E">
                    <w:rPr>
                      <w:rFonts w:ascii="Times New Roman" w:hAnsi="Times New Roman" w:cs="Times New Roman"/>
                      <w:b/>
                      <w:sz w:val="21"/>
                      <w:szCs w:val="21"/>
                    </w:rPr>
                    <w:t>其他</w:t>
                  </w:r>
                </w:p>
              </w:tc>
              <w:tc>
                <w:tcPr>
                  <w:tcW w:w="6980" w:type="dxa"/>
                  <w:gridSpan w:val="4"/>
                  <w:tcBorders>
                    <w:top w:val="single" w:sz="4" w:space="0" w:color="auto"/>
                    <w:left w:val="single" w:sz="4" w:space="0" w:color="auto"/>
                    <w:bottom w:val="single" w:sz="4" w:space="0" w:color="auto"/>
                    <w:right w:val="single" w:sz="4" w:space="0" w:color="auto"/>
                  </w:tcBorders>
                  <w:vAlign w:val="center"/>
                </w:tcPr>
                <w:p w:rsidR="00AB6355" w:rsidRPr="00A0336E" w:rsidRDefault="00AB6355" w:rsidP="00B708BF">
                  <w:pPr>
                    <w:pStyle w:val="bg"/>
                    <w:spacing w:line="440" w:lineRule="exact"/>
                    <w:ind w:firstLine="0"/>
                    <w:rPr>
                      <w:rFonts w:ascii="Times New Roman" w:hAnsi="Times New Roman" w:cs="Times New Roman"/>
                      <w:sz w:val="21"/>
                      <w:szCs w:val="21"/>
                    </w:rPr>
                  </w:pPr>
                </w:p>
              </w:tc>
            </w:tr>
          </w:tbl>
          <w:p w:rsidR="00AB6355" w:rsidRPr="00B16CFC" w:rsidRDefault="00AB6355" w:rsidP="00AB6355">
            <w:pPr>
              <w:pStyle w:val="bg"/>
              <w:ind w:firstLine="0"/>
              <w:rPr>
                <w:rFonts w:ascii="Times New Roman" w:eastAsia="宋体" w:hAnsi="Times New Roman" w:cs="Times New Roman"/>
                <w:b/>
                <w:sz w:val="26"/>
              </w:rPr>
            </w:pPr>
            <w:r w:rsidRPr="00B16CFC">
              <w:rPr>
                <w:rFonts w:ascii="Times New Roman" w:eastAsia="宋体" w:hAnsi="Times New Roman" w:cs="Times New Roman"/>
                <w:b/>
                <w:sz w:val="26"/>
              </w:rPr>
              <w:lastRenderedPageBreak/>
              <w:t>生态保护措施及预期效果</w:t>
            </w:r>
          </w:p>
          <w:p w:rsidR="00AB6355" w:rsidRPr="00B16CFC" w:rsidRDefault="00AB6355" w:rsidP="00AB6355">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9.1</w:t>
            </w:r>
            <w:r w:rsidRPr="00B16CFC">
              <w:rPr>
                <w:rFonts w:ascii="Times New Roman" w:hAnsi="Times New Roman" w:cs="Times New Roman"/>
                <w:b/>
              </w:rPr>
              <w:t>、</w:t>
            </w:r>
            <w:r w:rsidRPr="00B16CFC">
              <w:rPr>
                <w:rFonts w:ascii="Times New Roman" w:hAnsi="Times New Roman" w:cs="Times New Roman"/>
                <w:b/>
                <w:sz w:val="26"/>
                <w:szCs w:val="26"/>
              </w:rPr>
              <w:t>生态保护原则</w:t>
            </w:r>
          </w:p>
          <w:p w:rsidR="00AB6355" w:rsidRPr="00B16CFC" w:rsidRDefault="00AB6355" w:rsidP="006D1E38">
            <w:pPr>
              <w:pStyle w:val="bg"/>
              <w:spacing w:line="480" w:lineRule="exact"/>
              <w:rPr>
                <w:rFonts w:ascii="Times New Roman" w:hAnsi="Times New Roman" w:cs="Times New Roman"/>
                <w:sz w:val="26"/>
                <w:szCs w:val="26"/>
              </w:rPr>
            </w:pPr>
            <w:r w:rsidRPr="00B16CFC">
              <w:rPr>
                <w:rFonts w:ascii="Times New Roman" w:hAnsi="Times New Roman" w:cs="Times New Roman"/>
                <w:sz w:val="26"/>
                <w:szCs w:val="26"/>
              </w:rPr>
              <w:t>本项目工作区范围内不涉及特殊生态敏感区，且在钻探施工尽量避开动物迁徙及频繁活动时间，确保钻探区域及周边一定距离内无大型野生动物及珍稀动植物分布，故不会对生态敏感区产生明显影响。</w:t>
            </w:r>
          </w:p>
          <w:p w:rsidR="00AB6355" w:rsidRPr="00B16CFC" w:rsidRDefault="00AB6355" w:rsidP="00AB6355">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9.2</w:t>
            </w:r>
            <w:r w:rsidRPr="00B16CFC">
              <w:rPr>
                <w:rFonts w:ascii="Times New Roman" w:hAnsi="Times New Roman" w:cs="Times New Roman"/>
                <w:b/>
              </w:rPr>
              <w:t>、</w:t>
            </w:r>
            <w:r w:rsidRPr="00B16CFC">
              <w:rPr>
                <w:rFonts w:ascii="Times New Roman" w:hAnsi="Times New Roman" w:cs="Times New Roman"/>
                <w:b/>
                <w:sz w:val="26"/>
                <w:szCs w:val="26"/>
              </w:rPr>
              <w:t>避让原则</w:t>
            </w:r>
          </w:p>
          <w:p w:rsidR="00AB6355" w:rsidRPr="00B16CFC" w:rsidRDefault="00AB6355" w:rsidP="006D1E38">
            <w:pPr>
              <w:pStyle w:val="bg"/>
              <w:spacing w:line="480" w:lineRule="exact"/>
              <w:ind w:firstLineChars="200" w:firstLine="520"/>
              <w:rPr>
                <w:rFonts w:ascii="Times New Roman" w:hAnsi="Times New Roman" w:cs="Times New Roman"/>
                <w:sz w:val="26"/>
                <w:szCs w:val="26"/>
              </w:rPr>
            </w:pPr>
            <w:r w:rsidRPr="00B16CFC">
              <w:rPr>
                <w:rFonts w:ascii="Times New Roman" w:hAnsi="Times New Roman" w:cs="Times New Roman"/>
                <w:sz w:val="26"/>
                <w:szCs w:val="26"/>
              </w:rPr>
              <w:t>周边</w:t>
            </w:r>
            <w:r w:rsidRPr="00B16CFC">
              <w:rPr>
                <w:rFonts w:ascii="Times New Roman" w:hAnsi="Times New Roman" w:cs="Times New Roman"/>
                <w:sz w:val="26"/>
                <w:szCs w:val="26"/>
              </w:rPr>
              <w:t>1</w:t>
            </w:r>
            <w:r w:rsidRPr="00B16CFC">
              <w:rPr>
                <w:rFonts w:ascii="Times New Roman" w:hAnsi="Times New Roman" w:cs="Times New Roman"/>
                <w:sz w:val="26"/>
                <w:szCs w:val="26"/>
              </w:rPr>
              <w:t>处自然保护区与工作区距离大于</w:t>
            </w:r>
            <w:r w:rsidRPr="00B16CFC">
              <w:rPr>
                <w:rFonts w:ascii="Times New Roman" w:hAnsi="Times New Roman" w:cs="Times New Roman"/>
                <w:sz w:val="26"/>
                <w:szCs w:val="26"/>
              </w:rPr>
              <w:t>3km</w:t>
            </w:r>
            <w:r w:rsidRPr="00B16CFC">
              <w:rPr>
                <w:rFonts w:ascii="Times New Roman" w:hAnsi="Times New Roman" w:cs="Times New Roman"/>
                <w:sz w:val="26"/>
                <w:szCs w:val="26"/>
              </w:rPr>
              <w:t>，与钻孔之间距离均大于</w:t>
            </w:r>
            <w:r w:rsidRPr="00B16CFC">
              <w:rPr>
                <w:rFonts w:ascii="Times New Roman" w:hAnsi="Times New Roman" w:cs="Times New Roman"/>
                <w:sz w:val="26"/>
                <w:szCs w:val="26"/>
              </w:rPr>
              <w:t>2.9km</w:t>
            </w:r>
            <w:r w:rsidRPr="00B16CFC">
              <w:rPr>
                <w:rFonts w:ascii="Times New Roman" w:hAnsi="Times New Roman" w:cs="Times New Roman"/>
                <w:sz w:val="26"/>
                <w:szCs w:val="26"/>
              </w:rPr>
              <w:t>，距离较远。此外，由于地质钻孔施工钻探影响范围有限，影响程度很低，另外，确保钻探区域及周边一定距离内无大型野生动物及珍稀动植物分布，因此，钻探施工基本不会对生态保护区产生明显影响。</w:t>
            </w:r>
          </w:p>
          <w:p w:rsidR="00AB6355" w:rsidRPr="00B16CFC" w:rsidRDefault="00AB6355" w:rsidP="00AB6355">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9.3</w:t>
            </w:r>
            <w:r w:rsidRPr="00B16CFC">
              <w:rPr>
                <w:rFonts w:ascii="Times New Roman" w:hAnsi="Times New Roman" w:cs="Times New Roman"/>
                <w:b/>
              </w:rPr>
              <w:t>、</w:t>
            </w:r>
            <w:r w:rsidRPr="00B16CFC">
              <w:rPr>
                <w:rFonts w:ascii="Times New Roman" w:hAnsi="Times New Roman" w:cs="Times New Roman"/>
                <w:b/>
                <w:sz w:val="26"/>
                <w:szCs w:val="26"/>
              </w:rPr>
              <w:t>生态保护与恢复措施</w:t>
            </w:r>
          </w:p>
          <w:p w:rsidR="00AB6355" w:rsidRDefault="00AB6355" w:rsidP="006D1E38">
            <w:pPr>
              <w:pStyle w:val="bg"/>
              <w:spacing w:line="480" w:lineRule="exact"/>
              <w:ind w:firstLineChars="200" w:firstLine="520"/>
              <w:rPr>
                <w:rFonts w:ascii="Times New Roman" w:hAnsi="Times New Roman" w:cs="Times New Roman"/>
                <w:sz w:val="26"/>
                <w:szCs w:val="26"/>
              </w:rPr>
            </w:pPr>
            <w:r w:rsidRPr="00B16CFC">
              <w:rPr>
                <w:rFonts w:ascii="Times New Roman" w:hAnsi="Times New Roman" w:cs="Times New Roman"/>
                <w:sz w:val="26"/>
                <w:szCs w:val="26"/>
              </w:rPr>
              <w:t>由于钻探施工仅在小范围内进行施工期的影响持续时间较短，在施工各个时段做好各种防护措施，严格管理临时用地，并且在单个钻孔勘查结束后，及时对占地区域恢复地表植被，及时做好生态恢复和环境保护工作，控制水土流失，项目施工对生态系统的影响是有限的、局部的。</w:t>
            </w:r>
          </w:p>
          <w:p w:rsidR="00AB6355" w:rsidRPr="00AB6355" w:rsidRDefault="00AB6355" w:rsidP="0070467E">
            <w:pPr>
              <w:pStyle w:val="bg"/>
              <w:spacing w:line="440" w:lineRule="exact"/>
              <w:jc w:val="center"/>
              <w:rPr>
                <w:rFonts w:ascii="Times New Roman" w:hAnsi="Times New Roman" w:cs="Times New Roman"/>
                <w:b/>
                <w:bCs/>
                <w:sz w:val="21"/>
                <w:szCs w:val="21"/>
              </w:rPr>
            </w:pPr>
          </w:p>
          <w:p w:rsidR="00AB6355" w:rsidRDefault="00AB6355" w:rsidP="0070467E">
            <w:pPr>
              <w:pStyle w:val="bg"/>
              <w:spacing w:line="440" w:lineRule="exact"/>
              <w:jc w:val="center"/>
              <w:rPr>
                <w:rFonts w:ascii="Times New Roman" w:hAnsi="Times New Roman" w:cs="Times New Roman"/>
                <w:b/>
                <w:bCs/>
                <w:sz w:val="21"/>
                <w:szCs w:val="21"/>
              </w:rPr>
            </w:pPr>
          </w:p>
          <w:p w:rsidR="00AB6355" w:rsidRPr="00FB6A77" w:rsidRDefault="00AB6355" w:rsidP="0070467E">
            <w:pPr>
              <w:pStyle w:val="bg"/>
              <w:spacing w:line="440" w:lineRule="exact"/>
              <w:jc w:val="center"/>
              <w:rPr>
                <w:rFonts w:ascii="Times New Roman" w:hAnsi="Times New Roman" w:cs="Times New Roman"/>
                <w:b/>
                <w:bCs/>
                <w:sz w:val="21"/>
                <w:szCs w:val="21"/>
              </w:rPr>
            </w:pPr>
          </w:p>
          <w:p w:rsidR="0070467E" w:rsidRPr="00FB6A77" w:rsidRDefault="0070467E" w:rsidP="0070467E">
            <w:pPr>
              <w:pStyle w:val="bg"/>
              <w:spacing w:line="440" w:lineRule="exact"/>
              <w:rPr>
                <w:rFonts w:ascii="Times New Roman" w:hAnsi="Times New Roman" w:cs="Times New Roman"/>
                <w:sz w:val="26"/>
                <w:szCs w:val="26"/>
              </w:rPr>
            </w:pPr>
          </w:p>
        </w:tc>
      </w:tr>
    </w:tbl>
    <w:p w:rsidR="008D41F5" w:rsidRPr="00FB6A77" w:rsidRDefault="008D41F5">
      <w:pPr>
        <w:rPr>
          <w:rFonts w:ascii="Times New Roman" w:hAnsi="Times New Roman" w:cs="Times New Roman"/>
        </w:rPr>
      </w:pPr>
      <w:r w:rsidRPr="00FB6A77">
        <w:rPr>
          <w:rFonts w:ascii="Times New Roman" w:hAnsi="Times New Roman" w:cs="Times New Roman"/>
        </w:rPr>
        <w:lastRenderedPageBreak/>
        <w:br w:type="page"/>
      </w:r>
    </w:p>
    <w:p w:rsidR="008D41F5" w:rsidRPr="00FB6A77" w:rsidRDefault="008D41F5" w:rsidP="002104FF">
      <w:pPr>
        <w:pStyle w:val="a6"/>
        <w:spacing w:line="400" w:lineRule="exact"/>
        <w:outlineLvl w:val="0"/>
        <w:rPr>
          <w:rFonts w:ascii="Times New Roman" w:hAnsi="Times New Roman"/>
          <w:b/>
          <w:sz w:val="26"/>
          <w:szCs w:val="26"/>
        </w:rPr>
      </w:pPr>
      <w:bookmarkStart w:id="24" w:name="_Toc26803257"/>
      <w:bookmarkStart w:id="25" w:name="_Toc97710138"/>
      <w:bookmarkStart w:id="26" w:name="_Toc97759298"/>
      <w:r w:rsidRPr="00FB6A77">
        <w:rPr>
          <w:rFonts w:ascii="Times New Roman" w:hAnsi="Times New Roman"/>
          <w:b/>
          <w:sz w:val="26"/>
          <w:szCs w:val="26"/>
        </w:rPr>
        <w:lastRenderedPageBreak/>
        <w:t>10</w:t>
      </w:r>
      <w:r w:rsidRPr="00FB6A77">
        <w:rPr>
          <w:rFonts w:ascii="Times New Roman" w:hAnsi="Times New Roman"/>
          <w:b/>
          <w:sz w:val="26"/>
          <w:szCs w:val="26"/>
        </w:rPr>
        <w:t>环境保护设施及环境保护投资一览表</w:t>
      </w:r>
      <w:bookmarkEnd w:id="24"/>
      <w:bookmarkEnd w:id="25"/>
      <w:bookmarkEnd w:id="26"/>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522"/>
      </w:tblGrid>
      <w:tr w:rsidR="00FB6A77" w:rsidRPr="00FB6A77" w:rsidTr="00E17878">
        <w:trPr>
          <w:trHeight w:val="2071"/>
        </w:trPr>
        <w:tc>
          <w:tcPr>
            <w:tcW w:w="8522" w:type="dxa"/>
            <w:tcBorders>
              <w:top w:val="single" w:sz="4" w:space="0" w:color="auto"/>
              <w:left w:val="single" w:sz="8" w:space="0" w:color="auto"/>
              <w:bottom w:val="single" w:sz="4" w:space="0" w:color="auto"/>
              <w:right w:val="single" w:sz="8" w:space="0" w:color="auto"/>
            </w:tcBorders>
          </w:tcPr>
          <w:p w:rsidR="00E552B4" w:rsidRPr="00EC0C5F" w:rsidRDefault="00E552B4" w:rsidP="006D1E38">
            <w:pPr>
              <w:pStyle w:val="00"/>
              <w:ind w:firstLine="520"/>
              <w:rPr>
                <w:rFonts w:ascii="Times New Roman" w:hAnsi="Times New Roman"/>
              </w:rPr>
            </w:pPr>
            <w:r w:rsidRPr="00EC0C5F">
              <w:rPr>
                <w:rFonts w:ascii="Times New Roman" w:hAnsi="Times New Roman" w:hint="eastAsia"/>
              </w:rPr>
              <w:t>项目</w:t>
            </w:r>
            <w:r w:rsidRPr="00EC0C5F">
              <w:rPr>
                <w:rFonts w:ascii="Times New Roman" w:hAnsi="Times New Roman" w:hint="eastAsia"/>
              </w:rPr>
              <w:t>2022</w:t>
            </w:r>
            <w:r w:rsidRPr="00EC0C5F">
              <w:rPr>
                <w:rFonts w:ascii="Times New Roman" w:hAnsi="Times New Roman" w:hint="eastAsia"/>
              </w:rPr>
              <w:t>年度实施，需要直接的环保投资为</w:t>
            </w:r>
            <w:r w:rsidR="007A75CC">
              <w:rPr>
                <w:rFonts w:ascii="Times New Roman" w:hAnsi="Times New Roman" w:hint="eastAsia"/>
              </w:rPr>
              <w:t>31.5</w:t>
            </w:r>
            <w:r w:rsidRPr="00EC0C5F">
              <w:rPr>
                <w:rFonts w:ascii="Times New Roman" w:hAnsi="Times New Roman" w:hint="eastAsia"/>
              </w:rPr>
              <w:t>万元，另柴油机的维护费用约</w:t>
            </w:r>
            <w:r w:rsidRPr="00EC0C5F">
              <w:rPr>
                <w:rFonts w:ascii="Times New Roman" w:hAnsi="Times New Roman" w:hint="eastAsia"/>
              </w:rPr>
              <w:t>10</w:t>
            </w:r>
            <w:r w:rsidRPr="00EC0C5F">
              <w:rPr>
                <w:rFonts w:ascii="Times New Roman" w:hAnsi="Times New Roman" w:hint="eastAsia"/>
              </w:rPr>
              <w:t>万元，环保投资总共为</w:t>
            </w:r>
            <w:r w:rsidR="007A75CC">
              <w:rPr>
                <w:rFonts w:ascii="Times New Roman" w:hAnsi="Times New Roman" w:hint="eastAsia"/>
              </w:rPr>
              <w:t>41.5</w:t>
            </w:r>
            <w:r w:rsidRPr="00EC0C5F">
              <w:rPr>
                <w:rFonts w:ascii="Times New Roman" w:hAnsi="Times New Roman" w:hint="eastAsia"/>
              </w:rPr>
              <w:t>万元</w:t>
            </w:r>
            <w:r w:rsidR="007A75CC" w:rsidRPr="00FB6A77">
              <w:rPr>
                <w:rFonts w:ascii="Times New Roman" w:hAnsi="Times New Roman" w:hint="eastAsia"/>
                <w:szCs w:val="26"/>
              </w:rPr>
              <w:t>（见表</w:t>
            </w:r>
            <w:r w:rsidR="007A75CC" w:rsidRPr="00FB6A77">
              <w:rPr>
                <w:rFonts w:ascii="Times New Roman" w:hAnsi="Times New Roman" w:hint="eastAsia"/>
                <w:szCs w:val="26"/>
              </w:rPr>
              <w:t>10-1</w:t>
            </w:r>
            <w:r w:rsidR="007A75CC" w:rsidRPr="00FB6A77">
              <w:rPr>
                <w:rFonts w:ascii="Times New Roman" w:hAnsi="Times New Roman" w:hint="eastAsia"/>
                <w:szCs w:val="26"/>
              </w:rPr>
              <w:t>）</w:t>
            </w:r>
            <w:r w:rsidRPr="00EC0C5F">
              <w:rPr>
                <w:rFonts w:ascii="Times New Roman" w:hAnsi="Times New Roman" w:hint="eastAsia"/>
              </w:rPr>
              <w:t>。此后每一年度按照工作量任务情况，参考此比例及要求进行环保投资配比，保证每一年度环保投资充足。</w:t>
            </w:r>
            <w:r w:rsidR="007A75CC">
              <w:rPr>
                <w:rFonts w:ascii="Times New Roman" w:hAnsi="Times New Roman" w:hint="eastAsia"/>
              </w:rPr>
              <w:t>5</w:t>
            </w:r>
            <w:r w:rsidR="007A75CC">
              <w:rPr>
                <w:rFonts w:ascii="Times New Roman" w:hAnsi="Times New Roman" w:hint="eastAsia"/>
              </w:rPr>
              <w:t>年</w:t>
            </w:r>
            <w:r>
              <w:rPr>
                <w:rFonts w:ascii="Times New Roman" w:hAnsi="Times New Roman" w:hint="eastAsia"/>
              </w:rPr>
              <w:t>预计环保总投资总共</w:t>
            </w:r>
            <w:r w:rsidR="007A75CC">
              <w:rPr>
                <w:rFonts w:ascii="Times New Roman" w:hAnsi="Times New Roman" w:hint="eastAsia"/>
              </w:rPr>
              <w:t>约</w:t>
            </w:r>
            <w:r>
              <w:rPr>
                <w:rFonts w:ascii="Times New Roman" w:hAnsi="Times New Roman" w:hint="eastAsia"/>
              </w:rPr>
              <w:t>为</w:t>
            </w:r>
            <w:r w:rsidR="007A75CC">
              <w:rPr>
                <w:rFonts w:ascii="Times New Roman" w:hAnsi="Times New Roman" w:hint="eastAsia"/>
              </w:rPr>
              <w:t>208.0</w:t>
            </w:r>
            <w:r>
              <w:rPr>
                <w:rFonts w:ascii="Times New Roman" w:hAnsi="Times New Roman" w:hint="eastAsia"/>
              </w:rPr>
              <w:t>万元。</w:t>
            </w:r>
          </w:p>
          <w:p w:rsidR="00FB07D4" w:rsidRPr="00FB6A77" w:rsidRDefault="00FB07D4" w:rsidP="008F0C6F">
            <w:pPr>
              <w:spacing w:line="540" w:lineRule="exact"/>
              <w:ind w:firstLineChars="200" w:firstLine="398"/>
              <w:jc w:val="center"/>
              <w:rPr>
                <w:rFonts w:ascii="Times New Roman" w:hAnsi="Times New Roman" w:cs="Times New Roman"/>
                <w:b/>
                <w:spacing w:val="-6"/>
                <w:sz w:val="21"/>
                <w:szCs w:val="21"/>
              </w:rPr>
            </w:pPr>
            <w:r w:rsidRPr="00FB6A77">
              <w:rPr>
                <w:rFonts w:ascii="Times New Roman" w:hAnsi="Times New Roman" w:cs="Times New Roman"/>
                <w:b/>
                <w:spacing w:val="-6"/>
                <w:sz w:val="21"/>
                <w:szCs w:val="21"/>
              </w:rPr>
              <w:t>表</w:t>
            </w:r>
            <w:r w:rsidR="0072276D" w:rsidRPr="00FB6A77">
              <w:rPr>
                <w:rFonts w:ascii="Times New Roman" w:hAnsi="Times New Roman" w:cs="Times New Roman"/>
                <w:b/>
                <w:spacing w:val="-6"/>
                <w:sz w:val="21"/>
                <w:szCs w:val="21"/>
              </w:rPr>
              <w:t>10</w:t>
            </w:r>
            <w:r w:rsidRPr="00FB6A77">
              <w:rPr>
                <w:rFonts w:ascii="Times New Roman" w:hAnsi="Times New Roman" w:cs="Times New Roman"/>
                <w:b/>
                <w:spacing w:val="-6"/>
                <w:sz w:val="21"/>
                <w:szCs w:val="21"/>
              </w:rPr>
              <w:t>-</w:t>
            </w:r>
            <w:r w:rsidR="0072276D" w:rsidRPr="00FB6A77">
              <w:rPr>
                <w:rFonts w:ascii="Times New Roman" w:hAnsi="Times New Roman" w:cs="Times New Roman"/>
                <w:b/>
                <w:spacing w:val="-6"/>
                <w:sz w:val="21"/>
                <w:szCs w:val="21"/>
              </w:rPr>
              <w:t>1</w:t>
            </w:r>
            <w:r w:rsidR="00AE7A22">
              <w:rPr>
                <w:rFonts w:ascii="Times New Roman" w:hAnsi="Times New Roman" w:cs="Times New Roman" w:hint="eastAsia"/>
                <w:b/>
                <w:spacing w:val="-6"/>
                <w:sz w:val="21"/>
                <w:szCs w:val="21"/>
              </w:rPr>
              <w:t xml:space="preserve">  </w:t>
            </w:r>
            <w:r w:rsidRPr="00FB6A77">
              <w:rPr>
                <w:rFonts w:ascii="Times New Roman" w:hAnsi="Times New Roman" w:cs="Times New Roman"/>
                <w:b/>
                <w:spacing w:val="-6"/>
                <w:sz w:val="21"/>
                <w:szCs w:val="21"/>
              </w:rPr>
              <w:t>环保措施投资表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1395"/>
              <w:gridCol w:w="1704"/>
              <w:gridCol w:w="2016"/>
              <w:gridCol w:w="1243"/>
              <w:gridCol w:w="936"/>
            </w:tblGrid>
            <w:tr w:rsidR="00FB6A77" w:rsidRPr="00FB6A77" w:rsidTr="00E17878">
              <w:trPr>
                <w:trHeight w:val="34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序号</w:t>
                  </w:r>
                </w:p>
              </w:tc>
              <w:tc>
                <w:tcPr>
                  <w:tcW w:w="841"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分类</w:t>
                  </w:r>
                </w:p>
              </w:tc>
              <w:tc>
                <w:tcPr>
                  <w:tcW w:w="1027"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环境保护设施</w:t>
                  </w:r>
                </w:p>
              </w:tc>
              <w:tc>
                <w:tcPr>
                  <w:tcW w:w="1214"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内容</w:t>
                  </w:r>
                </w:p>
              </w:tc>
              <w:tc>
                <w:tcPr>
                  <w:tcW w:w="749"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投资</w:t>
                  </w:r>
                </w:p>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（万元）</w:t>
                  </w:r>
                </w:p>
              </w:tc>
              <w:tc>
                <w:tcPr>
                  <w:tcW w:w="565"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备注</w:t>
                  </w:r>
                </w:p>
              </w:tc>
            </w:tr>
            <w:tr w:rsidR="00FB6A77" w:rsidRPr="00FB6A77" w:rsidTr="00E17878">
              <w:trPr>
                <w:trHeight w:val="340"/>
                <w:jc w:val="center"/>
              </w:trPr>
              <w:tc>
                <w:tcPr>
                  <w:tcW w:w="604" w:type="pct"/>
                  <w:vMerge w:val="restar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一</w:t>
                  </w:r>
                </w:p>
              </w:tc>
              <w:tc>
                <w:tcPr>
                  <w:tcW w:w="841"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气</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施工扬尘</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hint="eastAsia"/>
                      <w:sz w:val="21"/>
                      <w:szCs w:val="21"/>
                    </w:rPr>
                    <w:t>洒水</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sz w:val="18"/>
                      <w:szCs w:val="18"/>
                    </w:rPr>
                    <w:t>0.5</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p>
              </w:tc>
              <w:tc>
                <w:tcPr>
                  <w:tcW w:w="841"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rPr>
                      <w:rFonts w:ascii="Times New Roman" w:eastAsiaTheme="minorEastAsia" w:hAnsi="Times New Roman" w:cs="Times New Roman"/>
                      <w:kern w:val="2"/>
                      <w:sz w:val="21"/>
                      <w:szCs w:val="21"/>
                    </w:rPr>
                  </w:pP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柴油机废气治理</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hint="eastAsia"/>
                      <w:sz w:val="21"/>
                      <w:szCs w:val="21"/>
                    </w:rPr>
                    <w:t>机器维护，达标排放</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C61566"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hint="eastAsia"/>
                      <w:sz w:val="18"/>
                      <w:szCs w:val="18"/>
                    </w:rPr>
                    <w:t>10</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二</w:t>
                  </w:r>
                </w:p>
              </w:tc>
              <w:tc>
                <w:tcPr>
                  <w:tcW w:w="841"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水</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泥浆池</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C61566">
                  <w:pPr>
                    <w:widowControl w:val="0"/>
                    <w:jc w:val="center"/>
                    <w:rPr>
                      <w:rFonts w:ascii="Times New Roman" w:eastAsiaTheme="minorEastAsia" w:hAnsi="Times New Roman" w:cs="Times New Roman"/>
                      <w:kern w:val="2"/>
                      <w:sz w:val="21"/>
                      <w:szCs w:val="21"/>
                    </w:rPr>
                  </w:pPr>
                  <w:r>
                    <w:rPr>
                      <w:rFonts w:ascii="Times New Roman" w:hAnsi="Times New Roman" w:cs="Times New Roman" w:hint="eastAsia"/>
                      <w:sz w:val="21"/>
                      <w:szCs w:val="21"/>
                    </w:rPr>
                    <w:t>40</w:t>
                  </w:r>
                  <w:r w:rsidR="00E17878" w:rsidRPr="00FB6A77">
                    <w:rPr>
                      <w:rFonts w:ascii="Times New Roman" w:hAnsi="Times New Roman" w:cs="Times New Roman" w:hint="eastAsia"/>
                      <w:sz w:val="21"/>
                      <w:szCs w:val="21"/>
                    </w:rPr>
                    <w:t>个，</w:t>
                  </w:r>
                  <w:r w:rsidR="00C61566" w:rsidRPr="00FB6A77">
                    <w:rPr>
                      <w:rFonts w:ascii="Times New Roman" w:hAnsi="Times New Roman" w:cs="Times New Roman" w:hint="eastAsia"/>
                      <w:sz w:val="21"/>
                      <w:szCs w:val="21"/>
                    </w:rPr>
                    <w:t>3</w:t>
                  </w:r>
                  <w:r w:rsidR="00E17878" w:rsidRPr="00FB6A77">
                    <w:rPr>
                      <w:rFonts w:ascii="Times New Roman" w:hAnsi="Times New Roman" w:cs="Times New Roman"/>
                      <w:sz w:val="21"/>
                      <w:szCs w:val="21"/>
                    </w:rPr>
                    <w:t>m</w:t>
                  </w:r>
                  <w:r w:rsidR="00E17878" w:rsidRPr="00FB6A77">
                    <w:rPr>
                      <w:rFonts w:ascii="Times New Roman" w:hAnsi="Times New Roman" w:cs="Times New Roman"/>
                      <w:sz w:val="21"/>
                      <w:szCs w:val="21"/>
                      <w:vertAlign w:val="superscript"/>
                    </w:rPr>
                    <w:t>2</w:t>
                  </w:r>
                  <w:r w:rsidR="00E17878" w:rsidRPr="00FB6A77">
                    <w:rPr>
                      <w:rFonts w:ascii="Times New Roman" w:hAnsi="Times New Roman" w:cs="Times New Roman"/>
                      <w:sz w:val="21"/>
                      <w:szCs w:val="21"/>
                    </w:rPr>
                    <w:t>×1.5m</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E17878">
                  <w:pPr>
                    <w:widowControl w:val="0"/>
                    <w:jc w:val="center"/>
                    <w:rPr>
                      <w:rFonts w:ascii="Times New Roman" w:eastAsiaTheme="minorEastAsia" w:hAnsi="Times New Roman" w:cs="Times New Roman"/>
                      <w:kern w:val="2"/>
                      <w:sz w:val="18"/>
                      <w:szCs w:val="18"/>
                    </w:rPr>
                  </w:pPr>
                  <w:r>
                    <w:rPr>
                      <w:rFonts w:ascii="Times New Roman" w:hAnsi="Times New Roman" w:cs="Times New Roman" w:hint="eastAsia"/>
                      <w:sz w:val="18"/>
                      <w:szCs w:val="18"/>
                    </w:rPr>
                    <w:t>8</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18"/>
                      <w:szCs w:val="18"/>
                    </w:rPr>
                  </w:pPr>
                </w:p>
              </w:tc>
            </w:tr>
            <w:tr w:rsidR="00FB6A77" w:rsidRPr="00FB6A77" w:rsidTr="00E17878">
              <w:trPr>
                <w:trHeight w:val="340"/>
                <w:jc w:val="center"/>
              </w:trPr>
              <w:tc>
                <w:tcPr>
                  <w:tcW w:w="604"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p>
              </w:tc>
              <w:tc>
                <w:tcPr>
                  <w:tcW w:w="841"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rPr>
                      <w:rFonts w:ascii="Times New Roman" w:eastAsiaTheme="minorEastAsia" w:hAnsi="Times New Roman" w:cs="Times New Roman"/>
                      <w:kern w:val="2"/>
                      <w:sz w:val="21"/>
                      <w:szCs w:val="21"/>
                    </w:rPr>
                  </w:pP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沉渣池</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C61566">
                  <w:pPr>
                    <w:widowControl w:val="0"/>
                    <w:jc w:val="center"/>
                    <w:rPr>
                      <w:rFonts w:ascii="Times New Roman" w:eastAsiaTheme="minorEastAsia" w:hAnsi="Times New Roman" w:cs="Times New Roman"/>
                      <w:kern w:val="2"/>
                      <w:sz w:val="21"/>
                      <w:szCs w:val="21"/>
                    </w:rPr>
                  </w:pPr>
                  <w:r>
                    <w:rPr>
                      <w:rFonts w:ascii="Times New Roman" w:hAnsi="Times New Roman" w:cs="Times New Roman" w:hint="eastAsia"/>
                      <w:sz w:val="21"/>
                      <w:szCs w:val="21"/>
                    </w:rPr>
                    <w:t>40</w:t>
                  </w:r>
                  <w:r w:rsidR="00E17878" w:rsidRPr="00FB6A77">
                    <w:rPr>
                      <w:rFonts w:ascii="Times New Roman" w:hAnsi="Times New Roman" w:cs="Times New Roman" w:hint="eastAsia"/>
                      <w:sz w:val="21"/>
                      <w:szCs w:val="21"/>
                    </w:rPr>
                    <w:t>个，</w:t>
                  </w:r>
                  <w:r w:rsidR="00C61566" w:rsidRPr="00FB6A77">
                    <w:rPr>
                      <w:rFonts w:ascii="Times New Roman" w:hAnsi="Times New Roman" w:cs="Times New Roman" w:hint="eastAsia"/>
                      <w:sz w:val="21"/>
                      <w:szCs w:val="21"/>
                    </w:rPr>
                    <w:t>6</w:t>
                  </w:r>
                  <w:r w:rsidR="00E17878" w:rsidRPr="00FB6A77">
                    <w:rPr>
                      <w:rFonts w:ascii="Times New Roman" w:hAnsi="Times New Roman" w:cs="Times New Roman"/>
                      <w:sz w:val="21"/>
                      <w:szCs w:val="21"/>
                    </w:rPr>
                    <w:t>m</w:t>
                  </w:r>
                  <w:r w:rsidR="00E17878" w:rsidRPr="00FB6A77">
                    <w:rPr>
                      <w:rFonts w:ascii="Times New Roman" w:hAnsi="Times New Roman" w:cs="Times New Roman"/>
                      <w:sz w:val="21"/>
                      <w:szCs w:val="21"/>
                      <w:vertAlign w:val="superscript"/>
                    </w:rPr>
                    <w:t>2</w:t>
                  </w:r>
                  <w:r w:rsidR="00E17878" w:rsidRPr="00FB6A77">
                    <w:rPr>
                      <w:rFonts w:ascii="Times New Roman" w:hAnsi="Times New Roman" w:cs="Times New Roman"/>
                      <w:sz w:val="21"/>
                      <w:szCs w:val="21"/>
                    </w:rPr>
                    <w:t>×1m</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E17878">
                  <w:pPr>
                    <w:widowControl w:val="0"/>
                    <w:jc w:val="center"/>
                    <w:rPr>
                      <w:rFonts w:ascii="Times New Roman" w:eastAsiaTheme="minorEastAsia" w:hAnsi="Times New Roman" w:cs="Times New Roman"/>
                      <w:kern w:val="2"/>
                      <w:sz w:val="18"/>
                      <w:szCs w:val="18"/>
                    </w:rPr>
                  </w:pPr>
                  <w:r>
                    <w:rPr>
                      <w:rFonts w:ascii="Times New Roman" w:hAnsi="Times New Roman" w:cs="Times New Roman" w:hint="eastAsia"/>
                      <w:sz w:val="18"/>
                      <w:szCs w:val="18"/>
                    </w:rPr>
                    <w:t>4</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18"/>
                      <w:szCs w:val="18"/>
                    </w:rPr>
                  </w:pPr>
                </w:p>
              </w:tc>
            </w:tr>
            <w:tr w:rsidR="00FB6A77" w:rsidRPr="00FB6A77" w:rsidTr="00E17878">
              <w:trPr>
                <w:trHeight w:val="340"/>
                <w:jc w:val="center"/>
              </w:trPr>
              <w:tc>
                <w:tcPr>
                  <w:tcW w:w="604"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三</w:t>
                  </w:r>
                </w:p>
              </w:tc>
              <w:tc>
                <w:tcPr>
                  <w:tcW w:w="841"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固体废物</w:t>
                  </w:r>
                </w:p>
              </w:tc>
              <w:tc>
                <w:tcPr>
                  <w:tcW w:w="1027" w:type="pct"/>
                  <w:vMerge w:val="restar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固废治理</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生活垃圾收集</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C61566"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hint="eastAsia"/>
                      <w:sz w:val="18"/>
                      <w:szCs w:val="18"/>
                    </w:rPr>
                    <w:t>1</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p>
              </w:tc>
              <w:tc>
                <w:tcPr>
                  <w:tcW w:w="841"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rPr>
                      <w:rFonts w:ascii="Times New Roman" w:eastAsiaTheme="minorEastAsia" w:hAnsi="Times New Roman" w:cs="Times New Roman"/>
                      <w:kern w:val="2"/>
                      <w:sz w:val="21"/>
                      <w:szCs w:val="21"/>
                    </w:rPr>
                  </w:pPr>
                </w:p>
              </w:tc>
              <w:tc>
                <w:tcPr>
                  <w:tcW w:w="1027" w:type="pct"/>
                  <w:vMerge/>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rPr>
                      <w:rFonts w:ascii="Times New Roman" w:eastAsiaTheme="minorEastAsia" w:hAnsi="Times New Roman" w:cs="Times New Roman"/>
                      <w:kern w:val="2"/>
                      <w:sz w:val="21"/>
                      <w:szCs w:val="21"/>
                    </w:rPr>
                  </w:pP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pacing w:val="-12"/>
                      <w:sz w:val="21"/>
                      <w:szCs w:val="21"/>
                    </w:rPr>
                    <w:t>泥浆、废岩心填埋</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C61566"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hint="eastAsia"/>
                      <w:sz w:val="18"/>
                      <w:szCs w:val="18"/>
                    </w:rPr>
                    <w:t>2</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四</w:t>
                  </w:r>
                </w:p>
              </w:tc>
              <w:tc>
                <w:tcPr>
                  <w:tcW w:w="841"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噪声</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hint="eastAsia"/>
                      <w:sz w:val="21"/>
                      <w:szCs w:val="21"/>
                    </w:rPr>
                    <w:t>减振工作平台</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hint="eastAsia"/>
                      <w:sz w:val="21"/>
                      <w:szCs w:val="21"/>
                    </w:rPr>
                    <w:t>减振工作平台</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C61566"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hint="eastAsia"/>
                      <w:sz w:val="18"/>
                      <w:szCs w:val="18"/>
                    </w:rPr>
                    <w:t>1</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五</w:t>
                  </w:r>
                </w:p>
              </w:tc>
              <w:tc>
                <w:tcPr>
                  <w:tcW w:w="841"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生态恢复</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heme="minorHAnsi" w:eastAsiaTheme="minorEastAsia" w:hAnsiTheme="minorHAnsi" w:cstheme="minorBidi"/>
                      <w:kern w:val="2"/>
                      <w:sz w:val="21"/>
                      <w:szCs w:val="21"/>
                    </w:rPr>
                  </w:pPr>
                  <w:r w:rsidRPr="00FB6A77">
                    <w:rPr>
                      <w:rFonts w:ascii="Times New Roman" w:hAnsi="Times New Roman" w:cs="Times New Roman" w:hint="eastAsia"/>
                      <w:sz w:val="21"/>
                      <w:szCs w:val="21"/>
                    </w:rPr>
                    <w:t>生态恢复</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拆除钻探设施</w:t>
                  </w:r>
                </w:p>
                <w:p w:rsidR="00E17878" w:rsidRPr="00FB6A77" w:rsidRDefault="00E17878" w:rsidP="00E17878">
                  <w:pPr>
                    <w:widowControl w:val="0"/>
                    <w:jc w:val="center"/>
                    <w:rPr>
                      <w:rFonts w:asciiTheme="minorHAnsi" w:eastAsiaTheme="minorEastAsia" w:hAnsiTheme="minorHAnsi" w:cstheme="minorBidi"/>
                      <w:kern w:val="2"/>
                      <w:sz w:val="21"/>
                      <w:szCs w:val="21"/>
                    </w:rPr>
                  </w:pPr>
                  <w:r w:rsidRPr="00FB6A77">
                    <w:rPr>
                      <w:rFonts w:ascii="Times New Roman" w:hAnsi="Times New Roman" w:cs="Times New Roman" w:hint="eastAsia"/>
                      <w:sz w:val="21"/>
                      <w:szCs w:val="21"/>
                    </w:rPr>
                    <w:t>场地平整、植被恢复</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E17878">
                  <w:pPr>
                    <w:widowControl w:val="0"/>
                    <w:jc w:val="center"/>
                    <w:rPr>
                      <w:rFonts w:ascii="Times New Roman" w:eastAsiaTheme="minorEastAsia" w:hAnsi="Times New Roman" w:cs="Times New Roman"/>
                      <w:kern w:val="2"/>
                      <w:sz w:val="18"/>
                      <w:szCs w:val="18"/>
                    </w:rPr>
                  </w:pPr>
                  <w:r>
                    <w:rPr>
                      <w:rFonts w:ascii="Times New Roman" w:hAnsi="Times New Roman" w:cs="Times New Roman" w:hint="eastAsia"/>
                      <w:sz w:val="18"/>
                      <w:szCs w:val="18"/>
                    </w:rPr>
                    <w:t>8</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E17878" w:rsidRPr="00022331" w:rsidRDefault="00E17878" w:rsidP="00E17878">
                  <w:pPr>
                    <w:jc w:val="center"/>
                    <w:rPr>
                      <w:rFonts w:ascii="Times New Roman" w:eastAsiaTheme="minorEastAsia" w:hAnsi="Times New Roman" w:cs="Times New Roman"/>
                      <w:kern w:val="2"/>
                      <w:sz w:val="21"/>
                      <w:szCs w:val="21"/>
                    </w:rPr>
                  </w:pPr>
                  <w:r w:rsidRPr="00022331">
                    <w:rPr>
                      <w:rFonts w:ascii="Times New Roman" w:eastAsiaTheme="minorEastAsia" w:hAnsi="Times New Roman" w:cs="Times New Roman" w:hint="eastAsia"/>
                      <w:kern w:val="2"/>
                      <w:sz w:val="21"/>
                      <w:szCs w:val="21"/>
                    </w:rPr>
                    <w:t>六</w:t>
                  </w:r>
                </w:p>
              </w:tc>
              <w:tc>
                <w:tcPr>
                  <w:tcW w:w="841" w:type="pct"/>
                  <w:tcBorders>
                    <w:top w:val="single" w:sz="4" w:space="0" w:color="auto"/>
                    <w:left w:val="single" w:sz="4" w:space="0" w:color="auto"/>
                    <w:bottom w:val="single" w:sz="4" w:space="0" w:color="auto"/>
                    <w:right w:val="single" w:sz="4" w:space="0" w:color="auto"/>
                  </w:tcBorders>
                  <w:vAlign w:val="center"/>
                  <w:hideMark/>
                </w:tcPr>
                <w:p w:rsidR="00E17878" w:rsidRPr="00022331" w:rsidRDefault="00E17878" w:rsidP="00E17878">
                  <w:pPr>
                    <w:widowControl w:val="0"/>
                    <w:jc w:val="center"/>
                    <w:rPr>
                      <w:rFonts w:ascii="Times New Roman" w:eastAsiaTheme="minorEastAsia" w:hAnsi="Times New Roman" w:cs="Times New Roman"/>
                      <w:kern w:val="2"/>
                      <w:sz w:val="21"/>
                      <w:szCs w:val="21"/>
                    </w:rPr>
                  </w:pPr>
                  <w:r w:rsidRPr="00022331">
                    <w:rPr>
                      <w:rFonts w:ascii="Times New Roman" w:hAnsi="Times New Roman" w:cs="Times New Roman" w:hint="eastAsia"/>
                      <w:sz w:val="21"/>
                      <w:szCs w:val="21"/>
                    </w:rPr>
                    <w:t>绿化</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022331" w:rsidRDefault="00E17878" w:rsidP="00E17878">
                  <w:pPr>
                    <w:widowControl w:val="0"/>
                    <w:jc w:val="center"/>
                    <w:rPr>
                      <w:rFonts w:ascii="Times New Roman" w:eastAsiaTheme="minorEastAsia" w:hAnsi="Times New Roman" w:cs="Times New Roman"/>
                      <w:kern w:val="2"/>
                      <w:sz w:val="21"/>
                      <w:szCs w:val="21"/>
                    </w:rPr>
                  </w:pPr>
                  <w:r w:rsidRPr="00022331">
                    <w:rPr>
                      <w:rFonts w:ascii="Times New Roman" w:hAnsi="Times New Roman" w:cs="Times New Roman" w:hint="eastAsia"/>
                      <w:sz w:val="21"/>
                      <w:szCs w:val="21"/>
                    </w:rPr>
                    <w:t>无</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022331" w:rsidRDefault="00E17878" w:rsidP="00E17878">
                  <w:pPr>
                    <w:widowControl w:val="0"/>
                    <w:jc w:val="center"/>
                    <w:rPr>
                      <w:rFonts w:ascii="Times New Roman" w:eastAsiaTheme="minorEastAsia" w:hAnsi="Times New Roman" w:cs="Times New Roman"/>
                      <w:kern w:val="2"/>
                      <w:sz w:val="21"/>
                      <w:szCs w:val="21"/>
                    </w:rPr>
                  </w:pPr>
                  <w:r w:rsidRPr="00022331">
                    <w:rPr>
                      <w:rFonts w:ascii="Times New Roman" w:hAnsi="Times New Roman" w:cs="Times New Roman" w:hint="eastAsia"/>
                      <w:sz w:val="21"/>
                      <w:szCs w:val="21"/>
                    </w:rPr>
                    <w:t>无</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022331" w:rsidRDefault="00E17878" w:rsidP="00E17878">
                  <w:pPr>
                    <w:widowControl w:val="0"/>
                    <w:jc w:val="center"/>
                    <w:rPr>
                      <w:rFonts w:ascii="Times New Roman" w:eastAsiaTheme="minorEastAsia" w:hAnsi="Times New Roman" w:cs="Times New Roman"/>
                      <w:kern w:val="2"/>
                      <w:sz w:val="18"/>
                      <w:szCs w:val="18"/>
                    </w:rPr>
                  </w:pPr>
                  <w:r w:rsidRPr="00022331">
                    <w:rPr>
                      <w:rFonts w:ascii="Times New Roman" w:hAnsi="Times New Roman" w:cs="Times New Roman"/>
                      <w:sz w:val="18"/>
                      <w:szCs w:val="18"/>
                    </w:rPr>
                    <w:t>0</w:t>
                  </w:r>
                </w:p>
              </w:tc>
              <w:tc>
                <w:tcPr>
                  <w:tcW w:w="565" w:type="pct"/>
                  <w:tcBorders>
                    <w:top w:val="single" w:sz="4" w:space="0" w:color="auto"/>
                    <w:left w:val="single" w:sz="4" w:space="0" w:color="auto"/>
                    <w:bottom w:val="single" w:sz="4" w:space="0" w:color="auto"/>
                    <w:right w:val="single" w:sz="4" w:space="0" w:color="auto"/>
                  </w:tcBorders>
                  <w:vAlign w:val="center"/>
                  <w:hideMark/>
                </w:tcPr>
                <w:p w:rsidR="00E17878" w:rsidRPr="00904B5E" w:rsidRDefault="00E17878" w:rsidP="00E17878">
                  <w:pPr>
                    <w:widowControl w:val="0"/>
                    <w:jc w:val="center"/>
                    <w:rPr>
                      <w:rFonts w:ascii="Times New Roman" w:eastAsiaTheme="minorEastAsia" w:hAnsi="Times New Roman" w:cs="Times New Roman"/>
                      <w:color w:val="FF0000"/>
                      <w:kern w:val="2"/>
                      <w:sz w:val="21"/>
                      <w:szCs w:val="21"/>
                    </w:rPr>
                  </w:pPr>
                </w:p>
              </w:tc>
            </w:tr>
            <w:tr w:rsidR="00FB6A77" w:rsidRPr="00FB6A77" w:rsidTr="00E17878">
              <w:trPr>
                <w:trHeight w:val="34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七</w:t>
                  </w:r>
                </w:p>
              </w:tc>
              <w:tc>
                <w:tcPr>
                  <w:tcW w:w="841"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环境监测</w:t>
                  </w:r>
                </w:p>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及流出物监测</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环境监测</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剂量率监测</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552B4" w:rsidP="00E17878">
                  <w:pPr>
                    <w:widowControl w:val="0"/>
                    <w:jc w:val="center"/>
                    <w:rPr>
                      <w:rFonts w:ascii="Times New Roman" w:eastAsiaTheme="minorEastAsia" w:hAnsi="Times New Roman" w:cs="Times New Roman"/>
                      <w:kern w:val="2"/>
                      <w:sz w:val="18"/>
                      <w:szCs w:val="18"/>
                    </w:rPr>
                  </w:pPr>
                  <w:r>
                    <w:rPr>
                      <w:rFonts w:ascii="Times New Roman" w:hAnsi="Times New Roman" w:cs="Times New Roman" w:hint="eastAsia"/>
                      <w:sz w:val="18"/>
                      <w:szCs w:val="18"/>
                    </w:rPr>
                    <w:t>5</w:t>
                  </w:r>
                </w:p>
              </w:tc>
              <w:tc>
                <w:tcPr>
                  <w:tcW w:w="565"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设备人员</w:t>
                  </w:r>
                  <w:r w:rsidR="00022331">
                    <w:rPr>
                      <w:rFonts w:ascii="Times New Roman" w:hAnsi="Times New Roman" w:cs="Times New Roman" w:hint="eastAsia"/>
                      <w:sz w:val="21"/>
                      <w:szCs w:val="21"/>
                    </w:rPr>
                    <w:t>齐全</w:t>
                  </w:r>
                </w:p>
              </w:tc>
            </w:tr>
            <w:tr w:rsidR="00FB6A77" w:rsidRPr="00FB6A77" w:rsidTr="00E17878">
              <w:trPr>
                <w:trHeight w:val="690"/>
                <w:jc w:val="center"/>
              </w:trPr>
              <w:tc>
                <w:tcPr>
                  <w:tcW w:w="60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jc w:val="center"/>
                    <w:rPr>
                      <w:rFonts w:ascii="Times New Roman" w:eastAsiaTheme="minorEastAsia" w:hAnsi="Times New Roman" w:cs="Times New Roman"/>
                      <w:kern w:val="2"/>
                      <w:sz w:val="21"/>
                      <w:szCs w:val="21"/>
                    </w:rPr>
                  </w:pPr>
                  <w:r w:rsidRPr="00FB6A77">
                    <w:rPr>
                      <w:rFonts w:ascii="Times New Roman" w:eastAsiaTheme="minorEastAsia" w:hAnsi="Times New Roman" w:cs="Times New Roman" w:hint="eastAsia"/>
                      <w:kern w:val="2"/>
                      <w:sz w:val="21"/>
                      <w:szCs w:val="21"/>
                    </w:rPr>
                    <w:t>八</w:t>
                  </w:r>
                </w:p>
              </w:tc>
              <w:tc>
                <w:tcPr>
                  <w:tcW w:w="841"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其它</w:t>
                  </w:r>
                </w:p>
              </w:tc>
              <w:tc>
                <w:tcPr>
                  <w:tcW w:w="1027"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环境风险应急措施</w:t>
                  </w:r>
                </w:p>
              </w:tc>
              <w:tc>
                <w:tcPr>
                  <w:tcW w:w="1214"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E17878" w:rsidP="00E17878">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拦截坝、收集沟</w:t>
                  </w:r>
                </w:p>
              </w:tc>
              <w:tc>
                <w:tcPr>
                  <w:tcW w:w="749" w:type="pct"/>
                  <w:tcBorders>
                    <w:top w:val="single" w:sz="4" w:space="0" w:color="auto"/>
                    <w:left w:val="single" w:sz="4" w:space="0" w:color="auto"/>
                    <w:bottom w:val="single" w:sz="4" w:space="0" w:color="auto"/>
                    <w:right w:val="single" w:sz="4" w:space="0" w:color="auto"/>
                  </w:tcBorders>
                  <w:vAlign w:val="center"/>
                  <w:hideMark/>
                </w:tcPr>
                <w:p w:rsidR="00E17878" w:rsidRPr="00FB6A77" w:rsidRDefault="00C61566" w:rsidP="00E17878">
                  <w:pPr>
                    <w:widowControl w:val="0"/>
                    <w:jc w:val="center"/>
                    <w:rPr>
                      <w:rFonts w:ascii="Times New Roman" w:eastAsiaTheme="minorEastAsia" w:hAnsi="Times New Roman" w:cs="Times New Roman"/>
                      <w:kern w:val="2"/>
                      <w:sz w:val="18"/>
                      <w:szCs w:val="18"/>
                    </w:rPr>
                  </w:pPr>
                  <w:r w:rsidRPr="00FB6A77">
                    <w:rPr>
                      <w:rFonts w:ascii="Times New Roman" w:hAnsi="Times New Roman" w:cs="Times New Roman" w:hint="eastAsia"/>
                      <w:sz w:val="18"/>
                      <w:szCs w:val="18"/>
                    </w:rPr>
                    <w:t>2</w:t>
                  </w:r>
                </w:p>
              </w:tc>
              <w:tc>
                <w:tcPr>
                  <w:tcW w:w="565" w:type="pct"/>
                  <w:tcBorders>
                    <w:top w:val="single" w:sz="4" w:space="0" w:color="auto"/>
                    <w:left w:val="single" w:sz="4" w:space="0" w:color="auto"/>
                    <w:bottom w:val="single" w:sz="4" w:space="0" w:color="auto"/>
                    <w:right w:val="single" w:sz="4" w:space="0" w:color="auto"/>
                  </w:tcBorders>
                  <w:vAlign w:val="center"/>
                </w:tcPr>
                <w:p w:rsidR="00E17878" w:rsidRPr="00FB6A77" w:rsidRDefault="00E17878" w:rsidP="00E17878">
                  <w:pPr>
                    <w:widowControl w:val="0"/>
                    <w:jc w:val="center"/>
                    <w:rPr>
                      <w:rFonts w:ascii="Times New Roman" w:eastAsiaTheme="minorEastAsia" w:hAnsi="Times New Roman" w:cs="Times New Roman"/>
                      <w:kern w:val="2"/>
                      <w:sz w:val="21"/>
                      <w:szCs w:val="21"/>
                    </w:rPr>
                  </w:pPr>
                </w:p>
              </w:tc>
            </w:tr>
            <w:tr w:rsidR="00FB6A77" w:rsidRPr="00FB6A77" w:rsidTr="00E17878">
              <w:trPr>
                <w:trHeight w:val="340"/>
                <w:jc w:val="center"/>
              </w:trPr>
              <w:tc>
                <w:tcPr>
                  <w:tcW w:w="3687" w:type="pct"/>
                  <w:gridSpan w:val="4"/>
                  <w:tcBorders>
                    <w:top w:val="single" w:sz="4" w:space="0" w:color="auto"/>
                    <w:left w:val="single" w:sz="4" w:space="0" w:color="auto"/>
                    <w:bottom w:val="single" w:sz="4" w:space="0" w:color="auto"/>
                    <w:right w:val="single" w:sz="4" w:space="0" w:color="auto"/>
                  </w:tcBorders>
                  <w:vAlign w:val="center"/>
                  <w:hideMark/>
                </w:tcPr>
                <w:p w:rsidR="0065164A" w:rsidRPr="00FB6A77" w:rsidRDefault="0065164A" w:rsidP="009454F3">
                  <w:pPr>
                    <w:widowControl w:val="0"/>
                    <w:jc w:val="center"/>
                    <w:rPr>
                      <w:rFonts w:ascii="Times New Roman" w:eastAsiaTheme="minorEastAsia" w:hAnsi="Times New Roman" w:cs="Times New Roman"/>
                      <w:kern w:val="2"/>
                      <w:sz w:val="21"/>
                      <w:szCs w:val="21"/>
                    </w:rPr>
                  </w:pPr>
                  <w:r w:rsidRPr="00FB6A77">
                    <w:rPr>
                      <w:rFonts w:ascii="Times New Roman" w:hAnsi="Times New Roman" w:cs="Times New Roman" w:hint="eastAsia"/>
                      <w:sz w:val="21"/>
                      <w:szCs w:val="21"/>
                    </w:rPr>
                    <w:t>合计</w:t>
                  </w:r>
                </w:p>
              </w:tc>
              <w:tc>
                <w:tcPr>
                  <w:tcW w:w="749" w:type="pct"/>
                  <w:tcBorders>
                    <w:top w:val="single" w:sz="4" w:space="0" w:color="auto"/>
                    <w:left w:val="single" w:sz="4" w:space="0" w:color="auto"/>
                    <w:bottom w:val="single" w:sz="4" w:space="0" w:color="auto"/>
                    <w:right w:val="single" w:sz="4" w:space="0" w:color="auto"/>
                  </w:tcBorders>
                  <w:vAlign w:val="center"/>
                  <w:hideMark/>
                </w:tcPr>
                <w:p w:rsidR="0065164A" w:rsidRPr="00FB6A77" w:rsidRDefault="007A75CC" w:rsidP="009454F3">
                  <w:pPr>
                    <w:widowControl w:val="0"/>
                    <w:jc w:val="center"/>
                    <w:rPr>
                      <w:rFonts w:ascii="Times New Roman" w:eastAsia="Yu Gothic UI" w:hAnsi="Times New Roman" w:cs="Times New Roman"/>
                      <w:kern w:val="2"/>
                      <w:sz w:val="21"/>
                      <w:szCs w:val="21"/>
                    </w:rPr>
                  </w:pPr>
                  <w:r>
                    <w:rPr>
                      <w:rFonts w:ascii="Times New Roman" w:hAnsi="Times New Roman" w:cs="Times New Roman" w:hint="eastAsia"/>
                      <w:sz w:val="18"/>
                      <w:szCs w:val="18"/>
                    </w:rPr>
                    <w:t>41.5</w:t>
                  </w:r>
                </w:p>
              </w:tc>
              <w:tc>
                <w:tcPr>
                  <w:tcW w:w="565" w:type="pct"/>
                  <w:tcBorders>
                    <w:top w:val="single" w:sz="4" w:space="0" w:color="auto"/>
                    <w:left w:val="single" w:sz="4" w:space="0" w:color="auto"/>
                    <w:bottom w:val="single" w:sz="4" w:space="0" w:color="auto"/>
                    <w:right w:val="single" w:sz="4" w:space="0" w:color="auto"/>
                  </w:tcBorders>
                  <w:vAlign w:val="center"/>
                </w:tcPr>
                <w:p w:rsidR="0065164A" w:rsidRPr="00FB6A77" w:rsidRDefault="0065164A" w:rsidP="009454F3">
                  <w:pPr>
                    <w:widowControl w:val="0"/>
                    <w:jc w:val="center"/>
                    <w:rPr>
                      <w:rFonts w:ascii="Times New Roman" w:eastAsiaTheme="minorEastAsia" w:hAnsi="Times New Roman" w:cs="Times New Roman"/>
                      <w:kern w:val="2"/>
                      <w:sz w:val="21"/>
                      <w:szCs w:val="21"/>
                    </w:rPr>
                  </w:pPr>
                </w:p>
              </w:tc>
            </w:tr>
          </w:tbl>
          <w:p w:rsidR="00384EA4" w:rsidRPr="00FB6A77" w:rsidRDefault="00384EA4" w:rsidP="009454F3">
            <w:pPr>
              <w:pStyle w:val="00"/>
              <w:spacing w:line="500" w:lineRule="exact"/>
              <w:ind w:firstLineChars="0" w:firstLine="0"/>
              <w:rPr>
                <w:rFonts w:ascii="Times New Roman" w:hAnsi="Times New Roman"/>
              </w:rPr>
            </w:pPr>
          </w:p>
          <w:p w:rsidR="00384EA4" w:rsidRPr="00FB6A77" w:rsidRDefault="00384EA4" w:rsidP="009454F3">
            <w:pPr>
              <w:pStyle w:val="00"/>
              <w:spacing w:line="500" w:lineRule="exact"/>
              <w:ind w:firstLineChars="0" w:firstLine="0"/>
              <w:rPr>
                <w:rFonts w:ascii="Times New Roman" w:hAnsi="Times New Roman"/>
              </w:rPr>
            </w:pPr>
          </w:p>
          <w:p w:rsidR="00384EA4" w:rsidRPr="00FB6A77" w:rsidRDefault="00384EA4" w:rsidP="009454F3">
            <w:pPr>
              <w:pStyle w:val="00"/>
              <w:spacing w:line="500" w:lineRule="exact"/>
              <w:ind w:firstLineChars="0" w:firstLine="0"/>
              <w:rPr>
                <w:rFonts w:ascii="Times New Roman" w:hAnsi="Times New Roman"/>
              </w:rPr>
            </w:pPr>
          </w:p>
          <w:p w:rsidR="00384EA4" w:rsidRPr="00FB6A77" w:rsidRDefault="00384EA4" w:rsidP="009454F3">
            <w:pPr>
              <w:pStyle w:val="00"/>
              <w:spacing w:line="500" w:lineRule="exact"/>
              <w:ind w:firstLineChars="0" w:firstLine="0"/>
              <w:rPr>
                <w:rFonts w:ascii="Times New Roman" w:hAnsi="Times New Roman"/>
              </w:rPr>
            </w:pPr>
          </w:p>
          <w:p w:rsidR="00E509FD" w:rsidRPr="00FB6A77" w:rsidRDefault="00E509FD" w:rsidP="009454F3">
            <w:pPr>
              <w:pStyle w:val="00"/>
              <w:spacing w:line="500" w:lineRule="exact"/>
              <w:ind w:firstLineChars="0" w:firstLine="0"/>
              <w:rPr>
                <w:rFonts w:ascii="Times New Roman" w:hAnsi="Times New Roman"/>
              </w:rPr>
            </w:pPr>
          </w:p>
          <w:p w:rsidR="00384EA4" w:rsidRPr="00FB6A77" w:rsidRDefault="00384EA4" w:rsidP="009454F3">
            <w:pPr>
              <w:pStyle w:val="00"/>
              <w:spacing w:line="500" w:lineRule="exact"/>
              <w:ind w:firstLineChars="0" w:firstLine="0"/>
              <w:rPr>
                <w:rFonts w:ascii="Times New Roman" w:hAnsi="Times New Roman"/>
              </w:rPr>
            </w:pPr>
          </w:p>
        </w:tc>
      </w:tr>
    </w:tbl>
    <w:p w:rsidR="008D41F5" w:rsidRPr="00FB6A77" w:rsidRDefault="008D41F5">
      <w:pPr>
        <w:rPr>
          <w:rFonts w:ascii="Times New Roman" w:hAnsi="Times New Roman" w:cs="Times New Roman"/>
          <w:b/>
          <w:bCs/>
          <w:sz w:val="28"/>
          <w:szCs w:val="28"/>
        </w:rPr>
      </w:pPr>
      <w:r w:rsidRPr="00FB6A77">
        <w:rPr>
          <w:rFonts w:ascii="Times New Roman" w:hAnsi="Times New Roman" w:cs="Times New Roman"/>
          <w:b/>
          <w:bCs/>
          <w:sz w:val="28"/>
          <w:szCs w:val="28"/>
        </w:rPr>
        <w:br w:type="page"/>
      </w:r>
    </w:p>
    <w:p w:rsidR="008D41F5" w:rsidRPr="00FB6A77" w:rsidRDefault="008D41F5" w:rsidP="002104FF">
      <w:pPr>
        <w:pStyle w:val="a6"/>
        <w:spacing w:line="400" w:lineRule="exact"/>
        <w:outlineLvl w:val="0"/>
        <w:rPr>
          <w:rFonts w:ascii="Times New Roman" w:hAnsi="Times New Roman"/>
          <w:b/>
          <w:bCs/>
          <w:sz w:val="28"/>
          <w:szCs w:val="28"/>
        </w:rPr>
      </w:pPr>
      <w:bookmarkStart w:id="27" w:name="_Toc26803258"/>
      <w:bookmarkStart w:id="28" w:name="_Toc97710139"/>
      <w:bookmarkStart w:id="29" w:name="_Toc97759299"/>
      <w:r w:rsidRPr="00FB6A77">
        <w:rPr>
          <w:rFonts w:ascii="Times New Roman" w:hAnsi="Times New Roman"/>
          <w:b/>
          <w:bCs/>
          <w:sz w:val="28"/>
          <w:szCs w:val="28"/>
        </w:rPr>
        <w:lastRenderedPageBreak/>
        <w:t>1</w:t>
      </w:r>
      <w:r w:rsidRPr="00FB6A77">
        <w:rPr>
          <w:rFonts w:ascii="Times New Roman" w:hAnsi="Times New Roman"/>
          <w:b/>
          <w:sz w:val="26"/>
          <w:szCs w:val="26"/>
        </w:rPr>
        <w:t>1</w:t>
      </w:r>
      <w:r w:rsidRPr="00FB6A77">
        <w:rPr>
          <w:rFonts w:ascii="Times New Roman" w:hAnsi="Times New Roman"/>
          <w:b/>
          <w:sz w:val="26"/>
          <w:szCs w:val="26"/>
        </w:rPr>
        <w:t>环境管理与监测计划</w:t>
      </w:r>
      <w:bookmarkEnd w:id="27"/>
      <w:bookmarkEnd w:id="28"/>
      <w:bookmarkEnd w:id="29"/>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22"/>
      </w:tblGrid>
      <w:tr w:rsidR="00FB6A77" w:rsidRPr="00FB6A77" w:rsidTr="005B18D2">
        <w:trPr>
          <w:trHeight w:val="13315"/>
        </w:trPr>
        <w:tc>
          <w:tcPr>
            <w:tcW w:w="8522" w:type="dxa"/>
            <w:tcBorders>
              <w:top w:val="single" w:sz="4" w:space="0" w:color="auto"/>
              <w:left w:val="single" w:sz="8" w:space="0" w:color="auto"/>
              <w:bottom w:val="single" w:sz="4" w:space="0" w:color="auto"/>
              <w:right w:val="single" w:sz="8" w:space="0" w:color="auto"/>
            </w:tcBorders>
          </w:tcPr>
          <w:p w:rsidR="005B18D2" w:rsidRPr="00FB6A77" w:rsidRDefault="005B18D2" w:rsidP="005B18D2">
            <w:pPr>
              <w:adjustRightInd w:val="0"/>
              <w:snapToGrid w:val="0"/>
              <w:spacing w:line="480" w:lineRule="exact"/>
              <w:rPr>
                <w:rFonts w:ascii="Times New Roman" w:hAnsi="Times New Roman" w:cs="Times New Roman"/>
                <w:b/>
                <w:sz w:val="26"/>
                <w:szCs w:val="26"/>
              </w:rPr>
            </w:pPr>
            <w:bookmarkStart w:id="30" w:name="_Toc26803259"/>
            <w:r w:rsidRPr="00FB6A77">
              <w:rPr>
                <w:rFonts w:ascii="Times New Roman" w:hAnsi="Times New Roman" w:cs="Times New Roman"/>
                <w:b/>
                <w:sz w:val="26"/>
                <w:szCs w:val="26"/>
              </w:rPr>
              <w:t>11.1</w:t>
            </w:r>
            <w:r w:rsidRPr="00FB6A77">
              <w:rPr>
                <w:rFonts w:ascii="Times New Roman" w:hAnsi="Times New Roman" w:cs="Times New Roman"/>
                <w:b/>
                <w:sz w:val="26"/>
                <w:szCs w:val="26"/>
              </w:rPr>
              <w:t>环境管理</w:t>
            </w:r>
          </w:p>
          <w:p w:rsidR="005B18D2" w:rsidRPr="00FB6A77" w:rsidRDefault="005B18D2" w:rsidP="00A0336E">
            <w:pPr>
              <w:adjustRightInd w:val="0"/>
              <w:snapToGrid w:val="0"/>
              <w:spacing w:line="480" w:lineRule="exact"/>
              <w:ind w:firstLineChars="200" w:firstLine="520"/>
              <w:rPr>
                <w:rFonts w:ascii="Times New Roman" w:hAnsi="Times New Roman"/>
                <w:sz w:val="26"/>
                <w:szCs w:val="26"/>
              </w:rPr>
            </w:pPr>
            <w:r w:rsidRPr="00FB6A77">
              <w:rPr>
                <w:rFonts w:ascii="Times New Roman" w:hAnsi="Times New Roman" w:hint="eastAsia"/>
                <w:sz w:val="26"/>
                <w:szCs w:val="26"/>
              </w:rPr>
              <w:t>本项目设置专职安防人员，</w:t>
            </w:r>
            <w:r w:rsidRPr="00FB6A77">
              <w:rPr>
                <w:rFonts w:ascii="Times New Roman" w:hAnsi="Times New Roman"/>
                <w:sz w:val="26"/>
                <w:szCs w:val="26"/>
              </w:rPr>
              <w:t>总体负责本项目辐射防护和环境保护方面的工作。其主要</w:t>
            </w:r>
            <w:r w:rsidRPr="00FB6A77">
              <w:rPr>
                <w:rFonts w:ascii="Times New Roman" w:hAnsi="Times New Roman" w:hint="eastAsia"/>
                <w:sz w:val="26"/>
                <w:szCs w:val="26"/>
              </w:rPr>
              <w:t>职责包括①</w:t>
            </w:r>
            <w:r w:rsidR="000B47D1" w:rsidRPr="00FB6A77">
              <w:rPr>
                <w:rFonts w:ascii="Times New Roman" w:hAnsi="Times New Roman" w:hint="eastAsia"/>
                <w:sz w:val="26"/>
                <w:szCs w:val="26"/>
              </w:rPr>
              <w:t>参考工程环境影响评价，</w:t>
            </w:r>
            <w:r w:rsidRPr="00FB6A77">
              <w:rPr>
                <w:rFonts w:ascii="Times New Roman" w:hAnsi="Times New Roman" w:hint="eastAsia"/>
                <w:sz w:val="26"/>
                <w:szCs w:val="26"/>
              </w:rPr>
              <w:t>合理安排施工计划，</w:t>
            </w:r>
            <w:r w:rsidRPr="00FB6A77">
              <w:rPr>
                <w:rFonts w:ascii="Times New Roman" w:hAnsi="Times New Roman"/>
                <w:sz w:val="26"/>
                <w:szCs w:val="26"/>
              </w:rPr>
              <w:t>确保文明施工；</w:t>
            </w:r>
            <w:r w:rsidRPr="00FB6A77">
              <w:rPr>
                <w:rFonts w:ascii="Times New Roman" w:hAnsi="Times New Roman" w:hint="eastAsia"/>
                <w:sz w:val="26"/>
                <w:szCs w:val="26"/>
              </w:rPr>
              <w:t>②</w:t>
            </w:r>
            <w:r w:rsidRPr="00FB6A77">
              <w:rPr>
                <w:rFonts w:ascii="Times New Roman" w:hAnsi="Times New Roman"/>
                <w:sz w:val="26"/>
                <w:szCs w:val="26"/>
              </w:rPr>
              <w:t>监督工程所产生废物的处置情况及去向，</w:t>
            </w:r>
            <w:r w:rsidRPr="00FB6A77">
              <w:rPr>
                <w:rFonts w:ascii="Times New Roman" w:hAnsi="Times New Roman" w:hint="eastAsia"/>
                <w:sz w:val="26"/>
                <w:szCs w:val="26"/>
              </w:rPr>
              <w:t>确保各项环保措施的落实；③</w:t>
            </w:r>
            <w:r w:rsidRPr="00FB6A77">
              <w:rPr>
                <w:rFonts w:ascii="Times New Roman" w:hAnsi="Times New Roman"/>
                <w:sz w:val="26"/>
                <w:szCs w:val="26"/>
              </w:rPr>
              <w:t>对工程实施过程中存在的污染环境的情况予以及时纠正。</w:t>
            </w:r>
          </w:p>
          <w:p w:rsidR="00A81F7C" w:rsidRPr="00FB6A77" w:rsidRDefault="00A81F7C" w:rsidP="00A81F7C">
            <w:pPr>
              <w:adjustRightInd w:val="0"/>
              <w:snapToGrid w:val="0"/>
              <w:spacing w:line="480" w:lineRule="exact"/>
              <w:rPr>
                <w:rFonts w:ascii="Times New Roman" w:hAnsi="Times New Roman"/>
                <w:b/>
                <w:sz w:val="26"/>
              </w:rPr>
            </w:pPr>
            <w:r w:rsidRPr="00FB6A77">
              <w:rPr>
                <w:rFonts w:ascii="Times New Roman" w:hAnsi="Times New Roman" w:cs="Times New Roman" w:hint="eastAsia"/>
                <w:b/>
                <w:sz w:val="26"/>
                <w:szCs w:val="26"/>
              </w:rPr>
              <w:t>11.2</w:t>
            </w:r>
            <w:r w:rsidRPr="00FB6A77">
              <w:rPr>
                <w:rFonts w:ascii="Times New Roman" w:hAnsi="Times New Roman" w:cs="Times New Roman" w:hint="eastAsia"/>
                <w:b/>
                <w:sz w:val="26"/>
                <w:szCs w:val="26"/>
              </w:rPr>
              <w:t>环境监测</w:t>
            </w:r>
          </w:p>
          <w:p w:rsidR="00A81F7C" w:rsidRPr="00FB6A77" w:rsidRDefault="00A81F7C" w:rsidP="006D1E38">
            <w:pPr>
              <w:adjustRightInd w:val="0"/>
              <w:snapToGrid w:val="0"/>
              <w:spacing w:line="480" w:lineRule="exact"/>
              <w:ind w:firstLineChars="200" w:firstLine="520"/>
              <w:rPr>
                <w:rFonts w:ascii="Times New Roman" w:hAnsi="Times New Roman"/>
                <w:sz w:val="26"/>
                <w:szCs w:val="26"/>
              </w:rPr>
            </w:pPr>
            <w:r w:rsidRPr="00FB6A77">
              <w:rPr>
                <w:rFonts w:ascii="Times New Roman" w:hAnsi="Times New Roman" w:hint="eastAsia"/>
                <w:sz w:val="26"/>
                <w:szCs w:val="26"/>
              </w:rPr>
              <w:t>（</w:t>
            </w:r>
            <w:r w:rsidRPr="00FB6A77">
              <w:rPr>
                <w:rFonts w:ascii="Times New Roman" w:hAnsi="Times New Roman" w:hint="eastAsia"/>
                <w:sz w:val="26"/>
                <w:szCs w:val="26"/>
              </w:rPr>
              <w:t>1</w:t>
            </w:r>
            <w:r w:rsidRPr="00FB6A77">
              <w:rPr>
                <w:rFonts w:ascii="Times New Roman" w:hAnsi="Times New Roman" w:hint="eastAsia"/>
                <w:sz w:val="26"/>
                <w:szCs w:val="26"/>
              </w:rPr>
              <w:t>）监测内容：</w:t>
            </w:r>
            <w:r w:rsidRPr="007A75CC">
              <w:rPr>
                <w:rFonts w:ascii="Times New Roman" w:hAnsi="Times New Roman" w:cs="Times New Roman"/>
                <w:sz w:val="26"/>
                <w:szCs w:val="26"/>
              </w:rPr>
              <w:t>γ</w:t>
            </w:r>
            <w:r w:rsidRPr="00FB6A77">
              <w:rPr>
                <w:rFonts w:ascii="Times New Roman" w:hAnsi="Times New Roman" w:hint="eastAsia"/>
                <w:sz w:val="26"/>
                <w:szCs w:val="26"/>
              </w:rPr>
              <w:t>辐射空气吸收剂量率；</w:t>
            </w:r>
          </w:p>
          <w:p w:rsidR="00A81F7C" w:rsidRPr="00FB6A77" w:rsidRDefault="00A81F7C" w:rsidP="006D1E38">
            <w:pPr>
              <w:adjustRightInd w:val="0"/>
              <w:snapToGrid w:val="0"/>
              <w:spacing w:line="480" w:lineRule="exact"/>
              <w:ind w:firstLineChars="200" w:firstLine="520"/>
              <w:rPr>
                <w:rFonts w:ascii="Times New Roman" w:hAnsi="Times New Roman"/>
                <w:sz w:val="26"/>
                <w:szCs w:val="26"/>
              </w:rPr>
            </w:pPr>
            <w:r w:rsidRPr="00FB6A77">
              <w:rPr>
                <w:rFonts w:ascii="Times New Roman" w:hAnsi="Times New Roman" w:hint="eastAsia"/>
                <w:sz w:val="26"/>
                <w:szCs w:val="26"/>
              </w:rPr>
              <w:t>（</w:t>
            </w:r>
            <w:r w:rsidRPr="00FB6A77">
              <w:rPr>
                <w:rFonts w:ascii="Times New Roman" w:hAnsi="Times New Roman" w:hint="eastAsia"/>
                <w:sz w:val="26"/>
                <w:szCs w:val="26"/>
              </w:rPr>
              <w:t>2</w:t>
            </w:r>
            <w:r w:rsidRPr="00FB6A77">
              <w:rPr>
                <w:rFonts w:ascii="Times New Roman" w:hAnsi="Times New Roman" w:hint="eastAsia"/>
                <w:sz w:val="26"/>
                <w:szCs w:val="26"/>
              </w:rPr>
              <w:t>）监测周期：每个钻孔施工前（机台平整后）和施工后（场地恢复后）各进行一次监测；</w:t>
            </w:r>
          </w:p>
          <w:p w:rsidR="00A81F7C" w:rsidRPr="00FB6A77" w:rsidRDefault="00A81F7C" w:rsidP="006D1E38">
            <w:pPr>
              <w:adjustRightInd w:val="0"/>
              <w:snapToGrid w:val="0"/>
              <w:spacing w:line="480" w:lineRule="exact"/>
              <w:ind w:firstLineChars="200" w:firstLine="520"/>
              <w:rPr>
                <w:rFonts w:ascii="Times New Roman" w:hAnsi="Times New Roman"/>
                <w:sz w:val="26"/>
                <w:szCs w:val="26"/>
              </w:rPr>
            </w:pPr>
            <w:r w:rsidRPr="00FB6A77">
              <w:rPr>
                <w:rFonts w:ascii="Times New Roman" w:hAnsi="Times New Roman" w:hint="eastAsia"/>
                <w:sz w:val="26"/>
                <w:szCs w:val="26"/>
              </w:rPr>
              <w:t>（</w:t>
            </w:r>
            <w:r w:rsidRPr="00FB6A77">
              <w:rPr>
                <w:rFonts w:ascii="Times New Roman" w:hAnsi="Times New Roman" w:hint="eastAsia"/>
                <w:sz w:val="26"/>
                <w:szCs w:val="26"/>
              </w:rPr>
              <w:t>3</w:t>
            </w:r>
            <w:r w:rsidRPr="00FB6A77">
              <w:rPr>
                <w:rFonts w:ascii="Times New Roman" w:hAnsi="Times New Roman" w:hint="eastAsia"/>
                <w:sz w:val="26"/>
                <w:szCs w:val="26"/>
              </w:rPr>
              <w:t>）监测点位：每个施工场地监测点位</w:t>
            </w:r>
            <w:r w:rsidRPr="00FB6A77">
              <w:rPr>
                <w:rFonts w:ascii="Times New Roman" w:hAnsi="Times New Roman" w:hint="eastAsia"/>
                <w:sz w:val="26"/>
                <w:szCs w:val="26"/>
              </w:rPr>
              <w:t>7</w:t>
            </w:r>
            <w:r w:rsidR="007A75CC" w:rsidRPr="00FB6A77">
              <w:rPr>
                <w:rFonts w:ascii="Times New Roman" w:hAnsi="Times New Roman" w:cs="Times New Roman"/>
                <w:sz w:val="26"/>
                <w:szCs w:val="26"/>
              </w:rPr>
              <w:t>～</w:t>
            </w:r>
            <w:r w:rsidRPr="00FB6A77">
              <w:rPr>
                <w:rFonts w:ascii="Times New Roman" w:hAnsi="Times New Roman" w:hint="eastAsia"/>
                <w:sz w:val="26"/>
                <w:szCs w:val="26"/>
              </w:rPr>
              <w:t>10</w:t>
            </w:r>
            <w:r w:rsidR="006D1E38">
              <w:rPr>
                <w:rFonts w:ascii="Times New Roman" w:hAnsi="Times New Roman" w:hint="eastAsia"/>
                <w:sz w:val="26"/>
                <w:szCs w:val="26"/>
              </w:rPr>
              <w:t>个（</w:t>
            </w:r>
            <w:r w:rsidRPr="00FB6A77">
              <w:rPr>
                <w:rFonts w:ascii="Times New Roman" w:hAnsi="Times New Roman" w:hint="eastAsia"/>
                <w:sz w:val="26"/>
                <w:szCs w:val="26"/>
              </w:rPr>
              <w:t>图</w:t>
            </w:r>
            <w:r w:rsidRPr="00FB6A77">
              <w:rPr>
                <w:rFonts w:ascii="Times New Roman" w:hAnsi="Times New Roman" w:hint="eastAsia"/>
                <w:sz w:val="26"/>
                <w:szCs w:val="26"/>
              </w:rPr>
              <w:t>11-1</w:t>
            </w:r>
            <w:r w:rsidRPr="00FB6A77">
              <w:rPr>
                <w:rFonts w:ascii="Times New Roman" w:hAnsi="Times New Roman" w:hint="eastAsia"/>
                <w:sz w:val="26"/>
                <w:szCs w:val="26"/>
              </w:rPr>
              <w:t>），可根据实际需求增加监测点。其中，</w:t>
            </w:r>
            <w:r w:rsidRPr="00FB6A77">
              <w:rPr>
                <w:rFonts w:ascii="Times New Roman" w:hAnsi="Times New Roman" w:hint="eastAsia"/>
                <w:sz w:val="26"/>
                <w:szCs w:val="26"/>
              </w:rPr>
              <w:t>1#</w:t>
            </w:r>
            <w:r w:rsidRPr="00FB6A77">
              <w:rPr>
                <w:rFonts w:ascii="Times New Roman" w:hAnsi="Times New Roman" w:hint="eastAsia"/>
                <w:sz w:val="26"/>
                <w:szCs w:val="26"/>
              </w:rPr>
              <w:t>监测点部署在钻孔孔口附近区域（直径</w:t>
            </w:r>
            <w:r w:rsidRPr="00FB6A77">
              <w:rPr>
                <w:rFonts w:ascii="Times New Roman" w:hAnsi="Times New Roman" w:hint="eastAsia"/>
                <w:sz w:val="26"/>
                <w:szCs w:val="26"/>
              </w:rPr>
              <w:t>1m</w:t>
            </w:r>
            <w:r w:rsidRPr="00FB6A77">
              <w:rPr>
                <w:rFonts w:ascii="Times New Roman" w:hAnsi="Times New Roman" w:hint="eastAsia"/>
                <w:sz w:val="26"/>
                <w:szCs w:val="26"/>
              </w:rPr>
              <w:t>范围内）；</w:t>
            </w:r>
            <w:r w:rsidRPr="00FB6A77">
              <w:rPr>
                <w:rFonts w:ascii="Times New Roman" w:hAnsi="Times New Roman" w:hint="eastAsia"/>
                <w:sz w:val="26"/>
                <w:szCs w:val="26"/>
              </w:rPr>
              <w:t>2#</w:t>
            </w:r>
            <w:r w:rsidRPr="00FB6A77">
              <w:rPr>
                <w:rFonts w:ascii="Times New Roman" w:hAnsi="Times New Roman" w:hint="eastAsia"/>
                <w:sz w:val="26"/>
                <w:szCs w:val="26"/>
              </w:rPr>
              <w:t>监测点部署在泥浆池开挖区域；</w:t>
            </w:r>
            <w:r w:rsidRPr="00FB6A77">
              <w:rPr>
                <w:rFonts w:ascii="Times New Roman" w:hAnsi="Times New Roman" w:hint="eastAsia"/>
                <w:sz w:val="26"/>
                <w:szCs w:val="26"/>
              </w:rPr>
              <w:t>3#</w:t>
            </w:r>
            <w:r w:rsidRPr="00FB6A77">
              <w:rPr>
                <w:rFonts w:ascii="Times New Roman" w:hAnsi="Times New Roman" w:hint="eastAsia"/>
                <w:sz w:val="26"/>
                <w:szCs w:val="26"/>
              </w:rPr>
              <w:t>监测点部署在岩矿心暂存区；</w:t>
            </w:r>
            <w:r w:rsidRPr="00FB6A77">
              <w:rPr>
                <w:rFonts w:ascii="Times New Roman" w:hAnsi="Times New Roman" w:hint="eastAsia"/>
                <w:sz w:val="26"/>
                <w:szCs w:val="26"/>
              </w:rPr>
              <w:t>4#</w:t>
            </w:r>
            <w:r w:rsidRPr="00FB6A77">
              <w:rPr>
                <w:rFonts w:ascii="Times New Roman" w:hAnsi="Times New Roman" w:hint="eastAsia"/>
                <w:sz w:val="26"/>
                <w:szCs w:val="26"/>
              </w:rPr>
              <w:t>、</w:t>
            </w:r>
            <w:r w:rsidRPr="00FB6A77">
              <w:rPr>
                <w:rFonts w:ascii="Times New Roman" w:hAnsi="Times New Roman" w:hint="eastAsia"/>
                <w:sz w:val="26"/>
                <w:szCs w:val="26"/>
              </w:rPr>
              <w:t>5#</w:t>
            </w:r>
            <w:r w:rsidRPr="00FB6A77">
              <w:rPr>
                <w:rFonts w:ascii="Times New Roman" w:hAnsi="Times New Roman" w:hint="eastAsia"/>
                <w:sz w:val="26"/>
                <w:szCs w:val="26"/>
              </w:rPr>
              <w:t>、</w:t>
            </w:r>
            <w:r w:rsidRPr="00FB6A77">
              <w:rPr>
                <w:rFonts w:ascii="Times New Roman" w:hAnsi="Times New Roman" w:hint="eastAsia"/>
                <w:sz w:val="26"/>
                <w:szCs w:val="26"/>
              </w:rPr>
              <w:t>6#</w:t>
            </w:r>
            <w:r w:rsidRPr="00FB6A77">
              <w:rPr>
                <w:rFonts w:ascii="Times New Roman" w:hAnsi="Times New Roman" w:hint="eastAsia"/>
                <w:sz w:val="26"/>
                <w:szCs w:val="26"/>
              </w:rPr>
              <w:t>和</w:t>
            </w:r>
            <w:r w:rsidRPr="00FB6A77">
              <w:rPr>
                <w:rFonts w:ascii="Times New Roman" w:hAnsi="Times New Roman" w:hint="eastAsia"/>
                <w:sz w:val="26"/>
                <w:szCs w:val="26"/>
              </w:rPr>
              <w:t>7#</w:t>
            </w:r>
            <w:r w:rsidRPr="00FB6A77">
              <w:rPr>
                <w:rFonts w:ascii="Times New Roman" w:hAnsi="Times New Roman" w:hint="eastAsia"/>
                <w:sz w:val="26"/>
                <w:szCs w:val="26"/>
              </w:rPr>
              <w:t>监测点分别部署在钻孔孔口四个方向至场界区间；</w:t>
            </w:r>
            <w:r w:rsidRPr="00FB6A77">
              <w:rPr>
                <w:rFonts w:ascii="Times New Roman" w:hAnsi="Times New Roman" w:hint="eastAsia"/>
                <w:sz w:val="26"/>
                <w:szCs w:val="26"/>
              </w:rPr>
              <w:t>8#</w:t>
            </w:r>
            <w:r w:rsidRPr="00FB6A77">
              <w:rPr>
                <w:rFonts w:ascii="Times New Roman" w:hAnsi="Times New Roman" w:hint="eastAsia"/>
                <w:sz w:val="26"/>
                <w:szCs w:val="26"/>
              </w:rPr>
              <w:t>、</w:t>
            </w:r>
            <w:r w:rsidRPr="00FB6A77">
              <w:rPr>
                <w:rFonts w:ascii="Times New Roman" w:hAnsi="Times New Roman" w:hint="eastAsia"/>
                <w:sz w:val="26"/>
                <w:szCs w:val="26"/>
              </w:rPr>
              <w:t>9#</w:t>
            </w:r>
            <w:r w:rsidRPr="00FB6A77">
              <w:rPr>
                <w:rFonts w:ascii="Times New Roman" w:hAnsi="Times New Roman" w:hint="eastAsia"/>
                <w:sz w:val="26"/>
                <w:szCs w:val="26"/>
              </w:rPr>
              <w:t>和</w:t>
            </w:r>
            <w:r w:rsidRPr="00FB6A77">
              <w:rPr>
                <w:rFonts w:ascii="Times New Roman" w:hAnsi="Times New Roman" w:hint="eastAsia"/>
                <w:sz w:val="26"/>
                <w:szCs w:val="26"/>
              </w:rPr>
              <w:t>10#</w:t>
            </w:r>
            <w:r w:rsidRPr="00FB6A77">
              <w:rPr>
                <w:rFonts w:ascii="Times New Roman" w:hAnsi="Times New Roman" w:hint="eastAsia"/>
                <w:sz w:val="26"/>
                <w:szCs w:val="26"/>
              </w:rPr>
              <w:t>监测点根据实际需求部署（如休息区）。</w:t>
            </w:r>
          </w:p>
          <w:p w:rsidR="00A81F7C" w:rsidRPr="00FB6A77" w:rsidRDefault="00A81F7C" w:rsidP="006D1E38">
            <w:pPr>
              <w:adjustRightInd w:val="0"/>
              <w:snapToGrid w:val="0"/>
              <w:spacing w:line="480" w:lineRule="exact"/>
              <w:ind w:firstLineChars="200" w:firstLine="520"/>
              <w:rPr>
                <w:rFonts w:ascii="Times New Roman" w:hAnsi="Times New Roman"/>
                <w:sz w:val="26"/>
                <w:szCs w:val="26"/>
              </w:rPr>
            </w:pPr>
            <w:r w:rsidRPr="00FB6A77">
              <w:rPr>
                <w:rFonts w:ascii="Times New Roman" w:hAnsi="Times New Roman" w:hint="eastAsia"/>
                <w:sz w:val="26"/>
                <w:szCs w:val="26"/>
              </w:rPr>
              <w:t>（</w:t>
            </w:r>
            <w:r w:rsidRPr="00FB6A77">
              <w:rPr>
                <w:rFonts w:ascii="Times New Roman" w:hAnsi="Times New Roman" w:hint="eastAsia"/>
                <w:sz w:val="26"/>
                <w:szCs w:val="26"/>
              </w:rPr>
              <w:t>4</w:t>
            </w:r>
            <w:r w:rsidRPr="00FB6A77">
              <w:rPr>
                <w:rFonts w:ascii="Times New Roman" w:hAnsi="Times New Roman" w:hint="eastAsia"/>
                <w:sz w:val="26"/>
                <w:szCs w:val="26"/>
              </w:rPr>
              <w:t>）测量方式：（以</w:t>
            </w:r>
            <w:r w:rsidRPr="00FB6A77">
              <w:rPr>
                <w:rFonts w:ascii="Times New Roman" w:hAnsi="Times New Roman" w:hint="eastAsia"/>
                <w:sz w:val="26"/>
                <w:szCs w:val="26"/>
              </w:rPr>
              <w:t>3#</w:t>
            </w:r>
            <w:r w:rsidRPr="00FB6A77">
              <w:rPr>
                <w:rFonts w:ascii="Times New Roman" w:hAnsi="Times New Roman" w:hint="eastAsia"/>
                <w:sz w:val="26"/>
                <w:szCs w:val="26"/>
              </w:rPr>
              <w:t>监测点为例），首先设置仪器为扫测模式，对整个岩矿心暂存区扫描测量，取仪器读数值最高点作为监测点位开展测量，若仪器读数值变化不大（＜</w:t>
            </w:r>
            <w:r w:rsidRPr="00FB6A77">
              <w:rPr>
                <w:rFonts w:ascii="Times New Roman" w:hAnsi="Times New Roman" w:hint="eastAsia"/>
                <w:sz w:val="26"/>
                <w:szCs w:val="26"/>
              </w:rPr>
              <w:t>30%</w:t>
            </w:r>
            <w:r w:rsidRPr="00FB6A77">
              <w:rPr>
                <w:rFonts w:ascii="Times New Roman" w:hAnsi="Times New Roman" w:hint="eastAsia"/>
                <w:sz w:val="26"/>
                <w:szCs w:val="26"/>
              </w:rPr>
              <w:t>）时，则取几何中心点作为监测点位开展测量。</w:t>
            </w:r>
          </w:p>
          <w:p w:rsidR="00A81F7C" w:rsidRPr="00FB6A77" w:rsidRDefault="00A81F7C" w:rsidP="00A81F7C">
            <w:pPr>
              <w:pStyle w:val="00"/>
              <w:spacing w:line="240" w:lineRule="auto"/>
              <w:ind w:firstLineChars="0" w:firstLine="0"/>
              <w:jc w:val="center"/>
              <w:rPr>
                <w:rFonts w:ascii="Times New Roman" w:hAnsi="Times New Roman"/>
                <w:b/>
                <w:szCs w:val="26"/>
              </w:rPr>
            </w:pPr>
            <w:r w:rsidRPr="00FB6A77">
              <w:rPr>
                <w:noProof/>
              </w:rPr>
              <w:drawing>
                <wp:inline distT="0" distB="0" distL="0" distR="0" wp14:anchorId="701B7536" wp14:editId="686C9931">
                  <wp:extent cx="3669792" cy="2429854"/>
                  <wp:effectExtent l="0" t="0" r="6985" b="8890"/>
                  <wp:docPr id="6" name="图片 6" descr="E:\规范标准等\铀矿地质绿色勘查规范评审资料\监测点部署示意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规范标准等\铀矿地质绿色勘查规范评审资料\监测点部署示意图.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75026" cy="2433319"/>
                          </a:xfrm>
                          <a:prstGeom prst="rect">
                            <a:avLst/>
                          </a:prstGeom>
                          <a:noFill/>
                          <a:ln>
                            <a:noFill/>
                          </a:ln>
                        </pic:spPr>
                      </pic:pic>
                    </a:graphicData>
                  </a:graphic>
                </wp:inline>
              </w:drawing>
            </w:r>
          </w:p>
          <w:p w:rsidR="005B18D2" w:rsidRDefault="00A81F7C" w:rsidP="00A81F7C">
            <w:pPr>
              <w:pStyle w:val="00"/>
              <w:spacing w:line="240" w:lineRule="auto"/>
              <w:ind w:firstLineChars="0" w:firstLine="0"/>
              <w:jc w:val="center"/>
              <w:rPr>
                <w:rFonts w:ascii="Times New Roman" w:hAnsi="Times New Roman"/>
                <w:snapToGrid w:val="0"/>
                <w:kern w:val="0"/>
                <w:sz w:val="18"/>
                <w:szCs w:val="18"/>
              </w:rPr>
            </w:pPr>
            <w:r w:rsidRPr="00FB6A77">
              <w:rPr>
                <w:rFonts w:ascii="Times New Roman" w:hAnsi="Times New Roman" w:hint="eastAsia"/>
                <w:snapToGrid w:val="0"/>
                <w:kern w:val="0"/>
                <w:sz w:val="18"/>
                <w:szCs w:val="18"/>
              </w:rPr>
              <w:t>图</w:t>
            </w:r>
            <w:r w:rsidRPr="00FB6A77">
              <w:rPr>
                <w:rFonts w:ascii="Times New Roman" w:hAnsi="Times New Roman" w:hint="eastAsia"/>
                <w:snapToGrid w:val="0"/>
                <w:kern w:val="0"/>
                <w:sz w:val="18"/>
                <w:szCs w:val="18"/>
              </w:rPr>
              <w:t xml:space="preserve">11-1  </w:t>
            </w:r>
            <w:r w:rsidRPr="00FB6A77">
              <w:rPr>
                <w:rFonts w:ascii="Times New Roman" w:hAnsi="Times New Roman" w:hint="eastAsia"/>
                <w:snapToGrid w:val="0"/>
                <w:kern w:val="0"/>
                <w:sz w:val="18"/>
                <w:szCs w:val="18"/>
              </w:rPr>
              <w:t>钻探施工场地环境</w:t>
            </w:r>
            <w:r w:rsidRPr="00AE7A22">
              <w:rPr>
                <w:rFonts w:ascii="Times New Roman" w:hAnsi="Times New Roman"/>
                <w:snapToGrid w:val="0"/>
                <w:kern w:val="0"/>
                <w:sz w:val="18"/>
                <w:szCs w:val="18"/>
              </w:rPr>
              <w:t>γ</w:t>
            </w:r>
            <w:r w:rsidRPr="00FB6A77">
              <w:rPr>
                <w:rFonts w:ascii="Times New Roman" w:hAnsi="Times New Roman" w:hint="eastAsia"/>
                <w:snapToGrid w:val="0"/>
                <w:kern w:val="0"/>
                <w:sz w:val="18"/>
                <w:szCs w:val="18"/>
              </w:rPr>
              <w:t>辐射监测点位布置示意图</w:t>
            </w:r>
          </w:p>
          <w:p w:rsidR="007E0918" w:rsidRDefault="007E0918" w:rsidP="00A81F7C">
            <w:pPr>
              <w:pStyle w:val="00"/>
              <w:spacing w:line="240" w:lineRule="auto"/>
              <w:ind w:firstLineChars="0" w:firstLine="0"/>
              <w:jc w:val="center"/>
              <w:rPr>
                <w:rFonts w:ascii="Times New Roman" w:hAnsi="Times New Roman"/>
                <w:snapToGrid w:val="0"/>
                <w:kern w:val="0"/>
                <w:sz w:val="18"/>
                <w:szCs w:val="18"/>
              </w:rPr>
            </w:pPr>
          </w:p>
          <w:p w:rsidR="007E0918" w:rsidRDefault="007E0918" w:rsidP="007E0918">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lastRenderedPageBreak/>
              <w:t>11.</w:t>
            </w:r>
            <w:r>
              <w:rPr>
                <w:rFonts w:ascii="Times New Roman" w:hAnsi="Times New Roman" w:cs="Times New Roman" w:hint="eastAsia"/>
                <w:b/>
                <w:sz w:val="26"/>
                <w:szCs w:val="26"/>
              </w:rPr>
              <w:t xml:space="preserve">3 </w:t>
            </w:r>
            <w:r>
              <w:rPr>
                <w:rFonts w:ascii="Times New Roman" w:hAnsi="Times New Roman" w:cs="Times New Roman" w:hint="eastAsia"/>
                <w:b/>
                <w:sz w:val="26"/>
                <w:szCs w:val="26"/>
              </w:rPr>
              <w:t>非放</w:t>
            </w:r>
            <w:r>
              <w:rPr>
                <w:rFonts w:ascii="Times New Roman" w:hAnsi="Times New Roman" w:cs="Times New Roman"/>
                <w:b/>
                <w:sz w:val="26"/>
                <w:szCs w:val="26"/>
              </w:rPr>
              <w:t>废气</w:t>
            </w:r>
            <w:r w:rsidRPr="007543E3">
              <w:rPr>
                <w:rFonts w:ascii="Times New Roman" w:hAnsi="Times New Roman" w:cs="Times New Roman"/>
                <w:b/>
                <w:sz w:val="26"/>
                <w:szCs w:val="26"/>
              </w:rPr>
              <w:t>监测</w:t>
            </w:r>
          </w:p>
          <w:p w:rsidR="007E0918" w:rsidRPr="00EC0C5F" w:rsidRDefault="007E0918" w:rsidP="006D1E38">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1</w:t>
            </w:r>
            <w:r w:rsidRPr="00EC0C5F">
              <w:rPr>
                <w:rFonts w:ascii="Times New Roman" w:hAnsi="Times New Roman" w:hint="eastAsia"/>
                <w:sz w:val="26"/>
                <w:szCs w:val="26"/>
              </w:rPr>
              <w:t>）监测内容：</w:t>
            </w:r>
            <w:r w:rsidRPr="007543E3">
              <w:rPr>
                <w:rFonts w:ascii="Times New Roman" w:hAnsi="Times New Roman" w:cstheme="minorBidi"/>
                <w:sz w:val="26"/>
                <w:szCs w:val="26"/>
              </w:rPr>
              <w:t>SO</w:t>
            </w:r>
            <w:r w:rsidRPr="00587F01">
              <w:rPr>
                <w:rFonts w:ascii="Times New Roman" w:hAnsi="Times New Roman" w:cstheme="minorBidi"/>
                <w:sz w:val="26"/>
                <w:szCs w:val="26"/>
                <w:vertAlign w:val="subscript"/>
              </w:rPr>
              <w:t>2</w:t>
            </w:r>
            <w:r w:rsidRPr="007543E3">
              <w:rPr>
                <w:rFonts w:ascii="Times New Roman" w:hAnsi="Times New Roman" w:cstheme="minorBidi"/>
                <w:sz w:val="26"/>
                <w:szCs w:val="26"/>
              </w:rPr>
              <w:t>、</w:t>
            </w:r>
            <w:r w:rsidRPr="007543E3">
              <w:rPr>
                <w:rFonts w:ascii="Times New Roman" w:hAnsi="Times New Roman" w:cstheme="minorBidi"/>
                <w:sz w:val="26"/>
                <w:szCs w:val="26"/>
              </w:rPr>
              <w:t>NOx</w:t>
            </w:r>
            <w:r w:rsidRPr="007543E3">
              <w:rPr>
                <w:rFonts w:ascii="Times New Roman" w:hAnsi="Times New Roman" w:cstheme="minorBidi"/>
                <w:sz w:val="26"/>
                <w:szCs w:val="26"/>
              </w:rPr>
              <w:t>和颗粒物监测</w:t>
            </w:r>
            <w:r w:rsidRPr="00EC0C5F">
              <w:rPr>
                <w:rFonts w:ascii="Times New Roman" w:hAnsi="Times New Roman" w:hint="eastAsia"/>
                <w:sz w:val="26"/>
                <w:szCs w:val="26"/>
              </w:rPr>
              <w:t>；</w:t>
            </w:r>
          </w:p>
          <w:p w:rsidR="007E0918" w:rsidRDefault="007E0918" w:rsidP="006D1E38">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2</w:t>
            </w:r>
            <w:r w:rsidRPr="00EC0C5F">
              <w:rPr>
                <w:rFonts w:ascii="Times New Roman" w:hAnsi="Times New Roman" w:hint="eastAsia"/>
                <w:sz w:val="26"/>
                <w:szCs w:val="26"/>
              </w:rPr>
              <w:t>）监测周期：</w:t>
            </w:r>
            <w:r>
              <w:rPr>
                <w:rFonts w:ascii="Times New Roman" w:hAnsi="Times New Roman" w:hint="eastAsia"/>
                <w:sz w:val="26"/>
                <w:szCs w:val="26"/>
              </w:rPr>
              <w:t>年度监测</w:t>
            </w:r>
            <w:r>
              <w:rPr>
                <w:rFonts w:ascii="Times New Roman" w:hAnsi="Times New Roman" w:hint="eastAsia"/>
                <w:sz w:val="26"/>
                <w:szCs w:val="26"/>
              </w:rPr>
              <w:t>1</w:t>
            </w:r>
            <w:r>
              <w:rPr>
                <w:rFonts w:ascii="Times New Roman" w:hAnsi="Times New Roman" w:hint="eastAsia"/>
                <w:sz w:val="26"/>
                <w:szCs w:val="26"/>
              </w:rPr>
              <w:t>次</w:t>
            </w:r>
            <w:r w:rsidRPr="00EC0C5F">
              <w:rPr>
                <w:rFonts w:ascii="Times New Roman" w:hAnsi="Times New Roman" w:hint="eastAsia"/>
                <w:sz w:val="26"/>
                <w:szCs w:val="26"/>
              </w:rPr>
              <w:t>；</w:t>
            </w:r>
          </w:p>
          <w:p w:rsidR="007E0918" w:rsidRDefault="007E0918" w:rsidP="006D1E38">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Pr>
                <w:rFonts w:ascii="Times New Roman" w:hAnsi="Times New Roman" w:hint="eastAsia"/>
                <w:sz w:val="26"/>
                <w:szCs w:val="26"/>
              </w:rPr>
              <w:t>3</w:t>
            </w:r>
            <w:r w:rsidRPr="00EC0C5F">
              <w:rPr>
                <w:rFonts w:ascii="Times New Roman" w:hAnsi="Times New Roman" w:hint="eastAsia"/>
                <w:sz w:val="26"/>
                <w:szCs w:val="26"/>
              </w:rPr>
              <w:t>）测量方式：</w:t>
            </w:r>
            <w:r>
              <w:rPr>
                <w:rFonts w:ascii="Times New Roman" w:hAnsi="Times New Roman" w:hint="eastAsia"/>
                <w:sz w:val="26"/>
                <w:szCs w:val="26"/>
              </w:rPr>
              <w:t>规定设立监控点（即监测点）</w:t>
            </w:r>
            <w:r w:rsidR="007345ED">
              <w:rPr>
                <w:rFonts w:ascii="Times New Roman" w:hAnsi="Times New Roman" w:hint="eastAsia"/>
                <w:sz w:val="26"/>
                <w:szCs w:val="26"/>
              </w:rPr>
              <w:t>2</w:t>
            </w:r>
            <w:r w:rsidR="007345ED" w:rsidRPr="00FB6A77">
              <w:rPr>
                <w:rFonts w:ascii="Times New Roman" w:hAnsi="Times New Roman" w:cs="Times New Roman"/>
                <w:sz w:val="26"/>
                <w:szCs w:val="26"/>
              </w:rPr>
              <w:t>～</w:t>
            </w:r>
            <w:r w:rsidR="007345ED">
              <w:rPr>
                <w:rFonts w:ascii="Times New Roman" w:hAnsi="Times New Roman" w:hint="eastAsia"/>
                <w:sz w:val="26"/>
                <w:szCs w:val="26"/>
              </w:rPr>
              <w:t>3</w:t>
            </w:r>
            <w:r w:rsidR="007345ED">
              <w:rPr>
                <w:rFonts w:ascii="Times New Roman" w:hAnsi="Times New Roman" w:hint="eastAsia"/>
                <w:sz w:val="26"/>
                <w:szCs w:val="26"/>
              </w:rPr>
              <w:t>个（图</w:t>
            </w:r>
            <w:r w:rsidR="007345ED">
              <w:rPr>
                <w:rFonts w:ascii="Times New Roman" w:hAnsi="Times New Roman" w:hint="eastAsia"/>
                <w:sz w:val="26"/>
                <w:szCs w:val="26"/>
              </w:rPr>
              <w:t>11-2</w:t>
            </w:r>
            <w:r w:rsidR="007345ED">
              <w:rPr>
                <w:rFonts w:ascii="Times New Roman" w:hAnsi="Times New Roman" w:hint="eastAsia"/>
                <w:sz w:val="26"/>
                <w:szCs w:val="26"/>
              </w:rPr>
              <w:t>），</w:t>
            </w:r>
            <w:r>
              <w:rPr>
                <w:rFonts w:ascii="Times New Roman" w:hAnsi="Times New Roman" w:hint="eastAsia"/>
                <w:sz w:val="26"/>
                <w:szCs w:val="26"/>
              </w:rPr>
              <w:t>和规定控制点的空气浓度限值。规定要在二氧化硫、氮氧化物和颗粒物的无组织排放源下风向设立监控点，同时在排放源上风设参照点，以监控点桶参照点的浓度差值不超过规定限值来限值排放。</w:t>
            </w:r>
          </w:p>
          <w:p w:rsidR="007E0918" w:rsidRPr="00EC0C5F" w:rsidRDefault="007E0918" w:rsidP="006D1E38">
            <w:pPr>
              <w:adjustRightInd w:val="0"/>
              <w:snapToGrid w:val="0"/>
              <w:spacing w:line="480" w:lineRule="exact"/>
              <w:ind w:firstLineChars="200" w:firstLine="520"/>
              <w:rPr>
                <w:rFonts w:ascii="Times New Roman" w:hAnsi="Times New Roman"/>
                <w:sz w:val="26"/>
                <w:szCs w:val="26"/>
              </w:rPr>
            </w:pPr>
            <w:r>
              <w:rPr>
                <w:rFonts w:ascii="Times New Roman" w:hAnsi="Times New Roman" w:hint="eastAsia"/>
                <w:sz w:val="26"/>
                <w:szCs w:val="26"/>
              </w:rPr>
              <w:t>根据</w:t>
            </w:r>
            <w:r>
              <w:rPr>
                <w:rFonts w:ascii="Times New Roman" w:hAnsi="Times New Roman" w:hint="eastAsia"/>
                <w:sz w:val="26"/>
                <w:szCs w:val="26"/>
              </w:rPr>
              <w:t>GBI6297-1996</w:t>
            </w:r>
            <w:r>
              <w:rPr>
                <w:rFonts w:ascii="Times New Roman" w:hAnsi="Times New Roman" w:hint="eastAsia"/>
                <w:sz w:val="26"/>
                <w:szCs w:val="26"/>
              </w:rPr>
              <w:t>的规定，二氧化硫、氮氧化物、颗粒物的监控点设在排放源下风向</w:t>
            </w:r>
            <w:r>
              <w:rPr>
                <w:rFonts w:ascii="Times New Roman" w:hAnsi="Times New Roman" w:hint="eastAsia"/>
                <w:sz w:val="26"/>
                <w:szCs w:val="26"/>
              </w:rPr>
              <w:t>2</w:t>
            </w:r>
            <w:r w:rsidR="007A75CC" w:rsidRPr="00FB6A77">
              <w:rPr>
                <w:rFonts w:ascii="Times New Roman" w:hAnsi="Times New Roman" w:cs="Times New Roman"/>
                <w:sz w:val="26"/>
                <w:szCs w:val="26"/>
              </w:rPr>
              <w:t>～</w:t>
            </w:r>
            <w:r>
              <w:rPr>
                <w:rFonts w:ascii="Times New Roman" w:hAnsi="Times New Roman" w:hint="eastAsia"/>
                <w:sz w:val="26"/>
                <w:szCs w:val="26"/>
              </w:rPr>
              <w:t>50m</w:t>
            </w:r>
            <w:r>
              <w:rPr>
                <w:rFonts w:ascii="Times New Roman" w:hAnsi="Times New Roman" w:hint="eastAsia"/>
                <w:sz w:val="26"/>
                <w:szCs w:val="26"/>
              </w:rPr>
              <w:t>范围内的浓度最高点，相对应的参照点设在排放源上风向</w:t>
            </w:r>
            <w:r>
              <w:rPr>
                <w:rFonts w:ascii="Times New Roman" w:hAnsi="Times New Roman" w:hint="eastAsia"/>
                <w:sz w:val="26"/>
                <w:szCs w:val="26"/>
              </w:rPr>
              <w:t>2</w:t>
            </w:r>
            <w:r w:rsidR="007A75CC" w:rsidRPr="00FB6A77">
              <w:rPr>
                <w:rFonts w:ascii="Times New Roman" w:hAnsi="Times New Roman" w:cs="Times New Roman"/>
                <w:sz w:val="26"/>
                <w:szCs w:val="26"/>
              </w:rPr>
              <w:t>～</w:t>
            </w:r>
            <w:r>
              <w:rPr>
                <w:rFonts w:ascii="Times New Roman" w:hAnsi="Times New Roman" w:hint="eastAsia"/>
                <w:sz w:val="26"/>
                <w:szCs w:val="26"/>
              </w:rPr>
              <w:t>50m</w:t>
            </w:r>
            <w:r>
              <w:rPr>
                <w:rFonts w:ascii="Times New Roman" w:hAnsi="Times New Roman" w:hint="eastAsia"/>
                <w:sz w:val="26"/>
                <w:szCs w:val="26"/>
              </w:rPr>
              <w:t>范围内。</w:t>
            </w:r>
          </w:p>
          <w:p w:rsidR="007E0918" w:rsidRDefault="007345ED" w:rsidP="00A81F7C">
            <w:pPr>
              <w:pStyle w:val="00"/>
              <w:spacing w:line="240" w:lineRule="auto"/>
              <w:ind w:firstLineChars="0" w:firstLine="0"/>
              <w:jc w:val="center"/>
              <w:rPr>
                <w:rFonts w:ascii="Times New Roman" w:hAnsi="Times New Roman"/>
                <w:sz w:val="21"/>
                <w:szCs w:val="21"/>
              </w:rPr>
            </w:pPr>
            <w:r>
              <w:rPr>
                <w:rFonts w:ascii="Times New Roman" w:hAnsi="Times New Roman"/>
                <w:noProof/>
                <w:sz w:val="21"/>
                <w:szCs w:val="21"/>
              </w:rPr>
              <w:drawing>
                <wp:inline distT="0" distB="0" distL="0" distR="0">
                  <wp:extent cx="2880000" cy="2880000"/>
                  <wp:effectExtent l="0" t="0" r="0" b="0"/>
                  <wp:docPr id="3" name="图片 3" descr="D:\4--2022\2-环评报告\废气监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2022\2-环评报告\废气监测.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rsidR="007345ED" w:rsidRDefault="007345ED" w:rsidP="007345ED">
            <w:pPr>
              <w:pStyle w:val="00"/>
              <w:spacing w:line="240" w:lineRule="auto"/>
              <w:ind w:firstLineChars="0" w:firstLine="0"/>
              <w:jc w:val="center"/>
              <w:rPr>
                <w:rFonts w:ascii="Times New Roman" w:hAnsi="Times New Roman"/>
                <w:snapToGrid w:val="0"/>
                <w:kern w:val="0"/>
                <w:sz w:val="18"/>
                <w:szCs w:val="18"/>
              </w:rPr>
            </w:pPr>
            <w:r w:rsidRPr="00FB6A77">
              <w:rPr>
                <w:rFonts w:ascii="Times New Roman" w:hAnsi="Times New Roman" w:hint="eastAsia"/>
                <w:snapToGrid w:val="0"/>
                <w:kern w:val="0"/>
                <w:sz w:val="18"/>
                <w:szCs w:val="18"/>
              </w:rPr>
              <w:t>图</w:t>
            </w:r>
            <w:r w:rsidRPr="00FB6A77">
              <w:rPr>
                <w:rFonts w:ascii="Times New Roman" w:hAnsi="Times New Roman" w:hint="eastAsia"/>
                <w:snapToGrid w:val="0"/>
                <w:kern w:val="0"/>
                <w:sz w:val="18"/>
                <w:szCs w:val="18"/>
              </w:rPr>
              <w:t>11-</w:t>
            </w:r>
            <w:r>
              <w:rPr>
                <w:rFonts w:ascii="Times New Roman" w:hAnsi="Times New Roman" w:hint="eastAsia"/>
                <w:snapToGrid w:val="0"/>
                <w:kern w:val="0"/>
                <w:sz w:val="18"/>
                <w:szCs w:val="18"/>
              </w:rPr>
              <w:t>2</w:t>
            </w:r>
            <w:r w:rsidRPr="00FB6A77">
              <w:rPr>
                <w:rFonts w:ascii="Times New Roman" w:hAnsi="Times New Roman" w:hint="eastAsia"/>
                <w:snapToGrid w:val="0"/>
                <w:kern w:val="0"/>
                <w:sz w:val="18"/>
                <w:szCs w:val="18"/>
              </w:rPr>
              <w:t xml:space="preserve">  </w:t>
            </w:r>
            <w:r>
              <w:rPr>
                <w:rFonts w:ascii="Times New Roman" w:hAnsi="Times New Roman" w:hint="eastAsia"/>
                <w:snapToGrid w:val="0"/>
                <w:kern w:val="0"/>
                <w:sz w:val="18"/>
                <w:szCs w:val="18"/>
              </w:rPr>
              <w:t>非放废气</w:t>
            </w:r>
            <w:r w:rsidRPr="00FB6A77">
              <w:rPr>
                <w:rFonts w:ascii="Times New Roman" w:hAnsi="Times New Roman" w:hint="eastAsia"/>
                <w:snapToGrid w:val="0"/>
                <w:kern w:val="0"/>
                <w:sz w:val="18"/>
                <w:szCs w:val="18"/>
              </w:rPr>
              <w:t>监测点位布置示意图</w:t>
            </w:r>
          </w:p>
          <w:p w:rsidR="007345ED" w:rsidRPr="007345ED" w:rsidRDefault="007345ED" w:rsidP="00A81F7C">
            <w:pPr>
              <w:pStyle w:val="00"/>
              <w:spacing w:line="240" w:lineRule="auto"/>
              <w:ind w:firstLineChars="0" w:firstLine="0"/>
              <w:jc w:val="center"/>
              <w:rPr>
                <w:rFonts w:ascii="Times New Roman" w:hAnsi="Times New Roman"/>
                <w:sz w:val="21"/>
                <w:szCs w:val="21"/>
              </w:rPr>
            </w:pPr>
          </w:p>
        </w:tc>
      </w:tr>
    </w:tbl>
    <w:p w:rsidR="008D41F5" w:rsidRPr="00FB6A77" w:rsidRDefault="005B18D2" w:rsidP="000B47D1">
      <w:pPr>
        <w:outlineLvl w:val="0"/>
        <w:rPr>
          <w:rFonts w:ascii="Times New Roman" w:hAnsi="Times New Roman"/>
          <w:b/>
          <w:sz w:val="26"/>
          <w:szCs w:val="26"/>
        </w:rPr>
      </w:pPr>
      <w:r w:rsidRPr="00FB6A77">
        <w:rPr>
          <w:rFonts w:ascii="Times New Roman" w:hAnsi="Times New Roman" w:cs="Times New Roman"/>
        </w:rPr>
        <w:lastRenderedPageBreak/>
        <w:br w:type="page"/>
      </w:r>
      <w:bookmarkStart w:id="31" w:name="_Toc97710140"/>
      <w:bookmarkStart w:id="32" w:name="_Toc97759300"/>
      <w:r w:rsidR="008D41F5" w:rsidRPr="00FB6A77">
        <w:rPr>
          <w:rFonts w:ascii="Times New Roman" w:hAnsi="Times New Roman"/>
          <w:b/>
          <w:sz w:val="26"/>
          <w:szCs w:val="26"/>
        </w:rPr>
        <w:lastRenderedPageBreak/>
        <w:t>12</w:t>
      </w:r>
      <w:bookmarkEnd w:id="30"/>
      <w:r w:rsidR="00FE5571" w:rsidRPr="00FB6A77">
        <w:rPr>
          <w:rFonts w:ascii="Times New Roman" w:hAnsi="Times New Roman" w:hint="eastAsia"/>
          <w:b/>
          <w:sz w:val="26"/>
          <w:szCs w:val="26"/>
        </w:rPr>
        <w:t>环境修复</w:t>
      </w:r>
      <w:bookmarkEnd w:id="31"/>
      <w:bookmarkEnd w:id="32"/>
    </w:p>
    <w:tbl>
      <w:tblPr>
        <w:tblStyle w:val="af2"/>
        <w:tblW w:w="0" w:type="auto"/>
        <w:tblLook w:val="04A0" w:firstRow="1" w:lastRow="0" w:firstColumn="1" w:lastColumn="0" w:noHBand="0" w:noVBand="1"/>
      </w:tblPr>
      <w:tblGrid>
        <w:gridCol w:w="8522"/>
      </w:tblGrid>
      <w:tr w:rsidR="00FB6A77" w:rsidRPr="00FB6A77" w:rsidTr="00CD7B0D">
        <w:trPr>
          <w:trHeight w:val="4309"/>
        </w:trPr>
        <w:tc>
          <w:tcPr>
            <w:tcW w:w="8522" w:type="dxa"/>
          </w:tcPr>
          <w:p w:rsidR="00022331" w:rsidRDefault="00022331" w:rsidP="00022331">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t>1</w:t>
            </w:r>
            <w:r>
              <w:rPr>
                <w:rFonts w:ascii="Times New Roman" w:hAnsi="Times New Roman" w:cs="Times New Roman" w:hint="eastAsia"/>
                <w:b/>
                <w:sz w:val="26"/>
                <w:szCs w:val="26"/>
              </w:rPr>
              <w:t>2</w:t>
            </w:r>
            <w:r w:rsidRPr="00EC0C5F">
              <w:rPr>
                <w:rFonts w:ascii="Times New Roman" w:hAnsi="Times New Roman" w:cs="Times New Roman" w:hint="eastAsia"/>
                <w:b/>
                <w:sz w:val="26"/>
                <w:szCs w:val="26"/>
              </w:rPr>
              <w:t>.</w:t>
            </w:r>
            <w:r>
              <w:rPr>
                <w:rFonts w:ascii="Times New Roman" w:hAnsi="Times New Roman" w:cs="Times New Roman" w:hint="eastAsia"/>
                <w:b/>
                <w:sz w:val="26"/>
                <w:szCs w:val="26"/>
              </w:rPr>
              <w:t>1</w:t>
            </w:r>
            <w:r>
              <w:rPr>
                <w:rFonts w:ascii="Times New Roman" w:hAnsi="Times New Roman" w:cs="Times New Roman" w:hint="eastAsia"/>
                <w:b/>
                <w:sz w:val="26"/>
                <w:szCs w:val="26"/>
              </w:rPr>
              <w:t>、环境修复目标</w:t>
            </w:r>
          </w:p>
          <w:p w:rsidR="00022331" w:rsidRPr="00E6504A" w:rsidRDefault="00022331" w:rsidP="006D1E38">
            <w:pPr>
              <w:pStyle w:val="Default"/>
              <w:spacing w:line="480" w:lineRule="exact"/>
              <w:ind w:firstLineChars="200" w:firstLine="520"/>
              <w:rPr>
                <w:rFonts w:ascii="Times New Roman" w:cs="Times New Roman"/>
                <w:color w:val="auto"/>
                <w:sz w:val="26"/>
                <w:szCs w:val="26"/>
              </w:rPr>
            </w:pPr>
            <w:r w:rsidRPr="00E6504A">
              <w:rPr>
                <w:rFonts w:ascii="Times New Roman" w:cs="Times New Roman"/>
                <w:color w:val="auto"/>
                <w:sz w:val="26"/>
                <w:szCs w:val="26"/>
              </w:rPr>
              <w:t>从本项目产生的环境影响的实际情况出发，项目产生的污染和环境影响包括以下几点：环境空气影响、噪声影响、辐射影响和生态环境影响。为了消除钻孔施工对地下水的影响，所有钻孔均进行全孔封孔，全孔封孔比例</w:t>
            </w:r>
            <w:r w:rsidRPr="00E6504A">
              <w:rPr>
                <w:rFonts w:ascii="Times New Roman" w:cs="Times New Roman"/>
                <w:color w:val="auto"/>
                <w:sz w:val="26"/>
                <w:szCs w:val="26"/>
              </w:rPr>
              <w:t>100%</w:t>
            </w:r>
            <w:r w:rsidRPr="00E6504A">
              <w:rPr>
                <w:rFonts w:ascii="Times New Roman" w:cs="Times New Roman"/>
                <w:color w:val="auto"/>
                <w:sz w:val="26"/>
                <w:szCs w:val="26"/>
              </w:rPr>
              <w:t>，并进行</w:t>
            </w:r>
            <w:r w:rsidRPr="00E6504A">
              <w:rPr>
                <w:rFonts w:ascii="Times New Roman" w:cs="Times New Roman"/>
                <w:color w:val="auto"/>
                <w:sz w:val="26"/>
                <w:szCs w:val="26"/>
              </w:rPr>
              <w:t>10%</w:t>
            </w:r>
            <w:r w:rsidRPr="00E6504A">
              <w:rPr>
                <w:rFonts w:ascii="Times New Roman" w:cs="Times New Roman"/>
                <w:color w:val="auto"/>
                <w:sz w:val="26"/>
                <w:szCs w:val="26"/>
              </w:rPr>
              <w:t>的封孔透孔质量检查，保证封孔质量。为了减少对生态环境的影响，减少探矿期间道路修整、钻井平台场地平整过程中造成的地表植被破坏和扰动，每一个单孔完成后立即对其开展复垦复绿工作，</w:t>
            </w:r>
            <w:r w:rsidRPr="00E6504A">
              <w:rPr>
                <w:rFonts w:ascii="Times New Roman" w:cs="Times New Roman"/>
                <w:color w:val="auto"/>
                <w:sz w:val="26"/>
                <w:szCs w:val="26"/>
              </w:rPr>
              <w:t xml:space="preserve"> </w:t>
            </w:r>
            <w:r w:rsidRPr="00E6504A">
              <w:rPr>
                <w:rFonts w:ascii="Times New Roman" w:cs="Times New Roman"/>
                <w:color w:val="auto"/>
                <w:sz w:val="26"/>
                <w:szCs w:val="26"/>
              </w:rPr>
              <w:t>保证恢复后的植被达到施工前</w:t>
            </w:r>
            <w:r>
              <w:rPr>
                <w:rFonts w:ascii="Times New Roman" w:cs="Times New Roman"/>
                <w:color w:val="auto"/>
                <w:sz w:val="26"/>
                <w:szCs w:val="26"/>
              </w:rPr>
              <w:t>植被数量的</w:t>
            </w:r>
            <w:r>
              <w:rPr>
                <w:rFonts w:ascii="Times New Roman" w:cs="Times New Roman" w:hint="eastAsia"/>
                <w:color w:val="auto"/>
                <w:sz w:val="26"/>
                <w:szCs w:val="26"/>
              </w:rPr>
              <w:t>100%</w:t>
            </w:r>
            <w:r>
              <w:rPr>
                <w:rFonts w:ascii="Times New Roman" w:cs="Times New Roman" w:hint="eastAsia"/>
                <w:color w:val="auto"/>
                <w:sz w:val="26"/>
                <w:szCs w:val="26"/>
              </w:rPr>
              <w:t>。</w:t>
            </w:r>
          </w:p>
          <w:p w:rsidR="00022331" w:rsidRPr="00E6504A" w:rsidRDefault="00022331" w:rsidP="006D1E38">
            <w:pPr>
              <w:pStyle w:val="Default"/>
              <w:spacing w:line="480" w:lineRule="exact"/>
              <w:ind w:firstLineChars="200" w:firstLine="520"/>
              <w:rPr>
                <w:rFonts w:ascii="Times New Roman" w:cs="Times New Roman"/>
                <w:color w:val="auto"/>
                <w:sz w:val="26"/>
                <w:szCs w:val="26"/>
              </w:rPr>
            </w:pPr>
            <w:r w:rsidRPr="00E6504A">
              <w:rPr>
                <w:rFonts w:ascii="Times New Roman" w:cs="Times New Roman"/>
                <w:color w:val="auto"/>
                <w:sz w:val="26"/>
                <w:szCs w:val="26"/>
              </w:rPr>
              <w:t>同时由于项目施工期短，占地范围小，故产生的环境空气影响和噪声影响在施工结束后即消失，对周围的环境保护目标（附近居民点）产生的影响即可消除。辐射影响在钻井施工期间以及结束后均会进行相应的监测，监测合格后方可施工下一个钻孔，监测不合格将采取相应的应对措施，故对临时占地区域以及周围的环境保护目标（附近居民点）造成影响小，施工结束后影响逐渐消失。</w:t>
            </w:r>
          </w:p>
          <w:p w:rsidR="00022331" w:rsidRDefault="00022331" w:rsidP="00022331">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t>1</w:t>
            </w:r>
            <w:r>
              <w:rPr>
                <w:rFonts w:ascii="Times New Roman" w:hAnsi="Times New Roman" w:cs="Times New Roman" w:hint="eastAsia"/>
                <w:b/>
                <w:sz w:val="26"/>
                <w:szCs w:val="26"/>
              </w:rPr>
              <w:t>2</w:t>
            </w:r>
            <w:r w:rsidRPr="00EC0C5F">
              <w:rPr>
                <w:rFonts w:ascii="Times New Roman" w:hAnsi="Times New Roman" w:cs="Times New Roman" w:hint="eastAsia"/>
                <w:b/>
                <w:sz w:val="26"/>
                <w:szCs w:val="26"/>
              </w:rPr>
              <w:t>.</w:t>
            </w:r>
            <w:r>
              <w:rPr>
                <w:rFonts w:ascii="Times New Roman" w:hAnsi="Times New Roman" w:cs="Times New Roman" w:hint="eastAsia"/>
                <w:b/>
                <w:sz w:val="26"/>
                <w:szCs w:val="26"/>
              </w:rPr>
              <w:t>2</w:t>
            </w:r>
            <w:r>
              <w:rPr>
                <w:rFonts w:ascii="Times New Roman" w:hAnsi="Times New Roman" w:cs="Times New Roman" w:hint="eastAsia"/>
                <w:b/>
                <w:sz w:val="26"/>
                <w:szCs w:val="26"/>
              </w:rPr>
              <w:t>、环境修复方案</w:t>
            </w:r>
          </w:p>
          <w:p w:rsidR="00022331" w:rsidRPr="00EC0C5F" w:rsidRDefault="00022331" w:rsidP="006D1E38">
            <w:pPr>
              <w:adjustRightInd w:val="0"/>
              <w:snapToGrid w:val="0"/>
              <w:spacing w:line="480" w:lineRule="exact"/>
              <w:ind w:firstLineChars="200" w:firstLine="520"/>
              <w:rPr>
                <w:rFonts w:ascii="Times New Roman" w:hAnsi="Times New Roman" w:cs="Times New Roman"/>
                <w:b/>
                <w:sz w:val="26"/>
                <w:szCs w:val="26"/>
              </w:rPr>
            </w:pPr>
            <w:r w:rsidRPr="00EC0C5F">
              <w:rPr>
                <w:rFonts w:ascii="Times New Roman" w:cs="Times New Roman" w:hint="eastAsia"/>
                <w:sz w:val="26"/>
                <w:szCs w:val="26"/>
              </w:rPr>
              <w:t>钻探施工结束后，对施工占用场地进行生态环境修复，具体修复方案如下：</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1</w:t>
            </w:r>
            <w:r w:rsidRPr="00EC0C5F">
              <w:rPr>
                <w:rFonts w:ascii="Times New Roman" w:cs="Times New Roman" w:hint="eastAsia"/>
                <w:color w:val="auto"/>
                <w:sz w:val="26"/>
                <w:szCs w:val="26"/>
              </w:rPr>
              <w:t>．采用</w:t>
            </w:r>
            <w:r w:rsidRPr="00EC0C5F">
              <w:rPr>
                <w:rFonts w:ascii="Times New Roman" w:cs="Times New Roman" w:hint="eastAsia"/>
                <w:color w:val="auto"/>
                <w:sz w:val="26"/>
                <w:szCs w:val="26"/>
              </w:rPr>
              <w:t>P.O42.5</w:t>
            </w:r>
            <w:r w:rsidRPr="00EC0C5F">
              <w:rPr>
                <w:rFonts w:ascii="Times New Roman" w:cs="Times New Roman" w:hint="eastAsia"/>
                <w:color w:val="auto"/>
                <w:sz w:val="26"/>
                <w:szCs w:val="26"/>
              </w:rPr>
              <w:t>水泥全孔封孔，并进行不小于</w:t>
            </w:r>
            <w:r w:rsidRPr="00EC0C5F">
              <w:rPr>
                <w:rFonts w:ascii="Times New Roman" w:cs="Times New Roman" w:hint="eastAsia"/>
                <w:color w:val="auto"/>
                <w:sz w:val="26"/>
                <w:szCs w:val="26"/>
              </w:rPr>
              <w:t>10%</w:t>
            </w:r>
            <w:r w:rsidRPr="00EC0C5F">
              <w:rPr>
                <w:rFonts w:ascii="Times New Roman" w:cs="Times New Roman" w:hint="eastAsia"/>
                <w:color w:val="auto"/>
                <w:sz w:val="26"/>
                <w:szCs w:val="26"/>
              </w:rPr>
              <w:t>的封孔透孔质量检查，有效的隔断地下水，确保不对地下水系统产生干扰；</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2</w:t>
            </w:r>
            <w:r w:rsidRPr="00EC0C5F">
              <w:rPr>
                <w:rFonts w:ascii="Times New Roman" w:cs="Times New Roman" w:hint="eastAsia"/>
                <w:color w:val="auto"/>
                <w:sz w:val="26"/>
                <w:szCs w:val="26"/>
              </w:rPr>
              <w:t>．钻探工程结束后，及时拆除现场施工设备、物资和临时设施，清除现场各类杂物、垃圾及污染物。现场的垃圾、油污、废液、沉渣及其它固体废物应进行彻底分类清理；</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3</w:t>
            </w:r>
            <w:r w:rsidRPr="00EC0C5F">
              <w:rPr>
                <w:rFonts w:ascii="Times New Roman" w:cs="Times New Roman" w:hint="eastAsia"/>
                <w:color w:val="auto"/>
                <w:sz w:val="26"/>
                <w:szCs w:val="26"/>
              </w:rPr>
              <w:t>．将废弃泥浆、岩心埋于泥浆池底部，上部回填原始土壤；</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4</w:t>
            </w:r>
            <w:r w:rsidRPr="00EC0C5F">
              <w:rPr>
                <w:rFonts w:ascii="Times New Roman" w:cs="Times New Roman" w:hint="eastAsia"/>
                <w:color w:val="auto"/>
                <w:sz w:val="26"/>
                <w:szCs w:val="26"/>
              </w:rPr>
              <w:t>．场对施工现场进行清理，对开挖的坑、池进行回填掩埋，按原始地形地貌平整场地，每个机台（</w:t>
            </w:r>
            <w:r w:rsidRPr="00EC0C5F">
              <w:rPr>
                <w:rFonts w:ascii="Times New Roman" w:cs="Times New Roman" w:hint="eastAsia"/>
                <w:color w:val="auto"/>
                <w:sz w:val="26"/>
                <w:szCs w:val="26"/>
              </w:rPr>
              <w:t>150m</w:t>
            </w:r>
            <w:r w:rsidRPr="00EC0C5F">
              <w:rPr>
                <w:rFonts w:ascii="Times New Roman" w:cs="Times New Roman" w:hint="eastAsia"/>
                <w:color w:val="auto"/>
                <w:sz w:val="26"/>
                <w:szCs w:val="26"/>
                <w:vertAlign w:val="superscript"/>
              </w:rPr>
              <w:t>2</w:t>
            </w:r>
            <w:r w:rsidRPr="00EC0C5F">
              <w:rPr>
                <w:rFonts w:ascii="Times New Roman" w:cs="Times New Roman" w:hint="eastAsia"/>
                <w:color w:val="auto"/>
                <w:sz w:val="26"/>
                <w:szCs w:val="26"/>
              </w:rPr>
              <w:t>）均进行覆土；</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5</w:t>
            </w:r>
            <w:r w:rsidRPr="00EC0C5F">
              <w:rPr>
                <w:rFonts w:ascii="Times New Roman" w:cs="Times New Roman" w:hint="eastAsia"/>
                <w:color w:val="auto"/>
                <w:sz w:val="26"/>
                <w:szCs w:val="26"/>
              </w:rPr>
              <w:t>．对施工场地进行植被恢复，选择的复垦植被与周边环境相协调，防止环境污染和水土流失；</w:t>
            </w:r>
          </w:p>
          <w:p w:rsidR="00022331" w:rsidRPr="00EC0C5F" w:rsidRDefault="00022331" w:rsidP="006D1E38">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lastRenderedPageBreak/>
              <w:t>6</w:t>
            </w:r>
            <w:r w:rsidRPr="00EC0C5F">
              <w:rPr>
                <w:rFonts w:ascii="Times New Roman" w:cs="Times New Roman" w:hint="eastAsia"/>
                <w:color w:val="auto"/>
                <w:sz w:val="26"/>
                <w:szCs w:val="26"/>
              </w:rPr>
              <w:t>．技术人员对机台平整恢复情况进行验收，并进行放射性强度检测，经验收合格后方可撤离；</w:t>
            </w:r>
          </w:p>
          <w:p w:rsidR="00022331" w:rsidRPr="00EC0C5F" w:rsidRDefault="00022331" w:rsidP="006D1E38">
            <w:pPr>
              <w:adjustRightInd w:val="0"/>
              <w:snapToGrid w:val="0"/>
              <w:spacing w:line="480" w:lineRule="exact"/>
              <w:ind w:firstLineChars="200" w:firstLine="520"/>
              <w:rPr>
                <w:rFonts w:ascii="Times New Roman" w:hAnsi="Times New Roman" w:cs="Times New Roman"/>
                <w:b/>
                <w:sz w:val="26"/>
                <w:szCs w:val="26"/>
              </w:rPr>
            </w:pPr>
            <w:r w:rsidRPr="00EC0C5F">
              <w:rPr>
                <w:rFonts w:ascii="Times New Roman" w:cs="Times New Roman" w:hint="eastAsia"/>
                <w:sz w:val="26"/>
                <w:szCs w:val="26"/>
              </w:rPr>
              <w:t>7</w:t>
            </w:r>
            <w:r w:rsidRPr="00EC0C5F">
              <w:rPr>
                <w:rFonts w:ascii="Times New Roman" w:cs="Times New Roman" w:hint="eastAsia"/>
                <w:sz w:val="26"/>
                <w:szCs w:val="26"/>
              </w:rPr>
              <w:t>．</w:t>
            </w:r>
            <w:r w:rsidRPr="00EC0C5F">
              <w:rPr>
                <w:rFonts w:ascii="Times New Roman" w:hAnsi="Times New Roman" w:cs="Times New Roman"/>
                <w:sz w:val="26"/>
                <w:szCs w:val="26"/>
              </w:rPr>
              <w:t>修复方案的合理性分析</w:t>
            </w:r>
          </w:p>
          <w:p w:rsidR="000B47D1" w:rsidRPr="00ED1D12" w:rsidRDefault="00022331" w:rsidP="00ED1D12">
            <w:pPr>
              <w:adjustRightInd w:val="0"/>
              <w:snapToGrid w:val="0"/>
              <w:spacing w:line="480" w:lineRule="exact"/>
              <w:ind w:firstLineChars="200" w:firstLine="520"/>
              <w:rPr>
                <w:rFonts w:asciiTheme="minorHAnsi" w:eastAsiaTheme="minorEastAsia" w:hAnsiTheme="minorHAnsi" w:cstheme="minorBidi"/>
                <w:sz w:val="26"/>
                <w:szCs w:val="26"/>
              </w:rPr>
            </w:pPr>
            <w:r w:rsidRPr="00ED1D12">
              <w:rPr>
                <w:rFonts w:ascii="Times New Roman" w:eastAsiaTheme="minorEastAsia" w:hAnsi="Times New Roman"/>
                <w:sz w:val="26"/>
                <w:szCs w:val="26"/>
              </w:rPr>
              <w:t>项目所在地位于林区，其最终应要恢复为林地，而当地优势的乔木种类为松、杉等。这两种树较耐旱，在当地比较易种活，</w:t>
            </w:r>
            <w:r w:rsidRPr="00ED1D12">
              <w:rPr>
                <w:rFonts w:asciiTheme="minorHAnsi" w:eastAsiaTheme="minorEastAsia" w:hAnsiTheme="minorHAnsi" w:cstheme="minorBidi" w:hint="eastAsia"/>
                <w:sz w:val="26"/>
                <w:szCs w:val="26"/>
              </w:rPr>
              <w:t>加上项目所地区降水量较多，当地树木、草类较易生长。项目恢复目标与当地植被一致，且较成活，修复方案合理可行。</w:t>
            </w:r>
          </w:p>
          <w:p w:rsidR="000B47D1" w:rsidRPr="00ED1D12" w:rsidRDefault="000B47D1" w:rsidP="006D1E38">
            <w:pPr>
              <w:pStyle w:val="00"/>
              <w:ind w:firstLineChars="0" w:firstLine="0"/>
              <w:rPr>
                <w:rFonts w:asciiTheme="minorHAnsi" w:eastAsiaTheme="minorEastAsia" w:hAnsiTheme="minorHAnsi" w:cstheme="minorBidi"/>
                <w:szCs w:val="26"/>
              </w:rPr>
            </w:pPr>
          </w:p>
          <w:p w:rsidR="000B47D1" w:rsidRPr="00FB6A77" w:rsidRDefault="000B47D1" w:rsidP="00CD7B0D">
            <w:pPr>
              <w:pStyle w:val="00"/>
              <w:ind w:firstLineChars="0" w:firstLine="0"/>
              <w:rPr>
                <w:rFonts w:asciiTheme="minorHAnsi" w:eastAsiaTheme="minorEastAsia" w:hAnsiTheme="minorHAnsi" w:cstheme="minorBidi"/>
                <w:szCs w:val="26"/>
              </w:rPr>
            </w:pPr>
          </w:p>
          <w:p w:rsidR="000B47D1" w:rsidRPr="00FB6A77" w:rsidRDefault="000B47D1" w:rsidP="00CD7B0D">
            <w:pPr>
              <w:pStyle w:val="00"/>
              <w:ind w:firstLineChars="0" w:firstLine="0"/>
              <w:rPr>
                <w:rFonts w:asciiTheme="minorHAnsi" w:eastAsiaTheme="minorEastAsia" w:hAnsiTheme="minorHAnsi" w:cstheme="minorBidi"/>
                <w:szCs w:val="26"/>
              </w:rPr>
            </w:pPr>
          </w:p>
          <w:p w:rsidR="000B47D1" w:rsidRPr="00FB6A77" w:rsidRDefault="000B47D1" w:rsidP="00CD7B0D">
            <w:pPr>
              <w:pStyle w:val="00"/>
              <w:ind w:firstLineChars="0" w:firstLine="0"/>
              <w:rPr>
                <w:rFonts w:asciiTheme="minorHAnsi" w:eastAsiaTheme="minorEastAsia" w:hAnsiTheme="minorHAnsi" w:cstheme="minorBidi"/>
                <w:szCs w:val="26"/>
              </w:rPr>
            </w:pPr>
          </w:p>
          <w:p w:rsidR="00E509FD" w:rsidRPr="00FB6A77" w:rsidRDefault="00E509FD" w:rsidP="00CD7B0D">
            <w:pPr>
              <w:pStyle w:val="00"/>
              <w:ind w:firstLineChars="0" w:firstLine="0"/>
              <w:rPr>
                <w:rFonts w:asciiTheme="minorHAnsi" w:eastAsiaTheme="minorEastAsia" w:hAnsiTheme="minorHAnsi" w:cstheme="minorBidi"/>
                <w:szCs w:val="26"/>
              </w:rPr>
            </w:pPr>
          </w:p>
          <w:p w:rsidR="00E509FD" w:rsidRPr="00FB6A77" w:rsidRDefault="00E509FD" w:rsidP="00CD7B0D">
            <w:pPr>
              <w:pStyle w:val="00"/>
              <w:ind w:firstLineChars="0" w:firstLine="0"/>
              <w:rPr>
                <w:rFonts w:asciiTheme="minorHAnsi" w:eastAsiaTheme="minorEastAsia" w:hAnsiTheme="minorHAnsi" w:cstheme="minorBidi"/>
                <w:szCs w:val="26"/>
              </w:rPr>
            </w:pPr>
          </w:p>
          <w:p w:rsidR="00E509FD" w:rsidRPr="00FB6A77" w:rsidRDefault="00E509FD" w:rsidP="00CD7B0D">
            <w:pPr>
              <w:pStyle w:val="00"/>
              <w:ind w:firstLineChars="0" w:firstLine="0"/>
              <w:rPr>
                <w:rFonts w:asciiTheme="minorHAnsi" w:eastAsiaTheme="minorEastAsia" w:hAnsiTheme="minorHAnsi" w:cstheme="minorBidi"/>
                <w:szCs w:val="26"/>
              </w:rPr>
            </w:pPr>
          </w:p>
          <w:p w:rsidR="000B47D1" w:rsidRPr="00FB6A77" w:rsidRDefault="000B47D1" w:rsidP="00CD7B0D">
            <w:pPr>
              <w:pStyle w:val="00"/>
              <w:ind w:firstLineChars="0" w:firstLine="0"/>
              <w:rPr>
                <w:rFonts w:asciiTheme="minorHAnsi" w:eastAsiaTheme="minorEastAsia" w:hAnsiTheme="minorHAnsi" w:cstheme="minorBidi"/>
                <w:szCs w:val="26"/>
              </w:rPr>
            </w:pPr>
          </w:p>
        </w:tc>
      </w:tr>
    </w:tbl>
    <w:p w:rsidR="00FB5F50" w:rsidRPr="00FB6A77" w:rsidRDefault="008D41F5">
      <w:pPr>
        <w:rPr>
          <w:rFonts w:ascii="Times New Roman" w:hAnsi="Times New Roman" w:cs="Times New Roman"/>
        </w:rPr>
      </w:pPr>
      <w:r w:rsidRPr="00FB6A77">
        <w:rPr>
          <w:rFonts w:ascii="Times New Roman" w:hAnsi="Times New Roman" w:cs="Times New Roman"/>
        </w:rPr>
        <w:lastRenderedPageBreak/>
        <w:br w:type="page"/>
      </w:r>
    </w:p>
    <w:p w:rsidR="008D41F5" w:rsidRPr="00FB6A77" w:rsidRDefault="008D41F5" w:rsidP="00EF45CE">
      <w:pPr>
        <w:pStyle w:val="a6"/>
        <w:outlineLvl w:val="0"/>
        <w:rPr>
          <w:rFonts w:ascii="Times New Roman" w:hAnsi="Times New Roman"/>
          <w:b/>
          <w:sz w:val="26"/>
          <w:szCs w:val="26"/>
        </w:rPr>
      </w:pPr>
      <w:bookmarkStart w:id="33" w:name="_Toc26803260"/>
      <w:bookmarkStart w:id="34" w:name="_Toc97710141"/>
      <w:bookmarkStart w:id="35" w:name="_Toc97759301"/>
      <w:r w:rsidRPr="00FB6A77">
        <w:rPr>
          <w:rFonts w:ascii="Times New Roman" w:hAnsi="Times New Roman"/>
          <w:b/>
          <w:sz w:val="26"/>
          <w:szCs w:val="26"/>
        </w:rPr>
        <w:lastRenderedPageBreak/>
        <w:t>13</w:t>
      </w:r>
      <w:r w:rsidRPr="00FB6A77">
        <w:rPr>
          <w:rFonts w:ascii="Times New Roman" w:hAnsi="Times New Roman"/>
          <w:b/>
          <w:sz w:val="26"/>
          <w:szCs w:val="26"/>
        </w:rPr>
        <w:t>结论与建议</w:t>
      </w:r>
      <w:bookmarkEnd w:id="33"/>
      <w:bookmarkEnd w:id="34"/>
      <w:bookmarkEnd w:id="35"/>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22"/>
      </w:tblGrid>
      <w:tr w:rsidR="00FB6A77" w:rsidRPr="00FB6A77" w:rsidTr="009454F3">
        <w:trPr>
          <w:trHeight w:val="2071"/>
        </w:trPr>
        <w:tc>
          <w:tcPr>
            <w:tcW w:w="8522" w:type="dxa"/>
            <w:tcBorders>
              <w:top w:val="single" w:sz="4" w:space="0" w:color="auto"/>
              <w:left w:val="single" w:sz="8" w:space="0" w:color="auto"/>
              <w:bottom w:val="single" w:sz="4" w:space="0" w:color="auto"/>
              <w:right w:val="single" w:sz="8" w:space="0" w:color="auto"/>
            </w:tcBorders>
          </w:tcPr>
          <w:p w:rsidR="00384EA4" w:rsidRPr="00FB6A77" w:rsidRDefault="00022331" w:rsidP="009454F3">
            <w:pPr>
              <w:tabs>
                <w:tab w:val="left" w:pos="785"/>
              </w:tabs>
              <w:spacing w:line="520" w:lineRule="exact"/>
              <w:rPr>
                <w:rFonts w:ascii="Times New Roman" w:hAnsi="Times New Roman" w:cs="Times New Roman"/>
                <w:b/>
                <w:sz w:val="26"/>
                <w:szCs w:val="26"/>
              </w:rPr>
            </w:pPr>
            <w:r>
              <w:rPr>
                <w:rFonts w:ascii="Times New Roman" w:hAnsi="Times New Roman" w:cs="Times New Roman" w:hint="eastAsia"/>
                <w:b/>
                <w:sz w:val="28"/>
                <w:szCs w:val="28"/>
              </w:rPr>
              <w:t>一、</w:t>
            </w:r>
            <w:r w:rsidR="00384EA4" w:rsidRPr="00FB6A77">
              <w:rPr>
                <w:rFonts w:ascii="Times New Roman" w:hAnsi="Times New Roman" w:cs="Times New Roman"/>
                <w:b/>
                <w:sz w:val="26"/>
                <w:szCs w:val="26"/>
              </w:rPr>
              <w:t>结论</w:t>
            </w:r>
          </w:p>
          <w:p w:rsidR="00384EA4" w:rsidRPr="00FB6A77" w:rsidRDefault="00022331" w:rsidP="00E509FD">
            <w:pPr>
              <w:ind w:firstLineChars="196" w:firstLine="512"/>
              <w:rPr>
                <w:rFonts w:ascii="Times New Roman" w:hAnsi="Times New Roman" w:cs="Times New Roman"/>
                <w:b/>
                <w:bCs/>
                <w:sz w:val="26"/>
                <w:szCs w:val="26"/>
              </w:rPr>
            </w:pPr>
            <w:r>
              <w:rPr>
                <w:rFonts w:ascii="Times New Roman" w:hAnsi="Times New Roman" w:cs="Times New Roman" w:hint="eastAsia"/>
                <w:b/>
                <w:bCs/>
                <w:sz w:val="26"/>
                <w:szCs w:val="26"/>
              </w:rPr>
              <w:t>（</w:t>
            </w:r>
            <w:r>
              <w:rPr>
                <w:rFonts w:ascii="Times New Roman" w:hAnsi="Times New Roman" w:cs="Times New Roman" w:hint="eastAsia"/>
                <w:b/>
                <w:bCs/>
                <w:sz w:val="26"/>
                <w:szCs w:val="26"/>
              </w:rPr>
              <w:t>1</w:t>
            </w:r>
            <w:r>
              <w:rPr>
                <w:rFonts w:ascii="Times New Roman" w:hAnsi="Times New Roman" w:cs="Times New Roman" w:hint="eastAsia"/>
                <w:b/>
                <w:bCs/>
                <w:sz w:val="26"/>
                <w:szCs w:val="26"/>
              </w:rPr>
              <w:t>）</w:t>
            </w:r>
            <w:r w:rsidR="00F65524" w:rsidRPr="00FB6A77">
              <w:rPr>
                <w:rFonts w:ascii="Times New Roman" w:hAnsi="Times New Roman" w:cs="Times New Roman"/>
                <w:b/>
                <w:bCs/>
                <w:sz w:val="26"/>
                <w:szCs w:val="26"/>
              </w:rPr>
              <w:t>项目概况</w:t>
            </w:r>
          </w:p>
          <w:p w:rsidR="00384EA4" w:rsidRPr="00FB6A77" w:rsidRDefault="00022331" w:rsidP="009454F3">
            <w:pPr>
              <w:pStyle w:val="00"/>
              <w:spacing w:line="500" w:lineRule="exact"/>
              <w:ind w:firstLine="520"/>
              <w:rPr>
                <w:rFonts w:ascii="Times New Roman" w:hAnsi="Times New Roman"/>
                <w:szCs w:val="26"/>
              </w:rPr>
            </w:pPr>
            <w:r>
              <w:rPr>
                <w:rFonts w:ascii="Times New Roman" w:hAnsi="Times New Roman" w:hint="eastAsia"/>
                <w:szCs w:val="26"/>
              </w:rPr>
              <w:t>《</w:t>
            </w:r>
            <w:r w:rsidRPr="00FB6A77">
              <w:rPr>
                <w:rFonts w:ascii="Times New Roman" w:hAnsi="Times New Roman"/>
                <w:szCs w:val="26"/>
              </w:rPr>
              <w:t>广东省</w:t>
            </w:r>
            <w:r w:rsidRPr="00FB6A77">
              <w:rPr>
                <w:rFonts w:ascii="Times New Roman" w:hAnsi="Times New Roman" w:hint="eastAsia"/>
                <w:szCs w:val="26"/>
              </w:rPr>
              <w:t>贵东岩体</w:t>
            </w:r>
            <w:r w:rsidRPr="00FB6A77">
              <w:rPr>
                <w:rFonts w:ascii="Times New Roman" w:hAnsi="Times New Roman"/>
                <w:szCs w:val="26"/>
              </w:rPr>
              <w:t>东部地区</w:t>
            </w:r>
            <w:r w:rsidR="00AB669A">
              <w:rPr>
                <w:rFonts w:ascii="Times New Roman" w:hAnsi="Times New Roman"/>
                <w:szCs w:val="26"/>
              </w:rPr>
              <w:t>铀</w:t>
            </w:r>
            <w:r w:rsidRPr="00FB6A77">
              <w:rPr>
                <w:rFonts w:ascii="Times New Roman" w:hAnsi="Times New Roman"/>
                <w:szCs w:val="26"/>
              </w:rPr>
              <w:t>矿资源调查评价与勘查</w:t>
            </w:r>
            <w:r>
              <w:rPr>
                <w:rFonts w:ascii="Times New Roman" w:hAnsi="Times New Roman" w:hint="eastAsia"/>
                <w:szCs w:val="26"/>
              </w:rPr>
              <w:t>》</w:t>
            </w:r>
            <w:r w:rsidR="00F65524" w:rsidRPr="00FB6A77">
              <w:rPr>
                <w:rFonts w:ascii="Times New Roman" w:hAnsi="Times New Roman"/>
                <w:szCs w:val="26"/>
              </w:rPr>
              <w:t>项目</w:t>
            </w:r>
            <w:r>
              <w:rPr>
                <w:rFonts w:ascii="Times New Roman" w:hAnsi="Times New Roman"/>
                <w:szCs w:val="26"/>
              </w:rPr>
              <w:t>来源于中国核工业地质局</w:t>
            </w:r>
            <w:r>
              <w:rPr>
                <w:rFonts w:ascii="Times New Roman" w:hAnsi="Times New Roman" w:hint="eastAsia"/>
                <w:szCs w:val="26"/>
              </w:rPr>
              <w:t>，</w:t>
            </w:r>
            <w:r>
              <w:rPr>
                <w:rFonts w:ascii="Times New Roman" w:hAnsi="Times New Roman"/>
                <w:szCs w:val="26"/>
              </w:rPr>
              <w:t>属新开项目</w:t>
            </w:r>
            <w:r>
              <w:rPr>
                <w:rFonts w:ascii="Times New Roman" w:hAnsi="Times New Roman" w:hint="eastAsia"/>
                <w:szCs w:val="26"/>
              </w:rPr>
              <w:t>，</w:t>
            </w:r>
            <w:r w:rsidR="00F65524" w:rsidRPr="00FB6A77">
              <w:rPr>
                <w:rFonts w:ascii="Times New Roman" w:hAnsi="Times New Roman"/>
                <w:szCs w:val="26"/>
              </w:rPr>
              <w:t>位于广东省韶关市翁源县坝仔镇</w:t>
            </w:r>
            <w:r>
              <w:rPr>
                <w:rFonts w:ascii="Times New Roman" w:hAnsi="Times New Roman" w:hint="eastAsia"/>
                <w:szCs w:val="26"/>
              </w:rPr>
              <w:t>和</w:t>
            </w:r>
            <w:r w:rsidR="00F65524" w:rsidRPr="00FB6A77">
              <w:rPr>
                <w:rFonts w:ascii="Times New Roman" w:hAnsi="Times New Roman"/>
                <w:szCs w:val="26"/>
              </w:rPr>
              <w:t>江西省全南县南迳镇。</w:t>
            </w:r>
            <w:r>
              <w:rPr>
                <w:rFonts w:ascii="Times New Roman" w:hint="eastAsia"/>
                <w:szCs w:val="26"/>
              </w:rPr>
              <w:t>工作年限</w:t>
            </w:r>
            <w:r w:rsidRPr="00FB6A77">
              <w:rPr>
                <w:rFonts w:ascii="Times New Roman" w:hint="eastAsia"/>
                <w:szCs w:val="26"/>
              </w:rPr>
              <w:t>为</w:t>
            </w:r>
            <w:r w:rsidRPr="00FB6A77">
              <w:rPr>
                <w:rFonts w:ascii="Times New Roman"/>
                <w:szCs w:val="26"/>
              </w:rPr>
              <w:t>202</w:t>
            </w:r>
            <w:r w:rsidRPr="00FB6A77">
              <w:rPr>
                <w:rFonts w:ascii="Times New Roman" w:hint="eastAsia"/>
                <w:szCs w:val="26"/>
              </w:rPr>
              <w:t>2</w:t>
            </w:r>
            <w:r w:rsidRPr="00FB6A77">
              <w:rPr>
                <w:rFonts w:ascii="Times New Roman" w:hint="eastAsia"/>
                <w:szCs w:val="26"/>
              </w:rPr>
              <w:t>～</w:t>
            </w:r>
            <w:r w:rsidRPr="00FB6A77">
              <w:rPr>
                <w:rFonts w:ascii="Times New Roman"/>
                <w:szCs w:val="26"/>
              </w:rPr>
              <w:t>202</w:t>
            </w:r>
            <w:r>
              <w:rPr>
                <w:rFonts w:ascii="Times New Roman" w:hint="eastAsia"/>
                <w:szCs w:val="26"/>
              </w:rPr>
              <w:t>6</w:t>
            </w:r>
            <w:r w:rsidRPr="00FB6A77">
              <w:rPr>
                <w:rFonts w:ascii="Times New Roman"/>
                <w:szCs w:val="26"/>
              </w:rPr>
              <w:t>年</w:t>
            </w:r>
            <w:r w:rsidRPr="00FB6A77">
              <w:rPr>
                <w:rFonts w:ascii="Times New Roman" w:hint="eastAsia"/>
                <w:szCs w:val="26"/>
              </w:rPr>
              <w:t>。</w:t>
            </w:r>
          </w:p>
          <w:p w:rsidR="00022331" w:rsidRPr="00801F02" w:rsidRDefault="00022331" w:rsidP="00022331">
            <w:pPr>
              <w:pStyle w:val="a6"/>
              <w:spacing w:line="480" w:lineRule="exact"/>
              <w:ind w:firstLineChars="200" w:firstLine="522"/>
              <w:jc w:val="left"/>
              <w:rPr>
                <w:rFonts w:ascii="Times New Roman" w:hAnsi="Times New Roman"/>
                <w:b/>
                <w:sz w:val="26"/>
                <w:szCs w:val="26"/>
              </w:rPr>
            </w:pPr>
            <w:r w:rsidRPr="00801F02">
              <w:rPr>
                <w:rFonts w:ascii="Times New Roman" w:hAnsi="Times New Roman" w:hint="eastAsia"/>
                <w:b/>
                <w:sz w:val="26"/>
                <w:szCs w:val="26"/>
              </w:rPr>
              <w:t>（</w:t>
            </w:r>
            <w:r>
              <w:rPr>
                <w:rFonts w:ascii="Times New Roman" w:hAnsi="Times New Roman" w:hint="eastAsia"/>
                <w:b/>
                <w:sz w:val="26"/>
                <w:szCs w:val="26"/>
              </w:rPr>
              <w:t>2</w:t>
            </w:r>
            <w:r w:rsidRPr="00801F02">
              <w:rPr>
                <w:rFonts w:ascii="Times New Roman" w:hAnsi="Times New Roman" w:hint="eastAsia"/>
                <w:b/>
                <w:sz w:val="26"/>
                <w:szCs w:val="26"/>
              </w:rPr>
              <w:t>）</w:t>
            </w:r>
            <w:r>
              <w:rPr>
                <w:rFonts w:ascii="Times New Roman" w:hAnsi="Times New Roman" w:hint="eastAsia"/>
                <w:b/>
                <w:sz w:val="26"/>
                <w:szCs w:val="26"/>
              </w:rPr>
              <w:t>建设内容</w:t>
            </w:r>
          </w:p>
          <w:p w:rsidR="00022331" w:rsidRPr="00022331" w:rsidRDefault="00F65524" w:rsidP="00022331">
            <w:pPr>
              <w:pStyle w:val="00"/>
              <w:spacing w:line="500" w:lineRule="exact"/>
              <w:ind w:firstLine="520"/>
              <w:rPr>
                <w:rFonts w:ascii="Times New Roman" w:hAnsi="Times New Roman"/>
                <w:szCs w:val="26"/>
              </w:rPr>
            </w:pPr>
            <w:r w:rsidRPr="00FB6A77">
              <w:rPr>
                <w:rFonts w:ascii="Times New Roman" w:hAnsi="Times New Roman"/>
                <w:szCs w:val="26"/>
              </w:rPr>
              <w:t>项目</w:t>
            </w:r>
            <w:r w:rsidR="00BA3D7B">
              <w:rPr>
                <w:rFonts w:ascii="Times New Roman" w:hAnsi="Times New Roman" w:hint="eastAsia"/>
                <w:szCs w:val="26"/>
              </w:rPr>
              <w:t>2022</w:t>
            </w:r>
            <w:r w:rsidR="00BA3D7B">
              <w:rPr>
                <w:rFonts w:ascii="Times New Roman" w:hAnsi="Times New Roman" w:hint="eastAsia"/>
                <w:szCs w:val="26"/>
              </w:rPr>
              <w:t>年</w:t>
            </w:r>
            <w:r w:rsidRPr="00FB6A77">
              <w:rPr>
                <w:rFonts w:ascii="Times New Roman" w:hAnsi="Times New Roman"/>
                <w:szCs w:val="26"/>
              </w:rPr>
              <w:t>设计钻孔</w:t>
            </w:r>
            <w:r w:rsidR="007A75CC">
              <w:rPr>
                <w:rFonts w:ascii="Times New Roman" w:hAnsi="Times New Roman" w:hint="eastAsia"/>
                <w:szCs w:val="26"/>
              </w:rPr>
              <w:t>40</w:t>
            </w:r>
            <w:r w:rsidRPr="00FB6A77">
              <w:rPr>
                <w:rFonts w:ascii="Times New Roman" w:hAnsi="Times New Roman"/>
                <w:szCs w:val="26"/>
              </w:rPr>
              <w:t>个，合计进尺为</w:t>
            </w:r>
            <w:r w:rsidR="007A75CC">
              <w:rPr>
                <w:rFonts w:ascii="Times New Roman" w:hAnsi="Times New Roman" w:hint="eastAsia"/>
                <w:szCs w:val="26"/>
              </w:rPr>
              <w:t>1</w:t>
            </w:r>
            <w:r w:rsidR="00C61566" w:rsidRPr="00FB6A77">
              <w:rPr>
                <w:rFonts w:ascii="Times New Roman" w:hAnsi="Times New Roman" w:hint="eastAsia"/>
                <w:szCs w:val="26"/>
              </w:rPr>
              <w:t>6</w:t>
            </w:r>
            <w:r w:rsidRPr="00FB6A77">
              <w:rPr>
                <w:rFonts w:ascii="Times New Roman" w:hAnsi="Times New Roman"/>
                <w:szCs w:val="26"/>
              </w:rPr>
              <w:t>000m</w:t>
            </w:r>
            <w:r w:rsidR="00022331" w:rsidRPr="00022331">
              <w:rPr>
                <w:rFonts w:ascii="Times New Roman" w:hAnsi="Times New Roman"/>
                <w:szCs w:val="26"/>
              </w:rPr>
              <w:t>，均为岩心钻探孔，勘查时间为</w:t>
            </w:r>
            <w:r w:rsidR="00022331" w:rsidRPr="00022331">
              <w:rPr>
                <w:rFonts w:ascii="Times New Roman" w:hAnsi="Times New Roman"/>
                <w:szCs w:val="26"/>
              </w:rPr>
              <w:t>2022</w:t>
            </w:r>
            <w:r w:rsidR="00022331" w:rsidRPr="00FB6A77">
              <w:rPr>
                <w:rFonts w:ascii="Times New Roman" w:hint="eastAsia"/>
                <w:szCs w:val="26"/>
              </w:rPr>
              <w:t>～</w:t>
            </w:r>
            <w:r w:rsidR="00022331" w:rsidRPr="00022331">
              <w:rPr>
                <w:rFonts w:ascii="Times New Roman" w:hAnsi="Times New Roman"/>
                <w:szCs w:val="26"/>
              </w:rPr>
              <w:t>2026</w:t>
            </w:r>
            <w:r w:rsidR="00022331" w:rsidRPr="00022331">
              <w:rPr>
                <w:rFonts w:ascii="Times New Roman" w:hAnsi="Times New Roman"/>
                <w:szCs w:val="26"/>
              </w:rPr>
              <w:t>年，分为五个阶段完成。</w:t>
            </w:r>
          </w:p>
          <w:p w:rsidR="00022331" w:rsidRPr="00EC0C5F" w:rsidRDefault="00022331" w:rsidP="00022331">
            <w:pPr>
              <w:pStyle w:val="a6"/>
              <w:spacing w:line="400" w:lineRule="exact"/>
              <w:jc w:val="left"/>
              <w:rPr>
                <w:rFonts w:ascii="Times New Roman" w:hAnsi="Times New Roman"/>
                <w:b/>
                <w:sz w:val="26"/>
                <w:szCs w:val="26"/>
              </w:rPr>
            </w:pPr>
            <w:r>
              <w:rPr>
                <w:rFonts w:ascii="Times New Roman" w:hAnsi="Times New Roman" w:hint="eastAsia"/>
                <w:b/>
                <w:sz w:val="26"/>
                <w:szCs w:val="26"/>
              </w:rPr>
              <w:t>2</w:t>
            </w:r>
            <w:r w:rsidRPr="00801F02">
              <w:rPr>
                <w:rFonts w:ascii="Times New Roman" w:hAnsi="Times New Roman"/>
                <w:b/>
                <w:sz w:val="26"/>
                <w:szCs w:val="26"/>
              </w:rPr>
              <w:t>．</w:t>
            </w:r>
            <w:r>
              <w:rPr>
                <w:rFonts w:ascii="Times New Roman" w:hAnsi="Times New Roman" w:hint="eastAsia"/>
                <w:b/>
                <w:sz w:val="26"/>
                <w:szCs w:val="26"/>
              </w:rPr>
              <w:t>分析判定相关情况</w:t>
            </w:r>
          </w:p>
          <w:p w:rsidR="00022331" w:rsidRPr="004378B9" w:rsidRDefault="00022331" w:rsidP="00022331">
            <w:pPr>
              <w:pStyle w:val="a6"/>
              <w:spacing w:line="480" w:lineRule="exact"/>
              <w:ind w:firstLineChars="200" w:firstLine="520"/>
              <w:jc w:val="left"/>
              <w:rPr>
                <w:rFonts w:ascii="Times New Roman" w:hAnsi="Times New Roman"/>
                <w:sz w:val="26"/>
                <w:szCs w:val="26"/>
              </w:rPr>
            </w:pPr>
            <w:r w:rsidRPr="004378B9">
              <w:rPr>
                <w:rFonts w:ascii="Times New Roman" w:hAnsi="Times New Roman" w:hint="eastAsia"/>
                <w:sz w:val="26"/>
                <w:szCs w:val="26"/>
              </w:rPr>
              <w:t>本项目属</w:t>
            </w:r>
            <w:r w:rsidR="00AB669A">
              <w:rPr>
                <w:rFonts w:ascii="Times New Roman" w:hAnsi="Times New Roman" w:hint="eastAsia"/>
                <w:sz w:val="26"/>
                <w:szCs w:val="26"/>
              </w:rPr>
              <w:t>铀</w:t>
            </w:r>
            <w:r w:rsidRPr="004378B9">
              <w:rPr>
                <w:rFonts w:ascii="Times New Roman" w:hAnsi="Times New Roman" w:hint="eastAsia"/>
                <w:sz w:val="26"/>
                <w:szCs w:val="26"/>
              </w:rPr>
              <w:t>矿地质勘查，不涉及禁止开发区域，同时采取生态保护与恢复措施，对生态环境影响小。</w:t>
            </w:r>
          </w:p>
          <w:p w:rsidR="00022331" w:rsidRPr="00EC0C5F" w:rsidRDefault="00022331" w:rsidP="00022331">
            <w:pPr>
              <w:pStyle w:val="a6"/>
              <w:spacing w:line="400" w:lineRule="exact"/>
              <w:jc w:val="left"/>
              <w:rPr>
                <w:rFonts w:ascii="Times New Roman" w:hAnsi="Times New Roman"/>
                <w:b/>
                <w:sz w:val="26"/>
                <w:szCs w:val="26"/>
              </w:rPr>
            </w:pPr>
            <w:r>
              <w:rPr>
                <w:rFonts w:ascii="Times New Roman" w:hAnsi="Times New Roman" w:hint="eastAsia"/>
                <w:b/>
                <w:sz w:val="26"/>
                <w:szCs w:val="26"/>
              </w:rPr>
              <w:t>3</w:t>
            </w:r>
            <w:r w:rsidRPr="00801F02">
              <w:rPr>
                <w:rFonts w:ascii="Times New Roman" w:hAnsi="Times New Roman"/>
                <w:b/>
                <w:sz w:val="26"/>
                <w:szCs w:val="26"/>
              </w:rPr>
              <w:t>．</w:t>
            </w:r>
            <w:r>
              <w:rPr>
                <w:rFonts w:ascii="Times New Roman" w:hAnsi="Times New Roman" w:hint="eastAsia"/>
                <w:b/>
                <w:sz w:val="26"/>
                <w:szCs w:val="26"/>
              </w:rPr>
              <w:t>区域</w:t>
            </w:r>
            <w:r w:rsidRPr="00EC0C5F">
              <w:rPr>
                <w:rFonts w:ascii="Times New Roman" w:hAnsi="Times New Roman" w:hint="eastAsia"/>
                <w:b/>
                <w:sz w:val="26"/>
                <w:szCs w:val="26"/>
              </w:rPr>
              <w:t>环境质量现状</w:t>
            </w:r>
          </w:p>
          <w:p w:rsidR="00022331"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sz w:val="26"/>
                <w:szCs w:val="26"/>
              </w:rPr>
              <w:t>本项目环境质量现状</w:t>
            </w:r>
            <w:r w:rsidRPr="00EC0C5F">
              <w:rPr>
                <w:rFonts w:ascii="Times New Roman" w:hAnsi="Times New Roman"/>
                <w:sz w:val="26"/>
                <w:szCs w:val="26"/>
              </w:rPr>
              <w:t>γ</w:t>
            </w:r>
            <w:r w:rsidRPr="00EC0C5F">
              <w:rPr>
                <w:rFonts w:ascii="Times New Roman" w:hAnsi="Times New Roman"/>
                <w:sz w:val="26"/>
                <w:szCs w:val="26"/>
              </w:rPr>
              <w:t>辐射空气吸收剂量率范围为</w:t>
            </w:r>
            <w:r w:rsidRPr="00EC0C5F">
              <w:rPr>
                <w:rFonts w:ascii="Times New Roman" w:hAnsi="Times New Roman"/>
                <w:sz w:val="26"/>
                <w:szCs w:val="26"/>
              </w:rPr>
              <w:t>96.5</w:t>
            </w:r>
            <w:r w:rsidRPr="00EC0C5F">
              <w:rPr>
                <w:rFonts w:ascii="Times New Roman" w:hAnsi="Times New Roman" w:hint="eastAsia"/>
                <w:sz w:val="26"/>
                <w:szCs w:val="26"/>
              </w:rPr>
              <w:t>～</w:t>
            </w:r>
            <w:r w:rsidRPr="00EC0C5F">
              <w:rPr>
                <w:rFonts w:ascii="Times New Roman" w:hAnsi="Times New Roman" w:hint="eastAsia"/>
                <w:sz w:val="26"/>
                <w:szCs w:val="26"/>
              </w:rPr>
              <w:t>38</w:t>
            </w:r>
            <w:r w:rsidRPr="00EC0C5F">
              <w:rPr>
                <w:rFonts w:ascii="Times New Roman" w:hAnsi="Times New Roman"/>
                <w:sz w:val="26"/>
                <w:szCs w:val="26"/>
              </w:rPr>
              <w:t>1 nGy</w:t>
            </w:r>
            <w:r w:rsidRPr="00EC0C5F">
              <w:rPr>
                <w:rFonts w:ascii="Times New Roman" w:hAnsi="Times New Roman"/>
                <w:sz w:val="16"/>
                <w:szCs w:val="16"/>
              </w:rPr>
              <w:t>•</w:t>
            </w:r>
            <w:r w:rsidRPr="00EC0C5F">
              <w:rPr>
                <w:rFonts w:ascii="Times New Roman" w:hAnsi="Times New Roman"/>
                <w:sz w:val="26"/>
                <w:szCs w:val="26"/>
              </w:rPr>
              <w:t>h</w:t>
            </w:r>
            <w:r w:rsidRPr="00EC0C5F">
              <w:rPr>
                <w:rFonts w:ascii="Times New Roman" w:hAnsi="Times New Roman"/>
                <w:sz w:val="26"/>
                <w:szCs w:val="26"/>
                <w:vertAlign w:val="superscript"/>
              </w:rPr>
              <w:t>-1</w:t>
            </w:r>
            <w:r w:rsidRPr="00EC0C5F">
              <w:rPr>
                <w:rFonts w:ascii="Times New Roman" w:hAnsi="Times New Roman"/>
                <w:sz w:val="26"/>
                <w:szCs w:val="26"/>
              </w:rPr>
              <w:t>空气中氡浓度为</w:t>
            </w:r>
            <w:r w:rsidRPr="00EC0C5F">
              <w:rPr>
                <w:rFonts w:ascii="Times New Roman" w:hAnsi="Times New Roman"/>
                <w:sz w:val="26"/>
                <w:szCs w:val="26"/>
              </w:rPr>
              <w:t>9.6</w:t>
            </w:r>
            <w:r w:rsidRPr="00EC0C5F">
              <w:rPr>
                <w:rFonts w:ascii="Times New Roman" w:hAnsi="Times New Roman"/>
                <w:sz w:val="26"/>
                <w:szCs w:val="26"/>
              </w:rPr>
              <w:t>～</w:t>
            </w:r>
            <w:r w:rsidRPr="00EC0C5F">
              <w:rPr>
                <w:rFonts w:ascii="Times New Roman" w:hAnsi="Times New Roman"/>
                <w:sz w:val="26"/>
                <w:szCs w:val="26"/>
              </w:rPr>
              <w:t>23.4Bq/m</w:t>
            </w:r>
            <w:r w:rsidRPr="00EC0C5F">
              <w:rPr>
                <w:rFonts w:ascii="Times New Roman" w:hAnsi="Times New Roman"/>
                <w:sz w:val="26"/>
                <w:szCs w:val="26"/>
                <w:vertAlign w:val="superscript"/>
              </w:rPr>
              <w:t>3</w:t>
            </w:r>
            <w:r w:rsidRPr="00EC0C5F">
              <w:rPr>
                <w:rFonts w:ascii="Times New Roman" w:hAnsi="Times New Roman"/>
                <w:sz w:val="26"/>
                <w:szCs w:val="26"/>
              </w:rPr>
              <w:t>，地表水</w:t>
            </w:r>
            <w:r w:rsidRPr="00EC0C5F">
              <w:rPr>
                <w:rFonts w:ascii="Times New Roman" w:hAnsi="Times New Roman"/>
                <w:sz w:val="26"/>
                <w:szCs w:val="26"/>
              </w:rPr>
              <w:t>U</w:t>
            </w:r>
            <w:r w:rsidRPr="001D2808">
              <w:rPr>
                <w:rFonts w:ascii="Times New Roman" w:hAnsi="Times New Roman"/>
                <w:sz w:val="26"/>
                <w:szCs w:val="26"/>
                <w:vertAlign w:val="subscript"/>
              </w:rPr>
              <w:t>天然</w:t>
            </w:r>
            <w:r w:rsidRPr="00EC0C5F">
              <w:rPr>
                <w:rFonts w:ascii="Times New Roman" w:hAnsi="Times New Roman"/>
                <w:sz w:val="26"/>
                <w:szCs w:val="26"/>
              </w:rPr>
              <w:t>、</w:t>
            </w:r>
            <w:r w:rsidRPr="00EC0C5F">
              <w:rPr>
                <w:rFonts w:ascii="Times New Roman" w:hAnsi="Times New Roman"/>
                <w:sz w:val="26"/>
                <w:szCs w:val="26"/>
                <w:vertAlign w:val="superscript"/>
              </w:rPr>
              <w:t>226</w:t>
            </w:r>
            <w:r w:rsidRPr="00EC0C5F">
              <w:rPr>
                <w:rFonts w:ascii="Times New Roman" w:hAnsi="Times New Roman"/>
                <w:sz w:val="26"/>
                <w:szCs w:val="26"/>
              </w:rPr>
              <w:t>Ra</w:t>
            </w:r>
            <w:r w:rsidRPr="00EC0C5F">
              <w:rPr>
                <w:rFonts w:ascii="Times New Roman" w:hAnsi="Times New Roman"/>
                <w:sz w:val="26"/>
                <w:szCs w:val="26"/>
              </w:rPr>
              <w:t>、总</w:t>
            </w:r>
            <w:r w:rsidRPr="00EC0C5F">
              <w:rPr>
                <w:rFonts w:ascii="Times New Roman" w:hAnsi="Times New Roman"/>
                <w:sz w:val="26"/>
                <w:szCs w:val="26"/>
              </w:rPr>
              <w:t>α</w:t>
            </w:r>
            <w:r w:rsidRPr="00EC0C5F">
              <w:rPr>
                <w:rFonts w:ascii="Times New Roman" w:hAnsi="Times New Roman"/>
                <w:sz w:val="26"/>
                <w:szCs w:val="26"/>
              </w:rPr>
              <w:t>、总</w:t>
            </w:r>
            <w:r w:rsidRPr="00EC0C5F">
              <w:rPr>
                <w:rFonts w:ascii="Times New Roman" w:hAnsi="Times New Roman"/>
                <w:sz w:val="26"/>
                <w:szCs w:val="26"/>
              </w:rPr>
              <w:t>β</w:t>
            </w:r>
            <w:r w:rsidRPr="00EC0C5F">
              <w:rPr>
                <w:rFonts w:ascii="Times New Roman" w:hAnsi="Times New Roman"/>
                <w:sz w:val="26"/>
                <w:szCs w:val="26"/>
              </w:rPr>
              <w:t>浓度范围分别为</w:t>
            </w:r>
            <w:r w:rsidRPr="00EC0C5F">
              <w:rPr>
                <w:rFonts w:ascii="Times New Roman" w:hAnsi="Times New Roman"/>
                <w:sz w:val="26"/>
                <w:szCs w:val="26"/>
              </w:rPr>
              <w:t>0.</w:t>
            </w:r>
            <w:r w:rsidR="00A32FE9">
              <w:rPr>
                <w:rFonts w:ascii="Times New Roman" w:hAnsi="Times New Roman" w:hint="eastAsia"/>
                <w:sz w:val="26"/>
                <w:szCs w:val="26"/>
              </w:rPr>
              <w:t>24</w:t>
            </w:r>
            <w:r w:rsidRPr="00EC0C5F">
              <w:rPr>
                <w:rFonts w:ascii="Times New Roman" w:hAnsi="Times New Roman"/>
                <w:sz w:val="26"/>
                <w:szCs w:val="26"/>
              </w:rPr>
              <w:t>～</w:t>
            </w:r>
            <w:r w:rsidR="00A32FE9">
              <w:rPr>
                <w:rFonts w:ascii="Times New Roman" w:hAnsi="Times New Roman" w:hint="eastAsia"/>
                <w:sz w:val="26"/>
                <w:szCs w:val="26"/>
              </w:rPr>
              <w:t>0.53</w:t>
            </w:r>
            <w:r w:rsidRPr="00EC0C5F">
              <w:rPr>
                <w:rFonts w:ascii="Times New Roman" w:hAnsi="Times New Roman"/>
                <w:sz w:val="26"/>
                <w:szCs w:val="26"/>
              </w:rPr>
              <w:t>μg/L</w:t>
            </w:r>
            <w:r w:rsidRPr="00EC0C5F">
              <w:rPr>
                <w:rFonts w:ascii="Times New Roman" w:hAnsi="Times New Roman"/>
                <w:sz w:val="26"/>
                <w:szCs w:val="26"/>
              </w:rPr>
              <w:t>、</w:t>
            </w:r>
            <w:r w:rsidR="00A32FE9">
              <w:rPr>
                <w:rFonts w:ascii="Times New Roman" w:hAnsi="Times New Roman" w:hint="eastAsia"/>
                <w:sz w:val="26"/>
                <w:szCs w:val="26"/>
              </w:rPr>
              <w:t>0.041</w:t>
            </w:r>
            <w:r w:rsidRPr="00EC0C5F">
              <w:rPr>
                <w:rFonts w:ascii="Times New Roman" w:hAnsi="Times New Roman"/>
                <w:sz w:val="26"/>
                <w:szCs w:val="26"/>
              </w:rPr>
              <w:t>～</w:t>
            </w:r>
            <w:r w:rsidR="00A32FE9">
              <w:rPr>
                <w:rFonts w:ascii="Times New Roman" w:hAnsi="Times New Roman" w:hint="eastAsia"/>
                <w:sz w:val="26"/>
                <w:szCs w:val="26"/>
              </w:rPr>
              <w:t>0.163</w:t>
            </w:r>
            <w:r w:rsidRPr="00EC0C5F">
              <w:rPr>
                <w:rFonts w:ascii="Times New Roman" w:hAnsi="Times New Roman"/>
                <w:sz w:val="26"/>
                <w:szCs w:val="26"/>
              </w:rPr>
              <w:t>mBq/L</w:t>
            </w:r>
            <w:r w:rsidRPr="00EC0C5F">
              <w:rPr>
                <w:rFonts w:ascii="Times New Roman" w:hAnsi="Times New Roman"/>
                <w:sz w:val="26"/>
                <w:szCs w:val="26"/>
              </w:rPr>
              <w:t>、</w:t>
            </w:r>
            <w:r w:rsidRPr="00EC0C5F">
              <w:rPr>
                <w:rFonts w:ascii="Times New Roman" w:hAnsi="Times New Roman"/>
                <w:sz w:val="26"/>
                <w:szCs w:val="26"/>
              </w:rPr>
              <w:t>0.021</w:t>
            </w:r>
            <w:r w:rsidRPr="00EC0C5F">
              <w:rPr>
                <w:rFonts w:ascii="Times New Roman" w:hAnsi="Times New Roman"/>
                <w:sz w:val="26"/>
                <w:szCs w:val="26"/>
              </w:rPr>
              <w:t>～</w:t>
            </w:r>
            <w:r w:rsidRPr="00EC0C5F">
              <w:rPr>
                <w:rFonts w:ascii="Times New Roman" w:hAnsi="Times New Roman"/>
                <w:sz w:val="26"/>
                <w:szCs w:val="26"/>
              </w:rPr>
              <w:t>0.040Bq/L</w:t>
            </w:r>
            <w:r w:rsidRPr="00EC0C5F">
              <w:rPr>
                <w:rFonts w:ascii="Times New Roman" w:hAnsi="Times New Roman"/>
                <w:sz w:val="26"/>
                <w:szCs w:val="26"/>
              </w:rPr>
              <w:t>、</w:t>
            </w:r>
            <w:r w:rsidRPr="00EC0C5F">
              <w:rPr>
                <w:rFonts w:ascii="Times New Roman" w:hAnsi="Times New Roman"/>
                <w:sz w:val="26"/>
                <w:szCs w:val="26"/>
              </w:rPr>
              <w:t>0.049</w:t>
            </w:r>
            <w:r w:rsidRPr="00EC0C5F">
              <w:rPr>
                <w:rFonts w:ascii="Times New Roman" w:hAnsi="Times New Roman"/>
                <w:sz w:val="26"/>
                <w:szCs w:val="26"/>
              </w:rPr>
              <w:t>～</w:t>
            </w:r>
            <w:r w:rsidRPr="00EC0C5F">
              <w:rPr>
                <w:rFonts w:ascii="Times New Roman" w:hAnsi="Times New Roman"/>
                <w:sz w:val="26"/>
                <w:szCs w:val="26"/>
              </w:rPr>
              <w:t>0.055Bq/L</w:t>
            </w:r>
            <w:r w:rsidRPr="00EC0C5F">
              <w:rPr>
                <w:rFonts w:ascii="Times New Roman" w:hAnsi="Times New Roman"/>
                <w:sz w:val="26"/>
                <w:szCs w:val="26"/>
              </w:rPr>
              <w:t>；地下水</w:t>
            </w:r>
            <w:r w:rsidRPr="00EC0C5F">
              <w:rPr>
                <w:rFonts w:ascii="Times New Roman" w:hAnsi="Times New Roman"/>
                <w:sz w:val="26"/>
                <w:szCs w:val="26"/>
              </w:rPr>
              <w:t>U</w:t>
            </w:r>
            <w:r w:rsidRPr="001D2808">
              <w:rPr>
                <w:rFonts w:ascii="Times New Roman" w:hAnsi="Times New Roman"/>
                <w:sz w:val="26"/>
                <w:szCs w:val="26"/>
                <w:vertAlign w:val="subscript"/>
              </w:rPr>
              <w:t>天然</w:t>
            </w:r>
            <w:r w:rsidRPr="00EC0C5F">
              <w:rPr>
                <w:rFonts w:ascii="Times New Roman" w:hAnsi="Times New Roman"/>
                <w:sz w:val="26"/>
                <w:szCs w:val="26"/>
              </w:rPr>
              <w:t>、</w:t>
            </w:r>
            <w:r w:rsidRPr="00EC0C5F">
              <w:rPr>
                <w:rFonts w:ascii="Times New Roman" w:hAnsi="Times New Roman"/>
                <w:sz w:val="26"/>
                <w:szCs w:val="26"/>
                <w:vertAlign w:val="superscript"/>
              </w:rPr>
              <w:t>226</w:t>
            </w:r>
            <w:r w:rsidRPr="00EC0C5F">
              <w:rPr>
                <w:rFonts w:ascii="Times New Roman" w:hAnsi="Times New Roman"/>
                <w:sz w:val="26"/>
                <w:szCs w:val="26"/>
              </w:rPr>
              <w:t>Ra</w:t>
            </w:r>
            <w:r w:rsidRPr="00EC0C5F">
              <w:rPr>
                <w:rFonts w:ascii="Times New Roman" w:hAnsi="Times New Roman"/>
                <w:sz w:val="26"/>
                <w:szCs w:val="26"/>
              </w:rPr>
              <w:t>浓度范围分别为</w:t>
            </w:r>
            <w:r w:rsidRPr="00EC0C5F">
              <w:rPr>
                <w:rFonts w:ascii="Times New Roman" w:hAnsi="Times New Roman"/>
                <w:sz w:val="26"/>
                <w:szCs w:val="26"/>
              </w:rPr>
              <w:t>0.</w:t>
            </w:r>
            <w:r w:rsidR="00A32FE9">
              <w:rPr>
                <w:rFonts w:ascii="Times New Roman" w:hAnsi="Times New Roman" w:hint="eastAsia"/>
                <w:sz w:val="26"/>
                <w:szCs w:val="26"/>
              </w:rPr>
              <w:t>04</w:t>
            </w:r>
            <w:r w:rsidRPr="00EC0C5F">
              <w:rPr>
                <w:rFonts w:ascii="Times New Roman" w:hAnsi="Times New Roman"/>
                <w:sz w:val="26"/>
                <w:szCs w:val="26"/>
              </w:rPr>
              <w:t>～</w:t>
            </w:r>
            <w:r w:rsidRPr="00EC0C5F">
              <w:rPr>
                <w:rFonts w:ascii="Times New Roman" w:hAnsi="Times New Roman"/>
                <w:sz w:val="26"/>
                <w:szCs w:val="26"/>
              </w:rPr>
              <w:t>0.</w:t>
            </w:r>
            <w:r w:rsidR="00A32FE9">
              <w:rPr>
                <w:rFonts w:ascii="Times New Roman" w:hAnsi="Times New Roman" w:hint="eastAsia"/>
                <w:sz w:val="26"/>
                <w:szCs w:val="26"/>
              </w:rPr>
              <w:t>09</w:t>
            </w:r>
            <w:r w:rsidRPr="00EC0C5F">
              <w:rPr>
                <w:rFonts w:ascii="Times New Roman" w:hAnsi="Times New Roman"/>
                <w:sz w:val="26"/>
                <w:szCs w:val="26"/>
              </w:rPr>
              <w:t>μg/L</w:t>
            </w:r>
            <w:r w:rsidRPr="00EC0C5F">
              <w:rPr>
                <w:rFonts w:ascii="Times New Roman" w:hAnsi="Times New Roman"/>
                <w:sz w:val="26"/>
                <w:szCs w:val="26"/>
              </w:rPr>
              <w:t>、</w:t>
            </w:r>
            <w:r w:rsidR="00A32FE9">
              <w:rPr>
                <w:rFonts w:ascii="Times New Roman" w:hAnsi="Times New Roman" w:hint="eastAsia"/>
                <w:sz w:val="26"/>
                <w:szCs w:val="26"/>
              </w:rPr>
              <w:t>17.4</w:t>
            </w:r>
            <w:r w:rsidRPr="00EC0C5F">
              <w:rPr>
                <w:rFonts w:ascii="Times New Roman" w:hAnsi="Times New Roman"/>
                <w:sz w:val="26"/>
                <w:szCs w:val="26"/>
              </w:rPr>
              <w:t>～</w:t>
            </w:r>
            <w:r w:rsidR="00A32FE9">
              <w:rPr>
                <w:rFonts w:ascii="Times New Roman" w:hAnsi="Times New Roman" w:hint="eastAsia"/>
                <w:sz w:val="26"/>
                <w:szCs w:val="26"/>
              </w:rPr>
              <w:t>613</w:t>
            </w:r>
            <w:r w:rsidRPr="00EC0C5F">
              <w:rPr>
                <w:rFonts w:ascii="Times New Roman" w:hAnsi="Times New Roman"/>
                <w:sz w:val="26"/>
                <w:szCs w:val="26"/>
              </w:rPr>
              <w:t>mBq/L</w:t>
            </w:r>
            <w:r w:rsidRPr="00EC0C5F">
              <w:rPr>
                <w:rFonts w:ascii="Times New Roman" w:hAnsi="Times New Roman"/>
                <w:sz w:val="26"/>
                <w:szCs w:val="26"/>
              </w:rPr>
              <w:t>。土壤</w:t>
            </w:r>
            <w:r w:rsidRPr="00EC0C5F">
              <w:rPr>
                <w:rFonts w:ascii="Times New Roman" w:hAnsi="Times New Roman"/>
                <w:sz w:val="26"/>
                <w:szCs w:val="26"/>
              </w:rPr>
              <w:t>U</w:t>
            </w:r>
            <w:r w:rsidRPr="001D2808">
              <w:rPr>
                <w:rFonts w:ascii="Times New Roman" w:hAnsi="Times New Roman"/>
                <w:sz w:val="26"/>
                <w:szCs w:val="26"/>
                <w:vertAlign w:val="subscript"/>
              </w:rPr>
              <w:t>天然</w:t>
            </w:r>
            <w:r w:rsidRPr="00EC0C5F">
              <w:rPr>
                <w:rFonts w:ascii="Times New Roman" w:hAnsi="Times New Roman"/>
                <w:sz w:val="26"/>
                <w:szCs w:val="26"/>
              </w:rPr>
              <w:t>、</w:t>
            </w:r>
            <w:r w:rsidRPr="00EC0C5F">
              <w:rPr>
                <w:rFonts w:ascii="Times New Roman" w:hAnsi="Times New Roman"/>
                <w:sz w:val="26"/>
                <w:szCs w:val="26"/>
                <w:vertAlign w:val="superscript"/>
              </w:rPr>
              <w:t>226</w:t>
            </w:r>
            <w:r w:rsidRPr="00EC0C5F">
              <w:rPr>
                <w:rFonts w:ascii="Times New Roman" w:hAnsi="Times New Roman"/>
                <w:sz w:val="26"/>
                <w:szCs w:val="26"/>
              </w:rPr>
              <w:t>Ra</w:t>
            </w:r>
            <w:r w:rsidRPr="00EC0C5F">
              <w:rPr>
                <w:rFonts w:ascii="Times New Roman" w:hAnsi="Times New Roman"/>
                <w:sz w:val="26"/>
                <w:szCs w:val="26"/>
              </w:rPr>
              <w:t>本底水平分别为</w:t>
            </w:r>
            <w:r w:rsidR="00A32FE9">
              <w:rPr>
                <w:rFonts w:ascii="Times New Roman" w:hAnsi="Times New Roman" w:hint="eastAsia"/>
                <w:sz w:val="26"/>
                <w:szCs w:val="26"/>
              </w:rPr>
              <w:t>22.5</w:t>
            </w:r>
            <w:r w:rsidRPr="00EC0C5F">
              <w:rPr>
                <w:rFonts w:ascii="Times New Roman" w:hAnsi="Times New Roman"/>
                <w:sz w:val="26"/>
                <w:szCs w:val="26"/>
              </w:rPr>
              <w:t>～</w:t>
            </w:r>
            <w:r w:rsidR="00A32FE9">
              <w:rPr>
                <w:rFonts w:ascii="Times New Roman" w:hAnsi="Times New Roman" w:hint="eastAsia"/>
                <w:sz w:val="26"/>
                <w:szCs w:val="26"/>
              </w:rPr>
              <w:t>154.0</w:t>
            </w:r>
            <w:r w:rsidRPr="00EC0C5F">
              <w:rPr>
                <w:rFonts w:ascii="Times New Roman" w:hAnsi="Times New Roman"/>
                <w:sz w:val="26"/>
                <w:szCs w:val="26"/>
              </w:rPr>
              <w:t>mg/kg</w:t>
            </w:r>
            <w:r w:rsidRPr="00EC0C5F">
              <w:rPr>
                <w:rFonts w:ascii="Times New Roman" w:hAnsi="Times New Roman"/>
                <w:sz w:val="26"/>
                <w:szCs w:val="26"/>
              </w:rPr>
              <w:t>、</w:t>
            </w:r>
            <w:r w:rsidR="00A32FE9">
              <w:rPr>
                <w:rFonts w:ascii="Times New Roman" w:hAnsi="Times New Roman" w:hint="eastAsia"/>
                <w:sz w:val="26"/>
                <w:szCs w:val="26"/>
              </w:rPr>
              <w:t>43.4</w:t>
            </w:r>
            <w:r w:rsidRPr="00EC0C5F">
              <w:rPr>
                <w:rFonts w:ascii="Times New Roman" w:hAnsi="Times New Roman"/>
                <w:sz w:val="26"/>
                <w:szCs w:val="26"/>
              </w:rPr>
              <w:t>～</w:t>
            </w:r>
            <w:r w:rsidR="00A32FE9">
              <w:rPr>
                <w:rFonts w:ascii="Times New Roman" w:hAnsi="Times New Roman" w:hint="eastAsia"/>
                <w:sz w:val="26"/>
                <w:szCs w:val="26"/>
              </w:rPr>
              <w:t>79.9</w:t>
            </w:r>
            <w:r w:rsidRPr="00EC0C5F">
              <w:rPr>
                <w:rFonts w:ascii="Times New Roman" w:hAnsi="Times New Roman"/>
                <w:sz w:val="26"/>
                <w:szCs w:val="26"/>
              </w:rPr>
              <w:t>Bq/kg</w:t>
            </w:r>
            <w:r w:rsidRPr="00EC0C5F">
              <w:rPr>
                <w:rFonts w:ascii="Times New Roman" w:hAnsi="Times New Roman"/>
                <w:sz w:val="26"/>
                <w:szCs w:val="26"/>
              </w:rPr>
              <w:t>。</w:t>
            </w:r>
          </w:p>
          <w:p w:rsidR="00022331" w:rsidRPr="00EC0C5F" w:rsidRDefault="00022331" w:rsidP="00022331">
            <w:pPr>
              <w:pStyle w:val="a6"/>
              <w:spacing w:line="400" w:lineRule="exact"/>
              <w:jc w:val="left"/>
              <w:rPr>
                <w:rFonts w:ascii="Times New Roman" w:hAnsi="Times New Roman"/>
                <w:b/>
                <w:sz w:val="26"/>
                <w:szCs w:val="26"/>
              </w:rPr>
            </w:pPr>
            <w:r>
              <w:rPr>
                <w:rFonts w:ascii="Times New Roman" w:hAnsi="Times New Roman" w:hint="eastAsia"/>
                <w:b/>
                <w:sz w:val="26"/>
                <w:szCs w:val="26"/>
              </w:rPr>
              <w:t>4</w:t>
            </w:r>
            <w:r w:rsidRPr="00801F02">
              <w:rPr>
                <w:rFonts w:ascii="Times New Roman" w:hAnsi="Times New Roman"/>
                <w:b/>
                <w:sz w:val="26"/>
                <w:szCs w:val="26"/>
              </w:rPr>
              <w:t>．</w:t>
            </w:r>
            <w:r>
              <w:rPr>
                <w:rFonts w:ascii="Times New Roman" w:hAnsi="Times New Roman"/>
                <w:b/>
                <w:sz w:val="26"/>
                <w:szCs w:val="26"/>
              </w:rPr>
              <w:t>主要</w:t>
            </w:r>
            <w:r w:rsidRPr="00EC0C5F">
              <w:rPr>
                <w:rFonts w:ascii="Times New Roman" w:hAnsi="Times New Roman" w:hint="eastAsia"/>
                <w:b/>
                <w:sz w:val="26"/>
                <w:szCs w:val="26"/>
              </w:rPr>
              <w:t>环境影响分析</w:t>
            </w:r>
            <w:r>
              <w:rPr>
                <w:rFonts w:ascii="Times New Roman" w:hAnsi="Times New Roman" w:hint="eastAsia"/>
                <w:b/>
                <w:sz w:val="26"/>
                <w:szCs w:val="26"/>
              </w:rPr>
              <w:t>及相关污染防治措施</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sidRPr="000D00F6">
              <w:rPr>
                <w:rFonts w:ascii="Times New Roman" w:hAnsi="Times New Roman" w:hint="eastAsia"/>
                <w:b/>
                <w:sz w:val="26"/>
                <w:szCs w:val="26"/>
              </w:rPr>
              <w:t>1</w:t>
            </w:r>
            <w:r w:rsidRPr="000D00F6">
              <w:rPr>
                <w:rFonts w:ascii="Times New Roman" w:hAnsi="Times New Roman" w:hint="eastAsia"/>
                <w:b/>
                <w:sz w:val="26"/>
                <w:szCs w:val="26"/>
              </w:rPr>
              <w:t>）大气环境影响分析</w:t>
            </w:r>
          </w:p>
          <w:p w:rsidR="00022331" w:rsidRDefault="00022331" w:rsidP="00022331">
            <w:pPr>
              <w:pStyle w:val="a6"/>
              <w:spacing w:line="480" w:lineRule="exact"/>
              <w:ind w:firstLineChars="200" w:firstLine="522"/>
              <w:jc w:val="left"/>
              <w:rPr>
                <w:rFonts w:ascii="Times New Roman" w:hAnsi="Times New Roman"/>
                <w:b/>
                <w:sz w:val="26"/>
                <w:szCs w:val="26"/>
              </w:rPr>
            </w:pPr>
            <w:r>
              <w:rPr>
                <w:rFonts w:ascii="Times New Roman" w:hAnsi="Times New Roman"/>
                <w:b/>
                <w:sz w:val="26"/>
                <w:szCs w:val="26"/>
              </w:rPr>
              <w:fldChar w:fldCharType="begin"/>
            </w:r>
            <w:r>
              <w:rPr>
                <w:rFonts w:ascii="Times New Roman" w:hAnsi="Times New Roman"/>
                <w:b/>
                <w:sz w:val="26"/>
                <w:szCs w:val="26"/>
              </w:rPr>
              <w:instrText xml:space="preserve"> </w:instrText>
            </w:r>
            <w:r>
              <w:rPr>
                <w:rFonts w:ascii="Times New Roman" w:hAnsi="Times New Roman" w:hint="eastAsia"/>
                <w:b/>
                <w:sz w:val="26"/>
                <w:szCs w:val="26"/>
              </w:rPr>
              <w:instrText>= 1 \* GB3</w:instrText>
            </w:r>
            <w:r>
              <w:rPr>
                <w:rFonts w:ascii="Times New Roman" w:hAnsi="Times New Roman"/>
                <w:b/>
                <w:sz w:val="26"/>
                <w:szCs w:val="26"/>
              </w:rPr>
              <w:instrText xml:space="preserve"> </w:instrText>
            </w:r>
            <w:r>
              <w:rPr>
                <w:rFonts w:ascii="Times New Roman" w:hAnsi="Times New Roman"/>
                <w:b/>
                <w:sz w:val="26"/>
                <w:szCs w:val="26"/>
              </w:rPr>
              <w:fldChar w:fldCharType="separate"/>
            </w:r>
            <w:r>
              <w:rPr>
                <w:rFonts w:ascii="Times New Roman" w:hAnsi="Times New Roman" w:hint="eastAsia"/>
                <w:b/>
                <w:noProof/>
                <w:sz w:val="26"/>
                <w:szCs w:val="26"/>
              </w:rPr>
              <w:t>①</w:t>
            </w:r>
            <w:r>
              <w:rPr>
                <w:rFonts w:ascii="Times New Roman" w:hAnsi="Times New Roman"/>
                <w:b/>
                <w:sz w:val="26"/>
                <w:szCs w:val="26"/>
              </w:rPr>
              <w:fldChar w:fldCharType="end"/>
            </w:r>
            <w:r>
              <w:rPr>
                <w:rFonts w:ascii="Times New Roman" w:hAnsi="Times New Roman"/>
                <w:b/>
                <w:sz w:val="26"/>
                <w:szCs w:val="26"/>
              </w:rPr>
              <w:t>柴油烟气</w:t>
            </w:r>
          </w:p>
          <w:p w:rsidR="00022331" w:rsidRDefault="00022331" w:rsidP="00022331">
            <w:pPr>
              <w:pStyle w:val="a6"/>
              <w:spacing w:line="480" w:lineRule="exact"/>
              <w:ind w:firstLineChars="200" w:firstLine="520"/>
              <w:jc w:val="left"/>
              <w:rPr>
                <w:rFonts w:ascii="Times New Roman" w:hAnsi="Times New Roman"/>
                <w:sz w:val="26"/>
                <w:szCs w:val="26"/>
              </w:rPr>
            </w:pPr>
            <w:r w:rsidRPr="00CD61BC">
              <w:rPr>
                <w:rFonts w:ascii="Times New Roman" w:hAnsi="Times New Roman" w:hint="eastAsia"/>
                <w:sz w:val="26"/>
                <w:szCs w:val="26"/>
              </w:rPr>
              <w:t>本项目单孔施工期较短，废气排放时段较为集中，属于阶段性排放源，随着钻井结束而停止排放。其附近地势开阔，大气扩散条件较好，柴油发电机燃油废气经大气稀释扩散后，周边环境敏感点满足《环境空气质量标准》（</w:t>
            </w:r>
            <w:r w:rsidRPr="00CD61BC">
              <w:rPr>
                <w:rFonts w:ascii="Times New Roman" w:hAnsi="Times New Roman" w:hint="eastAsia"/>
                <w:sz w:val="26"/>
                <w:szCs w:val="26"/>
              </w:rPr>
              <w:t>GB3095-2012</w:t>
            </w:r>
            <w:r w:rsidRPr="00CD61BC">
              <w:rPr>
                <w:rFonts w:ascii="Times New Roman" w:hAnsi="Times New Roman" w:hint="eastAsia"/>
                <w:sz w:val="26"/>
                <w:szCs w:val="26"/>
              </w:rPr>
              <w:t>）二级标准，不会对周边居民点造成不良影响。</w:t>
            </w:r>
          </w:p>
          <w:p w:rsidR="00022331" w:rsidRDefault="00022331" w:rsidP="00022331">
            <w:pPr>
              <w:pStyle w:val="a6"/>
              <w:spacing w:line="480" w:lineRule="exact"/>
              <w:ind w:firstLineChars="200" w:firstLine="522"/>
              <w:jc w:val="left"/>
              <w:rPr>
                <w:rFonts w:ascii="Times New Roman" w:hAnsi="Times New Roman"/>
                <w:b/>
                <w:sz w:val="26"/>
                <w:szCs w:val="26"/>
              </w:rPr>
            </w:pPr>
            <w:r>
              <w:rPr>
                <w:rFonts w:ascii="Times New Roman" w:hAnsi="Times New Roman"/>
                <w:b/>
                <w:sz w:val="26"/>
                <w:szCs w:val="26"/>
              </w:rPr>
              <w:fldChar w:fldCharType="begin"/>
            </w:r>
            <w:r>
              <w:rPr>
                <w:rFonts w:ascii="Times New Roman" w:hAnsi="Times New Roman"/>
                <w:b/>
                <w:sz w:val="26"/>
                <w:szCs w:val="26"/>
              </w:rPr>
              <w:instrText xml:space="preserve"> </w:instrText>
            </w:r>
            <w:r>
              <w:rPr>
                <w:rFonts w:ascii="Times New Roman" w:hAnsi="Times New Roman" w:hint="eastAsia"/>
                <w:b/>
                <w:sz w:val="26"/>
                <w:szCs w:val="26"/>
              </w:rPr>
              <w:instrText>= 2 \* GB3</w:instrText>
            </w:r>
            <w:r>
              <w:rPr>
                <w:rFonts w:ascii="Times New Roman" w:hAnsi="Times New Roman"/>
                <w:b/>
                <w:sz w:val="26"/>
                <w:szCs w:val="26"/>
              </w:rPr>
              <w:instrText xml:space="preserve"> </w:instrText>
            </w:r>
            <w:r>
              <w:rPr>
                <w:rFonts w:ascii="Times New Roman" w:hAnsi="Times New Roman"/>
                <w:b/>
                <w:sz w:val="26"/>
                <w:szCs w:val="26"/>
              </w:rPr>
              <w:fldChar w:fldCharType="separate"/>
            </w:r>
            <w:r>
              <w:rPr>
                <w:rFonts w:ascii="Times New Roman" w:hAnsi="Times New Roman" w:hint="eastAsia"/>
                <w:b/>
                <w:noProof/>
                <w:sz w:val="26"/>
                <w:szCs w:val="26"/>
              </w:rPr>
              <w:t>②</w:t>
            </w:r>
            <w:r>
              <w:rPr>
                <w:rFonts w:ascii="Times New Roman" w:hAnsi="Times New Roman"/>
                <w:b/>
                <w:sz w:val="26"/>
                <w:szCs w:val="26"/>
              </w:rPr>
              <w:fldChar w:fldCharType="end"/>
            </w:r>
            <w:r>
              <w:rPr>
                <w:rFonts w:ascii="Times New Roman" w:hAnsi="Times New Roman" w:hint="eastAsia"/>
                <w:b/>
                <w:sz w:val="26"/>
                <w:szCs w:val="26"/>
              </w:rPr>
              <w:t>场地</w:t>
            </w:r>
            <w:r>
              <w:rPr>
                <w:rFonts w:ascii="Times New Roman" w:hAnsi="Times New Roman"/>
                <w:b/>
                <w:sz w:val="26"/>
                <w:szCs w:val="26"/>
              </w:rPr>
              <w:t>扬尘</w:t>
            </w:r>
          </w:p>
          <w:p w:rsidR="00022331" w:rsidRPr="00CD61BC" w:rsidRDefault="00022331" w:rsidP="00022331">
            <w:pPr>
              <w:pStyle w:val="a6"/>
              <w:spacing w:line="480" w:lineRule="exact"/>
              <w:ind w:firstLineChars="200" w:firstLine="520"/>
              <w:jc w:val="left"/>
              <w:rPr>
                <w:rFonts w:ascii="Times New Roman" w:hAnsi="Times New Roman"/>
                <w:sz w:val="26"/>
                <w:szCs w:val="26"/>
              </w:rPr>
            </w:pPr>
            <w:r w:rsidRPr="00CD61BC">
              <w:rPr>
                <w:rFonts w:ascii="Times New Roman" w:hAnsi="Times New Roman" w:hint="eastAsia"/>
                <w:sz w:val="26"/>
                <w:szCs w:val="26"/>
              </w:rPr>
              <w:t>通过采取施工场地洒水、密闭运输等措施，场地扬尘在颗粒物自身沉</w:t>
            </w:r>
            <w:r w:rsidRPr="00CD61BC">
              <w:rPr>
                <w:rFonts w:ascii="Times New Roman" w:hAnsi="Times New Roman" w:hint="eastAsia"/>
                <w:sz w:val="26"/>
                <w:szCs w:val="26"/>
              </w:rPr>
              <w:lastRenderedPageBreak/>
              <w:t>降和周边植被阻截作用下，不会对周围环境空气产生明显影响。</w:t>
            </w:r>
          </w:p>
          <w:p w:rsidR="00022331" w:rsidRDefault="00022331" w:rsidP="00022331">
            <w:pPr>
              <w:pStyle w:val="a6"/>
              <w:spacing w:line="480" w:lineRule="exact"/>
              <w:ind w:firstLineChars="200" w:firstLine="520"/>
              <w:jc w:val="left"/>
              <w:rPr>
                <w:rFonts w:ascii="Times New Roman" w:hAnsi="Times New Roman"/>
                <w:sz w:val="26"/>
                <w:szCs w:val="26"/>
              </w:rPr>
            </w:pPr>
            <w:r w:rsidRPr="00CD61BC">
              <w:rPr>
                <w:rFonts w:ascii="Times New Roman" w:hAnsi="Times New Roman" w:hint="eastAsia"/>
                <w:sz w:val="26"/>
                <w:szCs w:val="26"/>
              </w:rPr>
              <w:t>综上所述，大气污染物不会对周边环境空气产生明显影响。</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Pr>
                <w:rFonts w:ascii="Times New Roman" w:hAnsi="Times New Roman" w:hint="eastAsia"/>
                <w:b/>
                <w:sz w:val="26"/>
                <w:szCs w:val="26"/>
              </w:rPr>
              <w:t>2</w:t>
            </w:r>
            <w:r w:rsidRPr="000D00F6">
              <w:rPr>
                <w:rFonts w:ascii="Times New Roman" w:hAnsi="Times New Roman" w:hint="eastAsia"/>
                <w:b/>
                <w:sz w:val="26"/>
                <w:szCs w:val="26"/>
              </w:rPr>
              <w:t>）</w:t>
            </w:r>
            <w:r>
              <w:rPr>
                <w:rFonts w:ascii="Times New Roman" w:hAnsi="Times New Roman" w:hint="eastAsia"/>
                <w:b/>
                <w:sz w:val="26"/>
                <w:szCs w:val="26"/>
              </w:rPr>
              <w:t>水</w:t>
            </w:r>
            <w:r w:rsidRPr="000D00F6">
              <w:rPr>
                <w:rFonts w:ascii="Times New Roman" w:hAnsi="Times New Roman" w:hint="eastAsia"/>
                <w:b/>
                <w:sz w:val="26"/>
                <w:szCs w:val="26"/>
              </w:rPr>
              <w:t>环境影响分析</w:t>
            </w:r>
          </w:p>
          <w:p w:rsidR="00022331"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项目对所有废水均进行处理后开展综合利用，所以不会对当地地表水产生影响。项目所在地区，粘土层厚度</w:t>
            </w:r>
            <w:r w:rsidRPr="00EC0C5F">
              <w:rPr>
                <w:rFonts w:ascii="Times New Roman" w:hAnsi="Times New Roman" w:hint="eastAsia"/>
                <w:sz w:val="26"/>
                <w:szCs w:val="26"/>
              </w:rPr>
              <w:t>8m</w:t>
            </w:r>
            <w:r w:rsidRPr="00EC0C5F">
              <w:rPr>
                <w:rFonts w:ascii="Times New Roman" w:hAnsi="Times New Roman" w:hint="eastAsia"/>
                <w:sz w:val="26"/>
                <w:szCs w:val="26"/>
              </w:rPr>
              <w:t>以上，由于机坪底部最近含水层距离地表</w:t>
            </w:r>
            <w:r w:rsidRPr="00EC0C5F">
              <w:rPr>
                <w:rFonts w:ascii="Times New Roman" w:hAnsi="Times New Roman" w:hint="eastAsia"/>
                <w:sz w:val="26"/>
                <w:szCs w:val="26"/>
              </w:rPr>
              <w:t>10m</w:t>
            </w:r>
            <w:r w:rsidRPr="00EC0C5F">
              <w:rPr>
                <w:rFonts w:ascii="Times New Roman" w:hAnsi="Times New Roman" w:hint="eastAsia"/>
                <w:sz w:val="26"/>
                <w:szCs w:val="26"/>
              </w:rPr>
              <w:t>，在场底包气带土壤的阻截、吸附作用下，可使污染物得到有效净化，采取这些措施后，项目不会对地下水水质产生明显影响。</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Pr>
                <w:rFonts w:ascii="Times New Roman" w:hAnsi="Times New Roman" w:hint="eastAsia"/>
                <w:b/>
                <w:sz w:val="26"/>
                <w:szCs w:val="26"/>
              </w:rPr>
              <w:t>3</w:t>
            </w:r>
            <w:r w:rsidRPr="000D00F6">
              <w:rPr>
                <w:rFonts w:ascii="Times New Roman" w:hAnsi="Times New Roman" w:hint="eastAsia"/>
                <w:b/>
                <w:sz w:val="26"/>
                <w:szCs w:val="26"/>
              </w:rPr>
              <w:t>）</w:t>
            </w:r>
            <w:r>
              <w:rPr>
                <w:rFonts w:ascii="Times New Roman" w:hAnsi="Times New Roman" w:hint="eastAsia"/>
                <w:b/>
                <w:sz w:val="26"/>
                <w:szCs w:val="26"/>
              </w:rPr>
              <w:t>声</w:t>
            </w:r>
            <w:r w:rsidRPr="000D00F6">
              <w:rPr>
                <w:rFonts w:ascii="Times New Roman" w:hAnsi="Times New Roman" w:hint="eastAsia"/>
                <w:b/>
                <w:sz w:val="26"/>
                <w:szCs w:val="26"/>
              </w:rPr>
              <w:t>环境影响分析</w:t>
            </w:r>
          </w:p>
          <w:p w:rsidR="00022331"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钻探机坪周围</w:t>
            </w:r>
            <w:r w:rsidRPr="00EC0C5F">
              <w:rPr>
                <w:rFonts w:ascii="Times New Roman" w:hAnsi="Times New Roman" w:hint="eastAsia"/>
                <w:sz w:val="26"/>
                <w:szCs w:val="26"/>
              </w:rPr>
              <w:t>500m</w:t>
            </w:r>
            <w:r w:rsidRPr="00EC0C5F">
              <w:rPr>
                <w:rFonts w:ascii="Times New Roman" w:hAnsi="Times New Roman" w:hint="eastAsia"/>
                <w:sz w:val="26"/>
                <w:szCs w:val="26"/>
              </w:rPr>
              <w:t>范围内基本无人居住，最近的居民点距离机坪较远，经距离衰减后，本项目噪声设备基本不会对其声环境质量产生影响。</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Pr>
                <w:rFonts w:ascii="Times New Roman" w:hAnsi="Times New Roman" w:hint="eastAsia"/>
                <w:b/>
                <w:sz w:val="26"/>
                <w:szCs w:val="26"/>
              </w:rPr>
              <w:t>4</w:t>
            </w:r>
            <w:r w:rsidRPr="000D00F6">
              <w:rPr>
                <w:rFonts w:ascii="Times New Roman" w:hAnsi="Times New Roman" w:hint="eastAsia"/>
                <w:b/>
                <w:sz w:val="26"/>
                <w:szCs w:val="26"/>
              </w:rPr>
              <w:t>）</w:t>
            </w:r>
            <w:r>
              <w:rPr>
                <w:rFonts w:ascii="Times New Roman" w:hAnsi="Times New Roman" w:hint="eastAsia"/>
                <w:b/>
                <w:sz w:val="26"/>
                <w:szCs w:val="26"/>
              </w:rPr>
              <w:t>固体废弃物</w:t>
            </w:r>
            <w:r w:rsidRPr="000D00F6">
              <w:rPr>
                <w:rFonts w:ascii="Times New Roman" w:hAnsi="Times New Roman" w:hint="eastAsia"/>
                <w:b/>
                <w:sz w:val="26"/>
                <w:szCs w:val="26"/>
              </w:rPr>
              <w:t>境影响分析</w:t>
            </w:r>
          </w:p>
          <w:p w:rsidR="00022331" w:rsidRPr="00CD61BC" w:rsidRDefault="00022331" w:rsidP="00022331">
            <w:pPr>
              <w:pStyle w:val="a6"/>
              <w:spacing w:line="480" w:lineRule="exact"/>
              <w:ind w:firstLineChars="200" w:firstLine="520"/>
              <w:jc w:val="left"/>
              <w:rPr>
                <w:rFonts w:ascii="Times New Roman" w:hAnsi="Times New Roman"/>
                <w:sz w:val="26"/>
                <w:szCs w:val="26"/>
              </w:rPr>
            </w:pPr>
            <w:r w:rsidRPr="00CD61BC">
              <w:rPr>
                <w:rFonts w:ascii="Times New Roman" w:hAnsi="Times New Roman" w:hint="eastAsia"/>
                <w:sz w:val="26"/>
                <w:szCs w:val="26"/>
              </w:rPr>
              <w:t>本项目固体废物主要为钻井泥浆、非矿段废弃岩</w:t>
            </w:r>
            <w:r w:rsidR="008E114C">
              <w:rPr>
                <w:rFonts w:ascii="Times New Roman" w:hAnsi="Times New Roman" w:hint="eastAsia"/>
                <w:sz w:val="26"/>
                <w:szCs w:val="26"/>
              </w:rPr>
              <w:t>心</w:t>
            </w:r>
            <w:r w:rsidRPr="00CD61BC">
              <w:rPr>
                <w:rFonts w:ascii="Times New Roman" w:hAnsi="Times New Roman" w:hint="eastAsia"/>
                <w:sz w:val="26"/>
                <w:szCs w:val="26"/>
              </w:rPr>
              <w:t>、施工人员生活垃圾以及废机油。项目</w:t>
            </w:r>
            <w:r w:rsidRPr="00CD61BC">
              <w:rPr>
                <w:rFonts w:ascii="Times New Roman" w:hAnsi="Times New Roman" w:hint="eastAsia"/>
                <w:sz w:val="26"/>
                <w:szCs w:val="26"/>
              </w:rPr>
              <w:t xml:space="preserve"> </w:t>
            </w:r>
            <w:r w:rsidRPr="00CD61BC">
              <w:rPr>
                <w:rFonts w:ascii="Times New Roman" w:hAnsi="Times New Roman" w:hint="eastAsia"/>
                <w:sz w:val="26"/>
                <w:szCs w:val="26"/>
              </w:rPr>
              <w:t>钻井泥浆、废弃岩</w:t>
            </w:r>
            <w:r w:rsidR="008E114C">
              <w:rPr>
                <w:rFonts w:ascii="Times New Roman" w:hAnsi="Times New Roman" w:hint="eastAsia"/>
                <w:sz w:val="26"/>
                <w:szCs w:val="26"/>
              </w:rPr>
              <w:t>心</w:t>
            </w:r>
            <w:r w:rsidRPr="00CD61BC">
              <w:rPr>
                <w:rFonts w:ascii="Times New Roman" w:hAnsi="Times New Roman" w:hint="eastAsia"/>
                <w:sz w:val="26"/>
                <w:szCs w:val="26"/>
              </w:rPr>
              <w:t>置于泥浆大池、废浆池，进行覆土掩埋恢复植被处理；矿段岩心运至岩心库存放，交由地质部门保管处理；临时生活区的生活垃圾在指定地点进行临时堆放，定期回收</w:t>
            </w:r>
            <w:r w:rsidRPr="00CD61BC">
              <w:rPr>
                <w:rFonts w:ascii="Times New Roman" w:hAnsi="Times New Roman" w:hint="eastAsia"/>
                <w:sz w:val="26"/>
                <w:szCs w:val="26"/>
              </w:rPr>
              <w:t xml:space="preserve"> </w:t>
            </w:r>
            <w:r w:rsidRPr="00CD61BC">
              <w:rPr>
                <w:rFonts w:ascii="Times New Roman" w:hAnsi="Times New Roman" w:hint="eastAsia"/>
                <w:sz w:val="26"/>
                <w:szCs w:val="26"/>
              </w:rPr>
              <w:t>外运交由到环卫部门指定的处理地点进行统一处置；租用当地民房方式，产生的生活垃圾依托</w:t>
            </w:r>
            <w:r w:rsidRPr="00CD61BC">
              <w:rPr>
                <w:rFonts w:ascii="Times New Roman" w:hAnsi="Times New Roman" w:hint="eastAsia"/>
                <w:sz w:val="26"/>
                <w:szCs w:val="26"/>
              </w:rPr>
              <w:t xml:space="preserve"> </w:t>
            </w:r>
            <w:r w:rsidRPr="00CD61BC">
              <w:rPr>
                <w:rFonts w:ascii="Times New Roman" w:hAnsi="Times New Roman" w:hint="eastAsia"/>
                <w:sz w:val="26"/>
                <w:szCs w:val="26"/>
              </w:rPr>
              <w:t>当地（租用民房所在地）生活垃圾处理系统进行处理；废机油收集到废油桶中，以备用于起下钻时润滑钻杆丝扣、下套管时润滑套管、钻杆堆放时防锈保护，达到回收利用的目的。</w:t>
            </w:r>
          </w:p>
          <w:p w:rsidR="00022331"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项目所有固体废物均得到妥善处理，不会对土壤环境产生明显影响。</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Pr>
                <w:rFonts w:ascii="Times New Roman" w:hAnsi="Times New Roman" w:hint="eastAsia"/>
                <w:b/>
                <w:sz w:val="26"/>
                <w:szCs w:val="26"/>
              </w:rPr>
              <w:t>5</w:t>
            </w:r>
            <w:r w:rsidRPr="000D00F6">
              <w:rPr>
                <w:rFonts w:ascii="Times New Roman" w:hAnsi="Times New Roman" w:hint="eastAsia"/>
                <w:b/>
                <w:sz w:val="26"/>
                <w:szCs w:val="26"/>
              </w:rPr>
              <w:t>）</w:t>
            </w:r>
            <w:r>
              <w:rPr>
                <w:rFonts w:ascii="Times New Roman" w:hAnsi="Times New Roman" w:hint="eastAsia"/>
                <w:b/>
                <w:sz w:val="26"/>
                <w:szCs w:val="26"/>
              </w:rPr>
              <w:t>辐射环境分析</w:t>
            </w:r>
          </w:p>
          <w:p w:rsidR="00022331" w:rsidRPr="00EC0C5F" w:rsidRDefault="00022331" w:rsidP="00022331">
            <w:pPr>
              <w:pStyle w:val="a6"/>
              <w:spacing w:line="480" w:lineRule="exact"/>
              <w:ind w:firstLineChars="200" w:firstLine="520"/>
              <w:jc w:val="left"/>
              <w:rPr>
                <w:rFonts w:ascii="Times New Roman" w:hAnsi="Times New Roman"/>
                <w:sz w:val="24"/>
                <w:szCs w:val="24"/>
              </w:rPr>
            </w:pPr>
            <w:r w:rsidRPr="00EC0C5F">
              <w:rPr>
                <w:rFonts w:ascii="Times New Roman" w:hAnsi="Times New Roman" w:hint="eastAsia"/>
                <w:sz w:val="26"/>
                <w:szCs w:val="26"/>
              </w:rPr>
              <w:t>周围居民点满足本项目制定的公众剂量管理目标值（</w:t>
            </w:r>
            <w:r w:rsidRPr="00EC0C5F">
              <w:rPr>
                <w:rFonts w:ascii="Times New Roman" w:hAnsi="Times New Roman" w:hint="eastAsia"/>
                <w:sz w:val="26"/>
                <w:szCs w:val="26"/>
              </w:rPr>
              <w:t>0.05mSv/a</w:t>
            </w:r>
            <w:r w:rsidRPr="00EC0C5F">
              <w:rPr>
                <w:rFonts w:ascii="Times New Roman" w:hAnsi="Times New Roman" w:hint="eastAsia"/>
                <w:sz w:val="26"/>
                <w:szCs w:val="26"/>
              </w:rPr>
              <w:t>）要求。</w:t>
            </w:r>
          </w:p>
          <w:p w:rsidR="00022331" w:rsidRDefault="00022331" w:rsidP="00022331">
            <w:pPr>
              <w:pStyle w:val="a6"/>
              <w:spacing w:line="480" w:lineRule="exact"/>
              <w:ind w:firstLineChars="200" w:firstLine="522"/>
              <w:jc w:val="left"/>
              <w:rPr>
                <w:rFonts w:ascii="Times New Roman" w:hAnsi="Times New Roman"/>
                <w:b/>
                <w:sz w:val="26"/>
                <w:szCs w:val="26"/>
              </w:rPr>
            </w:pPr>
            <w:r w:rsidRPr="000D00F6">
              <w:rPr>
                <w:rFonts w:ascii="Times New Roman" w:hAnsi="Times New Roman" w:hint="eastAsia"/>
                <w:b/>
                <w:sz w:val="26"/>
                <w:szCs w:val="26"/>
              </w:rPr>
              <w:t>（</w:t>
            </w:r>
            <w:r>
              <w:rPr>
                <w:rFonts w:ascii="Times New Roman" w:hAnsi="Times New Roman" w:hint="eastAsia"/>
                <w:b/>
                <w:sz w:val="26"/>
                <w:szCs w:val="26"/>
              </w:rPr>
              <w:t>6</w:t>
            </w:r>
            <w:r w:rsidRPr="000D00F6">
              <w:rPr>
                <w:rFonts w:ascii="Times New Roman" w:hAnsi="Times New Roman" w:hint="eastAsia"/>
                <w:b/>
                <w:sz w:val="26"/>
                <w:szCs w:val="26"/>
              </w:rPr>
              <w:t>）</w:t>
            </w:r>
            <w:r>
              <w:rPr>
                <w:rFonts w:ascii="Times New Roman" w:hAnsi="Times New Roman" w:hint="eastAsia"/>
                <w:b/>
                <w:sz w:val="26"/>
                <w:szCs w:val="26"/>
              </w:rPr>
              <w:t>生态环境影响分析</w:t>
            </w:r>
          </w:p>
          <w:p w:rsidR="00022331"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项目施工期虽然对评价区内生态系统的稳定性及土地利用格局会产生一定的影响，但是并未影响到生态系统中具有动态控制能力的组分，工程对自然组分的异质性影响和区域的稳定性影响不大，对区域生态系统的空间及连通性影响很小。因此，项目建设对评价区生态系统的影响是可以接受的。</w:t>
            </w:r>
          </w:p>
          <w:p w:rsidR="00A32FE9" w:rsidRPr="00EC0C5F" w:rsidRDefault="00A32FE9" w:rsidP="00022331">
            <w:pPr>
              <w:pStyle w:val="a6"/>
              <w:spacing w:line="480" w:lineRule="exact"/>
              <w:ind w:firstLineChars="200" w:firstLine="520"/>
              <w:jc w:val="left"/>
              <w:rPr>
                <w:rFonts w:ascii="Times New Roman" w:hAnsi="Times New Roman"/>
                <w:sz w:val="26"/>
                <w:szCs w:val="26"/>
              </w:rPr>
            </w:pPr>
          </w:p>
          <w:p w:rsidR="00022331" w:rsidRPr="00EC0C5F" w:rsidRDefault="00022331" w:rsidP="00022331">
            <w:pPr>
              <w:pStyle w:val="a6"/>
              <w:spacing w:line="400" w:lineRule="exact"/>
              <w:jc w:val="left"/>
              <w:rPr>
                <w:rFonts w:ascii="Times New Roman" w:hAnsi="Times New Roman"/>
                <w:b/>
                <w:sz w:val="26"/>
                <w:szCs w:val="26"/>
              </w:rPr>
            </w:pPr>
            <w:r>
              <w:rPr>
                <w:rFonts w:ascii="Times New Roman" w:hAnsi="Times New Roman" w:hint="eastAsia"/>
                <w:b/>
                <w:sz w:val="26"/>
                <w:szCs w:val="26"/>
              </w:rPr>
              <w:lastRenderedPageBreak/>
              <w:t>二、总</w:t>
            </w:r>
            <w:r w:rsidRPr="00EC0C5F">
              <w:rPr>
                <w:rFonts w:ascii="Times New Roman" w:hAnsi="Times New Roman" w:hint="eastAsia"/>
                <w:b/>
                <w:sz w:val="26"/>
                <w:szCs w:val="26"/>
              </w:rPr>
              <w:t>结论</w:t>
            </w:r>
          </w:p>
          <w:p w:rsidR="00022331" w:rsidRPr="00E521F4" w:rsidRDefault="00022331" w:rsidP="00022331">
            <w:pPr>
              <w:pStyle w:val="a6"/>
              <w:spacing w:line="480" w:lineRule="exact"/>
              <w:ind w:firstLineChars="200" w:firstLine="520"/>
              <w:jc w:val="left"/>
              <w:rPr>
                <w:rFonts w:ascii="Times New Roman" w:hAnsi="Times New Roman"/>
                <w:sz w:val="26"/>
                <w:szCs w:val="26"/>
              </w:rPr>
            </w:pPr>
            <w:r w:rsidRPr="00E521F4">
              <w:rPr>
                <w:rFonts w:ascii="Times New Roman" w:hAnsi="Times New Roman" w:hint="eastAsia"/>
                <w:sz w:val="26"/>
                <w:szCs w:val="26"/>
              </w:rPr>
              <w:t>综上，本项目采取“三废”及噪声治理措施经济技术可行，措施有效。工程施工和投入使用将带来较小的环境影响或扰动，可通过采取有效的环保措施予以缓解或消除。</w:t>
            </w:r>
          </w:p>
          <w:p w:rsidR="00022331" w:rsidRPr="00E521F4" w:rsidRDefault="00022331" w:rsidP="00022331">
            <w:pPr>
              <w:pStyle w:val="a6"/>
              <w:spacing w:line="480" w:lineRule="exact"/>
              <w:ind w:firstLineChars="200" w:firstLine="520"/>
              <w:jc w:val="left"/>
              <w:rPr>
                <w:rFonts w:ascii="Times New Roman" w:hAnsi="Times New Roman"/>
                <w:sz w:val="26"/>
                <w:szCs w:val="26"/>
              </w:rPr>
            </w:pPr>
            <w:r w:rsidRPr="00E521F4">
              <w:rPr>
                <w:rFonts w:ascii="Times New Roman" w:hAnsi="Times New Roman" w:hint="eastAsia"/>
                <w:sz w:val="26"/>
                <w:szCs w:val="26"/>
              </w:rPr>
              <w:t>评价认为，在确保各项污染治理措施“三同时”和污染物达标排放的前提下，从环境保护角度而言本项目在拟选场地建设是可行的。</w:t>
            </w:r>
          </w:p>
          <w:p w:rsidR="00022331" w:rsidRPr="00EC0C5F" w:rsidRDefault="00022331" w:rsidP="00022331">
            <w:pPr>
              <w:pStyle w:val="a6"/>
              <w:spacing w:line="400" w:lineRule="exact"/>
              <w:jc w:val="left"/>
              <w:rPr>
                <w:rFonts w:ascii="Times New Roman" w:hAnsi="Times New Roman"/>
                <w:b/>
                <w:sz w:val="26"/>
                <w:szCs w:val="26"/>
              </w:rPr>
            </w:pPr>
            <w:r>
              <w:rPr>
                <w:rFonts w:ascii="Times New Roman" w:hAnsi="Times New Roman" w:hint="eastAsia"/>
                <w:b/>
                <w:sz w:val="26"/>
                <w:szCs w:val="26"/>
              </w:rPr>
              <w:t>三、</w:t>
            </w:r>
            <w:r w:rsidRPr="00EC0C5F">
              <w:rPr>
                <w:rFonts w:ascii="Times New Roman" w:hAnsi="Times New Roman" w:hint="eastAsia"/>
                <w:b/>
                <w:sz w:val="26"/>
                <w:szCs w:val="26"/>
              </w:rPr>
              <w:t>建议</w:t>
            </w:r>
            <w:r>
              <w:rPr>
                <w:rFonts w:ascii="Times New Roman" w:hAnsi="Times New Roman" w:hint="eastAsia"/>
                <w:b/>
                <w:sz w:val="26"/>
                <w:szCs w:val="26"/>
              </w:rPr>
              <w:t>和要求</w:t>
            </w:r>
          </w:p>
          <w:p w:rsidR="00022331" w:rsidRPr="00EC0C5F"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1</w:t>
            </w:r>
            <w:r>
              <w:rPr>
                <w:rFonts w:ascii="Times New Roman" w:hAnsi="Times New Roman" w:hint="eastAsia"/>
                <w:sz w:val="26"/>
                <w:szCs w:val="26"/>
              </w:rPr>
              <w:t>．</w:t>
            </w:r>
            <w:r w:rsidRPr="00EC0C5F">
              <w:rPr>
                <w:rFonts w:ascii="Times New Roman" w:hAnsi="Times New Roman" w:hint="eastAsia"/>
                <w:sz w:val="26"/>
                <w:szCs w:val="26"/>
              </w:rPr>
              <w:t>进一步完善监督机制和管理机制，环境管理人员定期和不定期的到现场检查环保措施的执行情况和执行效果；</w:t>
            </w:r>
          </w:p>
          <w:p w:rsidR="00022331" w:rsidRPr="00EC0C5F" w:rsidRDefault="00022331" w:rsidP="00022331">
            <w:pPr>
              <w:pStyle w:val="a6"/>
              <w:spacing w:line="480" w:lineRule="exact"/>
              <w:ind w:firstLineChars="200" w:firstLine="520"/>
              <w:jc w:val="left"/>
              <w:rPr>
                <w:rFonts w:ascii="Times New Roman" w:hAnsi="Times New Roman"/>
                <w:sz w:val="26"/>
                <w:szCs w:val="26"/>
              </w:rPr>
            </w:pPr>
            <w:r w:rsidRPr="00EC0C5F">
              <w:rPr>
                <w:rFonts w:ascii="Times New Roman" w:hAnsi="Times New Roman" w:hint="eastAsia"/>
                <w:sz w:val="26"/>
                <w:szCs w:val="26"/>
              </w:rPr>
              <w:t>2</w:t>
            </w:r>
            <w:r>
              <w:rPr>
                <w:rFonts w:ascii="Times New Roman" w:hAnsi="Times New Roman" w:hint="eastAsia"/>
                <w:sz w:val="26"/>
                <w:szCs w:val="26"/>
              </w:rPr>
              <w:t>．</w:t>
            </w:r>
            <w:r w:rsidRPr="00EC0C5F">
              <w:rPr>
                <w:rFonts w:ascii="Times New Roman" w:hAnsi="Times New Roman" w:hint="eastAsia"/>
                <w:sz w:val="26"/>
                <w:szCs w:val="26"/>
              </w:rPr>
              <w:t>施工场地进行复垦复绿后，要适当维护一段时间，确保树苗及草籽存活。</w:t>
            </w:r>
          </w:p>
          <w:p w:rsidR="00022331" w:rsidRDefault="00022331" w:rsidP="00022331">
            <w:pPr>
              <w:pStyle w:val="00"/>
              <w:spacing w:line="500" w:lineRule="exact"/>
              <w:ind w:firstLine="520"/>
              <w:rPr>
                <w:rFonts w:ascii="Times New Roman" w:hAnsi="Times New Roman"/>
                <w:szCs w:val="26"/>
              </w:rPr>
            </w:pPr>
            <w:r w:rsidRPr="00EC0C5F">
              <w:rPr>
                <w:rFonts w:ascii="Times New Roman" w:hAnsi="Times New Roman" w:hint="eastAsia"/>
                <w:szCs w:val="26"/>
              </w:rPr>
              <w:t>3</w:t>
            </w:r>
            <w:r>
              <w:rPr>
                <w:rFonts w:ascii="Times New Roman" w:hAnsi="Times New Roman" w:hint="eastAsia"/>
                <w:szCs w:val="26"/>
              </w:rPr>
              <w:t>．</w:t>
            </w:r>
            <w:r w:rsidRPr="00EC0C5F">
              <w:rPr>
                <w:rFonts w:ascii="Times New Roman" w:hAnsi="Times New Roman" w:hint="eastAsia"/>
                <w:szCs w:val="26"/>
              </w:rPr>
              <w:t>项目施工或设计尽可能的考虑采取如“一</w:t>
            </w:r>
            <w:r>
              <w:rPr>
                <w:rFonts w:ascii="Times New Roman" w:hAnsi="Times New Roman" w:hint="eastAsia"/>
                <w:szCs w:val="26"/>
              </w:rPr>
              <w:t>基</w:t>
            </w:r>
            <w:r w:rsidRPr="00EC0C5F">
              <w:rPr>
                <w:rFonts w:ascii="Times New Roman" w:hAnsi="Times New Roman" w:hint="eastAsia"/>
                <w:szCs w:val="26"/>
              </w:rPr>
              <w:t>多孔”、“一孔多用”等其它环境保护的有效手段和方法。</w:t>
            </w:r>
          </w:p>
          <w:p w:rsidR="00703150" w:rsidRPr="00022331" w:rsidRDefault="00703150" w:rsidP="00703150">
            <w:pPr>
              <w:pStyle w:val="00"/>
              <w:spacing w:line="500" w:lineRule="exact"/>
              <w:ind w:firstLine="520"/>
              <w:rPr>
                <w:rFonts w:ascii="Times New Roman" w:hAnsi="Times New Roman"/>
                <w:b/>
                <w:szCs w:val="26"/>
              </w:rPr>
            </w:pPr>
            <w:r>
              <w:rPr>
                <w:rFonts w:ascii="Times New Roman" w:hAnsi="Times New Roman" w:hint="eastAsia"/>
                <w:szCs w:val="26"/>
              </w:rPr>
              <w:t>4</w:t>
            </w:r>
            <w:r>
              <w:rPr>
                <w:rFonts w:ascii="Times New Roman" w:hAnsi="Times New Roman" w:hint="eastAsia"/>
                <w:szCs w:val="26"/>
              </w:rPr>
              <w:t>．</w:t>
            </w:r>
            <w:r w:rsidRPr="008C3AF8">
              <w:rPr>
                <w:rFonts w:ascii="Times New Roman" w:hAnsi="Times New Roman" w:hint="eastAsia"/>
                <w:szCs w:val="26"/>
              </w:rPr>
              <w:t>根据钻孔泥浆的放射性水平监测结果确定妥善的钻孔泥浆处置方案</w:t>
            </w:r>
            <w:r>
              <w:rPr>
                <w:rFonts w:ascii="Times New Roman" w:hAnsi="Times New Roman" w:hint="eastAsia"/>
                <w:szCs w:val="26"/>
              </w:rPr>
              <w:t>。</w:t>
            </w:r>
          </w:p>
          <w:p w:rsidR="00AE745E" w:rsidRPr="00FB6A77" w:rsidRDefault="00AE745E" w:rsidP="009454F3">
            <w:pPr>
              <w:pStyle w:val="00"/>
              <w:spacing w:line="500" w:lineRule="exact"/>
              <w:ind w:firstLine="520"/>
              <w:rPr>
                <w:rFonts w:ascii="Times New Roman" w:hAnsi="Times New Roman"/>
                <w:szCs w:val="26"/>
              </w:rPr>
            </w:pPr>
          </w:p>
          <w:p w:rsidR="00E509FD" w:rsidRPr="00FB6A77" w:rsidRDefault="00E509FD" w:rsidP="009454F3">
            <w:pPr>
              <w:pStyle w:val="00"/>
              <w:spacing w:line="500" w:lineRule="exact"/>
              <w:ind w:firstLineChars="0" w:firstLine="0"/>
              <w:rPr>
                <w:rFonts w:ascii="Times New Roman" w:hAnsi="Times New Roman"/>
              </w:rPr>
            </w:pPr>
          </w:p>
        </w:tc>
      </w:tr>
    </w:tbl>
    <w:p w:rsidR="00D252EA" w:rsidRPr="00FB6A77" w:rsidRDefault="00D252EA" w:rsidP="008D41F5">
      <w:pPr>
        <w:tabs>
          <w:tab w:val="left" w:pos="785"/>
        </w:tabs>
        <w:spacing w:line="520" w:lineRule="exact"/>
        <w:rPr>
          <w:rFonts w:ascii="Times New Roman" w:hAnsi="Times New Roman" w:cs="Times New Roman"/>
          <w:b/>
          <w:sz w:val="28"/>
          <w:szCs w:val="28"/>
        </w:rPr>
        <w:sectPr w:rsidR="00D252EA" w:rsidRPr="00FB6A77">
          <w:pgSz w:w="11906" w:h="16838"/>
          <w:pgMar w:top="1440" w:right="1800" w:bottom="1440" w:left="1800" w:header="851" w:footer="992" w:gutter="0"/>
          <w:cols w:space="425"/>
          <w:docGrid w:type="lines" w:linePitch="312"/>
        </w:sect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22"/>
      </w:tblGrid>
      <w:tr w:rsidR="00FB6A77" w:rsidRPr="00FB6A77" w:rsidTr="00D252EA">
        <w:trPr>
          <w:trHeight w:val="1126"/>
        </w:trPr>
        <w:tc>
          <w:tcPr>
            <w:tcW w:w="8522" w:type="dxa"/>
            <w:tcBorders>
              <w:top w:val="single" w:sz="4" w:space="0" w:color="auto"/>
              <w:left w:val="single" w:sz="8" w:space="0" w:color="auto"/>
              <w:bottom w:val="single" w:sz="4" w:space="0" w:color="auto"/>
              <w:right w:val="single" w:sz="8" w:space="0" w:color="auto"/>
            </w:tcBorders>
          </w:tcPr>
          <w:p w:rsidR="00D252EA" w:rsidRPr="00FB6A77" w:rsidRDefault="00D252EA" w:rsidP="00D252EA">
            <w:pPr>
              <w:pStyle w:val="00"/>
              <w:spacing w:line="500" w:lineRule="exact"/>
              <w:ind w:firstLineChars="0" w:firstLine="0"/>
              <w:rPr>
                <w:rFonts w:ascii="Times New Roman" w:hAnsi="Times New Roman"/>
                <w:b/>
              </w:rPr>
            </w:pPr>
            <w:r w:rsidRPr="00FB6A77">
              <w:rPr>
                <w:rFonts w:ascii="Times New Roman" w:hAnsi="Times New Roman" w:hint="eastAsia"/>
                <w:b/>
              </w:rPr>
              <w:lastRenderedPageBreak/>
              <w:t>预审意见</w:t>
            </w: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D252EA">
            <w:pPr>
              <w:pStyle w:val="00"/>
              <w:wordWrap w:val="0"/>
              <w:spacing w:line="500" w:lineRule="exact"/>
              <w:ind w:firstLineChars="0" w:firstLine="0"/>
              <w:jc w:val="right"/>
              <w:rPr>
                <w:rFonts w:ascii="Times New Roman" w:hAnsi="Times New Roman"/>
              </w:rPr>
            </w:pPr>
          </w:p>
          <w:p w:rsidR="00D252EA" w:rsidRPr="00FB6A77" w:rsidRDefault="00B92FDF" w:rsidP="00D252EA">
            <w:pPr>
              <w:pStyle w:val="00"/>
              <w:spacing w:line="500" w:lineRule="exact"/>
              <w:ind w:firstLineChars="0" w:firstLine="0"/>
              <w:jc w:val="right"/>
              <w:rPr>
                <w:rFonts w:ascii="Times New Roman" w:hAnsi="Times New Roman"/>
              </w:rPr>
            </w:pPr>
            <w:r>
              <w:rPr>
                <w:rFonts w:ascii="Times New Roman" w:hAnsi="Times New Roman"/>
                <w:b/>
                <w:noProof/>
              </w:rPr>
              <w:pict>
                <v:shapetype id="_x0000_t202" coordsize="21600,21600" o:spt="202" path="m,l,21600r21600,l21600,xe">
                  <v:stroke joinstyle="miter"/>
                  <v:path gradientshapeok="t" o:connecttype="rect"/>
                </v:shapetype>
                <v:shape id="_x0000_s1036" type="#_x0000_t202" style="position:absolute;left:0;text-align:left;margin-left:248.25pt;margin-top:.05pt;width:122.8pt;height:57.2pt;z-index:251664896;visibility:visible;mso-wrap-style:square;mso-width-percent:0;mso-height-percent:200;mso-wrap-distance-left:9pt;mso-wrap-distance-top:0;mso-wrap-distance-right:9pt;mso-wrap-distance-bottom:0;mso-position-horizontal-relative:text;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" filled="f" stroked="f">
                  <v:textbox style="mso-fit-shape-to-text:t">
                    <w:txbxContent>
                      <w:p w:rsidR="00351EFD" w:rsidRDefault="00351EFD" w:rsidP="00D02F6E">
                        <w:pPr>
                          <w:pStyle w:val="a6"/>
                          <w:spacing w:line="400" w:lineRule="exact"/>
                          <w:jc w:val="center"/>
                          <w:outlineLvl w:val="0"/>
                          <w:rPr>
                            <w:rFonts w:ascii="Times New Roman" w:hAnsi="Times New Roman"/>
                            <w:b/>
                            <w:sz w:val="26"/>
                            <w:szCs w:val="26"/>
                          </w:rPr>
                        </w:pPr>
                        <w:bookmarkStart w:id="36" w:name="_Toc97710142"/>
                        <w:bookmarkStart w:id="37" w:name="_Toc97710209"/>
                        <w:bookmarkStart w:id="38" w:name="_Toc97759302"/>
                        <w:r w:rsidRPr="00B85F2B">
                          <w:rPr>
                            <w:rFonts w:ascii="Times New Roman" w:hAnsi="Times New Roman" w:hint="eastAsia"/>
                            <w:b/>
                            <w:sz w:val="26"/>
                            <w:szCs w:val="26"/>
                          </w:rPr>
                          <w:t>公章</w:t>
                        </w:r>
                        <w:bookmarkEnd w:id="36"/>
                        <w:bookmarkEnd w:id="37"/>
                        <w:bookmarkEnd w:id="38"/>
                      </w:p>
                      <w:p w:rsidR="00351EFD" w:rsidRPr="00C67ED9" w:rsidRDefault="00351EFD" w:rsidP="00D02F6E">
                        <w:pPr>
                          <w:pStyle w:val="a6"/>
                          <w:spacing w:line="200" w:lineRule="exact"/>
                          <w:jc w:val="center"/>
                          <w:outlineLvl w:val="0"/>
                          <w:rPr>
                            <w:rFonts w:ascii="Times New Roman" w:hAnsi="Times New Roman"/>
                            <w:b/>
                            <w:sz w:val="18"/>
                            <w:szCs w:val="18"/>
                          </w:rPr>
                        </w:pPr>
                      </w:p>
                      <w:p w:rsidR="00351EFD" w:rsidRPr="00B85F2B" w:rsidRDefault="00351EFD" w:rsidP="00D02F6E">
                        <w:pPr>
                          <w:pStyle w:val="a6"/>
                          <w:spacing w:line="400" w:lineRule="exact"/>
                          <w:jc w:val="center"/>
                          <w:outlineLvl w:val="0"/>
                          <w:rPr>
                            <w:rFonts w:ascii="Times New Roman" w:hAnsi="Times New Roman"/>
                            <w:b/>
                            <w:sz w:val="26"/>
                            <w:szCs w:val="26"/>
                          </w:rPr>
                        </w:pPr>
                        <w:r>
                          <w:rPr>
                            <w:rFonts w:ascii="Times New Roman" w:hAnsi="Times New Roman" w:hint="eastAsia"/>
                            <w:b/>
                            <w:sz w:val="26"/>
                            <w:szCs w:val="26"/>
                          </w:rPr>
                          <w:t xml:space="preserve">  </w:t>
                        </w:r>
                        <w:bookmarkStart w:id="39" w:name="_Toc97710143"/>
                        <w:bookmarkStart w:id="40" w:name="_Toc97710210"/>
                        <w:bookmarkStart w:id="41" w:name="_Toc97759303"/>
                        <w:r w:rsidRPr="00B85F2B">
                          <w:rPr>
                            <w:rFonts w:ascii="Times New Roman" w:hAnsi="Times New Roman" w:hint="eastAsia"/>
                            <w:b/>
                            <w:sz w:val="26"/>
                            <w:szCs w:val="26"/>
                          </w:rPr>
                          <w:t>年</w:t>
                        </w:r>
                        <w:r>
                          <w:rPr>
                            <w:rFonts w:ascii="Times New Roman" w:hAnsi="Times New Roman" w:hint="eastAsia"/>
                            <w:b/>
                            <w:sz w:val="26"/>
                            <w:szCs w:val="26"/>
                          </w:rPr>
                          <w:t xml:space="preserve">  </w:t>
                        </w:r>
                        <w:r w:rsidRPr="00B85F2B">
                          <w:rPr>
                            <w:rFonts w:ascii="Times New Roman" w:hAnsi="Times New Roman" w:hint="eastAsia"/>
                            <w:b/>
                            <w:sz w:val="26"/>
                            <w:szCs w:val="26"/>
                          </w:rPr>
                          <w:t>月</w:t>
                        </w:r>
                        <w:r>
                          <w:rPr>
                            <w:rFonts w:ascii="Times New Roman" w:hAnsi="Times New Roman" w:hint="eastAsia"/>
                            <w:b/>
                            <w:sz w:val="26"/>
                            <w:szCs w:val="26"/>
                          </w:rPr>
                          <w:t xml:space="preserve">  </w:t>
                        </w:r>
                        <w:r w:rsidRPr="00B85F2B">
                          <w:rPr>
                            <w:rFonts w:ascii="Times New Roman" w:hAnsi="Times New Roman" w:hint="eastAsia"/>
                            <w:b/>
                            <w:sz w:val="26"/>
                            <w:szCs w:val="26"/>
                          </w:rPr>
                          <w:t>日</w:t>
                        </w:r>
                        <w:bookmarkEnd w:id="39"/>
                        <w:bookmarkEnd w:id="40"/>
                        <w:bookmarkEnd w:id="41"/>
                      </w:p>
                    </w:txbxContent>
                  </v:textbox>
                </v:shape>
              </w:pict>
            </w:r>
          </w:p>
          <w:p w:rsidR="00D252EA" w:rsidRPr="00FB6A77" w:rsidRDefault="00D252EA" w:rsidP="00C621CB">
            <w:pPr>
              <w:pStyle w:val="00"/>
              <w:spacing w:line="500" w:lineRule="exact"/>
              <w:ind w:firstLineChars="0" w:firstLine="0"/>
              <w:rPr>
                <w:rFonts w:ascii="Times New Roman" w:hAnsi="Times New Roman"/>
              </w:rPr>
            </w:pPr>
            <w:r w:rsidRPr="00FB6A77">
              <w:rPr>
                <w:rFonts w:ascii="Times New Roman" w:hAnsi="Times New Roman" w:hint="eastAsia"/>
                <w:b/>
              </w:rPr>
              <w:t>经办人：</w:t>
            </w:r>
            <w:r w:rsidR="00D02F6E" w:rsidRPr="00FB6A77">
              <w:rPr>
                <w:rFonts w:ascii="Times New Roman" w:hAnsi="Times New Roman"/>
              </w:rPr>
              <w:t xml:space="preserve"> </w:t>
            </w: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p w:rsidR="00D252EA" w:rsidRPr="00FB6A77" w:rsidRDefault="00D252EA" w:rsidP="00C621CB">
            <w:pPr>
              <w:pStyle w:val="00"/>
              <w:spacing w:line="500" w:lineRule="exact"/>
              <w:ind w:firstLineChars="0" w:firstLine="0"/>
              <w:rPr>
                <w:rFonts w:ascii="Times New Roman" w:hAnsi="Times New Roman"/>
              </w:rPr>
            </w:pPr>
          </w:p>
        </w:tc>
      </w:tr>
      <w:tr w:rsidR="00FB6A77" w:rsidRPr="00FB6A77" w:rsidTr="00C621CB">
        <w:trPr>
          <w:trHeight w:val="932"/>
        </w:trPr>
        <w:tc>
          <w:tcPr>
            <w:tcW w:w="8522" w:type="dxa"/>
            <w:tcBorders>
              <w:top w:val="single" w:sz="4" w:space="0" w:color="auto"/>
              <w:left w:val="single" w:sz="8" w:space="0" w:color="auto"/>
              <w:bottom w:val="single" w:sz="4" w:space="0" w:color="auto"/>
              <w:right w:val="single" w:sz="8" w:space="0" w:color="auto"/>
            </w:tcBorders>
          </w:tcPr>
          <w:p w:rsidR="00D252EA" w:rsidRPr="00FB6A77" w:rsidRDefault="00D252EA" w:rsidP="00D252EA">
            <w:pPr>
              <w:pStyle w:val="00"/>
              <w:spacing w:line="500" w:lineRule="exact"/>
              <w:ind w:firstLineChars="0" w:firstLine="0"/>
              <w:rPr>
                <w:rFonts w:ascii="Times New Roman" w:hAnsi="Times New Roman"/>
                <w:b/>
              </w:rPr>
            </w:pPr>
            <w:r w:rsidRPr="00FB6A77">
              <w:rPr>
                <w:rFonts w:ascii="Times New Roman" w:hAnsi="Times New Roman" w:hint="eastAsia"/>
                <w:b/>
              </w:rPr>
              <w:t>下一级环境保护行政主管部门审查意见：</w:t>
            </w: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B92FDF" w:rsidP="00D252EA">
            <w:pPr>
              <w:pStyle w:val="00"/>
              <w:spacing w:line="500" w:lineRule="exact"/>
              <w:ind w:firstLineChars="0" w:firstLine="0"/>
              <w:jc w:val="right"/>
              <w:rPr>
                <w:rFonts w:ascii="Times New Roman" w:hAnsi="Times New Roman"/>
              </w:rPr>
            </w:pPr>
            <w:r>
              <w:rPr>
                <w:rFonts w:ascii="Times New Roman" w:hAnsi="Times New Roman"/>
                <w:b/>
                <w:noProof/>
              </w:rPr>
              <w:pict>
                <v:shape id="_x0000_s1035" type="#_x0000_t202" style="position:absolute;left:0;text-align:left;margin-left:238.2pt;margin-top:6.9pt;width:122.8pt;height:57.2pt;z-index:251663872;visibility:visible;mso-wrap-style:square;mso-width-percent:0;mso-height-percent:200;mso-wrap-distance-left:9pt;mso-wrap-distance-top:0;mso-wrap-distance-right:9pt;mso-wrap-distance-bottom:0;mso-position-horizontal-relative:text;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" filled="f" stroked="f">
                  <v:textbox style="mso-fit-shape-to-text:t">
                    <w:txbxContent>
                      <w:p w:rsidR="00351EFD" w:rsidRDefault="00351EFD" w:rsidP="00CA3AF5">
                        <w:pPr>
                          <w:pStyle w:val="a6"/>
                          <w:spacing w:line="400" w:lineRule="exact"/>
                          <w:jc w:val="center"/>
                          <w:outlineLvl w:val="0"/>
                          <w:rPr>
                            <w:rFonts w:ascii="Times New Roman" w:hAnsi="Times New Roman"/>
                            <w:b/>
                            <w:sz w:val="26"/>
                            <w:szCs w:val="26"/>
                          </w:rPr>
                        </w:pPr>
                        <w:bookmarkStart w:id="42" w:name="_Toc97710144"/>
                        <w:bookmarkStart w:id="43" w:name="_Toc97710211"/>
                        <w:bookmarkStart w:id="44" w:name="_Toc97759304"/>
                        <w:r w:rsidRPr="00B85F2B">
                          <w:rPr>
                            <w:rFonts w:ascii="Times New Roman" w:hAnsi="Times New Roman" w:hint="eastAsia"/>
                            <w:b/>
                            <w:sz w:val="26"/>
                            <w:szCs w:val="26"/>
                          </w:rPr>
                          <w:t>公章</w:t>
                        </w:r>
                        <w:bookmarkEnd w:id="42"/>
                        <w:bookmarkEnd w:id="43"/>
                        <w:bookmarkEnd w:id="44"/>
                      </w:p>
                      <w:p w:rsidR="00351EFD" w:rsidRPr="00C67ED9" w:rsidRDefault="00351EFD" w:rsidP="00CA3AF5">
                        <w:pPr>
                          <w:pStyle w:val="a6"/>
                          <w:spacing w:line="200" w:lineRule="exact"/>
                          <w:jc w:val="center"/>
                          <w:outlineLvl w:val="0"/>
                          <w:rPr>
                            <w:rFonts w:ascii="Times New Roman" w:hAnsi="Times New Roman"/>
                            <w:b/>
                            <w:sz w:val="18"/>
                            <w:szCs w:val="18"/>
                          </w:rPr>
                        </w:pPr>
                      </w:p>
                      <w:p w:rsidR="00351EFD" w:rsidRPr="00B85F2B" w:rsidRDefault="00351EFD" w:rsidP="00CA3AF5">
                        <w:pPr>
                          <w:pStyle w:val="a6"/>
                          <w:spacing w:line="400" w:lineRule="exact"/>
                          <w:jc w:val="center"/>
                          <w:outlineLvl w:val="0"/>
                          <w:rPr>
                            <w:rFonts w:ascii="Times New Roman" w:hAnsi="Times New Roman"/>
                            <w:b/>
                            <w:sz w:val="26"/>
                            <w:szCs w:val="26"/>
                          </w:rPr>
                        </w:pPr>
                        <w:r>
                          <w:rPr>
                            <w:rFonts w:ascii="Times New Roman" w:hAnsi="Times New Roman" w:hint="eastAsia"/>
                            <w:b/>
                            <w:sz w:val="26"/>
                            <w:szCs w:val="26"/>
                          </w:rPr>
                          <w:t xml:space="preserve">  </w:t>
                        </w:r>
                        <w:bookmarkStart w:id="45" w:name="_Toc97710145"/>
                        <w:bookmarkStart w:id="46" w:name="_Toc97710212"/>
                        <w:bookmarkStart w:id="47" w:name="_Toc97759305"/>
                        <w:r w:rsidRPr="00B85F2B">
                          <w:rPr>
                            <w:rFonts w:ascii="Times New Roman" w:hAnsi="Times New Roman" w:hint="eastAsia"/>
                            <w:b/>
                            <w:sz w:val="26"/>
                            <w:szCs w:val="26"/>
                          </w:rPr>
                          <w:t>年</w:t>
                        </w:r>
                        <w:r>
                          <w:rPr>
                            <w:rFonts w:ascii="Times New Roman" w:hAnsi="Times New Roman" w:hint="eastAsia"/>
                            <w:b/>
                            <w:sz w:val="26"/>
                            <w:szCs w:val="26"/>
                          </w:rPr>
                          <w:t xml:space="preserve">  </w:t>
                        </w:r>
                        <w:r w:rsidRPr="00B85F2B">
                          <w:rPr>
                            <w:rFonts w:ascii="Times New Roman" w:hAnsi="Times New Roman" w:hint="eastAsia"/>
                            <w:b/>
                            <w:sz w:val="26"/>
                            <w:szCs w:val="26"/>
                          </w:rPr>
                          <w:t>月</w:t>
                        </w:r>
                        <w:r>
                          <w:rPr>
                            <w:rFonts w:ascii="Times New Roman" w:hAnsi="Times New Roman" w:hint="eastAsia"/>
                            <w:b/>
                            <w:sz w:val="26"/>
                            <w:szCs w:val="26"/>
                          </w:rPr>
                          <w:t xml:space="preserve">  </w:t>
                        </w:r>
                        <w:r w:rsidRPr="00B85F2B">
                          <w:rPr>
                            <w:rFonts w:ascii="Times New Roman" w:hAnsi="Times New Roman" w:hint="eastAsia"/>
                            <w:b/>
                            <w:sz w:val="26"/>
                            <w:szCs w:val="26"/>
                          </w:rPr>
                          <w:t>日</w:t>
                        </w:r>
                        <w:bookmarkEnd w:id="45"/>
                        <w:bookmarkEnd w:id="46"/>
                        <w:bookmarkEnd w:id="47"/>
                      </w:p>
                    </w:txbxContent>
                  </v:textbox>
                </v:shape>
              </w:pict>
            </w:r>
          </w:p>
          <w:p w:rsidR="00D252EA" w:rsidRPr="00FB6A77" w:rsidRDefault="00D252EA" w:rsidP="00D252EA">
            <w:pPr>
              <w:pStyle w:val="00"/>
              <w:spacing w:line="500" w:lineRule="exact"/>
              <w:ind w:firstLineChars="0" w:firstLine="0"/>
              <w:rPr>
                <w:rFonts w:ascii="Times New Roman" w:hAnsi="Times New Roman"/>
              </w:rPr>
            </w:pPr>
            <w:r w:rsidRPr="00FB6A77">
              <w:rPr>
                <w:rFonts w:ascii="Times New Roman" w:hAnsi="Times New Roman" w:hint="eastAsia"/>
                <w:b/>
              </w:rPr>
              <w:t>经办人：</w:t>
            </w:r>
            <w:r w:rsidR="00CA3AF5" w:rsidRPr="00FB6A77">
              <w:rPr>
                <w:rFonts w:ascii="Times New Roman" w:hAnsi="Times New Roman"/>
              </w:rPr>
              <w:t xml:space="preserve"> </w:t>
            </w: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p w:rsidR="00D252EA" w:rsidRPr="00FB6A77" w:rsidRDefault="00D252EA" w:rsidP="00C621CB">
            <w:pPr>
              <w:pStyle w:val="00"/>
              <w:spacing w:line="500" w:lineRule="exact"/>
              <w:ind w:firstLine="520"/>
              <w:rPr>
                <w:rFonts w:ascii="Times New Roman" w:hAnsi="Times New Roman"/>
              </w:rPr>
            </w:pPr>
          </w:p>
        </w:tc>
      </w:tr>
    </w:tbl>
    <w:p w:rsidR="00C1253E" w:rsidRPr="00FB6A77" w:rsidRDefault="00C1253E" w:rsidP="008D41F5">
      <w:pPr>
        <w:tabs>
          <w:tab w:val="left" w:pos="785"/>
        </w:tabs>
        <w:spacing w:line="520" w:lineRule="exact"/>
        <w:rPr>
          <w:rFonts w:ascii="Times New Roman" w:hAnsi="Times New Roman" w:cs="Times New Roman"/>
          <w:b/>
          <w:sz w:val="28"/>
          <w:szCs w:val="28"/>
        </w:rPr>
        <w:sectPr w:rsidR="00C1253E" w:rsidRPr="00FB6A77">
          <w:pgSz w:w="11906" w:h="16838"/>
          <w:pgMar w:top="1440" w:right="1800" w:bottom="1440" w:left="1800" w:header="851" w:footer="992" w:gutter="0"/>
          <w:cols w:space="425"/>
          <w:docGrid w:type="lines" w:linePitch="312"/>
        </w:sect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22"/>
      </w:tblGrid>
      <w:tr w:rsidR="00FB6A77" w:rsidRPr="00FB6A77" w:rsidTr="00C621CB">
        <w:trPr>
          <w:trHeight w:val="1126"/>
        </w:trPr>
        <w:tc>
          <w:tcPr>
            <w:tcW w:w="8522" w:type="dxa"/>
            <w:tcBorders>
              <w:top w:val="single" w:sz="4" w:space="0" w:color="auto"/>
              <w:left w:val="single" w:sz="8" w:space="0" w:color="auto"/>
              <w:bottom w:val="single" w:sz="4" w:space="0" w:color="auto"/>
              <w:right w:val="single" w:sz="8" w:space="0" w:color="auto"/>
            </w:tcBorders>
          </w:tcPr>
          <w:p w:rsidR="00C1253E" w:rsidRPr="00FB6A77" w:rsidRDefault="00E509FD" w:rsidP="00C621CB">
            <w:pPr>
              <w:pStyle w:val="00"/>
              <w:spacing w:line="500" w:lineRule="exact"/>
              <w:ind w:firstLineChars="0" w:firstLine="0"/>
              <w:rPr>
                <w:rFonts w:ascii="Times New Roman" w:hAnsi="Times New Roman"/>
                <w:b/>
              </w:rPr>
            </w:pPr>
            <w:r w:rsidRPr="00FB6A77">
              <w:rPr>
                <w:rFonts w:ascii="Times New Roman" w:hAnsi="Times New Roman" w:hint="eastAsia"/>
                <w:b/>
              </w:rPr>
              <w:lastRenderedPageBreak/>
              <w:t>审批</w:t>
            </w:r>
            <w:r w:rsidR="00C1253E" w:rsidRPr="00FB6A77">
              <w:rPr>
                <w:rFonts w:ascii="Times New Roman" w:hAnsi="Times New Roman" w:hint="eastAsia"/>
                <w:b/>
              </w:rPr>
              <w:t>意见</w:t>
            </w: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wordWrap w:val="0"/>
              <w:spacing w:line="500" w:lineRule="exact"/>
              <w:ind w:firstLineChars="0" w:firstLine="0"/>
              <w:jc w:val="right"/>
              <w:rPr>
                <w:rFonts w:ascii="Times New Roman" w:hAnsi="Times New Roman"/>
              </w:rPr>
            </w:pPr>
          </w:p>
          <w:p w:rsidR="00C1253E" w:rsidRPr="00FB6A77" w:rsidRDefault="00B92FDF" w:rsidP="00C621CB">
            <w:pPr>
              <w:pStyle w:val="00"/>
              <w:spacing w:line="500" w:lineRule="exact"/>
              <w:ind w:firstLineChars="0" w:firstLine="0"/>
              <w:jc w:val="right"/>
              <w:rPr>
                <w:rFonts w:ascii="Times New Roman" w:hAnsi="Times New Roman"/>
              </w:rPr>
            </w:pPr>
            <w:r>
              <w:rPr>
                <w:rFonts w:ascii="Times New Roman" w:hAnsi="Times New Roman"/>
                <w:b/>
                <w:noProof/>
              </w:rPr>
              <w:pict>
                <v:shape id="_x0000_s1034" type="#_x0000_t202" style="position:absolute;left:0;text-align:left;margin-left:226.2pt;margin-top:11.6pt;width:122.8pt;height:57.2pt;z-index:251662848;visibility:visible;mso-wrap-style:square;mso-width-percent:0;mso-height-percent:200;mso-wrap-distance-left:9pt;mso-wrap-distance-top:0;mso-wrap-distance-right:9pt;mso-wrap-distance-bottom:0;mso-position-horizontal-relative:text;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" filled="f" stroked="f">
                  <v:textbox style="mso-fit-shape-to-text:t">
                    <w:txbxContent>
                      <w:p w:rsidR="00351EFD" w:rsidRDefault="00351EFD" w:rsidP="00CA3AF5">
                        <w:pPr>
                          <w:pStyle w:val="a6"/>
                          <w:spacing w:line="400" w:lineRule="exact"/>
                          <w:jc w:val="center"/>
                          <w:outlineLvl w:val="0"/>
                          <w:rPr>
                            <w:rFonts w:ascii="Times New Roman" w:hAnsi="Times New Roman"/>
                            <w:b/>
                            <w:sz w:val="26"/>
                            <w:szCs w:val="26"/>
                          </w:rPr>
                        </w:pPr>
                        <w:bookmarkStart w:id="48" w:name="_Toc97710146"/>
                        <w:bookmarkStart w:id="49" w:name="_Toc97710213"/>
                        <w:bookmarkStart w:id="50" w:name="_Toc97759306"/>
                        <w:r w:rsidRPr="00B85F2B">
                          <w:rPr>
                            <w:rFonts w:ascii="Times New Roman" w:hAnsi="Times New Roman" w:hint="eastAsia"/>
                            <w:b/>
                            <w:sz w:val="26"/>
                            <w:szCs w:val="26"/>
                          </w:rPr>
                          <w:t>公章</w:t>
                        </w:r>
                        <w:bookmarkEnd w:id="48"/>
                        <w:bookmarkEnd w:id="49"/>
                        <w:bookmarkEnd w:id="50"/>
                      </w:p>
                      <w:p w:rsidR="00351EFD" w:rsidRPr="00C67ED9" w:rsidRDefault="00351EFD" w:rsidP="00CA3AF5">
                        <w:pPr>
                          <w:pStyle w:val="a6"/>
                          <w:spacing w:line="200" w:lineRule="exact"/>
                          <w:jc w:val="center"/>
                          <w:outlineLvl w:val="0"/>
                          <w:rPr>
                            <w:rFonts w:ascii="Times New Roman" w:hAnsi="Times New Roman"/>
                            <w:b/>
                            <w:sz w:val="18"/>
                            <w:szCs w:val="18"/>
                          </w:rPr>
                        </w:pPr>
                      </w:p>
                      <w:p w:rsidR="00351EFD" w:rsidRPr="00B85F2B" w:rsidRDefault="00351EFD" w:rsidP="00CA3AF5">
                        <w:pPr>
                          <w:pStyle w:val="a6"/>
                          <w:spacing w:line="400" w:lineRule="exact"/>
                          <w:jc w:val="center"/>
                          <w:outlineLvl w:val="0"/>
                          <w:rPr>
                            <w:rFonts w:ascii="Times New Roman" w:hAnsi="Times New Roman"/>
                            <w:b/>
                            <w:sz w:val="26"/>
                            <w:szCs w:val="26"/>
                          </w:rPr>
                        </w:pPr>
                        <w:r>
                          <w:rPr>
                            <w:rFonts w:ascii="Times New Roman" w:hAnsi="Times New Roman" w:hint="eastAsia"/>
                            <w:b/>
                            <w:sz w:val="26"/>
                            <w:szCs w:val="26"/>
                          </w:rPr>
                          <w:t xml:space="preserve">  </w:t>
                        </w:r>
                        <w:bookmarkStart w:id="51" w:name="_Toc97710147"/>
                        <w:bookmarkStart w:id="52" w:name="_Toc97710214"/>
                        <w:bookmarkStart w:id="53" w:name="_Toc97759307"/>
                        <w:r w:rsidRPr="00B85F2B">
                          <w:rPr>
                            <w:rFonts w:ascii="Times New Roman" w:hAnsi="Times New Roman" w:hint="eastAsia"/>
                            <w:b/>
                            <w:sz w:val="26"/>
                            <w:szCs w:val="26"/>
                          </w:rPr>
                          <w:t>年</w:t>
                        </w:r>
                        <w:r>
                          <w:rPr>
                            <w:rFonts w:ascii="Times New Roman" w:hAnsi="Times New Roman" w:hint="eastAsia"/>
                            <w:b/>
                            <w:sz w:val="26"/>
                            <w:szCs w:val="26"/>
                          </w:rPr>
                          <w:t xml:space="preserve">  </w:t>
                        </w:r>
                        <w:r w:rsidRPr="00B85F2B">
                          <w:rPr>
                            <w:rFonts w:ascii="Times New Roman" w:hAnsi="Times New Roman" w:hint="eastAsia"/>
                            <w:b/>
                            <w:sz w:val="26"/>
                            <w:szCs w:val="26"/>
                          </w:rPr>
                          <w:t>月</w:t>
                        </w:r>
                        <w:r>
                          <w:rPr>
                            <w:rFonts w:ascii="Times New Roman" w:hAnsi="Times New Roman" w:hint="eastAsia"/>
                            <w:b/>
                            <w:sz w:val="26"/>
                            <w:szCs w:val="26"/>
                          </w:rPr>
                          <w:t xml:space="preserve">  </w:t>
                        </w:r>
                        <w:r w:rsidRPr="00B85F2B">
                          <w:rPr>
                            <w:rFonts w:ascii="Times New Roman" w:hAnsi="Times New Roman" w:hint="eastAsia"/>
                            <w:b/>
                            <w:sz w:val="26"/>
                            <w:szCs w:val="26"/>
                          </w:rPr>
                          <w:t>日</w:t>
                        </w:r>
                        <w:bookmarkEnd w:id="51"/>
                        <w:bookmarkEnd w:id="52"/>
                        <w:bookmarkEnd w:id="53"/>
                      </w:p>
                    </w:txbxContent>
                  </v:textbox>
                </v:shape>
              </w:pict>
            </w:r>
          </w:p>
          <w:p w:rsidR="00C1253E" w:rsidRPr="00FB6A77" w:rsidRDefault="00C1253E" w:rsidP="00C621CB">
            <w:pPr>
              <w:pStyle w:val="00"/>
              <w:spacing w:line="500" w:lineRule="exact"/>
              <w:ind w:firstLineChars="0" w:firstLine="0"/>
              <w:rPr>
                <w:rFonts w:ascii="Times New Roman" w:hAnsi="Times New Roman"/>
              </w:rPr>
            </w:pPr>
            <w:r w:rsidRPr="00FB6A77">
              <w:rPr>
                <w:rFonts w:ascii="Times New Roman" w:hAnsi="Times New Roman" w:hint="eastAsia"/>
                <w:b/>
              </w:rPr>
              <w:t>经办人：</w:t>
            </w:r>
            <w:r w:rsidR="00CA3AF5" w:rsidRPr="00FB6A77">
              <w:rPr>
                <w:rFonts w:ascii="Times New Roman" w:hAnsi="Times New Roman"/>
              </w:rPr>
              <w:t xml:space="preserve"> </w:t>
            </w: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p w:rsidR="00C1253E" w:rsidRPr="00FB6A77" w:rsidRDefault="00C1253E" w:rsidP="00C621CB">
            <w:pPr>
              <w:pStyle w:val="00"/>
              <w:spacing w:line="500" w:lineRule="exact"/>
              <w:ind w:firstLineChars="0" w:firstLine="0"/>
              <w:rPr>
                <w:rFonts w:ascii="Times New Roman" w:hAnsi="Times New Roman"/>
              </w:rPr>
            </w:pPr>
          </w:p>
        </w:tc>
      </w:tr>
    </w:tbl>
    <w:p w:rsidR="00C1253E" w:rsidRPr="00FB6A77" w:rsidRDefault="00C1253E" w:rsidP="008D41F5">
      <w:pPr>
        <w:tabs>
          <w:tab w:val="left" w:pos="785"/>
        </w:tabs>
        <w:spacing w:line="520" w:lineRule="exact"/>
        <w:rPr>
          <w:rFonts w:ascii="Times New Roman" w:hAnsi="Times New Roman" w:cs="Times New Roman"/>
          <w:b/>
          <w:sz w:val="28"/>
          <w:szCs w:val="28"/>
        </w:rPr>
        <w:sectPr w:rsidR="00C1253E" w:rsidRPr="00FB6A77">
          <w:pgSz w:w="11906" w:h="16838"/>
          <w:pgMar w:top="1440" w:right="1800" w:bottom="1440" w:left="1800" w:header="851" w:footer="992" w:gutter="0"/>
          <w:cols w:space="425"/>
          <w:docGrid w:type="lines" w:linePitch="312"/>
        </w:sectPr>
      </w:pPr>
    </w:p>
    <w:p w:rsidR="00F114A6" w:rsidRPr="00FB6A77" w:rsidRDefault="00F114A6" w:rsidP="00F114A6">
      <w:pPr>
        <w:tabs>
          <w:tab w:val="left" w:pos="785"/>
        </w:tabs>
        <w:spacing w:line="520" w:lineRule="exact"/>
        <w:rPr>
          <w:rFonts w:ascii="Times New Roman" w:hAnsi="Times New Roman" w:cs="Times New Roman"/>
          <w:b/>
          <w:sz w:val="36"/>
          <w:szCs w:val="36"/>
        </w:rPr>
      </w:pPr>
      <w:r w:rsidRPr="00FB6A77">
        <w:rPr>
          <w:rFonts w:ascii="Times New Roman" w:hAnsi="Times New Roman" w:cs="Times New Roman" w:hint="eastAsia"/>
          <w:b/>
          <w:sz w:val="36"/>
          <w:szCs w:val="36"/>
        </w:rPr>
        <w:lastRenderedPageBreak/>
        <w:t>附件</w:t>
      </w:r>
    </w:p>
    <w:p w:rsidR="00F114A6" w:rsidRPr="00FB6A77" w:rsidRDefault="00F114A6" w:rsidP="00F114A6">
      <w:pPr>
        <w:tabs>
          <w:tab w:val="left" w:pos="785"/>
        </w:tabs>
        <w:spacing w:line="520" w:lineRule="exact"/>
        <w:rPr>
          <w:rFonts w:ascii="Times New Roman" w:hAnsi="Times New Roman" w:cs="Times New Roman"/>
          <w:sz w:val="28"/>
          <w:szCs w:val="28"/>
        </w:rPr>
      </w:pPr>
      <w:r w:rsidRPr="00FB6A77">
        <w:rPr>
          <w:rFonts w:ascii="Times New Roman" w:hAnsi="Times New Roman" w:cs="Times New Roman" w:hint="eastAsia"/>
          <w:sz w:val="28"/>
          <w:szCs w:val="28"/>
        </w:rPr>
        <w:t>附件</w:t>
      </w:r>
      <w:r w:rsidRPr="00FB6A77">
        <w:rPr>
          <w:rFonts w:ascii="Times New Roman" w:hAnsi="Times New Roman" w:cs="Times New Roman"/>
          <w:sz w:val="28"/>
          <w:szCs w:val="28"/>
        </w:rPr>
        <w:t>1</w:t>
      </w:r>
      <w:r w:rsidRPr="00FB6A77">
        <w:rPr>
          <w:rFonts w:ascii="Times New Roman" w:hAnsi="Times New Roman" w:cs="Times New Roman"/>
          <w:sz w:val="28"/>
          <w:szCs w:val="28"/>
        </w:rPr>
        <w:t>：《</w:t>
      </w:r>
      <w:r w:rsidRPr="00FB6A77">
        <w:rPr>
          <w:rFonts w:ascii="Times New Roman" w:hAnsi="Times New Roman" w:cs="Times New Roman" w:hint="eastAsia"/>
          <w:sz w:val="28"/>
          <w:szCs w:val="28"/>
        </w:rPr>
        <w:t>广东省</w:t>
      </w:r>
      <w:r w:rsidR="00590D28" w:rsidRPr="00FB6A77">
        <w:rPr>
          <w:rFonts w:ascii="Times New Roman" w:hAnsi="Times New Roman" w:cs="Times New Roman" w:hint="eastAsia"/>
          <w:sz w:val="28"/>
          <w:szCs w:val="28"/>
        </w:rPr>
        <w:t>贵东岩体东部地区</w:t>
      </w:r>
      <w:r w:rsidR="00AB669A">
        <w:rPr>
          <w:rFonts w:ascii="Times New Roman" w:hAnsi="Times New Roman" w:cs="Times New Roman" w:hint="eastAsia"/>
          <w:sz w:val="28"/>
          <w:szCs w:val="28"/>
        </w:rPr>
        <w:t>铀</w:t>
      </w:r>
      <w:r w:rsidRPr="00FB6A77">
        <w:rPr>
          <w:rFonts w:ascii="Times New Roman" w:hAnsi="Times New Roman" w:cs="Times New Roman" w:hint="eastAsia"/>
          <w:sz w:val="28"/>
          <w:szCs w:val="28"/>
        </w:rPr>
        <w:t>矿资源调查评价与勘查项目任务书</w:t>
      </w:r>
      <w:r w:rsidRPr="00FB6A77">
        <w:rPr>
          <w:rFonts w:ascii="Times New Roman" w:hAnsi="Times New Roman" w:cs="Times New Roman"/>
          <w:sz w:val="28"/>
          <w:szCs w:val="28"/>
        </w:rPr>
        <w:t>》，中国核工业地质局，编号</w:t>
      </w:r>
      <w:r w:rsidRPr="00FB6A77">
        <w:rPr>
          <w:rFonts w:ascii="Times New Roman" w:hAnsi="Times New Roman" w:cs="Times New Roman"/>
          <w:sz w:val="28"/>
          <w:szCs w:val="28"/>
        </w:rPr>
        <w:t>20</w:t>
      </w:r>
      <w:r w:rsidR="00AA04E4" w:rsidRPr="00FB6A77">
        <w:rPr>
          <w:rFonts w:ascii="Times New Roman" w:hAnsi="Times New Roman" w:cs="Times New Roman" w:hint="eastAsia"/>
          <w:sz w:val="28"/>
          <w:szCs w:val="28"/>
        </w:rPr>
        <w:t>22</w:t>
      </w:r>
      <w:r w:rsidR="00CA3AF5">
        <w:rPr>
          <w:rFonts w:ascii="Times New Roman" w:hAnsi="Times New Roman" w:cs="Times New Roman"/>
          <w:sz w:val="28"/>
          <w:szCs w:val="28"/>
        </w:rPr>
        <w:t>-</w:t>
      </w:r>
      <w:r w:rsidR="00CA3AF5">
        <w:rPr>
          <w:rFonts w:ascii="Times New Roman" w:hAnsi="Times New Roman" w:cs="Times New Roman" w:hint="eastAsia"/>
          <w:sz w:val="28"/>
          <w:szCs w:val="28"/>
        </w:rPr>
        <w:t>XX</w:t>
      </w:r>
      <w:r w:rsidRPr="00FB6A77">
        <w:rPr>
          <w:rFonts w:ascii="Times New Roman" w:hAnsi="Times New Roman" w:cs="Times New Roman"/>
          <w:sz w:val="28"/>
          <w:szCs w:val="28"/>
        </w:rPr>
        <w:t>。</w:t>
      </w:r>
    </w:p>
    <w:p w:rsidR="00F114A6" w:rsidRPr="00FB6A77" w:rsidRDefault="00F114A6" w:rsidP="00F114A6">
      <w:pPr>
        <w:tabs>
          <w:tab w:val="left" w:pos="785"/>
        </w:tabs>
        <w:spacing w:line="520" w:lineRule="exact"/>
        <w:rPr>
          <w:rFonts w:ascii="Times New Roman" w:hAnsi="Times New Roman" w:cs="Times New Roman"/>
          <w:sz w:val="28"/>
          <w:szCs w:val="28"/>
        </w:rPr>
      </w:pPr>
    </w:p>
    <w:p w:rsidR="001C7F1A" w:rsidRPr="00FB6A77" w:rsidRDefault="00F114A6" w:rsidP="00F114A6">
      <w:pPr>
        <w:tabs>
          <w:tab w:val="left" w:pos="785"/>
        </w:tabs>
        <w:spacing w:line="520" w:lineRule="exact"/>
        <w:rPr>
          <w:rFonts w:ascii="Times New Roman" w:hAnsi="Times New Roman" w:cs="Times New Roman"/>
          <w:sz w:val="28"/>
          <w:szCs w:val="28"/>
        </w:rPr>
      </w:pPr>
      <w:r w:rsidRPr="00FB6A77">
        <w:rPr>
          <w:rFonts w:ascii="Times New Roman" w:hAnsi="Times New Roman" w:cs="Times New Roman" w:hint="eastAsia"/>
          <w:sz w:val="28"/>
          <w:szCs w:val="28"/>
        </w:rPr>
        <w:t>附图</w:t>
      </w:r>
      <w:r w:rsidRPr="00FB6A77">
        <w:rPr>
          <w:rFonts w:ascii="Times New Roman" w:hAnsi="Times New Roman" w:cs="Times New Roman"/>
          <w:sz w:val="28"/>
          <w:szCs w:val="28"/>
        </w:rPr>
        <w:t>1</w:t>
      </w:r>
      <w:r w:rsidRPr="00FB6A77">
        <w:rPr>
          <w:rFonts w:ascii="Times New Roman" w:hAnsi="Times New Roman" w:cs="Times New Roman"/>
          <w:sz w:val="28"/>
          <w:szCs w:val="28"/>
        </w:rPr>
        <w:t>：</w:t>
      </w:r>
      <w:r w:rsidR="000710DC" w:rsidRPr="00FB6A77">
        <w:rPr>
          <w:rFonts w:ascii="Times New Roman" w:hAnsi="Times New Roman" w:cs="Times New Roman" w:hint="eastAsia"/>
          <w:sz w:val="28"/>
          <w:szCs w:val="28"/>
        </w:rPr>
        <w:t>希望－</w:t>
      </w:r>
      <w:r w:rsidR="00590D28" w:rsidRPr="00FB6A77">
        <w:rPr>
          <w:rFonts w:ascii="Times New Roman" w:hAnsi="Times New Roman" w:cs="Times New Roman" w:hint="eastAsia"/>
          <w:sz w:val="28"/>
          <w:szCs w:val="28"/>
        </w:rPr>
        <w:t>里坑</w:t>
      </w:r>
      <w:r w:rsidR="00B27661" w:rsidRPr="00FB6A77">
        <w:rPr>
          <w:rFonts w:ascii="Times New Roman" w:hAnsi="Times New Roman" w:cs="Times New Roman" w:hint="eastAsia"/>
          <w:sz w:val="28"/>
          <w:szCs w:val="28"/>
        </w:rPr>
        <w:t>工作区</w:t>
      </w:r>
      <w:r w:rsidRPr="00FB6A77">
        <w:rPr>
          <w:rFonts w:ascii="Times New Roman" w:hAnsi="Times New Roman" w:cs="Times New Roman"/>
          <w:sz w:val="28"/>
          <w:szCs w:val="28"/>
        </w:rPr>
        <w:t>钻孔布置图</w:t>
      </w:r>
    </w:p>
    <w:p w:rsidR="00AA04E4" w:rsidRPr="00FB6A77" w:rsidRDefault="00AA04E4" w:rsidP="00AA04E4">
      <w:pPr>
        <w:tabs>
          <w:tab w:val="left" w:pos="785"/>
        </w:tabs>
        <w:spacing w:line="520" w:lineRule="exact"/>
        <w:rPr>
          <w:rFonts w:ascii="Times New Roman" w:hAnsi="Times New Roman" w:cs="Times New Roman"/>
          <w:sz w:val="28"/>
          <w:szCs w:val="28"/>
        </w:rPr>
      </w:pPr>
      <w:r w:rsidRPr="00FB6A77">
        <w:rPr>
          <w:rFonts w:ascii="Times New Roman" w:hAnsi="Times New Roman" w:cs="Times New Roman" w:hint="eastAsia"/>
          <w:sz w:val="28"/>
          <w:szCs w:val="28"/>
        </w:rPr>
        <w:t>附图</w:t>
      </w:r>
      <w:r w:rsidRPr="00FB6A77">
        <w:rPr>
          <w:rFonts w:ascii="Times New Roman" w:hAnsi="Times New Roman" w:cs="Times New Roman" w:hint="eastAsia"/>
          <w:sz w:val="28"/>
          <w:szCs w:val="28"/>
        </w:rPr>
        <w:t>2</w:t>
      </w:r>
      <w:r w:rsidRPr="00FB6A77">
        <w:rPr>
          <w:rFonts w:ascii="Times New Roman" w:hAnsi="Times New Roman" w:cs="Times New Roman"/>
          <w:sz w:val="28"/>
          <w:szCs w:val="28"/>
        </w:rPr>
        <w:t>：</w:t>
      </w:r>
      <w:r w:rsidRPr="00FB6A77">
        <w:rPr>
          <w:rFonts w:ascii="Times New Roman" w:hAnsi="Times New Roman" w:cs="Times New Roman" w:hint="eastAsia"/>
          <w:sz w:val="28"/>
          <w:szCs w:val="28"/>
        </w:rPr>
        <w:t>帽东－竹山下工作区</w:t>
      </w:r>
      <w:r w:rsidRPr="00FB6A77">
        <w:rPr>
          <w:rFonts w:ascii="Times New Roman" w:hAnsi="Times New Roman" w:cs="Times New Roman"/>
          <w:sz w:val="28"/>
          <w:szCs w:val="28"/>
        </w:rPr>
        <w:t>钻孔布置图</w:t>
      </w:r>
    </w:p>
    <w:p w:rsidR="00AA04E4" w:rsidRPr="00FB6A77" w:rsidRDefault="00AA04E4" w:rsidP="00F114A6">
      <w:pPr>
        <w:tabs>
          <w:tab w:val="left" w:pos="785"/>
        </w:tabs>
        <w:spacing w:line="520" w:lineRule="exact"/>
        <w:rPr>
          <w:rFonts w:ascii="Times New Roman" w:hAnsi="Times New Roman" w:cs="Times New Roman"/>
          <w:sz w:val="28"/>
          <w:szCs w:val="28"/>
        </w:rPr>
      </w:pPr>
    </w:p>
    <w:p w:rsidR="001C7F1A" w:rsidRPr="00FB6A77" w:rsidRDefault="001C7F1A" w:rsidP="00F114A6">
      <w:pPr>
        <w:tabs>
          <w:tab w:val="left" w:pos="785"/>
        </w:tabs>
        <w:spacing w:line="520" w:lineRule="exact"/>
        <w:rPr>
          <w:rFonts w:ascii="Times New Roman" w:hAnsi="Times New Roman" w:cs="Times New Roman"/>
          <w:sz w:val="28"/>
          <w:szCs w:val="28"/>
        </w:rPr>
        <w:sectPr w:rsidR="001C7F1A" w:rsidRPr="00FB6A77">
          <w:footerReference w:type="default" r:id="rId42"/>
          <w:pgSz w:w="11906" w:h="16838"/>
          <w:pgMar w:top="1440" w:right="1800" w:bottom="1440" w:left="1800" w:header="851" w:footer="992" w:gutter="0"/>
          <w:cols w:space="425"/>
          <w:docGrid w:type="lines" w:linePitch="312"/>
        </w:sectPr>
      </w:pPr>
    </w:p>
    <w:p w:rsidR="00C1253E" w:rsidRPr="00FB6A77" w:rsidRDefault="003E5E84" w:rsidP="00F114A6">
      <w:pPr>
        <w:tabs>
          <w:tab w:val="left" w:pos="785"/>
        </w:tabs>
        <w:jc w:val="center"/>
        <w:rPr>
          <w:rFonts w:ascii="Times New Roman" w:hAnsi="Times New Roman" w:cs="Times New Roman"/>
          <w:b/>
          <w:sz w:val="28"/>
          <w:szCs w:val="28"/>
        </w:rPr>
      </w:pPr>
      <w:r>
        <w:rPr>
          <w:rFonts w:ascii="Times New Roman" w:hAnsi="Times New Roman" w:cs="Times New Roman"/>
          <w:noProof/>
          <w:sz w:val="28"/>
        </w:rPr>
        <w:lastRenderedPageBreak/>
        <w:drawing>
          <wp:inline distT="0" distB="0" distL="0" distR="0">
            <wp:extent cx="3772800" cy="3600000"/>
            <wp:effectExtent l="0" t="0" r="0" b="635"/>
            <wp:docPr id="5" name="图片 5" descr="D:\4--2022\2-环评报告\希望—里坑-地理位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4--2022\2-环评报告\希望—里坑-地理位置.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2800" cy="3600000"/>
                    </a:xfrm>
                    <a:prstGeom prst="rect">
                      <a:avLst/>
                    </a:prstGeom>
                    <a:noFill/>
                    <a:ln>
                      <a:noFill/>
                    </a:ln>
                  </pic:spPr>
                </pic:pic>
              </a:graphicData>
            </a:graphic>
          </wp:inline>
        </w:drawing>
      </w:r>
    </w:p>
    <w:p w:rsidR="00F114A6" w:rsidRPr="00FB6A77" w:rsidRDefault="00F114A6" w:rsidP="00F114A6">
      <w:pPr>
        <w:tabs>
          <w:tab w:val="left" w:pos="785"/>
        </w:tabs>
        <w:jc w:val="center"/>
        <w:rPr>
          <w:rFonts w:ascii="Times New Roman" w:hAnsi="Times New Roman" w:cs="Times New Roman"/>
          <w:sz w:val="21"/>
          <w:szCs w:val="21"/>
        </w:rPr>
      </w:pPr>
      <w:r w:rsidRPr="00FB6A77">
        <w:rPr>
          <w:rFonts w:ascii="Times New Roman" w:hAnsi="Times New Roman" w:cs="Times New Roman"/>
          <w:sz w:val="21"/>
          <w:szCs w:val="21"/>
        </w:rPr>
        <w:t>附图</w:t>
      </w:r>
      <w:r w:rsidRPr="00FB6A77">
        <w:rPr>
          <w:rFonts w:ascii="Times New Roman" w:hAnsi="Times New Roman" w:cs="Times New Roman" w:hint="eastAsia"/>
          <w:sz w:val="21"/>
          <w:szCs w:val="21"/>
        </w:rPr>
        <w:t xml:space="preserve">1  </w:t>
      </w:r>
      <w:r w:rsidR="00B27661" w:rsidRPr="00FB6A77">
        <w:rPr>
          <w:rFonts w:ascii="Times New Roman" w:hAnsi="Times New Roman" w:cs="Times New Roman" w:hint="eastAsia"/>
          <w:sz w:val="21"/>
          <w:szCs w:val="21"/>
        </w:rPr>
        <w:t>希望－</w:t>
      </w:r>
      <w:r w:rsidR="00941878" w:rsidRPr="00FB6A77">
        <w:rPr>
          <w:rFonts w:ascii="Times New Roman" w:hAnsi="Times New Roman" w:cs="Times New Roman" w:hint="eastAsia"/>
          <w:sz w:val="21"/>
          <w:szCs w:val="21"/>
        </w:rPr>
        <w:t>里坑</w:t>
      </w:r>
      <w:r w:rsidR="00B27661" w:rsidRPr="00FB6A77">
        <w:rPr>
          <w:rFonts w:ascii="Times New Roman" w:hAnsi="Times New Roman" w:cs="Times New Roman" w:hint="eastAsia"/>
          <w:sz w:val="21"/>
          <w:szCs w:val="21"/>
        </w:rPr>
        <w:t>工作区钻孔布置图</w:t>
      </w:r>
    </w:p>
    <w:p w:rsidR="00941878" w:rsidRPr="00FB6A77" w:rsidRDefault="00941878" w:rsidP="00F114A6">
      <w:pPr>
        <w:tabs>
          <w:tab w:val="left" w:pos="785"/>
        </w:tabs>
        <w:jc w:val="center"/>
        <w:rPr>
          <w:rFonts w:ascii="Times New Roman" w:hAnsi="Times New Roman" w:cs="Times New Roman"/>
          <w:sz w:val="21"/>
          <w:szCs w:val="21"/>
        </w:rPr>
      </w:pPr>
      <w:r w:rsidRPr="00FB6A77">
        <w:rPr>
          <w:noProof/>
        </w:rPr>
        <w:drawing>
          <wp:inline distT="0" distB="0" distL="0" distR="0">
            <wp:extent cx="3718343" cy="4055165"/>
            <wp:effectExtent l="0" t="0" r="0" b="2540"/>
            <wp:docPr id="32" name="图片 32" descr="D:\4--2022\2-环评报告\帽东—竹山下部署终-地理位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2022\2-环评报告\帽东—竹山下部署终-地理位置.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22872" cy="4060104"/>
                    </a:xfrm>
                    <a:prstGeom prst="rect">
                      <a:avLst/>
                    </a:prstGeom>
                    <a:noFill/>
                    <a:ln>
                      <a:noFill/>
                    </a:ln>
                  </pic:spPr>
                </pic:pic>
              </a:graphicData>
            </a:graphic>
          </wp:inline>
        </w:drawing>
      </w:r>
    </w:p>
    <w:p w:rsidR="00941878" w:rsidRPr="00FB6A77" w:rsidRDefault="00941878" w:rsidP="00941878">
      <w:pPr>
        <w:tabs>
          <w:tab w:val="left" w:pos="785"/>
        </w:tabs>
        <w:jc w:val="center"/>
        <w:rPr>
          <w:rFonts w:ascii="Times New Roman" w:hAnsi="Times New Roman" w:cs="Times New Roman"/>
          <w:sz w:val="21"/>
          <w:szCs w:val="21"/>
        </w:rPr>
      </w:pPr>
      <w:r w:rsidRPr="00FB6A77">
        <w:rPr>
          <w:rFonts w:ascii="Times New Roman" w:hAnsi="Times New Roman" w:cs="Times New Roman"/>
          <w:sz w:val="21"/>
          <w:szCs w:val="21"/>
        </w:rPr>
        <w:t>附图</w:t>
      </w:r>
      <w:r w:rsidRPr="00FB6A77">
        <w:rPr>
          <w:rFonts w:ascii="Times New Roman" w:hAnsi="Times New Roman" w:cs="Times New Roman" w:hint="eastAsia"/>
          <w:sz w:val="21"/>
          <w:szCs w:val="21"/>
        </w:rPr>
        <w:t xml:space="preserve">2  </w:t>
      </w:r>
      <w:r w:rsidRPr="00FB6A77">
        <w:rPr>
          <w:rFonts w:ascii="Times New Roman" w:hAnsi="Times New Roman" w:cs="Times New Roman" w:hint="eastAsia"/>
          <w:sz w:val="21"/>
          <w:szCs w:val="21"/>
        </w:rPr>
        <w:t>帽东－竹园头工作区钻孔布置图</w:t>
      </w:r>
    </w:p>
    <w:p w:rsidR="00941878" w:rsidRPr="00FB6A77" w:rsidRDefault="00941878" w:rsidP="00F114A6">
      <w:pPr>
        <w:tabs>
          <w:tab w:val="left" w:pos="785"/>
        </w:tabs>
        <w:jc w:val="center"/>
        <w:rPr>
          <w:rFonts w:ascii="Times New Roman" w:hAnsi="Times New Roman" w:cs="Times New Roman"/>
          <w:sz w:val="21"/>
          <w:szCs w:val="21"/>
        </w:rPr>
      </w:pPr>
    </w:p>
    <w:sectPr w:rsidR="00941878" w:rsidRPr="00FB6A77" w:rsidSect="00941878">
      <w:pgSz w:w="11906" w:h="16838"/>
      <w:pgMar w:top="1440" w:right="1800" w:bottom="1440" w:left="180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2FDF" w:rsidRDefault="00B92FDF" w:rsidP="00ED5E0A">
      <w:r>
        <w:separator/>
      </w:r>
    </w:p>
  </w:endnote>
  <w:endnote w:type="continuationSeparator" w:id="0">
    <w:p w:rsidR="00B92FDF" w:rsidRDefault="00B92FDF" w:rsidP="00ED5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创艺简宋体">
    <w:altName w:val="宋体"/>
    <w:charset w:val="86"/>
    <w:family w:val="auto"/>
    <w:pitch w:val="default"/>
    <w:sig w:usb0="00000001" w:usb1="080E0000" w:usb2="00000010" w:usb3="00000000" w:csb0="00040000" w:csb1="00000000"/>
  </w:font>
  <w:font w:name="LinePrinter">
    <w:altName w:val="MS Gothic"/>
    <w:panose1 w:val="00000000000000000000"/>
    <w:charset w:val="00"/>
    <w:family w:val="modern"/>
    <w:notTrueType/>
    <w:pitch w:val="fixed"/>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Default="00351EFD" w:rsidP="00661123">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2</w:t>
    </w:r>
    <w:r>
      <w:rPr>
        <w:rStyle w:val="a5"/>
      </w:rPr>
      <w:fldChar w:fldCharType="end"/>
    </w:r>
  </w:p>
  <w:p w:rsidR="00351EFD" w:rsidRDefault="00351EFD">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Default="00351EFD" w:rsidP="00661123">
    <w:pPr>
      <w:pStyle w:val="a4"/>
      <w:jc w:val="center"/>
    </w:pPr>
    <w:r>
      <w:rPr>
        <w:rStyle w:val="a5"/>
      </w:rPr>
      <w:fldChar w:fldCharType="begin"/>
    </w:r>
    <w:r>
      <w:rPr>
        <w:rStyle w:val="a5"/>
      </w:rPr>
      <w:instrText xml:space="preserve"> PAGE </w:instrText>
    </w:r>
    <w:r>
      <w:rPr>
        <w:rStyle w:val="a5"/>
      </w:rPr>
      <w:fldChar w:fldCharType="separate"/>
    </w:r>
    <w:r>
      <w:rPr>
        <w:rStyle w:val="a5"/>
        <w:noProof/>
      </w:rPr>
      <w:t>1</w:t>
    </w:r>
    <w:r>
      <w:rPr>
        <w:rStyle w:val="a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Pr="00AE7A22" w:rsidRDefault="00351EFD" w:rsidP="00AE7A2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2391128"/>
      <w:docPartObj>
        <w:docPartGallery w:val="Page Numbers (Bottom of Page)"/>
        <w:docPartUnique/>
      </w:docPartObj>
    </w:sdtPr>
    <w:sdtEndPr/>
    <w:sdtContent>
      <w:p w:rsidR="00351EFD" w:rsidRPr="00AE7A22" w:rsidRDefault="00351EFD" w:rsidP="00AE7A22">
        <w:pPr>
          <w:pStyle w:val="a4"/>
          <w:ind w:firstLine="315"/>
          <w:jc w:val="center"/>
        </w:pPr>
        <w:r>
          <w:fldChar w:fldCharType="begin"/>
        </w:r>
        <w:r>
          <w:instrText>PAGE   \* MERGEFORMAT</w:instrText>
        </w:r>
        <w:r>
          <w:fldChar w:fldCharType="separate"/>
        </w:r>
        <w:r w:rsidR="006A1B4D" w:rsidRPr="006A1B4D">
          <w:rPr>
            <w:noProof/>
            <w:lang w:val="zh-CN"/>
          </w:rPr>
          <w:t>1</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Pr="00F86A3A" w:rsidRDefault="00351EFD" w:rsidP="00661123">
    <w:pPr>
      <w:pStyle w:val="a4"/>
      <w:ind w:right="91"/>
      <w:jc w:val="center"/>
      <w:rPr>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2FDF" w:rsidRDefault="00B92FDF" w:rsidP="00ED5E0A">
      <w:r>
        <w:separator/>
      </w:r>
    </w:p>
  </w:footnote>
  <w:footnote w:type="continuationSeparator" w:id="0">
    <w:p w:rsidR="00B92FDF" w:rsidRDefault="00B92FDF" w:rsidP="00ED5E0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Default="00351EFD" w:rsidP="00661123">
    <w:pPr>
      <w:pStyle w:val="a3"/>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EFD" w:rsidRDefault="00351EFD" w:rsidP="00661123">
    <w:pPr>
      <w:pStyle w:val="a3"/>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2pt;height:10.9pt;visibility:visible;mso-wrap-style:square" o:bullet="t">
        <v:imagedata r:id="rId1" o:title=""/>
      </v:shape>
    </w:pict>
  </w:numPicBullet>
  <w:abstractNum w:abstractNumId="0">
    <w:nsid w:val="FFFFFF89"/>
    <w:multiLevelType w:val="singleLevel"/>
    <w:tmpl w:val="F9D89A2C"/>
    <w:lvl w:ilvl="0">
      <w:start w:val="1"/>
      <w:numFmt w:val="bullet"/>
      <w:pStyle w:val="CharCharCharCharCharCharCharCharCharCharCharChar1CharCharCharCharCharCharCharCharCharCharCharCharChar"/>
      <w:lvlText w:val=""/>
      <w:lvlJc w:val="left"/>
      <w:pPr>
        <w:tabs>
          <w:tab w:val="num" w:pos="360"/>
        </w:tabs>
        <w:ind w:left="360" w:hangingChars="200" w:hanging="360"/>
      </w:pPr>
      <w:rPr>
        <w:rFonts w:ascii="Wingdings" w:hAnsi="Wingdings" w:hint="default"/>
      </w:rPr>
    </w:lvl>
  </w:abstractNum>
  <w:abstractNum w:abstractNumId="1">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4"/>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pStyle w:val="6"/>
      <w:lvlText w:val="%1.%2.%3.%4.%5.%6"/>
      <w:legacy w:legacy="1" w:legacySpace="144" w:legacyIndent="0"/>
      <w:lvlJc w:val="left"/>
    </w:lvl>
    <w:lvl w:ilvl="6">
      <w:start w:val="1"/>
      <w:numFmt w:val="decimal"/>
      <w:pStyle w:val="7"/>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2">
    <w:nsid w:val="0000000B"/>
    <w:multiLevelType w:val="singleLevel"/>
    <w:tmpl w:val="0000000B"/>
    <w:lvl w:ilvl="0">
      <w:start w:val="1"/>
      <w:numFmt w:val="decimal"/>
      <w:lvlText w:val="%1."/>
      <w:lvlJc w:val="left"/>
      <w:pPr>
        <w:tabs>
          <w:tab w:val="num" w:pos="425"/>
        </w:tabs>
        <w:ind w:left="425" w:hanging="425"/>
      </w:pPr>
      <w:rPr>
        <w:rFonts w:hint="default"/>
      </w:rPr>
    </w:lvl>
  </w:abstractNum>
  <w:abstractNum w:abstractNumId="3">
    <w:nsid w:val="0000000D"/>
    <w:multiLevelType w:val="singleLevel"/>
    <w:tmpl w:val="0000000D"/>
    <w:lvl w:ilvl="0">
      <w:start w:val="1"/>
      <w:numFmt w:val="decimal"/>
      <w:suff w:val="nothing"/>
      <w:lvlText w:val="%1．"/>
      <w:lvlJc w:val="left"/>
      <w:pPr>
        <w:ind w:left="0" w:firstLine="400"/>
      </w:pPr>
      <w:rPr>
        <w:rFonts w:hint="default"/>
      </w:rPr>
    </w:lvl>
  </w:abstractNum>
  <w:abstractNum w:abstractNumId="4">
    <w:nsid w:val="00000010"/>
    <w:multiLevelType w:val="multilevel"/>
    <w:tmpl w:val="00000010"/>
    <w:lvl w:ilvl="0">
      <w:start w:val="1"/>
      <w:numFmt w:val="lowerLetter"/>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00000015"/>
    <w:multiLevelType w:val="singleLevel"/>
    <w:tmpl w:val="00000015"/>
    <w:lvl w:ilvl="0">
      <w:start w:val="3"/>
      <w:numFmt w:val="chineseCounting"/>
      <w:suff w:val="nothing"/>
      <w:lvlText w:val="%1、"/>
      <w:lvlJc w:val="left"/>
    </w:lvl>
  </w:abstractNum>
  <w:abstractNum w:abstractNumId="6">
    <w:nsid w:val="050E1395"/>
    <w:multiLevelType w:val="hybridMultilevel"/>
    <w:tmpl w:val="809A2F3A"/>
    <w:lvl w:ilvl="0" w:tplc="3B7ED0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75455F1"/>
    <w:multiLevelType w:val="hybridMultilevel"/>
    <w:tmpl w:val="659EE4C4"/>
    <w:lvl w:ilvl="0" w:tplc="20F0049E">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8">
    <w:nsid w:val="0BB24DEA"/>
    <w:multiLevelType w:val="multilevel"/>
    <w:tmpl w:val="7C1CC506"/>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680"/>
        </w:tabs>
        <w:ind w:left="567" w:hanging="567"/>
      </w:pPr>
      <w:rPr>
        <w:rFonts w:hint="eastAsia"/>
      </w:rPr>
    </w:lvl>
    <w:lvl w:ilvl="2">
      <w:start w:val="1"/>
      <w:numFmt w:val="decimal"/>
      <w:lvlText w:val="%1.%2.%3"/>
      <w:lvlJc w:val="left"/>
      <w:pPr>
        <w:tabs>
          <w:tab w:val="num" w:pos="907"/>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9">
    <w:nsid w:val="12370A17"/>
    <w:multiLevelType w:val="hybridMultilevel"/>
    <w:tmpl w:val="595E0868"/>
    <w:lvl w:ilvl="0" w:tplc="587AAF58">
      <w:start w:val="2"/>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10">
    <w:nsid w:val="1A770229"/>
    <w:multiLevelType w:val="multilevel"/>
    <w:tmpl w:val="31E8E7F0"/>
    <w:lvl w:ilvl="0">
      <w:start w:val="1"/>
      <w:numFmt w:val="decimal"/>
      <w:lvlText w:val="%1"/>
      <w:lvlJc w:val="left"/>
      <w:pPr>
        <w:tabs>
          <w:tab w:val="num" w:pos="425"/>
        </w:tabs>
        <w:ind w:left="425" w:hanging="425"/>
      </w:pPr>
    </w:lvl>
    <w:lvl w:ilvl="1">
      <w:start w:val="2"/>
      <w:numFmt w:val="decimal"/>
      <w:lvlText w:val="%1.%2"/>
      <w:lvlJc w:val="left"/>
      <w:pPr>
        <w:tabs>
          <w:tab w:val="num" w:pos="567"/>
        </w:tabs>
        <w:ind w:left="567" w:hanging="567"/>
      </w:pPr>
    </w:lvl>
    <w:lvl w:ilvl="2">
      <w:start w:val="1"/>
      <w:numFmt w:val="decimal"/>
      <w:lvlText w:val="%1.%2.%3"/>
      <w:lvlJc w:val="left"/>
      <w:pPr>
        <w:tabs>
          <w:tab w:val="num" w:pos="1069"/>
        </w:tabs>
        <w:ind w:left="1069" w:hanging="709"/>
      </w:pPr>
    </w:lvl>
    <w:lvl w:ilvl="3">
      <w:start w:val="1"/>
      <w:numFmt w:val="decimal"/>
      <w:lvlText w:val="%1.%2.%3.%4"/>
      <w:lvlJc w:val="left"/>
      <w:pPr>
        <w:tabs>
          <w:tab w:val="num" w:pos="851"/>
        </w:tabs>
        <w:snapToGrid w:val="0"/>
        <w:ind w:left="851" w:hanging="851"/>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specVanish w:val="0"/>
      </w:rPr>
    </w:lvl>
    <w:lvl w:ilvl="4">
      <w:start w:val="1"/>
      <w:numFmt w:val="decimal"/>
      <w:lvlText w:val="%1.%2.%3.%4.%5"/>
      <w:lvlJc w:val="left"/>
      <w:pPr>
        <w:tabs>
          <w:tab w:val="num" w:pos="1892"/>
        </w:tabs>
        <w:ind w:left="18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nsid w:val="1B0301E9"/>
    <w:multiLevelType w:val="multilevel"/>
    <w:tmpl w:val="1B0301E9"/>
    <w:lvl w:ilvl="0">
      <w:start w:val="1"/>
      <w:numFmt w:val="bullet"/>
      <w:lvlText w:val=""/>
      <w:lvlJc w:val="left"/>
      <w:pPr>
        <w:tabs>
          <w:tab w:val="num" w:pos="958"/>
        </w:tabs>
        <w:ind w:left="958" w:hanging="420"/>
      </w:pPr>
      <w:rPr>
        <w:rFonts w:ascii="Wingdings" w:hAnsi="Wingdings" w:hint="default"/>
      </w:rPr>
    </w:lvl>
    <w:lvl w:ilvl="1">
      <w:start w:val="1"/>
      <w:numFmt w:val="bullet"/>
      <w:lvlText w:val=""/>
      <w:lvlJc w:val="left"/>
      <w:pPr>
        <w:tabs>
          <w:tab w:val="num" w:pos="1378"/>
        </w:tabs>
        <w:ind w:left="1378" w:hanging="420"/>
      </w:pPr>
      <w:rPr>
        <w:rFonts w:ascii="Wingdings" w:hAnsi="Wingdings" w:hint="default"/>
      </w:rPr>
    </w:lvl>
    <w:lvl w:ilvl="2">
      <w:start w:val="1"/>
      <w:numFmt w:val="bullet"/>
      <w:lvlText w:val=""/>
      <w:lvlJc w:val="left"/>
      <w:pPr>
        <w:tabs>
          <w:tab w:val="num" w:pos="1798"/>
        </w:tabs>
        <w:ind w:left="1798" w:hanging="420"/>
      </w:pPr>
      <w:rPr>
        <w:rFonts w:ascii="Wingdings" w:hAnsi="Wingdings" w:hint="default"/>
      </w:rPr>
    </w:lvl>
    <w:lvl w:ilvl="3">
      <w:start w:val="1"/>
      <w:numFmt w:val="bullet"/>
      <w:lvlText w:val=""/>
      <w:lvlJc w:val="left"/>
      <w:pPr>
        <w:tabs>
          <w:tab w:val="num" w:pos="2218"/>
        </w:tabs>
        <w:ind w:left="2218" w:hanging="420"/>
      </w:pPr>
      <w:rPr>
        <w:rFonts w:ascii="Wingdings" w:hAnsi="Wingdings" w:hint="default"/>
      </w:rPr>
    </w:lvl>
    <w:lvl w:ilvl="4">
      <w:start w:val="1"/>
      <w:numFmt w:val="bullet"/>
      <w:lvlText w:val=""/>
      <w:lvlJc w:val="left"/>
      <w:pPr>
        <w:tabs>
          <w:tab w:val="num" w:pos="2638"/>
        </w:tabs>
        <w:ind w:left="2638" w:hanging="420"/>
      </w:pPr>
      <w:rPr>
        <w:rFonts w:ascii="Wingdings" w:hAnsi="Wingdings" w:hint="default"/>
      </w:rPr>
    </w:lvl>
    <w:lvl w:ilvl="5">
      <w:start w:val="1"/>
      <w:numFmt w:val="bullet"/>
      <w:lvlText w:val=""/>
      <w:lvlJc w:val="left"/>
      <w:pPr>
        <w:tabs>
          <w:tab w:val="num" w:pos="3058"/>
        </w:tabs>
        <w:ind w:left="3058" w:hanging="420"/>
      </w:pPr>
      <w:rPr>
        <w:rFonts w:ascii="Wingdings" w:hAnsi="Wingdings" w:hint="default"/>
      </w:rPr>
    </w:lvl>
    <w:lvl w:ilvl="6">
      <w:start w:val="1"/>
      <w:numFmt w:val="bullet"/>
      <w:lvlText w:val=""/>
      <w:lvlJc w:val="left"/>
      <w:pPr>
        <w:tabs>
          <w:tab w:val="num" w:pos="3478"/>
        </w:tabs>
        <w:ind w:left="3478" w:hanging="420"/>
      </w:pPr>
      <w:rPr>
        <w:rFonts w:ascii="Wingdings" w:hAnsi="Wingdings" w:hint="default"/>
      </w:rPr>
    </w:lvl>
    <w:lvl w:ilvl="7">
      <w:start w:val="1"/>
      <w:numFmt w:val="bullet"/>
      <w:lvlText w:val=""/>
      <w:lvlJc w:val="left"/>
      <w:pPr>
        <w:tabs>
          <w:tab w:val="num" w:pos="3898"/>
        </w:tabs>
        <w:ind w:left="3898" w:hanging="420"/>
      </w:pPr>
      <w:rPr>
        <w:rFonts w:ascii="Wingdings" w:hAnsi="Wingdings" w:hint="default"/>
      </w:rPr>
    </w:lvl>
    <w:lvl w:ilvl="8">
      <w:start w:val="1"/>
      <w:numFmt w:val="bullet"/>
      <w:lvlText w:val=""/>
      <w:lvlJc w:val="left"/>
      <w:pPr>
        <w:tabs>
          <w:tab w:val="num" w:pos="4318"/>
        </w:tabs>
        <w:ind w:left="4318" w:hanging="420"/>
      </w:pPr>
      <w:rPr>
        <w:rFonts w:ascii="Wingdings" w:hAnsi="Wingdings" w:hint="default"/>
      </w:rPr>
    </w:lvl>
  </w:abstractNum>
  <w:abstractNum w:abstractNumId="12">
    <w:nsid w:val="2EFF1E9F"/>
    <w:multiLevelType w:val="hybridMultilevel"/>
    <w:tmpl w:val="8452C366"/>
    <w:lvl w:ilvl="0" w:tplc="5D945E0A">
      <w:start w:val="1"/>
      <w:numFmt w:val="decimalEnclosedCircle"/>
      <w:lvlText w:val="%1"/>
      <w:lvlJc w:val="left"/>
      <w:pPr>
        <w:ind w:left="862" w:hanging="360"/>
      </w:pPr>
      <w:rPr>
        <w:rFonts w:hint="default"/>
      </w:rPr>
    </w:lvl>
    <w:lvl w:ilvl="1" w:tplc="04090019" w:tentative="1">
      <w:start w:val="1"/>
      <w:numFmt w:val="lowerLetter"/>
      <w:lvlText w:val="%2)"/>
      <w:lvlJc w:val="left"/>
      <w:pPr>
        <w:ind w:left="1342" w:hanging="420"/>
      </w:pPr>
    </w:lvl>
    <w:lvl w:ilvl="2" w:tplc="0409001B" w:tentative="1">
      <w:start w:val="1"/>
      <w:numFmt w:val="lowerRoman"/>
      <w:lvlText w:val="%3."/>
      <w:lvlJc w:val="right"/>
      <w:pPr>
        <w:ind w:left="1762" w:hanging="420"/>
      </w:pPr>
    </w:lvl>
    <w:lvl w:ilvl="3" w:tplc="0409000F" w:tentative="1">
      <w:start w:val="1"/>
      <w:numFmt w:val="decimal"/>
      <w:lvlText w:val="%4."/>
      <w:lvlJc w:val="left"/>
      <w:pPr>
        <w:ind w:left="2182" w:hanging="420"/>
      </w:pPr>
    </w:lvl>
    <w:lvl w:ilvl="4" w:tplc="04090019" w:tentative="1">
      <w:start w:val="1"/>
      <w:numFmt w:val="lowerLetter"/>
      <w:lvlText w:val="%5)"/>
      <w:lvlJc w:val="left"/>
      <w:pPr>
        <w:ind w:left="2602" w:hanging="420"/>
      </w:pPr>
    </w:lvl>
    <w:lvl w:ilvl="5" w:tplc="0409001B" w:tentative="1">
      <w:start w:val="1"/>
      <w:numFmt w:val="lowerRoman"/>
      <w:lvlText w:val="%6."/>
      <w:lvlJc w:val="right"/>
      <w:pPr>
        <w:ind w:left="3022" w:hanging="420"/>
      </w:pPr>
    </w:lvl>
    <w:lvl w:ilvl="6" w:tplc="0409000F" w:tentative="1">
      <w:start w:val="1"/>
      <w:numFmt w:val="decimal"/>
      <w:lvlText w:val="%7."/>
      <w:lvlJc w:val="left"/>
      <w:pPr>
        <w:ind w:left="3442" w:hanging="420"/>
      </w:pPr>
    </w:lvl>
    <w:lvl w:ilvl="7" w:tplc="04090019" w:tentative="1">
      <w:start w:val="1"/>
      <w:numFmt w:val="lowerLetter"/>
      <w:lvlText w:val="%8)"/>
      <w:lvlJc w:val="left"/>
      <w:pPr>
        <w:ind w:left="3862" w:hanging="420"/>
      </w:pPr>
    </w:lvl>
    <w:lvl w:ilvl="8" w:tplc="0409001B" w:tentative="1">
      <w:start w:val="1"/>
      <w:numFmt w:val="lowerRoman"/>
      <w:lvlText w:val="%9."/>
      <w:lvlJc w:val="right"/>
      <w:pPr>
        <w:ind w:left="4282" w:hanging="420"/>
      </w:pPr>
    </w:lvl>
  </w:abstractNum>
  <w:abstractNum w:abstractNumId="13">
    <w:nsid w:val="30DE7D86"/>
    <w:multiLevelType w:val="hybridMultilevel"/>
    <w:tmpl w:val="69C29E9E"/>
    <w:lvl w:ilvl="0" w:tplc="4F5018F2">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14">
    <w:nsid w:val="34F9056E"/>
    <w:multiLevelType w:val="multilevel"/>
    <w:tmpl w:val="34F9056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5">
    <w:nsid w:val="3EBD101F"/>
    <w:multiLevelType w:val="hybridMultilevel"/>
    <w:tmpl w:val="3EF227AA"/>
    <w:lvl w:ilvl="0" w:tplc="01D6E2F6">
      <w:start w:val="1"/>
      <w:numFmt w:val="bullet"/>
      <w:lvlText w:val=""/>
      <w:lvlJc w:val="left"/>
      <w:pPr>
        <w:tabs>
          <w:tab w:val="num" w:pos="720"/>
        </w:tabs>
        <w:ind w:left="720" w:hanging="360"/>
      </w:pPr>
      <w:rPr>
        <w:rFonts w:ascii="Wingdings" w:hAnsi="Wingdings" w:hint="default"/>
      </w:rPr>
    </w:lvl>
    <w:lvl w:ilvl="1" w:tplc="9504485E" w:tentative="1">
      <w:start w:val="1"/>
      <w:numFmt w:val="bullet"/>
      <w:lvlText w:val=""/>
      <w:lvlJc w:val="left"/>
      <w:pPr>
        <w:tabs>
          <w:tab w:val="num" w:pos="1440"/>
        </w:tabs>
        <w:ind w:left="1440" w:hanging="360"/>
      </w:pPr>
      <w:rPr>
        <w:rFonts w:ascii="Wingdings" w:hAnsi="Wingdings" w:hint="default"/>
      </w:rPr>
    </w:lvl>
    <w:lvl w:ilvl="2" w:tplc="D180A448" w:tentative="1">
      <w:start w:val="1"/>
      <w:numFmt w:val="bullet"/>
      <w:lvlText w:val=""/>
      <w:lvlJc w:val="left"/>
      <w:pPr>
        <w:tabs>
          <w:tab w:val="num" w:pos="2160"/>
        </w:tabs>
        <w:ind w:left="2160" w:hanging="360"/>
      </w:pPr>
      <w:rPr>
        <w:rFonts w:ascii="Wingdings" w:hAnsi="Wingdings" w:hint="default"/>
      </w:rPr>
    </w:lvl>
    <w:lvl w:ilvl="3" w:tplc="C5F49412" w:tentative="1">
      <w:start w:val="1"/>
      <w:numFmt w:val="bullet"/>
      <w:lvlText w:val=""/>
      <w:lvlJc w:val="left"/>
      <w:pPr>
        <w:tabs>
          <w:tab w:val="num" w:pos="2880"/>
        </w:tabs>
        <w:ind w:left="2880" w:hanging="360"/>
      </w:pPr>
      <w:rPr>
        <w:rFonts w:ascii="Wingdings" w:hAnsi="Wingdings" w:hint="default"/>
      </w:rPr>
    </w:lvl>
    <w:lvl w:ilvl="4" w:tplc="12407932" w:tentative="1">
      <w:start w:val="1"/>
      <w:numFmt w:val="bullet"/>
      <w:lvlText w:val=""/>
      <w:lvlJc w:val="left"/>
      <w:pPr>
        <w:tabs>
          <w:tab w:val="num" w:pos="3600"/>
        </w:tabs>
        <w:ind w:left="3600" w:hanging="360"/>
      </w:pPr>
      <w:rPr>
        <w:rFonts w:ascii="Wingdings" w:hAnsi="Wingdings" w:hint="default"/>
      </w:rPr>
    </w:lvl>
    <w:lvl w:ilvl="5" w:tplc="17149A66" w:tentative="1">
      <w:start w:val="1"/>
      <w:numFmt w:val="bullet"/>
      <w:lvlText w:val=""/>
      <w:lvlJc w:val="left"/>
      <w:pPr>
        <w:tabs>
          <w:tab w:val="num" w:pos="4320"/>
        </w:tabs>
        <w:ind w:left="4320" w:hanging="360"/>
      </w:pPr>
      <w:rPr>
        <w:rFonts w:ascii="Wingdings" w:hAnsi="Wingdings" w:hint="default"/>
      </w:rPr>
    </w:lvl>
    <w:lvl w:ilvl="6" w:tplc="DE3C5EB2" w:tentative="1">
      <w:start w:val="1"/>
      <w:numFmt w:val="bullet"/>
      <w:lvlText w:val=""/>
      <w:lvlJc w:val="left"/>
      <w:pPr>
        <w:tabs>
          <w:tab w:val="num" w:pos="5040"/>
        </w:tabs>
        <w:ind w:left="5040" w:hanging="360"/>
      </w:pPr>
      <w:rPr>
        <w:rFonts w:ascii="Wingdings" w:hAnsi="Wingdings" w:hint="default"/>
      </w:rPr>
    </w:lvl>
    <w:lvl w:ilvl="7" w:tplc="3AEE1A2C" w:tentative="1">
      <w:start w:val="1"/>
      <w:numFmt w:val="bullet"/>
      <w:lvlText w:val=""/>
      <w:lvlJc w:val="left"/>
      <w:pPr>
        <w:tabs>
          <w:tab w:val="num" w:pos="5760"/>
        </w:tabs>
        <w:ind w:left="5760" w:hanging="360"/>
      </w:pPr>
      <w:rPr>
        <w:rFonts w:ascii="Wingdings" w:hAnsi="Wingdings" w:hint="default"/>
      </w:rPr>
    </w:lvl>
    <w:lvl w:ilvl="8" w:tplc="48348992" w:tentative="1">
      <w:start w:val="1"/>
      <w:numFmt w:val="bullet"/>
      <w:lvlText w:val=""/>
      <w:lvlJc w:val="left"/>
      <w:pPr>
        <w:tabs>
          <w:tab w:val="num" w:pos="6480"/>
        </w:tabs>
        <w:ind w:left="6480" w:hanging="360"/>
      </w:pPr>
      <w:rPr>
        <w:rFonts w:ascii="Wingdings" w:hAnsi="Wingdings" w:hint="default"/>
      </w:rPr>
    </w:lvl>
  </w:abstractNum>
  <w:abstractNum w:abstractNumId="16">
    <w:nsid w:val="42197FA2"/>
    <w:multiLevelType w:val="hybridMultilevel"/>
    <w:tmpl w:val="A88EC4EE"/>
    <w:lvl w:ilvl="0" w:tplc="D24C4516">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17">
    <w:nsid w:val="44460730"/>
    <w:multiLevelType w:val="multilevel"/>
    <w:tmpl w:val="B986D7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801956"/>
    <w:multiLevelType w:val="hybridMultilevel"/>
    <w:tmpl w:val="139A4EF0"/>
    <w:lvl w:ilvl="0" w:tplc="F686F3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E624F7E"/>
    <w:multiLevelType w:val="hybridMultilevel"/>
    <w:tmpl w:val="CFEE63B4"/>
    <w:lvl w:ilvl="0" w:tplc="F8C40F5E">
      <w:start w:val="1"/>
      <w:numFmt w:val="decimal"/>
      <w:lvlText w:val="（%1）"/>
      <w:lvlJc w:val="left"/>
      <w:pPr>
        <w:tabs>
          <w:tab w:val="num" w:pos="1190"/>
        </w:tabs>
        <w:ind w:left="1190" w:hanging="720"/>
      </w:pPr>
      <w:rPr>
        <w:rFonts w:hint="default"/>
      </w:rPr>
    </w:lvl>
    <w:lvl w:ilvl="1" w:tplc="04090019" w:tentative="1">
      <w:start w:val="1"/>
      <w:numFmt w:val="lowerLetter"/>
      <w:lvlText w:val="%2)"/>
      <w:lvlJc w:val="left"/>
      <w:pPr>
        <w:tabs>
          <w:tab w:val="num" w:pos="1310"/>
        </w:tabs>
        <w:ind w:left="1310" w:hanging="420"/>
      </w:pPr>
    </w:lvl>
    <w:lvl w:ilvl="2" w:tplc="0409001B" w:tentative="1">
      <w:start w:val="1"/>
      <w:numFmt w:val="lowerRoman"/>
      <w:lvlText w:val="%3."/>
      <w:lvlJc w:val="right"/>
      <w:pPr>
        <w:tabs>
          <w:tab w:val="num" w:pos="1730"/>
        </w:tabs>
        <w:ind w:left="1730" w:hanging="420"/>
      </w:pPr>
    </w:lvl>
    <w:lvl w:ilvl="3" w:tplc="0409000F" w:tentative="1">
      <w:start w:val="1"/>
      <w:numFmt w:val="decimal"/>
      <w:lvlText w:val="%4."/>
      <w:lvlJc w:val="left"/>
      <w:pPr>
        <w:tabs>
          <w:tab w:val="num" w:pos="2150"/>
        </w:tabs>
        <w:ind w:left="2150" w:hanging="420"/>
      </w:pPr>
    </w:lvl>
    <w:lvl w:ilvl="4" w:tplc="04090019" w:tentative="1">
      <w:start w:val="1"/>
      <w:numFmt w:val="lowerLetter"/>
      <w:lvlText w:val="%5)"/>
      <w:lvlJc w:val="left"/>
      <w:pPr>
        <w:tabs>
          <w:tab w:val="num" w:pos="2570"/>
        </w:tabs>
        <w:ind w:left="2570" w:hanging="420"/>
      </w:pPr>
    </w:lvl>
    <w:lvl w:ilvl="5" w:tplc="0409001B" w:tentative="1">
      <w:start w:val="1"/>
      <w:numFmt w:val="lowerRoman"/>
      <w:lvlText w:val="%6."/>
      <w:lvlJc w:val="right"/>
      <w:pPr>
        <w:tabs>
          <w:tab w:val="num" w:pos="2990"/>
        </w:tabs>
        <w:ind w:left="2990" w:hanging="420"/>
      </w:pPr>
    </w:lvl>
    <w:lvl w:ilvl="6" w:tplc="0409000F" w:tentative="1">
      <w:start w:val="1"/>
      <w:numFmt w:val="decimal"/>
      <w:lvlText w:val="%7."/>
      <w:lvlJc w:val="left"/>
      <w:pPr>
        <w:tabs>
          <w:tab w:val="num" w:pos="3410"/>
        </w:tabs>
        <w:ind w:left="3410" w:hanging="420"/>
      </w:pPr>
    </w:lvl>
    <w:lvl w:ilvl="7" w:tplc="04090019" w:tentative="1">
      <w:start w:val="1"/>
      <w:numFmt w:val="lowerLetter"/>
      <w:lvlText w:val="%8)"/>
      <w:lvlJc w:val="left"/>
      <w:pPr>
        <w:tabs>
          <w:tab w:val="num" w:pos="3830"/>
        </w:tabs>
        <w:ind w:left="3830" w:hanging="420"/>
      </w:pPr>
    </w:lvl>
    <w:lvl w:ilvl="8" w:tplc="0409001B" w:tentative="1">
      <w:start w:val="1"/>
      <w:numFmt w:val="lowerRoman"/>
      <w:lvlText w:val="%9."/>
      <w:lvlJc w:val="right"/>
      <w:pPr>
        <w:tabs>
          <w:tab w:val="num" w:pos="4250"/>
        </w:tabs>
        <w:ind w:left="4250" w:hanging="420"/>
      </w:pPr>
    </w:lvl>
  </w:abstractNum>
  <w:abstractNum w:abstractNumId="20">
    <w:nsid w:val="540D2D60"/>
    <w:multiLevelType w:val="hybridMultilevel"/>
    <w:tmpl w:val="3CB69CFA"/>
    <w:lvl w:ilvl="0" w:tplc="459E2B08">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56030354"/>
    <w:multiLevelType w:val="hybridMultilevel"/>
    <w:tmpl w:val="BE600E92"/>
    <w:lvl w:ilvl="0" w:tplc="E1D8AF46">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2">
    <w:nsid w:val="5AC20A1E"/>
    <w:multiLevelType w:val="hybridMultilevel"/>
    <w:tmpl w:val="9FD2E3CC"/>
    <w:lvl w:ilvl="0" w:tplc="0F1617A6">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3">
    <w:nsid w:val="5BF870EC"/>
    <w:multiLevelType w:val="hybridMultilevel"/>
    <w:tmpl w:val="53626AEC"/>
    <w:lvl w:ilvl="0" w:tplc="D460FF36">
      <w:start w:val="1"/>
      <w:numFmt w:val="decimalEnclosedCircle"/>
      <w:lvlText w:val="%1"/>
      <w:lvlJc w:val="left"/>
      <w:pPr>
        <w:ind w:left="1015" w:hanging="360"/>
      </w:pPr>
      <w:rPr>
        <w:rFonts w:hint="default"/>
      </w:rPr>
    </w:lvl>
    <w:lvl w:ilvl="1" w:tplc="04090019" w:tentative="1">
      <w:start w:val="1"/>
      <w:numFmt w:val="lowerLetter"/>
      <w:lvlText w:val="%2)"/>
      <w:lvlJc w:val="left"/>
      <w:pPr>
        <w:ind w:left="1495" w:hanging="420"/>
      </w:pPr>
    </w:lvl>
    <w:lvl w:ilvl="2" w:tplc="0409001B" w:tentative="1">
      <w:start w:val="1"/>
      <w:numFmt w:val="lowerRoman"/>
      <w:lvlText w:val="%3."/>
      <w:lvlJc w:val="right"/>
      <w:pPr>
        <w:ind w:left="1915" w:hanging="420"/>
      </w:pPr>
    </w:lvl>
    <w:lvl w:ilvl="3" w:tplc="0409000F" w:tentative="1">
      <w:start w:val="1"/>
      <w:numFmt w:val="decimal"/>
      <w:lvlText w:val="%4."/>
      <w:lvlJc w:val="left"/>
      <w:pPr>
        <w:ind w:left="2335" w:hanging="420"/>
      </w:pPr>
    </w:lvl>
    <w:lvl w:ilvl="4" w:tplc="04090019" w:tentative="1">
      <w:start w:val="1"/>
      <w:numFmt w:val="lowerLetter"/>
      <w:lvlText w:val="%5)"/>
      <w:lvlJc w:val="left"/>
      <w:pPr>
        <w:ind w:left="2755" w:hanging="420"/>
      </w:pPr>
    </w:lvl>
    <w:lvl w:ilvl="5" w:tplc="0409001B" w:tentative="1">
      <w:start w:val="1"/>
      <w:numFmt w:val="lowerRoman"/>
      <w:lvlText w:val="%6."/>
      <w:lvlJc w:val="right"/>
      <w:pPr>
        <w:ind w:left="3175" w:hanging="420"/>
      </w:pPr>
    </w:lvl>
    <w:lvl w:ilvl="6" w:tplc="0409000F" w:tentative="1">
      <w:start w:val="1"/>
      <w:numFmt w:val="decimal"/>
      <w:lvlText w:val="%7."/>
      <w:lvlJc w:val="left"/>
      <w:pPr>
        <w:ind w:left="3595" w:hanging="420"/>
      </w:pPr>
    </w:lvl>
    <w:lvl w:ilvl="7" w:tplc="04090019" w:tentative="1">
      <w:start w:val="1"/>
      <w:numFmt w:val="lowerLetter"/>
      <w:lvlText w:val="%8)"/>
      <w:lvlJc w:val="left"/>
      <w:pPr>
        <w:ind w:left="4015" w:hanging="420"/>
      </w:pPr>
    </w:lvl>
    <w:lvl w:ilvl="8" w:tplc="0409001B" w:tentative="1">
      <w:start w:val="1"/>
      <w:numFmt w:val="lowerRoman"/>
      <w:lvlText w:val="%9."/>
      <w:lvlJc w:val="right"/>
      <w:pPr>
        <w:ind w:left="4435" w:hanging="420"/>
      </w:pPr>
    </w:lvl>
  </w:abstractNum>
  <w:abstractNum w:abstractNumId="24">
    <w:nsid w:val="62F81193"/>
    <w:multiLevelType w:val="hybridMultilevel"/>
    <w:tmpl w:val="DB8E9102"/>
    <w:lvl w:ilvl="0" w:tplc="396AE626">
      <w:start w:val="1"/>
      <w:numFmt w:val="decimal"/>
      <w:lvlText w:val="（%1）"/>
      <w:lvlJc w:val="left"/>
      <w:pPr>
        <w:tabs>
          <w:tab w:val="num" w:pos="1200"/>
        </w:tabs>
        <w:ind w:left="1200" w:hanging="600"/>
      </w:pPr>
      <w:rPr>
        <w:rFonts w:ascii="宋体" w:hAnsi="宋体" w:hint="default"/>
        <w:b w:val="0"/>
      </w:rPr>
    </w:lvl>
    <w:lvl w:ilvl="1" w:tplc="04090019" w:tentative="1">
      <w:start w:val="1"/>
      <w:numFmt w:val="lowerLetter"/>
      <w:lvlText w:val="%2)"/>
      <w:lvlJc w:val="left"/>
      <w:pPr>
        <w:tabs>
          <w:tab w:val="num" w:pos="1440"/>
        </w:tabs>
        <w:ind w:left="1440" w:hanging="420"/>
      </w:pPr>
    </w:lvl>
    <w:lvl w:ilvl="2" w:tplc="0409001B" w:tentative="1">
      <w:start w:val="1"/>
      <w:numFmt w:val="lowerRoman"/>
      <w:lvlText w:val="%3."/>
      <w:lvlJc w:val="right"/>
      <w:pPr>
        <w:tabs>
          <w:tab w:val="num" w:pos="1860"/>
        </w:tabs>
        <w:ind w:left="1860" w:hanging="420"/>
      </w:pPr>
    </w:lvl>
    <w:lvl w:ilvl="3" w:tplc="0409000F" w:tentative="1">
      <w:start w:val="1"/>
      <w:numFmt w:val="decimal"/>
      <w:lvlText w:val="%4."/>
      <w:lvlJc w:val="left"/>
      <w:pPr>
        <w:tabs>
          <w:tab w:val="num" w:pos="2280"/>
        </w:tabs>
        <w:ind w:left="2280" w:hanging="420"/>
      </w:pPr>
    </w:lvl>
    <w:lvl w:ilvl="4" w:tplc="04090019" w:tentative="1">
      <w:start w:val="1"/>
      <w:numFmt w:val="lowerLetter"/>
      <w:lvlText w:val="%5)"/>
      <w:lvlJc w:val="left"/>
      <w:pPr>
        <w:tabs>
          <w:tab w:val="num" w:pos="2700"/>
        </w:tabs>
        <w:ind w:left="2700" w:hanging="420"/>
      </w:pPr>
    </w:lvl>
    <w:lvl w:ilvl="5" w:tplc="0409001B" w:tentative="1">
      <w:start w:val="1"/>
      <w:numFmt w:val="lowerRoman"/>
      <w:lvlText w:val="%6."/>
      <w:lvlJc w:val="right"/>
      <w:pPr>
        <w:tabs>
          <w:tab w:val="num" w:pos="3120"/>
        </w:tabs>
        <w:ind w:left="3120" w:hanging="420"/>
      </w:pPr>
    </w:lvl>
    <w:lvl w:ilvl="6" w:tplc="0409000F" w:tentative="1">
      <w:start w:val="1"/>
      <w:numFmt w:val="decimal"/>
      <w:lvlText w:val="%7."/>
      <w:lvlJc w:val="left"/>
      <w:pPr>
        <w:tabs>
          <w:tab w:val="num" w:pos="3540"/>
        </w:tabs>
        <w:ind w:left="3540" w:hanging="420"/>
      </w:pPr>
    </w:lvl>
    <w:lvl w:ilvl="7" w:tplc="04090019" w:tentative="1">
      <w:start w:val="1"/>
      <w:numFmt w:val="lowerLetter"/>
      <w:lvlText w:val="%8)"/>
      <w:lvlJc w:val="left"/>
      <w:pPr>
        <w:tabs>
          <w:tab w:val="num" w:pos="3960"/>
        </w:tabs>
        <w:ind w:left="3960" w:hanging="420"/>
      </w:pPr>
    </w:lvl>
    <w:lvl w:ilvl="8" w:tplc="0409001B" w:tentative="1">
      <w:start w:val="1"/>
      <w:numFmt w:val="lowerRoman"/>
      <w:lvlText w:val="%9."/>
      <w:lvlJc w:val="right"/>
      <w:pPr>
        <w:tabs>
          <w:tab w:val="num" w:pos="4380"/>
        </w:tabs>
        <w:ind w:left="4380" w:hanging="420"/>
      </w:pPr>
    </w:lvl>
  </w:abstractNum>
  <w:abstractNum w:abstractNumId="25">
    <w:nsid w:val="636016B7"/>
    <w:multiLevelType w:val="hybridMultilevel"/>
    <w:tmpl w:val="B574A75C"/>
    <w:lvl w:ilvl="0" w:tplc="4ECC3BE8">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6">
    <w:nsid w:val="694430A5"/>
    <w:multiLevelType w:val="hybridMultilevel"/>
    <w:tmpl w:val="B9068CC4"/>
    <w:lvl w:ilvl="0" w:tplc="93742D56">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7">
    <w:nsid w:val="70885A6B"/>
    <w:multiLevelType w:val="hybridMultilevel"/>
    <w:tmpl w:val="1FF2D5EE"/>
    <w:lvl w:ilvl="0" w:tplc="804200F6">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8">
    <w:nsid w:val="720F6E1B"/>
    <w:multiLevelType w:val="hybridMultilevel"/>
    <w:tmpl w:val="E1225804"/>
    <w:lvl w:ilvl="0" w:tplc="1F882124">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9">
    <w:nsid w:val="722826BF"/>
    <w:multiLevelType w:val="hybridMultilevel"/>
    <w:tmpl w:val="8EEA1A12"/>
    <w:lvl w:ilvl="0" w:tplc="6A0AA32E">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0">
    <w:nsid w:val="72660EAB"/>
    <w:multiLevelType w:val="hybridMultilevel"/>
    <w:tmpl w:val="AF54B57A"/>
    <w:lvl w:ilvl="0" w:tplc="F5D8E5E2">
      <w:start w:val="1"/>
      <w:numFmt w:val="decimal"/>
      <w:lvlText w:val="%1．"/>
      <w:lvlJc w:val="left"/>
      <w:pPr>
        <w:tabs>
          <w:tab w:val="num" w:pos="1282"/>
        </w:tabs>
        <w:ind w:left="1282" w:hanging="720"/>
      </w:pPr>
      <w:rPr>
        <w:rFonts w:hint="default"/>
      </w:rPr>
    </w:lvl>
    <w:lvl w:ilvl="1" w:tplc="04090019" w:tentative="1">
      <w:start w:val="1"/>
      <w:numFmt w:val="lowerLetter"/>
      <w:lvlText w:val="%2)"/>
      <w:lvlJc w:val="left"/>
      <w:pPr>
        <w:tabs>
          <w:tab w:val="num" w:pos="1402"/>
        </w:tabs>
        <w:ind w:left="1402" w:hanging="420"/>
      </w:pPr>
    </w:lvl>
    <w:lvl w:ilvl="2" w:tplc="0409001B" w:tentative="1">
      <w:start w:val="1"/>
      <w:numFmt w:val="lowerRoman"/>
      <w:lvlText w:val="%3."/>
      <w:lvlJc w:val="right"/>
      <w:pPr>
        <w:tabs>
          <w:tab w:val="num" w:pos="1822"/>
        </w:tabs>
        <w:ind w:left="1822" w:hanging="420"/>
      </w:pPr>
    </w:lvl>
    <w:lvl w:ilvl="3" w:tplc="0409000F" w:tentative="1">
      <w:start w:val="1"/>
      <w:numFmt w:val="decimal"/>
      <w:lvlText w:val="%4."/>
      <w:lvlJc w:val="left"/>
      <w:pPr>
        <w:tabs>
          <w:tab w:val="num" w:pos="2242"/>
        </w:tabs>
        <w:ind w:left="2242" w:hanging="420"/>
      </w:pPr>
    </w:lvl>
    <w:lvl w:ilvl="4" w:tplc="04090019" w:tentative="1">
      <w:start w:val="1"/>
      <w:numFmt w:val="lowerLetter"/>
      <w:lvlText w:val="%5)"/>
      <w:lvlJc w:val="left"/>
      <w:pPr>
        <w:tabs>
          <w:tab w:val="num" w:pos="2662"/>
        </w:tabs>
        <w:ind w:left="2662" w:hanging="420"/>
      </w:pPr>
    </w:lvl>
    <w:lvl w:ilvl="5" w:tplc="0409001B" w:tentative="1">
      <w:start w:val="1"/>
      <w:numFmt w:val="lowerRoman"/>
      <w:lvlText w:val="%6."/>
      <w:lvlJc w:val="right"/>
      <w:pPr>
        <w:tabs>
          <w:tab w:val="num" w:pos="3082"/>
        </w:tabs>
        <w:ind w:left="3082" w:hanging="420"/>
      </w:pPr>
    </w:lvl>
    <w:lvl w:ilvl="6" w:tplc="0409000F" w:tentative="1">
      <w:start w:val="1"/>
      <w:numFmt w:val="decimal"/>
      <w:lvlText w:val="%7."/>
      <w:lvlJc w:val="left"/>
      <w:pPr>
        <w:tabs>
          <w:tab w:val="num" w:pos="3502"/>
        </w:tabs>
        <w:ind w:left="3502" w:hanging="420"/>
      </w:pPr>
    </w:lvl>
    <w:lvl w:ilvl="7" w:tplc="04090019" w:tentative="1">
      <w:start w:val="1"/>
      <w:numFmt w:val="lowerLetter"/>
      <w:lvlText w:val="%8)"/>
      <w:lvlJc w:val="left"/>
      <w:pPr>
        <w:tabs>
          <w:tab w:val="num" w:pos="3922"/>
        </w:tabs>
        <w:ind w:left="3922" w:hanging="420"/>
      </w:pPr>
    </w:lvl>
    <w:lvl w:ilvl="8" w:tplc="0409001B" w:tentative="1">
      <w:start w:val="1"/>
      <w:numFmt w:val="lowerRoman"/>
      <w:lvlText w:val="%9."/>
      <w:lvlJc w:val="right"/>
      <w:pPr>
        <w:tabs>
          <w:tab w:val="num" w:pos="4342"/>
        </w:tabs>
        <w:ind w:left="4342" w:hanging="420"/>
      </w:pPr>
    </w:lvl>
  </w:abstractNum>
  <w:abstractNum w:abstractNumId="31">
    <w:nsid w:val="766A07A2"/>
    <w:multiLevelType w:val="hybridMultilevel"/>
    <w:tmpl w:val="6CD8FD54"/>
    <w:lvl w:ilvl="0" w:tplc="6BF2B684">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2">
    <w:nsid w:val="789664D9"/>
    <w:multiLevelType w:val="hybridMultilevel"/>
    <w:tmpl w:val="AD9E3298"/>
    <w:lvl w:ilvl="0" w:tplc="88CA0CF0">
      <w:start w:val="2"/>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3">
    <w:nsid w:val="7A0614A8"/>
    <w:multiLevelType w:val="hybridMultilevel"/>
    <w:tmpl w:val="0AFA8CA2"/>
    <w:lvl w:ilvl="0" w:tplc="26F83A3A">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4">
    <w:nsid w:val="7AA569FD"/>
    <w:multiLevelType w:val="hybridMultilevel"/>
    <w:tmpl w:val="8CC023A6"/>
    <w:lvl w:ilvl="0" w:tplc="00A897FE">
      <w:start w:val="1"/>
      <w:numFmt w:val="decimal"/>
      <w:lvlText w:val="%1、"/>
      <w:lvlJc w:val="left"/>
      <w:pPr>
        <w:tabs>
          <w:tab w:val="num" w:pos="360"/>
        </w:tabs>
        <w:ind w:left="360" w:hanging="360"/>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nsid w:val="7D3068E6"/>
    <w:multiLevelType w:val="hybridMultilevel"/>
    <w:tmpl w:val="53626AEC"/>
    <w:lvl w:ilvl="0" w:tplc="D460FF36">
      <w:start w:val="1"/>
      <w:numFmt w:val="decimalEnclosedCircle"/>
      <w:lvlText w:val="%1"/>
      <w:lvlJc w:val="left"/>
      <w:pPr>
        <w:ind w:left="1015" w:hanging="360"/>
      </w:pPr>
      <w:rPr>
        <w:rFonts w:hint="default"/>
      </w:rPr>
    </w:lvl>
    <w:lvl w:ilvl="1" w:tplc="04090019" w:tentative="1">
      <w:start w:val="1"/>
      <w:numFmt w:val="lowerLetter"/>
      <w:lvlText w:val="%2)"/>
      <w:lvlJc w:val="left"/>
      <w:pPr>
        <w:ind w:left="1495" w:hanging="420"/>
      </w:pPr>
    </w:lvl>
    <w:lvl w:ilvl="2" w:tplc="0409001B" w:tentative="1">
      <w:start w:val="1"/>
      <w:numFmt w:val="lowerRoman"/>
      <w:lvlText w:val="%3."/>
      <w:lvlJc w:val="right"/>
      <w:pPr>
        <w:ind w:left="1915" w:hanging="420"/>
      </w:pPr>
    </w:lvl>
    <w:lvl w:ilvl="3" w:tplc="0409000F" w:tentative="1">
      <w:start w:val="1"/>
      <w:numFmt w:val="decimal"/>
      <w:lvlText w:val="%4."/>
      <w:lvlJc w:val="left"/>
      <w:pPr>
        <w:ind w:left="2335" w:hanging="420"/>
      </w:pPr>
    </w:lvl>
    <w:lvl w:ilvl="4" w:tplc="04090019" w:tentative="1">
      <w:start w:val="1"/>
      <w:numFmt w:val="lowerLetter"/>
      <w:lvlText w:val="%5)"/>
      <w:lvlJc w:val="left"/>
      <w:pPr>
        <w:ind w:left="2755" w:hanging="420"/>
      </w:pPr>
    </w:lvl>
    <w:lvl w:ilvl="5" w:tplc="0409001B" w:tentative="1">
      <w:start w:val="1"/>
      <w:numFmt w:val="lowerRoman"/>
      <w:lvlText w:val="%6."/>
      <w:lvlJc w:val="right"/>
      <w:pPr>
        <w:ind w:left="3175" w:hanging="420"/>
      </w:pPr>
    </w:lvl>
    <w:lvl w:ilvl="6" w:tplc="0409000F" w:tentative="1">
      <w:start w:val="1"/>
      <w:numFmt w:val="decimal"/>
      <w:lvlText w:val="%7."/>
      <w:lvlJc w:val="left"/>
      <w:pPr>
        <w:ind w:left="3595" w:hanging="420"/>
      </w:pPr>
    </w:lvl>
    <w:lvl w:ilvl="7" w:tplc="04090019" w:tentative="1">
      <w:start w:val="1"/>
      <w:numFmt w:val="lowerLetter"/>
      <w:lvlText w:val="%8)"/>
      <w:lvlJc w:val="left"/>
      <w:pPr>
        <w:ind w:left="4015" w:hanging="420"/>
      </w:pPr>
    </w:lvl>
    <w:lvl w:ilvl="8" w:tplc="0409001B" w:tentative="1">
      <w:start w:val="1"/>
      <w:numFmt w:val="lowerRoman"/>
      <w:lvlText w:val="%9."/>
      <w:lvlJc w:val="right"/>
      <w:pPr>
        <w:ind w:left="4435" w:hanging="420"/>
      </w:pPr>
    </w:lvl>
  </w:abstractNum>
  <w:abstractNum w:abstractNumId="36">
    <w:nsid w:val="7DB55A1A"/>
    <w:multiLevelType w:val="hybridMultilevel"/>
    <w:tmpl w:val="4D1A5A04"/>
    <w:lvl w:ilvl="0" w:tplc="5E8ECF1E">
      <w:start w:val="1"/>
      <w:numFmt w:val="decimalEnclosedCircle"/>
      <w:lvlText w:val="%1"/>
      <w:lvlJc w:val="left"/>
      <w:pPr>
        <w:ind w:left="880" w:hanging="36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num w:numId="1">
    <w:abstractNumId w:val="1"/>
  </w:num>
  <w:num w:numId="2">
    <w:abstractNumId w:val="0"/>
  </w:num>
  <w:num w:numId="3">
    <w:abstractNumId w:val="23"/>
  </w:num>
  <w:num w:numId="4">
    <w:abstractNumId w:val="16"/>
  </w:num>
  <w:num w:numId="5">
    <w:abstractNumId w:val="13"/>
  </w:num>
  <w:num w:numId="6">
    <w:abstractNumId w:val="22"/>
  </w:num>
  <w:num w:numId="7">
    <w:abstractNumId w:val="29"/>
  </w:num>
  <w:num w:numId="8">
    <w:abstractNumId w:val="31"/>
  </w:num>
  <w:num w:numId="9">
    <w:abstractNumId w:val="27"/>
  </w:num>
  <w:num w:numId="10">
    <w:abstractNumId w:val="21"/>
  </w:num>
  <w:num w:numId="11">
    <w:abstractNumId w:val="12"/>
  </w:num>
  <w:num w:numId="12">
    <w:abstractNumId w:val="7"/>
  </w:num>
  <w:num w:numId="13">
    <w:abstractNumId w:val="33"/>
  </w:num>
  <w:num w:numId="14">
    <w:abstractNumId w:val="25"/>
  </w:num>
  <w:num w:numId="15">
    <w:abstractNumId w:val="9"/>
  </w:num>
  <w:num w:numId="16">
    <w:abstractNumId w:val="32"/>
  </w:num>
  <w:num w:numId="17">
    <w:abstractNumId w:val="35"/>
  </w:num>
  <w:num w:numId="18">
    <w:abstractNumId w:val="26"/>
  </w:num>
  <w:num w:numId="19">
    <w:abstractNumId w:val="20"/>
  </w:num>
  <w:num w:numId="20">
    <w:abstractNumId w:val="19"/>
  </w:num>
  <w:num w:numId="21">
    <w:abstractNumId w:val="30"/>
  </w:num>
  <w:num w:numId="22">
    <w:abstractNumId w:val="24"/>
  </w:num>
  <w:num w:numId="23">
    <w:abstractNumId w:val="3"/>
  </w:num>
  <w:num w:numId="24">
    <w:abstractNumId w:val="2"/>
  </w:num>
  <w:num w:numId="25">
    <w:abstractNumId w:val="5"/>
  </w:num>
  <w:num w:numId="26">
    <w:abstractNumId w:val="4"/>
  </w:num>
  <w:num w:numId="27">
    <w:abstractNumId w:val="34"/>
  </w:num>
  <w:num w:numId="28">
    <w:abstractNumId w:val="15"/>
  </w:num>
  <w:num w:numId="29">
    <w:abstractNumId w:val="28"/>
  </w:num>
  <w:num w:numId="30">
    <w:abstractNumId w:val="8"/>
    <w:lvlOverride w:ilvl="0">
      <w:lvl w:ilvl="0">
        <w:start w:val="1"/>
        <w:numFmt w:val="decimal"/>
        <w:lvlText w:val="%1"/>
        <w:lvlJc w:val="left"/>
        <w:pPr>
          <w:tabs>
            <w:tab w:val="num" w:pos="425"/>
          </w:tabs>
          <w:ind w:left="425" w:hanging="425"/>
        </w:pPr>
        <w:rPr>
          <w:rFonts w:hint="eastAsia"/>
        </w:rPr>
      </w:lvl>
    </w:lvlOverride>
    <w:lvlOverride w:ilvl="1">
      <w:lvl w:ilvl="1">
        <w:start w:val="1"/>
        <w:numFmt w:val="decimal"/>
        <w:lvlText w:val="%1.%2"/>
        <w:lvlJc w:val="left"/>
        <w:pPr>
          <w:tabs>
            <w:tab w:val="num" w:pos="1247"/>
          </w:tabs>
          <w:ind w:left="1134" w:hanging="567"/>
        </w:pPr>
        <w:rPr>
          <w:rFonts w:hint="eastAsia"/>
        </w:rPr>
      </w:lvl>
    </w:lvlOverride>
    <w:lvlOverride w:ilvl="2">
      <w:lvl w:ilvl="2">
        <w:start w:val="1"/>
        <w:numFmt w:val="decimal"/>
        <w:lvlText w:val="%1.%2.%3"/>
        <w:lvlJc w:val="left"/>
        <w:pPr>
          <w:tabs>
            <w:tab w:val="num" w:pos="680"/>
          </w:tabs>
          <w:ind w:left="709" w:hanging="709"/>
        </w:pPr>
        <w:rPr>
          <w:rFonts w:hint="eastAsia"/>
        </w:rPr>
      </w:lvl>
    </w:lvlOverride>
    <w:lvlOverride w:ilvl="3">
      <w:lvl w:ilvl="3">
        <w:start w:val="1"/>
        <w:numFmt w:val="decimal"/>
        <w:lvlText w:val="%1.%2.%3.%4."/>
        <w:lvlJc w:val="left"/>
        <w:pPr>
          <w:tabs>
            <w:tab w:val="num" w:pos="851"/>
          </w:tabs>
          <w:ind w:left="851" w:hanging="851"/>
        </w:pPr>
        <w:rPr>
          <w:rFonts w:hint="eastAsia"/>
        </w:rPr>
      </w:lvl>
    </w:lvlOverride>
    <w:lvlOverride w:ilvl="4">
      <w:lvl w:ilvl="4">
        <w:start w:val="1"/>
        <w:numFmt w:val="decimal"/>
        <w:lvlText w:val="%1.%2.%3.%4.%5."/>
        <w:lvlJc w:val="left"/>
        <w:pPr>
          <w:tabs>
            <w:tab w:val="num" w:pos="992"/>
          </w:tabs>
          <w:ind w:left="992" w:hanging="992"/>
        </w:pPr>
        <w:rPr>
          <w:rFonts w:hint="eastAsia"/>
        </w:rPr>
      </w:lvl>
    </w:lvlOverride>
    <w:lvlOverride w:ilvl="5">
      <w:lvl w:ilvl="5">
        <w:start w:val="1"/>
        <w:numFmt w:val="decimal"/>
        <w:lvlText w:val="%1.%2.%3.%4.%5.%6."/>
        <w:lvlJc w:val="left"/>
        <w:pPr>
          <w:tabs>
            <w:tab w:val="num" w:pos="1134"/>
          </w:tabs>
          <w:ind w:left="1134" w:hanging="1134"/>
        </w:pPr>
        <w:rPr>
          <w:rFonts w:hint="eastAsia"/>
        </w:rPr>
      </w:lvl>
    </w:lvlOverride>
    <w:lvlOverride w:ilvl="6">
      <w:lvl w:ilvl="6">
        <w:start w:val="1"/>
        <w:numFmt w:val="decimal"/>
        <w:lvlText w:val="%1.%2.%3.%4.%5.%6.%7."/>
        <w:lvlJc w:val="left"/>
        <w:pPr>
          <w:tabs>
            <w:tab w:val="num" w:pos="1276"/>
          </w:tabs>
          <w:ind w:left="1276" w:hanging="1276"/>
        </w:pPr>
        <w:rPr>
          <w:rFonts w:hint="eastAsia"/>
        </w:rPr>
      </w:lvl>
    </w:lvlOverride>
    <w:lvlOverride w:ilvl="7">
      <w:lvl w:ilvl="7">
        <w:start w:val="1"/>
        <w:numFmt w:val="decimal"/>
        <w:lvlText w:val="%1.%2.%3.%4.%5.%6.%7.%8."/>
        <w:lvlJc w:val="left"/>
        <w:pPr>
          <w:tabs>
            <w:tab w:val="num" w:pos="1418"/>
          </w:tabs>
          <w:ind w:left="1418" w:hanging="1418"/>
        </w:pPr>
        <w:rPr>
          <w:rFonts w:hint="eastAsia"/>
        </w:rPr>
      </w:lvl>
    </w:lvlOverride>
    <w:lvlOverride w:ilvl="8">
      <w:lvl w:ilvl="8">
        <w:start w:val="1"/>
        <w:numFmt w:val="decimal"/>
        <w:lvlText w:val="%1.%2.%3.%4.%5.%6.%7.%8.%9."/>
        <w:lvlJc w:val="left"/>
        <w:pPr>
          <w:tabs>
            <w:tab w:val="num" w:pos="1559"/>
          </w:tabs>
          <w:ind w:left="1559" w:hanging="1559"/>
        </w:pPr>
        <w:rPr>
          <w:rFonts w:hint="eastAsia"/>
        </w:rPr>
      </w:lvl>
    </w:lvlOverride>
  </w:num>
  <w:num w:numId="31">
    <w:abstractNumId w:val="11"/>
  </w:num>
  <w:num w:numId="32">
    <w:abstractNumId w:val="14"/>
  </w:num>
  <w:num w:numId="33">
    <w:abstractNumId w:val="36"/>
  </w:num>
  <w:num w:numId="34">
    <w:abstractNumId w:val="1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num>
  <w:num w:numId="36">
    <w:abstractNumId w:val="18"/>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DB7079"/>
    <w:rsid w:val="000000FE"/>
    <w:rsid w:val="00004232"/>
    <w:rsid w:val="000043DB"/>
    <w:rsid w:val="00004ACB"/>
    <w:rsid w:val="00004EA6"/>
    <w:rsid w:val="00005C86"/>
    <w:rsid w:val="00012F3C"/>
    <w:rsid w:val="000151F3"/>
    <w:rsid w:val="000205FD"/>
    <w:rsid w:val="00020679"/>
    <w:rsid w:val="00022331"/>
    <w:rsid w:val="00023348"/>
    <w:rsid w:val="00023888"/>
    <w:rsid w:val="0003160E"/>
    <w:rsid w:val="00034778"/>
    <w:rsid w:val="00034B1B"/>
    <w:rsid w:val="00034F3A"/>
    <w:rsid w:val="00037BAC"/>
    <w:rsid w:val="000406F4"/>
    <w:rsid w:val="00040DFC"/>
    <w:rsid w:val="000429C3"/>
    <w:rsid w:val="0004370C"/>
    <w:rsid w:val="00045E5C"/>
    <w:rsid w:val="00046C81"/>
    <w:rsid w:val="00046DB6"/>
    <w:rsid w:val="000474B8"/>
    <w:rsid w:val="0005080D"/>
    <w:rsid w:val="00050B36"/>
    <w:rsid w:val="00051085"/>
    <w:rsid w:val="0005348D"/>
    <w:rsid w:val="00053A34"/>
    <w:rsid w:val="000556FB"/>
    <w:rsid w:val="00057D38"/>
    <w:rsid w:val="00063B89"/>
    <w:rsid w:val="0006537D"/>
    <w:rsid w:val="000710DC"/>
    <w:rsid w:val="0007150D"/>
    <w:rsid w:val="00073684"/>
    <w:rsid w:val="000744B4"/>
    <w:rsid w:val="0008112A"/>
    <w:rsid w:val="00081EDC"/>
    <w:rsid w:val="000821E2"/>
    <w:rsid w:val="00082402"/>
    <w:rsid w:val="00085832"/>
    <w:rsid w:val="00094468"/>
    <w:rsid w:val="000974B8"/>
    <w:rsid w:val="000A31F0"/>
    <w:rsid w:val="000A5A3F"/>
    <w:rsid w:val="000A684E"/>
    <w:rsid w:val="000A7D6E"/>
    <w:rsid w:val="000B0F11"/>
    <w:rsid w:val="000B36C4"/>
    <w:rsid w:val="000B47D1"/>
    <w:rsid w:val="000C03CD"/>
    <w:rsid w:val="000C1948"/>
    <w:rsid w:val="000C4734"/>
    <w:rsid w:val="000D156B"/>
    <w:rsid w:val="000D7EAF"/>
    <w:rsid w:val="000E1945"/>
    <w:rsid w:val="000E346E"/>
    <w:rsid w:val="000F3B71"/>
    <w:rsid w:val="000F652B"/>
    <w:rsid w:val="000F6859"/>
    <w:rsid w:val="000F6D54"/>
    <w:rsid w:val="000F7DE1"/>
    <w:rsid w:val="00107400"/>
    <w:rsid w:val="0010768F"/>
    <w:rsid w:val="00112D49"/>
    <w:rsid w:val="00113490"/>
    <w:rsid w:val="00114077"/>
    <w:rsid w:val="0011438B"/>
    <w:rsid w:val="00116109"/>
    <w:rsid w:val="00124357"/>
    <w:rsid w:val="00124D38"/>
    <w:rsid w:val="0013028D"/>
    <w:rsid w:val="00130641"/>
    <w:rsid w:val="00130AF1"/>
    <w:rsid w:val="0013257A"/>
    <w:rsid w:val="00132F95"/>
    <w:rsid w:val="00134235"/>
    <w:rsid w:val="00134E38"/>
    <w:rsid w:val="00135570"/>
    <w:rsid w:val="00136943"/>
    <w:rsid w:val="00137090"/>
    <w:rsid w:val="00137F45"/>
    <w:rsid w:val="001410A6"/>
    <w:rsid w:val="001442CA"/>
    <w:rsid w:val="001455C3"/>
    <w:rsid w:val="00145A9C"/>
    <w:rsid w:val="0015698C"/>
    <w:rsid w:val="00157FEE"/>
    <w:rsid w:val="00160E6E"/>
    <w:rsid w:val="00165DBE"/>
    <w:rsid w:val="00166A05"/>
    <w:rsid w:val="00170EEF"/>
    <w:rsid w:val="00173AFF"/>
    <w:rsid w:val="00177761"/>
    <w:rsid w:val="00183DD1"/>
    <w:rsid w:val="00185E32"/>
    <w:rsid w:val="001871E6"/>
    <w:rsid w:val="001937BC"/>
    <w:rsid w:val="00193D96"/>
    <w:rsid w:val="001943A7"/>
    <w:rsid w:val="00197AC4"/>
    <w:rsid w:val="001A5BA4"/>
    <w:rsid w:val="001A7D24"/>
    <w:rsid w:val="001A7F75"/>
    <w:rsid w:val="001B0B17"/>
    <w:rsid w:val="001B2908"/>
    <w:rsid w:val="001B2F43"/>
    <w:rsid w:val="001B425F"/>
    <w:rsid w:val="001C2A0B"/>
    <w:rsid w:val="001C3569"/>
    <w:rsid w:val="001C4059"/>
    <w:rsid w:val="001C5E29"/>
    <w:rsid w:val="001C7F1A"/>
    <w:rsid w:val="001D2808"/>
    <w:rsid w:val="001E0395"/>
    <w:rsid w:val="001E68DC"/>
    <w:rsid w:val="001F04FC"/>
    <w:rsid w:val="001F4AEB"/>
    <w:rsid w:val="001F7CA1"/>
    <w:rsid w:val="00202F7F"/>
    <w:rsid w:val="00203BAD"/>
    <w:rsid w:val="002049E9"/>
    <w:rsid w:val="0020641E"/>
    <w:rsid w:val="002070BF"/>
    <w:rsid w:val="002104FF"/>
    <w:rsid w:val="00213B96"/>
    <w:rsid w:val="00214C6E"/>
    <w:rsid w:val="002162A4"/>
    <w:rsid w:val="00216CFC"/>
    <w:rsid w:val="00222C10"/>
    <w:rsid w:val="00222F3B"/>
    <w:rsid w:val="00225860"/>
    <w:rsid w:val="002360FA"/>
    <w:rsid w:val="00236C02"/>
    <w:rsid w:val="0024034D"/>
    <w:rsid w:val="00241AA1"/>
    <w:rsid w:val="00246FF6"/>
    <w:rsid w:val="0025058F"/>
    <w:rsid w:val="002505BA"/>
    <w:rsid w:val="00250663"/>
    <w:rsid w:val="00251799"/>
    <w:rsid w:val="002527AE"/>
    <w:rsid w:val="00255123"/>
    <w:rsid w:val="002605C2"/>
    <w:rsid w:val="00264925"/>
    <w:rsid w:val="00270600"/>
    <w:rsid w:val="0027154A"/>
    <w:rsid w:val="002744A7"/>
    <w:rsid w:val="00277461"/>
    <w:rsid w:val="0028279C"/>
    <w:rsid w:val="00282EEA"/>
    <w:rsid w:val="0028384E"/>
    <w:rsid w:val="00285662"/>
    <w:rsid w:val="00287AB9"/>
    <w:rsid w:val="00292467"/>
    <w:rsid w:val="00292DF8"/>
    <w:rsid w:val="002944C6"/>
    <w:rsid w:val="0029550D"/>
    <w:rsid w:val="00295CBF"/>
    <w:rsid w:val="002974FF"/>
    <w:rsid w:val="002A5510"/>
    <w:rsid w:val="002B0D3B"/>
    <w:rsid w:val="002B2DD0"/>
    <w:rsid w:val="002B7A07"/>
    <w:rsid w:val="002C2308"/>
    <w:rsid w:val="002C23BB"/>
    <w:rsid w:val="002C3141"/>
    <w:rsid w:val="002C4837"/>
    <w:rsid w:val="002C4CA8"/>
    <w:rsid w:val="002C5077"/>
    <w:rsid w:val="002C5E2B"/>
    <w:rsid w:val="002C69E0"/>
    <w:rsid w:val="002D1019"/>
    <w:rsid w:val="002D5FF0"/>
    <w:rsid w:val="002D76A2"/>
    <w:rsid w:val="002D76D2"/>
    <w:rsid w:val="002E0749"/>
    <w:rsid w:val="002E2125"/>
    <w:rsid w:val="002E3374"/>
    <w:rsid w:val="002E5670"/>
    <w:rsid w:val="002E6F90"/>
    <w:rsid w:val="002F08C0"/>
    <w:rsid w:val="002F71DA"/>
    <w:rsid w:val="00301525"/>
    <w:rsid w:val="00310B60"/>
    <w:rsid w:val="003156FC"/>
    <w:rsid w:val="00317A5A"/>
    <w:rsid w:val="00320D37"/>
    <w:rsid w:val="00320F2D"/>
    <w:rsid w:val="003227E3"/>
    <w:rsid w:val="00322D69"/>
    <w:rsid w:val="00324B10"/>
    <w:rsid w:val="003251AF"/>
    <w:rsid w:val="00325F13"/>
    <w:rsid w:val="00326EC7"/>
    <w:rsid w:val="00332797"/>
    <w:rsid w:val="003370B3"/>
    <w:rsid w:val="003378DF"/>
    <w:rsid w:val="00341C5B"/>
    <w:rsid w:val="00342D74"/>
    <w:rsid w:val="00347082"/>
    <w:rsid w:val="003470BC"/>
    <w:rsid w:val="00351EFD"/>
    <w:rsid w:val="00353925"/>
    <w:rsid w:val="00356A03"/>
    <w:rsid w:val="00357ECC"/>
    <w:rsid w:val="003679AF"/>
    <w:rsid w:val="00370880"/>
    <w:rsid w:val="00373DA1"/>
    <w:rsid w:val="003741BD"/>
    <w:rsid w:val="00381074"/>
    <w:rsid w:val="00381E38"/>
    <w:rsid w:val="003847DC"/>
    <w:rsid w:val="00384EA4"/>
    <w:rsid w:val="00390F33"/>
    <w:rsid w:val="00393FA5"/>
    <w:rsid w:val="00394167"/>
    <w:rsid w:val="00394748"/>
    <w:rsid w:val="00394CE9"/>
    <w:rsid w:val="00395436"/>
    <w:rsid w:val="0039656E"/>
    <w:rsid w:val="003A39BC"/>
    <w:rsid w:val="003A4373"/>
    <w:rsid w:val="003B30AA"/>
    <w:rsid w:val="003B57D9"/>
    <w:rsid w:val="003C0689"/>
    <w:rsid w:val="003C1152"/>
    <w:rsid w:val="003C4F4D"/>
    <w:rsid w:val="003C5992"/>
    <w:rsid w:val="003D1D46"/>
    <w:rsid w:val="003D6DC0"/>
    <w:rsid w:val="003E446A"/>
    <w:rsid w:val="003E4658"/>
    <w:rsid w:val="003E467B"/>
    <w:rsid w:val="003E5E84"/>
    <w:rsid w:val="003E7844"/>
    <w:rsid w:val="003F0AD7"/>
    <w:rsid w:val="003F32AA"/>
    <w:rsid w:val="003F4B57"/>
    <w:rsid w:val="003F5AE1"/>
    <w:rsid w:val="003F6596"/>
    <w:rsid w:val="00401941"/>
    <w:rsid w:val="004031EA"/>
    <w:rsid w:val="00404786"/>
    <w:rsid w:val="00406F7D"/>
    <w:rsid w:val="004100D2"/>
    <w:rsid w:val="004108F0"/>
    <w:rsid w:val="0041190C"/>
    <w:rsid w:val="00412D1E"/>
    <w:rsid w:val="00413BAD"/>
    <w:rsid w:val="00414567"/>
    <w:rsid w:val="0041524C"/>
    <w:rsid w:val="00415497"/>
    <w:rsid w:val="00415FC5"/>
    <w:rsid w:val="0041610A"/>
    <w:rsid w:val="0042030E"/>
    <w:rsid w:val="0042395C"/>
    <w:rsid w:val="00423BA4"/>
    <w:rsid w:val="00424272"/>
    <w:rsid w:val="0042737A"/>
    <w:rsid w:val="0043013F"/>
    <w:rsid w:val="00431E12"/>
    <w:rsid w:val="00432E70"/>
    <w:rsid w:val="00440975"/>
    <w:rsid w:val="00440D16"/>
    <w:rsid w:val="00441EFA"/>
    <w:rsid w:val="00442131"/>
    <w:rsid w:val="0045094D"/>
    <w:rsid w:val="00452D7C"/>
    <w:rsid w:val="004567EA"/>
    <w:rsid w:val="0045792B"/>
    <w:rsid w:val="004628A5"/>
    <w:rsid w:val="00470605"/>
    <w:rsid w:val="00470DCB"/>
    <w:rsid w:val="00474373"/>
    <w:rsid w:val="0047444B"/>
    <w:rsid w:val="00474C1F"/>
    <w:rsid w:val="00477CA2"/>
    <w:rsid w:val="004810DA"/>
    <w:rsid w:val="00482EE0"/>
    <w:rsid w:val="00484BEE"/>
    <w:rsid w:val="00486D96"/>
    <w:rsid w:val="00486E3E"/>
    <w:rsid w:val="00496A1F"/>
    <w:rsid w:val="0049715C"/>
    <w:rsid w:val="004973EA"/>
    <w:rsid w:val="004A1478"/>
    <w:rsid w:val="004A427F"/>
    <w:rsid w:val="004A7D9E"/>
    <w:rsid w:val="004B01E0"/>
    <w:rsid w:val="004B0754"/>
    <w:rsid w:val="004B32E0"/>
    <w:rsid w:val="004B72E1"/>
    <w:rsid w:val="004B73B0"/>
    <w:rsid w:val="004B73BD"/>
    <w:rsid w:val="004C08CA"/>
    <w:rsid w:val="004C1422"/>
    <w:rsid w:val="004C35DD"/>
    <w:rsid w:val="004C3F48"/>
    <w:rsid w:val="004C7618"/>
    <w:rsid w:val="004D0B1A"/>
    <w:rsid w:val="004D1EDB"/>
    <w:rsid w:val="004D41A3"/>
    <w:rsid w:val="004D63F7"/>
    <w:rsid w:val="004E6472"/>
    <w:rsid w:val="004F0ABC"/>
    <w:rsid w:val="004F274D"/>
    <w:rsid w:val="004F4DA4"/>
    <w:rsid w:val="004F6E3F"/>
    <w:rsid w:val="004F7437"/>
    <w:rsid w:val="005110BA"/>
    <w:rsid w:val="005161B4"/>
    <w:rsid w:val="00517AF7"/>
    <w:rsid w:val="0052132A"/>
    <w:rsid w:val="00521446"/>
    <w:rsid w:val="00524BF2"/>
    <w:rsid w:val="0052605D"/>
    <w:rsid w:val="00527D74"/>
    <w:rsid w:val="0053164D"/>
    <w:rsid w:val="00531F26"/>
    <w:rsid w:val="00534D8F"/>
    <w:rsid w:val="00535B07"/>
    <w:rsid w:val="00545ED9"/>
    <w:rsid w:val="00546E16"/>
    <w:rsid w:val="00547D5B"/>
    <w:rsid w:val="005517B1"/>
    <w:rsid w:val="005528A8"/>
    <w:rsid w:val="00556472"/>
    <w:rsid w:val="00556E23"/>
    <w:rsid w:val="00560030"/>
    <w:rsid w:val="00563F5A"/>
    <w:rsid w:val="00564F24"/>
    <w:rsid w:val="005701A5"/>
    <w:rsid w:val="00571243"/>
    <w:rsid w:val="00572028"/>
    <w:rsid w:val="0057527B"/>
    <w:rsid w:val="00580179"/>
    <w:rsid w:val="00580449"/>
    <w:rsid w:val="00583AB9"/>
    <w:rsid w:val="00586F8C"/>
    <w:rsid w:val="00587114"/>
    <w:rsid w:val="00590D28"/>
    <w:rsid w:val="00592FD9"/>
    <w:rsid w:val="00596EBE"/>
    <w:rsid w:val="005A2204"/>
    <w:rsid w:val="005A345C"/>
    <w:rsid w:val="005A5AFC"/>
    <w:rsid w:val="005A6677"/>
    <w:rsid w:val="005B0A74"/>
    <w:rsid w:val="005B18D2"/>
    <w:rsid w:val="005B1D0A"/>
    <w:rsid w:val="005B4D7D"/>
    <w:rsid w:val="005B511A"/>
    <w:rsid w:val="005B51A4"/>
    <w:rsid w:val="005B6FFE"/>
    <w:rsid w:val="005C0763"/>
    <w:rsid w:val="005C1F22"/>
    <w:rsid w:val="005C26AC"/>
    <w:rsid w:val="005C3CB3"/>
    <w:rsid w:val="005C60C2"/>
    <w:rsid w:val="005C6EAF"/>
    <w:rsid w:val="005C7BA2"/>
    <w:rsid w:val="005D18B7"/>
    <w:rsid w:val="005D3506"/>
    <w:rsid w:val="005D5992"/>
    <w:rsid w:val="005E0F32"/>
    <w:rsid w:val="005E19AB"/>
    <w:rsid w:val="005E1DA1"/>
    <w:rsid w:val="005E487A"/>
    <w:rsid w:val="005F12E3"/>
    <w:rsid w:val="005F1AC6"/>
    <w:rsid w:val="005F543E"/>
    <w:rsid w:val="005F573B"/>
    <w:rsid w:val="00602475"/>
    <w:rsid w:val="0060427C"/>
    <w:rsid w:val="00620E44"/>
    <w:rsid w:val="00622071"/>
    <w:rsid w:val="006228D8"/>
    <w:rsid w:val="006233F6"/>
    <w:rsid w:val="00623699"/>
    <w:rsid w:val="0062436D"/>
    <w:rsid w:val="0062765B"/>
    <w:rsid w:val="00630349"/>
    <w:rsid w:val="0063573F"/>
    <w:rsid w:val="0063654F"/>
    <w:rsid w:val="0065164A"/>
    <w:rsid w:val="006526E3"/>
    <w:rsid w:val="00656AE6"/>
    <w:rsid w:val="00661123"/>
    <w:rsid w:val="00661D9D"/>
    <w:rsid w:val="00662236"/>
    <w:rsid w:val="00671962"/>
    <w:rsid w:val="00671D36"/>
    <w:rsid w:val="00674D4A"/>
    <w:rsid w:val="00675047"/>
    <w:rsid w:val="00681DDD"/>
    <w:rsid w:val="0068525C"/>
    <w:rsid w:val="00686A4F"/>
    <w:rsid w:val="00686B92"/>
    <w:rsid w:val="00693507"/>
    <w:rsid w:val="00694743"/>
    <w:rsid w:val="00694FDA"/>
    <w:rsid w:val="00695436"/>
    <w:rsid w:val="006A1B4D"/>
    <w:rsid w:val="006A2AAC"/>
    <w:rsid w:val="006A53C9"/>
    <w:rsid w:val="006A541C"/>
    <w:rsid w:val="006B0CDA"/>
    <w:rsid w:val="006B1851"/>
    <w:rsid w:val="006B1AB0"/>
    <w:rsid w:val="006B4A44"/>
    <w:rsid w:val="006B4BC5"/>
    <w:rsid w:val="006B51E2"/>
    <w:rsid w:val="006B67C0"/>
    <w:rsid w:val="006B7D0D"/>
    <w:rsid w:val="006C0808"/>
    <w:rsid w:val="006C52F1"/>
    <w:rsid w:val="006D1B9B"/>
    <w:rsid w:val="006D1E38"/>
    <w:rsid w:val="006D3F68"/>
    <w:rsid w:val="006D5A85"/>
    <w:rsid w:val="006D6161"/>
    <w:rsid w:val="006E54CC"/>
    <w:rsid w:val="006E7879"/>
    <w:rsid w:val="006F2CE6"/>
    <w:rsid w:val="006F369C"/>
    <w:rsid w:val="006F4AA8"/>
    <w:rsid w:val="0070051B"/>
    <w:rsid w:val="00703150"/>
    <w:rsid w:val="0070467E"/>
    <w:rsid w:val="007058FD"/>
    <w:rsid w:val="007059DA"/>
    <w:rsid w:val="00705DDC"/>
    <w:rsid w:val="00710605"/>
    <w:rsid w:val="00711E01"/>
    <w:rsid w:val="00712B5B"/>
    <w:rsid w:val="007149D2"/>
    <w:rsid w:val="00717999"/>
    <w:rsid w:val="007203B3"/>
    <w:rsid w:val="00722608"/>
    <w:rsid w:val="0072276D"/>
    <w:rsid w:val="00724215"/>
    <w:rsid w:val="00724A85"/>
    <w:rsid w:val="00727446"/>
    <w:rsid w:val="007275C9"/>
    <w:rsid w:val="007276DB"/>
    <w:rsid w:val="00730562"/>
    <w:rsid w:val="0073074D"/>
    <w:rsid w:val="00732561"/>
    <w:rsid w:val="007345ED"/>
    <w:rsid w:val="00734F2E"/>
    <w:rsid w:val="0073518C"/>
    <w:rsid w:val="00735610"/>
    <w:rsid w:val="00737791"/>
    <w:rsid w:val="00742846"/>
    <w:rsid w:val="00745360"/>
    <w:rsid w:val="007455D2"/>
    <w:rsid w:val="00745A72"/>
    <w:rsid w:val="00745CA8"/>
    <w:rsid w:val="007524BD"/>
    <w:rsid w:val="00753B48"/>
    <w:rsid w:val="007555C9"/>
    <w:rsid w:val="007574AC"/>
    <w:rsid w:val="00757667"/>
    <w:rsid w:val="0076399C"/>
    <w:rsid w:val="00763BC3"/>
    <w:rsid w:val="007660A2"/>
    <w:rsid w:val="00767D47"/>
    <w:rsid w:val="00774CAD"/>
    <w:rsid w:val="0077663E"/>
    <w:rsid w:val="00777846"/>
    <w:rsid w:val="00783013"/>
    <w:rsid w:val="00783BD9"/>
    <w:rsid w:val="00784597"/>
    <w:rsid w:val="0078544D"/>
    <w:rsid w:val="00792506"/>
    <w:rsid w:val="007927C7"/>
    <w:rsid w:val="00794E64"/>
    <w:rsid w:val="007950C1"/>
    <w:rsid w:val="00795AF0"/>
    <w:rsid w:val="007A41D5"/>
    <w:rsid w:val="007A4410"/>
    <w:rsid w:val="007A51B0"/>
    <w:rsid w:val="007A5224"/>
    <w:rsid w:val="007A6DF7"/>
    <w:rsid w:val="007A72A0"/>
    <w:rsid w:val="007A75CC"/>
    <w:rsid w:val="007B2A14"/>
    <w:rsid w:val="007B4160"/>
    <w:rsid w:val="007C046C"/>
    <w:rsid w:val="007C0CF6"/>
    <w:rsid w:val="007C3B19"/>
    <w:rsid w:val="007D0E94"/>
    <w:rsid w:val="007D0EC6"/>
    <w:rsid w:val="007D3006"/>
    <w:rsid w:val="007D5172"/>
    <w:rsid w:val="007D6478"/>
    <w:rsid w:val="007D6A58"/>
    <w:rsid w:val="007E0549"/>
    <w:rsid w:val="007E0918"/>
    <w:rsid w:val="007E19BD"/>
    <w:rsid w:val="007E3844"/>
    <w:rsid w:val="007E459C"/>
    <w:rsid w:val="007E58C1"/>
    <w:rsid w:val="007F0F02"/>
    <w:rsid w:val="007F7F43"/>
    <w:rsid w:val="00800986"/>
    <w:rsid w:val="00806C43"/>
    <w:rsid w:val="0080743B"/>
    <w:rsid w:val="00810D85"/>
    <w:rsid w:val="0081300C"/>
    <w:rsid w:val="0081319E"/>
    <w:rsid w:val="00813999"/>
    <w:rsid w:val="0082284E"/>
    <w:rsid w:val="00823160"/>
    <w:rsid w:val="00823436"/>
    <w:rsid w:val="0082375B"/>
    <w:rsid w:val="0082402F"/>
    <w:rsid w:val="008245ED"/>
    <w:rsid w:val="00825DE7"/>
    <w:rsid w:val="00827649"/>
    <w:rsid w:val="00827D0F"/>
    <w:rsid w:val="008305BE"/>
    <w:rsid w:val="00835988"/>
    <w:rsid w:val="00837F22"/>
    <w:rsid w:val="00842402"/>
    <w:rsid w:val="00847B58"/>
    <w:rsid w:val="00854650"/>
    <w:rsid w:val="0085671B"/>
    <w:rsid w:val="00866C13"/>
    <w:rsid w:val="00870060"/>
    <w:rsid w:val="0087102E"/>
    <w:rsid w:val="008730C6"/>
    <w:rsid w:val="008739C3"/>
    <w:rsid w:val="00882E8A"/>
    <w:rsid w:val="00885F69"/>
    <w:rsid w:val="00885F8B"/>
    <w:rsid w:val="00890DE3"/>
    <w:rsid w:val="008923AB"/>
    <w:rsid w:val="00895B3A"/>
    <w:rsid w:val="00895D48"/>
    <w:rsid w:val="008A40C1"/>
    <w:rsid w:val="008A5FFE"/>
    <w:rsid w:val="008A6254"/>
    <w:rsid w:val="008B1D27"/>
    <w:rsid w:val="008B38CB"/>
    <w:rsid w:val="008B4416"/>
    <w:rsid w:val="008B51E2"/>
    <w:rsid w:val="008B5E90"/>
    <w:rsid w:val="008B7059"/>
    <w:rsid w:val="008C1466"/>
    <w:rsid w:val="008C188E"/>
    <w:rsid w:val="008C1FDC"/>
    <w:rsid w:val="008C425D"/>
    <w:rsid w:val="008D003C"/>
    <w:rsid w:val="008D070C"/>
    <w:rsid w:val="008D41F5"/>
    <w:rsid w:val="008E0724"/>
    <w:rsid w:val="008E114C"/>
    <w:rsid w:val="008E1D97"/>
    <w:rsid w:val="008E210C"/>
    <w:rsid w:val="008E2D4E"/>
    <w:rsid w:val="008E481E"/>
    <w:rsid w:val="008F0C6F"/>
    <w:rsid w:val="008F1FD5"/>
    <w:rsid w:val="008F2327"/>
    <w:rsid w:val="008F295C"/>
    <w:rsid w:val="008F5DD5"/>
    <w:rsid w:val="00901F49"/>
    <w:rsid w:val="0090293A"/>
    <w:rsid w:val="00904B5E"/>
    <w:rsid w:val="009104F5"/>
    <w:rsid w:val="00911A9E"/>
    <w:rsid w:val="00912BA3"/>
    <w:rsid w:val="00915377"/>
    <w:rsid w:val="00915A66"/>
    <w:rsid w:val="0091652A"/>
    <w:rsid w:val="0091663A"/>
    <w:rsid w:val="00916B2F"/>
    <w:rsid w:val="00920BC7"/>
    <w:rsid w:val="00922103"/>
    <w:rsid w:val="0092593B"/>
    <w:rsid w:val="00926342"/>
    <w:rsid w:val="0093335B"/>
    <w:rsid w:val="0093345E"/>
    <w:rsid w:val="00934D9E"/>
    <w:rsid w:val="00934E7E"/>
    <w:rsid w:val="00935FE8"/>
    <w:rsid w:val="00937F85"/>
    <w:rsid w:val="00941878"/>
    <w:rsid w:val="0094251E"/>
    <w:rsid w:val="009454F3"/>
    <w:rsid w:val="0094653A"/>
    <w:rsid w:val="00946B12"/>
    <w:rsid w:val="00951A81"/>
    <w:rsid w:val="0095233A"/>
    <w:rsid w:val="00953D11"/>
    <w:rsid w:val="00955CD3"/>
    <w:rsid w:val="00960CBF"/>
    <w:rsid w:val="00961F92"/>
    <w:rsid w:val="00962A5D"/>
    <w:rsid w:val="00963E9F"/>
    <w:rsid w:val="0096419D"/>
    <w:rsid w:val="009673A4"/>
    <w:rsid w:val="009679DA"/>
    <w:rsid w:val="009704A5"/>
    <w:rsid w:val="00972867"/>
    <w:rsid w:val="0097384D"/>
    <w:rsid w:val="009755AE"/>
    <w:rsid w:val="00976A19"/>
    <w:rsid w:val="009779D9"/>
    <w:rsid w:val="00980DD7"/>
    <w:rsid w:val="00985ADF"/>
    <w:rsid w:val="00986A8C"/>
    <w:rsid w:val="0099221F"/>
    <w:rsid w:val="00994B3A"/>
    <w:rsid w:val="00995D49"/>
    <w:rsid w:val="00997303"/>
    <w:rsid w:val="009A24A0"/>
    <w:rsid w:val="009A3FF7"/>
    <w:rsid w:val="009B0EDD"/>
    <w:rsid w:val="009B1813"/>
    <w:rsid w:val="009B19A0"/>
    <w:rsid w:val="009B2A9F"/>
    <w:rsid w:val="009B34C8"/>
    <w:rsid w:val="009B555C"/>
    <w:rsid w:val="009B6129"/>
    <w:rsid w:val="009B714E"/>
    <w:rsid w:val="009C0355"/>
    <w:rsid w:val="009C1463"/>
    <w:rsid w:val="009C4DF9"/>
    <w:rsid w:val="009C7180"/>
    <w:rsid w:val="009D177B"/>
    <w:rsid w:val="009D28A7"/>
    <w:rsid w:val="009E0B17"/>
    <w:rsid w:val="009E343E"/>
    <w:rsid w:val="009E5A02"/>
    <w:rsid w:val="009E6066"/>
    <w:rsid w:val="009E6D2D"/>
    <w:rsid w:val="009E7237"/>
    <w:rsid w:val="009F17E6"/>
    <w:rsid w:val="00A02FEB"/>
    <w:rsid w:val="00A0336E"/>
    <w:rsid w:val="00A04407"/>
    <w:rsid w:val="00A07594"/>
    <w:rsid w:val="00A07C1B"/>
    <w:rsid w:val="00A11728"/>
    <w:rsid w:val="00A1264E"/>
    <w:rsid w:val="00A12D27"/>
    <w:rsid w:val="00A13A32"/>
    <w:rsid w:val="00A167D2"/>
    <w:rsid w:val="00A17FE2"/>
    <w:rsid w:val="00A23BC7"/>
    <w:rsid w:val="00A24A0A"/>
    <w:rsid w:val="00A3260A"/>
    <w:rsid w:val="00A32FE9"/>
    <w:rsid w:val="00A331A6"/>
    <w:rsid w:val="00A35B09"/>
    <w:rsid w:val="00A36DB2"/>
    <w:rsid w:val="00A37361"/>
    <w:rsid w:val="00A41B0D"/>
    <w:rsid w:val="00A41EFE"/>
    <w:rsid w:val="00A4232C"/>
    <w:rsid w:val="00A439C1"/>
    <w:rsid w:val="00A46C4C"/>
    <w:rsid w:val="00A510FF"/>
    <w:rsid w:val="00A56968"/>
    <w:rsid w:val="00A57CC2"/>
    <w:rsid w:val="00A62034"/>
    <w:rsid w:val="00A63D31"/>
    <w:rsid w:val="00A63D48"/>
    <w:rsid w:val="00A64F71"/>
    <w:rsid w:val="00A6597E"/>
    <w:rsid w:val="00A65B40"/>
    <w:rsid w:val="00A66413"/>
    <w:rsid w:val="00A66D54"/>
    <w:rsid w:val="00A713E5"/>
    <w:rsid w:val="00A726C7"/>
    <w:rsid w:val="00A72FB6"/>
    <w:rsid w:val="00A75CFB"/>
    <w:rsid w:val="00A81F7C"/>
    <w:rsid w:val="00A823B2"/>
    <w:rsid w:val="00A8435A"/>
    <w:rsid w:val="00A85646"/>
    <w:rsid w:val="00A8723B"/>
    <w:rsid w:val="00A90D13"/>
    <w:rsid w:val="00A93A04"/>
    <w:rsid w:val="00AA04E4"/>
    <w:rsid w:val="00AA2A10"/>
    <w:rsid w:val="00AA4266"/>
    <w:rsid w:val="00AA66BA"/>
    <w:rsid w:val="00AB16D7"/>
    <w:rsid w:val="00AB2E02"/>
    <w:rsid w:val="00AB506F"/>
    <w:rsid w:val="00AB5366"/>
    <w:rsid w:val="00AB6355"/>
    <w:rsid w:val="00AB65B3"/>
    <w:rsid w:val="00AB669A"/>
    <w:rsid w:val="00AB74ED"/>
    <w:rsid w:val="00AC0EDB"/>
    <w:rsid w:val="00AC7369"/>
    <w:rsid w:val="00AD3CB5"/>
    <w:rsid w:val="00AD4717"/>
    <w:rsid w:val="00AD51A4"/>
    <w:rsid w:val="00AD5782"/>
    <w:rsid w:val="00AD5AE0"/>
    <w:rsid w:val="00AD63C6"/>
    <w:rsid w:val="00AD6A81"/>
    <w:rsid w:val="00AE0008"/>
    <w:rsid w:val="00AE09D9"/>
    <w:rsid w:val="00AE5680"/>
    <w:rsid w:val="00AE5ED8"/>
    <w:rsid w:val="00AE745E"/>
    <w:rsid w:val="00AE7A22"/>
    <w:rsid w:val="00AF28EB"/>
    <w:rsid w:val="00AF7FE1"/>
    <w:rsid w:val="00B01623"/>
    <w:rsid w:val="00B20971"/>
    <w:rsid w:val="00B25E4B"/>
    <w:rsid w:val="00B27661"/>
    <w:rsid w:val="00B27CA7"/>
    <w:rsid w:val="00B31039"/>
    <w:rsid w:val="00B31DEB"/>
    <w:rsid w:val="00B404F1"/>
    <w:rsid w:val="00B44DBE"/>
    <w:rsid w:val="00B50B54"/>
    <w:rsid w:val="00B542A5"/>
    <w:rsid w:val="00B56894"/>
    <w:rsid w:val="00B708BF"/>
    <w:rsid w:val="00B733E3"/>
    <w:rsid w:val="00B73A92"/>
    <w:rsid w:val="00B73D69"/>
    <w:rsid w:val="00B74B0C"/>
    <w:rsid w:val="00B75016"/>
    <w:rsid w:val="00B8041F"/>
    <w:rsid w:val="00B81102"/>
    <w:rsid w:val="00B814BD"/>
    <w:rsid w:val="00B822F7"/>
    <w:rsid w:val="00B8334A"/>
    <w:rsid w:val="00B83F4F"/>
    <w:rsid w:val="00B91D77"/>
    <w:rsid w:val="00B92FDF"/>
    <w:rsid w:val="00B9521D"/>
    <w:rsid w:val="00B955E3"/>
    <w:rsid w:val="00B964B3"/>
    <w:rsid w:val="00B972F0"/>
    <w:rsid w:val="00BA0E17"/>
    <w:rsid w:val="00BA304F"/>
    <w:rsid w:val="00BA3D7B"/>
    <w:rsid w:val="00BA42B6"/>
    <w:rsid w:val="00BB157B"/>
    <w:rsid w:val="00BB450C"/>
    <w:rsid w:val="00BB4D22"/>
    <w:rsid w:val="00BB58DA"/>
    <w:rsid w:val="00BB5DC0"/>
    <w:rsid w:val="00BC24D3"/>
    <w:rsid w:val="00BC37F3"/>
    <w:rsid w:val="00BC3983"/>
    <w:rsid w:val="00BC5C4E"/>
    <w:rsid w:val="00BC6CAE"/>
    <w:rsid w:val="00BD0CCF"/>
    <w:rsid w:val="00BD0DFC"/>
    <w:rsid w:val="00BD10AC"/>
    <w:rsid w:val="00BD2BEF"/>
    <w:rsid w:val="00BD4581"/>
    <w:rsid w:val="00BE01C2"/>
    <w:rsid w:val="00BE0BA3"/>
    <w:rsid w:val="00BE24F6"/>
    <w:rsid w:val="00BE5AB7"/>
    <w:rsid w:val="00BF5D85"/>
    <w:rsid w:val="00BF6993"/>
    <w:rsid w:val="00BF710F"/>
    <w:rsid w:val="00BF77DA"/>
    <w:rsid w:val="00C007C5"/>
    <w:rsid w:val="00C04217"/>
    <w:rsid w:val="00C04DEB"/>
    <w:rsid w:val="00C06305"/>
    <w:rsid w:val="00C0680E"/>
    <w:rsid w:val="00C1253E"/>
    <w:rsid w:val="00C12D52"/>
    <w:rsid w:val="00C12FF3"/>
    <w:rsid w:val="00C1304A"/>
    <w:rsid w:val="00C149AA"/>
    <w:rsid w:val="00C14BBC"/>
    <w:rsid w:val="00C217C2"/>
    <w:rsid w:val="00C22DC4"/>
    <w:rsid w:val="00C25940"/>
    <w:rsid w:val="00C277F7"/>
    <w:rsid w:val="00C35F35"/>
    <w:rsid w:val="00C367B5"/>
    <w:rsid w:val="00C37873"/>
    <w:rsid w:val="00C37EED"/>
    <w:rsid w:val="00C40316"/>
    <w:rsid w:val="00C474AE"/>
    <w:rsid w:val="00C47ACF"/>
    <w:rsid w:val="00C5085F"/>
    <w:rsid w:val="00C54823"/>
    <w:rsid w:val="00C600BC"/>
    <w:rsid w:val="00C61116"/>
    <w:rsid w:val="00C61566"/>
    <w:rsid w:val="00C621CB"/>
    <w:rsid w:val="00C6406D"/>
    <w:rsid w:val="00C662AE"/>
    <w:rsid w:val="00C66C93"/>
    <w:rsid w:val="00C67028"/>
    <w:rsid w:val="00C700C3"/>
    <w:rsid w:val="00C71F24"/>
    <w:rsid w:val="00C76F44"/>
    <w:rsid w:val="00C77D62"/>
    <w:rsid w:val="00C815F5"/>
    <w:rsid w:val="00C82542"/>
    <w:rsid w:val="00C83DA0"/>
    <w:rsid w:val="00C84AE7"/>
    <w:rsid w:val="00C866B4"/>
    <w:rsid w:val="00C8778C"/>
    <w:rsid w:val="00C87FB2"/>
    <w:rsid w:val="00C91301"/>
    <w:rsid w:val="00C9650B"/>
    <w:rsid w:val="00C976FD"/>
    <w:rsid w:val="00C97F8D"/>
    <w:rsid w:val="00CA23EE"/>
    <w:rsid w:val="00CA32BF"/>
    <w:rsid w:val="00CA3AF5"/>
    <w:rsid w:val="00CA50AD"/>
    <w:rsid w:val="00CA6F16"/>
    <w:rsid w:val="00CA7E0B"/>
    <w:rsid w:val="00CA7FB0"/>
    <w:rsid w:val="00CB466F"/>
    <w:rsid w:val="00CB6849"/>
    <w:rsid w:val="00CC4DA0"/>
    <w:rsid w:val="00CD04D3"/>
    <w:rsid w:val="00CD2D45"/>
    <w:rsid w:val="00CD54B1"/>
    <w:rsid w:val="00CD6B2F"/>
    <w:rsid w:val="00CD77F6"/>
    <w:rsid w:val="00CD7B0D"/>
    <w:rsid w:val="00CE1CDE"/>
    <w:rsid w:val="00CE4675"/>
    <w:rsid w:val="00CE4A04"/>
    <w:rsid w:val="00CE648A"/>
    <w:rsid w:val="00CF26AC"/>
    <w:rsid w:val="00CF494F"/>
    <w:rsid w:val="00CF6104"/>
    <w:rsid w:val="00D02F6E"/>
    <w:rsid w:val="00D049EB"/>
    <w:rsid w:val="00D1351F"/>
    <w:rsid w:val="00D140FD"/>
    <w:rsid w:val="00D160E2"/>
    <w:rsid w:val="00D16A5D"/>
    <w:rsid w:val="00D16C37"/>
    <w:rsid w:val="00D20C2A"/>
    <w:rsid w:val="00D21EC0"/>
    <w:rsid w:val="00D22AE4"/>
    <w:rsid w:val="00D252EA"/>
    <w:rsid w:val="00D25939"/>
    <w:rsid w:val="00D26598"/>
    <w:rsid w:val="00D27074"/>
    <w:rsid w:val="00D365AD"/>
    <w:rsid w:val="00D41215"/>
    <w:rsid w:val="00D434BD"/>
    <w:rsid w:val="00D442C3"/>
    <w:rsid w:val="00D45D0A"/>
    <w:rsid w:val="00D463D0"/>
    <w:rsid w:val="00D46DD2"/>
    <w:rsid w:val="00D57056"/>
    <w:rsid w:val="00D60068"/>
    <w:rsid w:val="00D6178F"/>
    <w:rsid w:val="00D639D1"/>
    <w:rsid w:val="00D64CD3"/>
    <w:rsid w:val="00D67D63"/>
    <w:rsid w:val="00D67FFB"/>
    <w:rsid w:val="00D81021"/>
    <w:rsid w:val="00D817DA"/>
    <w:rsid w:val="00D83BD8"/>
    <w:rsid w:val="00D84798"/>
    <w:rsid w:val="00D9033E"/>
    <w:rsid w:val="00D91025"/>
    <w:rsid w:val="00D93870"/>
    <w:rsid w:val="00D942AC"/>
    <w:rsid w:val="00D9494A"/>
    <w:rsid w:val="00D95353"/>
    <w:rsid w:val="00D95517"/>
    <w:rsid w:val="00D97F62"/>
    <w:rsid w:val="00DA0972"/>
    <w:rsid w:val="00DA2FE7"/>
    <w:rsid w:val="00DA355F"/>
    <w:rsid w:val="00DB1DA4"/>
    <w:rsid w:val="00DB23BD"/>
    <w:rsid w:val="00DB3AAC"/>
    <w:rsid w:val="00DB7079"/>
    <w:rsid w:val="00DC2BA4"/>
    <w:rsid w:val="00DC30B0"/>
    <w:rsid w:val="00DC30C5"/>
    <w:rsid w:val="00DC511B"/>
    <w:rsid w:val="00DC617C"/>
    <w:rsid w:val="00DD0F67"/>
    <w:rsid w:val="00DD5AA8"/>
    <w:rsid w:val="00DD6708"/>
    <w:rsid w:val="00DD6DD2"/>
    <w:rsid w:val="00DD7579"/>
    <w:rsid w:val="00DD7FD9"/>
    <w:rsid w:val="00DD7FDF"/>
    <w:rsid w:val="00DE0432"/>
    <w:rsid w:val="00DE2B54"/>
    <w:rsid w:val="00DE7804"/>
    <w:rsid w:val="00DF04B2"/>
    <w:rsid w:val="00DF1CE9"/>
    <w:rsid w:val="00DF460E"/>
    <w:rsid w:val="00E05BA7"/>
    <w:rsid w:val="00E073EF"/>
    <w:rsid w:val="00E1185F"/>
    <w:rsid w:val="00E12DF9"/>
    <w:rsid w:val="00E1404C"/>
    <w:rsid w:val="00E144C3"/>
    <w:rsid w:val="00E14625"/>
    <w:rsid w:val="00E14B41"/>
    <w:rsid w:val="00E15637"/>
    <w:rsid w:val="00E15E01"/>
    <w:rsid w:val="00E15F52"/>
    <w:rsid w:val="00E1625E"/>
    <w:rsid w:val="00E167A1"/>
    <w:rsid w:val="00E16D0C"/>
    <w:rsid w:val="00E17878"/>
    <w:rsid w:val="00E204F3"/>
    <w:rsid w:val="00E2161B"/>
    <w:rsid w:val="00E22CEF"/>
    <w:rsid w:val="00E22FC9"/>
    <w:rsid w:val="00E237C5"/>
    <w:rsid w:val="00E23F08"/>
    <w:rsid w:val="00E3133A"/>
    <w:rsid w:val="00E31B69"/>
    <w:rsid w:val="00E350EA"/>
    <w:rsid w:val="00E3731E"/>
    <w:rsid w:val="00E43AC3"/>
    <w:rsid w:val="00E479FE"/>
    <w:rsid w:val="00E509FD"/>
    <w:rsid w:val="00E53406"/>
    <w:rsid w:val="00E552B4"/>
    <w:rsid w:val="00E56A17"/>
    <w:rsid w:val="00E6613B"/>
    <w:rsid w:val="00E671B1"/>
    <w:rsid w:val="00E6791F"/>
    <w:rsid w:val="00E7257B"/>
    <w:rsid w:val="00E72D29"/>
    <w:rsid w:val="00E75496"/>
    <w:rsid w:val="00E76AAA"/>
    <w:rsid w:val="00E76D51"/>
    <w:rsid w:val="00E80462"/>
    <w:rsid w:val="00E8102E"/>
    <w:rsid w:val="00E81C35"/>
    <w:rsid w:val="00E90FC2"/>
    <w:rsid w:val="00E9222C"/>
    <w:rsid w:val="00E92404"/>
    <w:rsid w:val="00E93608"/>
    <w:rsid w:val="00E94284"/>
    <w:rsid w:val="00E94B3B"/>
    <w:rsid w:val="00EA160B"/>
    <w:rsid w:val="00EA1CA7"/>
    <w:rsid w:val="00EA23CF"/>
    <w:rsid w:val="00EA41E0"/>
    <w:rsid w:val="00EA4898"/>
    <w:rsid w:val="00EA4DEA"/>
    <w:rsid w:val="00EA6260"/>
    <w:rsid w:val="00EB4381"/>
    <w:rsid w:val="00EB75CF"/>
    <w:rsid w:val="00EC0ABD"/>
    <w:rsid w:val="00EC2188"/>
    <w:rsid w:val="00EC269B"/>
    <w:rsid w:val="00ED1D12"/>
    <w:rsid w:val="00ED3D9D"/>
    <w:rsid w:val="00ED4285"/>
    <w:rsid w:val="00ED4B45"/>
    <w:rsid w:val="00ED5E0A"/>
    <w:rsid w:val="00EE0450"/>
    <w:rsid w:val="00EE054A"/>
    <w:rsid w:val="00EE095B"/>
    <w:rsid w:val="00EE24AC"/>
    <w:rsid w:val="00EE585A"/>
    <w:rsid w:val="00EF07DA"/>
    <w:rsid w:val="00EF128D"/>
    <w:rsid w:val="00EF13C2"/>
    <w:rsid w:val="00EF45CE"/>
    <w:rsid w:val="00EF5C98"/>
    <w:rsid w:val="00EF7A83"/>
    <w:rsid w:val="00EF7AE9"/>
    <w:rsid w:val="00F014B0"/>
    <w:rsid w:val="00F02406"/>
    <w:rsid w:val="00F02875"/>
    <w:rsid w:val="00F0329D"/>
    <w:rsid w:val="00F03763"/>
    <w:rsid w:val="00F03CA4"/>
    <w:rsid w:val="00F04198"/>
    <w:rsid w:val="00F062D0"/>
    <w:rsid w:val="00F114A6"/>
    <w:rsid w:val="00F20848"/>
    <w:rsid w:val="00F20949"/>
    <w:rsid w:val="00F23128"/>
    <w:rsid w:val="00F25283"/>
    <w:rsid w:val="00F26889"/>
    <w:rsid w:val="00F26DDD"/>
    <w:rsid w:val="00F30F7B"/>
    <w:rsid w:val="00F3144F"/>
    <w:rsid w:val="00F324A3"/>
    <w:rsid w:val="00F34BB7"/>
    <w:rsid w:val="00F37DDC"/>
    <w:rsid w:val="00F4288D"/>
    <w:rsid w:val="00F45871"/>
    <w:rsid w:val="00F503C9"/>
    <w:rsid w:val="00F50E43"/>
    <w:rsid w:val="00F53273"/>
    <w:rsid w:val="00F5427A"/>
    <w:rsid w:val="00F546BA"/>
    <w:rsid w:val="00F5543A"/>
    <w:rsid w:val="00F606EF"/>
    <w:rsid w:val="00F60E83"/>
    <w:rsid w:val="00F64D30"/>
    <w:rsid w:val="00F65524"/>
    <w:rsid w:val="00F70AA0"/>
    <w:rsid w:val="00F73DD7"/>
    <w:rsid w:val="00F763D5"/>
    <w:rsid w:val="00F770A6"/>
    <w:rsid w:val="00F77507"/>
    <w:rsid w:val="00F801D7"/>
    <w:rsid w:val="00F83D4A"/>
    <w:rsid w:val="00F841F1"/>
    <w:rsid w:val="00F84F0C"/>
    <w:rsid w:val="00F85F5D"/>
    <w:rsid w:val="00F92CA4"/>
    <w:rsid w:val="00F953B4"/>
    <w:rsid w:val="00F963A1"/>
    <w:rsid w:val="00F96D7A"/>
    <w:rsid w:val="00FA178D"/>
    <w:rsid w:val="00FB07D4"/>
    <w:rsid w:val="00FB0E24"/>
    <w:rsid w:val="00FB2FCF"/>
    <w:rsid w:val="00FB3438"/>
    <w:rsid w:val="00FB5F50"/>
    <w:rsid w:val="00FB68D2"/>
    <w:rsid w:val="00FB6A77"/>
    <w:rsid w:val="00FB6F28"/>
    <w:rsid w:val="00FB75E5"/>
    <w:rsid w:val="00FC19CB"/>
    <w:rsid w:val="00FC2588"/>
    <w:rsid w:val="00FC436C"/>
    <w:rsid w:val="00FC52D3"/>
    <w:rsid w:val="00FC6503"/>
    <w:rsid w:val="00FD01B8"/>
    <w:rsid w:val="00FD0955"/>
    <w:rsid w:val="00FD1410"/>
    <w:rsid w:val="00FD36DF"/>
    <w:rsid w:val="00FE1443"/>
    <w:rsid w:val="00FE4FF5"/>
    <w:rsid w:val="00FE5571"/>
    <w:rsid w:val="00FE6FDE"/>
    <w:rsid w:val="00FF0D5B"/>
    <w:rsid w:val="00FF17E5"/>
    <w:rsid w:val="00FF1AF3"/>
    <w:rsid w:val="00FF37DB"/>
    <w:rsid w:val="00FF73E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caption" w:uiPriority="0" w:qFormat="1"/>
    <w:lsdException w:name="table of figures" w:uiPriority="0"/>
    <w:lsdException w:name="annotation reference" w:qFormat="1"/>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Plain Text" w:uiPriority="0" w:qFormat="1"/>
    <w:lsdException w:name="Normal (Web)" w:uiPriority="0"/>
    <w:lsdException w:name="HTML Preformatted" w:uiPriority="0"/>
    <w:lsdException w:name="annotation subject" w:uiPriority="0"/>
    <w:lsdException w:name="No List" w:uiPriority="0"/>
    <w:lsdException w:name="Table Professional" w:uiPriority="0"/>
    <w:lsdException w:name="Balloon Text" w:uiPriority="0"/>
    <w:lsdException w:name="Table Grid" w:uiPriority="5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8D070C"/>
    <w:rPr>
      <w:rFonts w:ascii="宋体" w:eastAsia="宋体" w:hAnsi="宋体" w:cs="宋体"/>
      <w:kern w:val="0"/>
      <w:sz w:val="24"/>
      <w:szCs w:val="24"/>
    </w:rPr>
  </w:style>
  <w:style w:type="paragraph" w:styleId="1">
    <w:name w:val="heading 1"/>
    <w:aliases w:val="h1,1st level,Section Head,l1,一级标题(章),书名,第一章"/>
    <w:basedOn w:val="a"/>
    <w:next w:val="a"/>
    <w:link w:val="1Char"/>
    <w:qFormat/>
    <w:rsid w:val="00ED5E0A"/>
    <w:pPr>
      <w:keepNext/>
      <w:keepLines/>
      <w:widowControl w:val="0"/>
      <w:spacing w:before="340" w:after="330" w:line="578" w:lineRule="auto"/>
      <w:jc w:val="both"/>
      <w:outlineLvl w:val="0"/>
    </w:pPr>
    <w:rPr>
      <w:rFonts w:ascii="Times New Roman" w:hAnsi="Times New Roman" w:cs="Times New Roman"/>
      <w:b/>
      <w:bCs/>
      <w:kern w:val="44"/>
      <w:sz w:val="44"/>
      <w:szCs w:val="44"/>
    </w:rPr>
  </w:style>
  <w:style w:type="paragraph" w:styleId="2">
    <w:name w:val="heading 2"/>
    <w:aliases w:val="1.1,1.1标题 2,Major Heading,L2,???￠?mí 2,RSKH2,hseHeading 2,top heading 2,Se,???￠éí 2,标题 2 Char Char,título 2,ËÑÇ¢ˆmÍ 2,ËÑÇ¢éÍ 2,标题 2 Char1,标题 2 Char1 Char Char Char,标题 2 Char Char Char Char Char,标题 2 Char Char1 Char,标题 2 Char1 Char,my 标题 2,(C+F2)"/>
    <w:basedOn w:val="a"/>
    <w:next w:val="a"/>
    <w:link w:val="2Char2"/>
    <w:qFormat/>
    <w:rsid w:val="00ED5E0A"/>
    <w:pPr>
      <w:keepNext/>
      <w:keepLines/>
      <w:widowControl w:val="0"/>
      <w:spacing w:before="260" w:after="260" w:line="416" w:lineRule="auto"/>
      <w:jc w:val="both"/>
      <w:outlineLvl w:val="1"/>
    </w:pPr>
    <w:rPr>
      <w:rFonts w:ascii="Arial" w:eastAsia="黑体" w:hAnsi="Arial" w:cs="Times New Roman"/>
      <w:b/>
      <w:bCs/>
      <w:kern w:val="2"/>
      <w:sz w:val="32"/>
      <w:szCs w:val="32"/>
    </w:rPr>
  </w:style>
  <w:style w:type="paragraph" w:styleId="3">
    <w:name w:val="heading 3"/>
    <w:aliases w:val="节标题,1.1.1,三级标题,条标题1.1.1,Section,hseHeading 3,Re,Head 3 WSA,H3,H31,H32,H33,H311,Heading 3 PEP,b 3,标题03,Level 3 Head,level_3,PIM 3,h3,3,3rd level,l3,list 3,Head 3,CT,条标题,Otsikko 3,Heading,标题 3 Char Char,.X.X,标题3 Char Char Char,标题3 Char Char,11标题 3,条"/>
    <w:basedOn w:val="a"/>
    <w:next w:val="a"/>
    <w:link w:val="3Char1"/>
    <w:qFormat/>
    <w:rsid w:val="00ED5E0A"/>
    <w:pPr>
      <w:keepNext/>
      <w:keepLines/>
      <w:widowControl w:val="0"/>
      <w:spacing w:before="260" w:after="260" w:line="416" w:lineRule="auto"/>
      <w:jc w:val="both"/>
      <w:outlineLvl w:val="2"/>
    </w:pPr>
    <w:rPr>
      <w:rFonts w:ascii="Times New Roman" w:hAnsi="Times New Roman" w:cs="Times New Roman"/>
      <w:b/>
      <w:bCs/>
      <w:kern w:val="2"/>
      <w:sz w:val="32"/>
      <w:szCs w:val="32"/>
    </w:rPr>
  </w:style>
  <w:style w:type="paragraph" w:styleId="4">
    <w:name w:val="heading 4"/>
    <w:aliases w:val="款标题1.1.1.1"/>
    <w:basedOn w:val="a"/>
    <w:next w:val="a"/>
    <w:link w:val="4Char"/>
    <w:qFormat/>
    <w:rsid w:val="00ED5E0A"/>
    <w:pPr>
      <w:keepNext/>
      <w:keepLines/>
      <w:widowControl w:val="0"/>
      <w:numPr>
        <w:ilvl w:val="3"/>
        <w:numId w:val="1"/>
      </w:numPr>
      <w:adjustRightInd w:val="0"/>
      <w:spacing w:before="280" w:after="290" w:line="376" w:lineRule="atLeast"/>
      <w:jc w:val="both"/>
      <w:textAlignment w:val="baseline"/>
      <w:outlineLvl w:val="3"/>
    </w:pPr>
    <w:rPr>
      <w:rFonts w:ascii="Arial" w:eastAsia="黑体" w:hAnsi="Arial" w:cs="Times New Roman"/>
      <w:b/>
      <w:sz w:val="28"/>
      <w:szCs w:val="20"/>
    </w:rPr>
  </w:style>
  <w:style w:type="paragraph" w:styleId="5">
    <w:name w:val="heading 5"/>
    <w:aliases w:val="标题1.1.1.1.1"/>
    <w:basedOn w:val="a"/>
    <w:next w:val="a"/>
    <w:link w:val="5Char"/>
    <w:qFormat/>
    <w:rsid w:val="00ED5E0A"/>
    <w:pPr>
      <w:keepNext/>
      <w:keepLines/>
      <w:widowControl w:val="0"/>
      <w:numPr>
        <w:ilvl w:val="4"/>
        <w:numId w:val="1"/>
      </w:numPr>
      <w:adjustRightInd w:val="0"/>
      <w:spacing w:before="280" w:after="290" w:line="376" w:lineRule="atLeast"/>
      <w:jc w:val="both"/>
      <w:textAlignment w:val="baseline"/>
      <w:outlineLvl w:val="4"/>
    </w:pPr>
    <w:rPr>
      <w:rFonts w:ascii="Times New Roman" w:hAnsi="Times New Roman" w:cs="Times New Roman"/>
      <w:b/>
      <w:sz w:val="28"/>
      <w:szCs w:val="20"/>
    </w:rPr>
  </w:style>
  <w:style w:type="paragraph" w:styleId="6">
    <w:name w:val="heading 6"/>
    <w:basedOn w:val="a"/>
    <w:next w:val="a"/>
    <w:link w:val="6Char"/>
    <w:qFormat/>
    <w:rsid w:val="00ED5E0A"/>
    <w:pPr>
      <w:keepNext/>
      <w:keepLines/>
      <w:widowControl w:val="0"/>
      <w:numPr>
        <w:ilvl w:val="5"/>
        <w:numId w:val="1"/>
      </w:numPr>
      <w:adjustRightInd w:val="0"/>
      <w:spacing w:before="240" w:after="64" w:line="320" w:lineRule="atLeast"/>
      <w:jc w:val="both"/>
      <w:textAlignment w:val="baseline"/>
      <w:outlineLvl w:val="5"/>
    </w:pPr>
    <w:rPr>
      <w:rFonts w:ascii="Arial" w:eastAsia="黑体" w:hAnsi="Arial" w:cs="Times New Roman"/>
      <w:b/>
      <w:szCs w:val="20"/>
    </w:rPr>
  </w:style>
  <w:style w:type="paragraph" w:styleId="7">
    <w:name w:val="heading 7"/>
    <w:basedOn w:val="a"/>
    <w:next w:val="a"/>
    <w:link w:val="7Char"/>
    <w:qFormat/>
    <w:rsid w:val="00ED5E0A"/>
    <w:pPr>
      <w:keepNext/>
      <w:keepLines/>
      <w:widowControl w:val="0"/>
      <w:numPr>
        <w:ilvl w:val="6"/>
        <w:numId w:val="1"/>
      </w:numPr>
      <w:adjustRightInd w:val="0"/>
      <w:spacing w:before="240" w:after="64" w:line="320" w:lineRule="atLeast"/>
      <w:jc w:val="both"/>
      <w:textAlignment w:val="baseline"/>
      <w:outlineLvl w:val="6"/>
    </w:pPr>
    <w:rPr>
      <w:rFonts w:ascii="Times New Roman" w:hAnsi="Times New Roman" w:cs="Times New Roman"/>
      <w:b/>
      <w:szCs w:val="20"/>
    </w:rPr>
  </w:style>
  <w:style w:type="paragraph" w:styleId="8">
    <w:name w:val="heading 8"/>
    <w:basedOn w:val="a"/>
    <w:next w:val="a"/>
    <w:link w:val="8Char"/>
    <w:qFormat/>
    <w:rsid w:val="00ED5E0A"/>
    <w:pPr>
      <w:keepNext/>
      <w:keepLines/>
      <w:widowControl w:val="0"/>
      <w:numPr>
        <w:ilvl w:val="7"/>
        <w:numId w:val="1"/>
      </w:numPr>
      <w:adjustRightInd w:val="0"/>
      <w:spacing w:before="240" w:after="64" w:line="320" w:lineRule="atLeast"/>
      <w:jc w:val="both"/>
      <w:textAlignment w:val="baseline"/>
      <w:outlineLvl w:val="7"/>
    </w:pPr>
    <w:rPr>
      <w:rFonts w:ascii="Arial" w:eastAsia="黑体" w:hAnsi="Arial" w:cs="Times New Roman"/>
      <w:szCs w:val="20"/>
    </w:rPr>
  </w:style>
  <w:style w:type="paragraph" w:styleId="9">
    <w:name w:val="heading 9"/>
    <w:aliases w:val="App Heading"/>
    <w:basedOn w:val="a"/>
    <w:next w:val="a"/>
    <w:link w:val="9Char"/>
    <w:qFormat/>
    <w:rsid w:val="00ED5E0A"/>
    <w:pPr>
      <w:keepNext/>
      <w:keepLines/>
      <w:widowControl w:val="0"/>
      <w:numPr>
        <w:ilvl w:val="8"/>
        <w:numId w:val="1"/>
      </w:numPr>
      <w:adjustRightInd w:val="0"/>
      <w:spacing w:before="240" w:after="64" w:line="320" w:lineRule="atLeast"/>
      <w:jc w:val="both"/>
      <w:textAlignment w:val="baseline"/>
      <w:outlineLvl w:val="8"/>
    </w:pPr>
    <w:rPr>
      <w:rFonts w:ascii="Arial" w:eastAsia="黑体" w:hAnsi="Arial" w:cs="Times New Roman"/>
      <w:sz w:val="21"/>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页眉R"/>
    <w:basedOn w:val="a"/>
    <w:link w:val="Char"/>
    <w:unhideWhenUsed/>
    <w:rsid w:val="00ED5E0A"/>
    <w:pPr>
      <w:widowControl w:val="0"/>
      <w:pBdr>
        <w:bottom w:val="single" w:sz="6" w:space="1" w:color="auto"/>
      </w:pBdr>
      <w:tabs>
        <w:tab w:val="center" w:pos="4153"/>
        <w:tab w:val="right" w:pos="8306"/>
      </w:tabs>
      <w:snapToGrid w:val="0"/>
      <w:jc w:val="center"/>
    </w:pPr>
    <w:rPr>
      <w:rFonts w:ascii="Times New Roman" w:hAnsi="Times New Roman" w:cs="Times New Roman"/>
      <w:kern w:val="2"/>
      <w:sz w:val="18"/>
      <w:szCs w:val="18"/>
    </w:rPr>
  </w:style>
  <w:style w:type="character" w:customStyle="1" w:styleId="Char">
    <w:name w:val="页眉 Char"/>
    <w:aliases w:val="页眉R Char1"/>
    <w:basedOn w:val="a0"/>
    <w:link w:val="a3"/>
    <w:rsid w:val="00ED5E0A"/>
    <w:rPr>
      <w:sz w:val="18"/>
      <w:szCs w:val="18"/>
    </w:rPr>
  </w:style>
  <w:style w:type="paragraph" w:styleId="a4">
    <w:name w:val="footer"/>
    <w:aliases w:val="123YJ,123YJ Char Char Char Char,123YJ Char Char Char Char Char Char,页脚1,右,右 Char Char"/>
    <w:basedOn w:val="a"/>
    <w:link w:val="Char0"/>
    <w:uiPriority w:val="99"/>
    <w:unhideWhenUsed/>
    <w:rsid w:val="00ED5E0A"/>
    <w:pPr>
      <w:widowControl w:val="0"/>
      <w:tabs>
        <w:tab w:val="center" w:pos="4153"/>
        <w:tab w:val="right" w:pos="8306"/>
      </w:tabs>
      <w:snapToGrid w:val="0"/>
    </w:pPr>
    <w:rPr>
      <w:rFonts w:ascii="Times New Roman" w:hAnsi="Times New Roman" w:cs="Times New Roman"/>
      <w:kern w:val="2"/>
      <w:sz w:val="18"/>
      <w:szCs w:val="18"/>
    </w:rPr>
  </w:style>
  <w:style w:type="character" w:customStyle="1" w:styleId="Char0">
    <w:name w:val="页脚 Char"/>
    <w:aliases w:val="123YJ Char,123YJ Char Char Char Char Char,123YJ Char Char Char Char Char Char Char,页脚1 Char,右 Char,右 Char Char Char"/>
    <w:basedOn w:val="a0"/>
    <w:link w:val="a4"/>
    <w:uiPriority w:val="99"/>
    <w:rsid w:val="00ED5E0A"/>
    <w:rPr>
      <w:sz w:val="18"/>
      <w:szCs w:val="18"/>
    </w:rPr>
  </w:style>
  <w:style w:type="character" w:styleId="a5">
    <w:name w:val="page number"/>
    <w:aliases w:val="表格内容2"/>
    <w:basedOn w:val="a0"/>
    <w:rsid w:val="00ED5E0A"/>
  </w:style>
  <w:style w:type="character" w:customStyle="1" w:styleId="Char1">
    <w:name w:val="页眉 Char1"/>
    <w:aliases w:val="页眉R Char"/>
    <w:rsid w:val="00ED5E0A"/>
    <w:rPr>
      <w:kern w:val="2"/>
      <w:sz w:val="18"/>
    </w:rPr>
  </w:style>
  <w:style w:type="character" w:customStyle="1" w:styleId="1Char">
    <w:name w:val="标题 1 Char"/>
    <w:aliases w:val="h1 Char1,1st level Char1,Section Head Char1,l1 Char1,一级标题(章) Char,书名 Char,第一章 Char1"/>
    <w:basedOn w:val="a0"/>
    <w:link w:val="1"/>
    <w:rsid w:val="00ED5E0A"/>
    <w:rPr>
      <w:rFonts w:ascii="Times New Roman" w:eastAsia="宋体" w:hAnsi="Times New Roman" w:cs="Times New Roman"/>
      <w:b/>
      <w:bCs/>
      <w:kern w:val="44"/>
      <w:sz w:val="44"/>
      <w:szCs w:val="44"/>
    </w:rPr>
  </w:style>
  <w:style w:type="character" w:customStyle="1" w:styleId="2Char">
    <w:name w:val="标题 2 Char"/>
    <w:basedOn w:val="a0"/>
    <w:uiPriority w:val="9"/>
    <w:semiHidden/>
    <w:rsid w:val="00ED5E0A"/>
    <w:rPr>
      <w:rFonts w:asciiTheme="majorHAnsi" w:eastAsiaTheme="majorEastAsia" w:hAnsiTheme="majorHAnsi" w:cstheme="majorBidi"/>
      <w:b/>
      <w:bCs/>
      <w:sz w:val="32"/>
      <w:szCs w:val="32"/>
    </w:rPr>
  </w:style>
  <w:style w:type="character" w:customStyle="1" w:styleId="3Char">
    <w:name w:val="标题 3 Char"/>
    <w:basedOn w:val="a0"/>
    <w:uiPriority w:val="9"/>
    <w:semiHidden/>
    <w:rsid w:val="00ED5E0A"/>
    <w:rPr>
      <w:rFonts w:ascii="Times New Roman" w:eastAsia="宋体" w:hAnsi="Times New Roman" w:cs="Times New Roman"/>
      <w:b/>
      <w:bCs/>
      <w:sz w:val="32"/>
      <w:szCs w:val="32"/>
    </w:rPr>
  </w:style>
  <w:style w:type="character" w:customStyle="1" w:styleId="4Char">
    <w:name w:val="标题 4 Char"/>
    <w:aliases w:val="款标题1.1.1.1 Char"/>
    <w:basedOn w:val="a0"/>
    <w:link w:val="4"/>
    <w:rsid w:val="00ED5E0A"/>
    <w:rPr>
      <w:rFonts w:ascii="Arial" w:eastAsia="黑体" w:hAnsi="Arial" w:cs="Times New Roman"/>
      <w:b/>
      <w:kern w:val="0"/>
      <w:sz w:val="28"/>
      <w:szCs w:val="20"/>
    </w:rPr>
  </w:style>
  <w:style w:type="character" w:customStyle="1" w:styleId="5Char">
    <w:name w:val="标题 5 Char"/>
    <w:aliases w:val="标题1.1.1.1.1 Char"/>
    <w:basedOn w:val="a0"/>
    <w:link w:val="5"/>
    <w:rsid w:val="00ED5E0A"/>
    <w:rPr>
      <w:rFonts w:ascii="Times New Roman" w:eastAsia="宋体" w:hAnsi="Times New Roman" w:cs="Times New Roman"/>
      <w:b/>
      <w:kern w:val="0"/>
      <w:sz w:val="28"/>
      <w:szCs w:val="20"/>
    </w:rPr>
  </w:style>
  <w:style w:type="character" w:customStyle="1" w:styleId="6Char">
    <w:name w:val="标题 6 Char"/>
    <w:basedOn w:val="a0"/>
    <w:link w:val="6"/>
    <w:rsid w:val="00ED5E0A"/>
    <w:rPr>
      <w:rFonts w:ascii="Arial" w:eastAsia="黑体" w:hAnsi="Arial" w:cs="Times New Roman"/>
      <w:b/>
      <w:kern w:val="0"/>
      <w:sz w:val="24"/>
      <w:szCs w:val="20"/>
    </w:rPr>
  </w:style>
  <w:style w:type="character" w:customStyle="1" w:styleId="7Char">
    <w:name w:val="标题 7 Char"/>
    <w:basedOn w:val="a0"/>
    <w:link w:val="7"/>
    <w:rsid w:val="00ED5E0A"/>
    <w:rPr>
      <w:rFonts w:ascii="Times New Roman" w:eastAsia="宋体" w:hAnsi="Times New Roman" w:cs="Times New Roman"/>
      <w:b/>
      <w:kern w:val="0"/>
      <w:sz w:val="24"/>
      <w:szCs w:val="20"/>
    </w:rPr>
  </w:style>
  <w:style w:type="character" w:customStyle="1" w:styleId="8Char">
    <w:name w:val="标题 8 Char"/>
    <w:basedOn w:val="a0"/>
    <w:link w:val="8"/>
    <w:rsid w:val="00ED5E0A"/>
    <w:rPr>
      <w:rFonts w:ascii="Arial" w:eastAsia="黑体" w:hAnsi="Arial" w:cs="Times New Roman"/>
      <w:kern w:val="0"/>
      <w:sz w:val="24"/>
      <w:szCs w:val="20"/>
    </w:rPr>
  </w:style>
  <w:style w:type="character" w:customStyle="1" w:styleId="9Char">
    <w:name w:val="标题 9 Char"/>
    <w:aliases w:val="App Heading Char"/>
    <w:basedOn w:val="a0"/>
    <w:link w:val="9"/>
    <w:rsid w:val="00ED5E0A"/>
    <w:rPr>
      <w:rFonts w:ascii="Arial" w:eastAsia="黑体" w:hAnsi="Arial" w:cs="Times New Roman"/>
      <w:kern w:val="0"/>
      <w:szCs w:val="20"/>
    </w:rPr>
  </w:style>
  <w:style w:type="character" w:customStyle="1" w:styleId="2Char2">
    <w:name w:val="标题 2 Char2"/>
    <w:aliases w:val="1.1 Char,1.1标题 2 Char,Major Heading Char,L2 Char,???￠?mí 2 Char,RSKH2 Char,hseHeading 2 Char,top heading 2 Char,Se Char,???￠éí 2 Char,标题 2 Char Char Char,título 2 Char,ËÑÇ¢ˆmÍ 2 Char,ËÑÇ¢éÍ 2 Char,标题 2 Char1 Char1,标题 2 Char Char1 Char Char"/>
    <w:link w:val="2"/>
    <w:rsid w:val="00ED5E0A"/>
    <w:rPr>
      <w:rFonts w:ascii="Arial" w:eastAsia="黑体" w:hAnsi="Arial" w:cs="Times New Roman"/>
      <w:b/>
      <w:bCs/>
      <w:sz w:val="32"/>
      <w:szCs w:val="32"/>
    </w:rPr>
  </w:style>
  <w:style w:type="character" w:customStyle="1" w:styleId="3Char1">
    <w:name w:val="标题 3 Char1"/>
    <w:aliases w:val="节标题 Char,1.1.1 Char,三级标题 Char1,条标题1.1.1 Char,Section Char,hseHeading 3 Char,Re Char,Head 3 WSA Char,H3 Char,H31 Char,H32 Char,H33 Char,H311 Char,Heading 3 PEP Char,b 3 Char,标题03 Char,Level 3 Head Char,level_3 Char,PIM 3 Char,h3 Char,3 Char"/>
    <w:link w:val="3"/>
    <w:rsid w:val="00ED5E0A"/>
    <w:rPr>
      <w:rFonts w:ascii="Times New Roman" w:eastAsia="宋体" w:hAnsi="Times New Roman" w:cs="Times New Roman"/>
      <w:b/>
      <w:bCs/>
      <w:sz w:val="32"/>
      <w:szCs w:val="32"/>
    </w:rPr>
  </w:style>
  <w:style w:type="paragraph" w:styleId="a6">
    <w:name w:val="Plain Text"/>
    <w:aliases w:val="普通文字,普通文字 Char Char,普,普通文字 Char,普通文字 Char Char Char Char Char,普通文字 Char Char Char Char Char Char Char Char,普通文字 Char Char Char Char Char Char Char,普通文字 Char Char Char Char,纯文本1,纯文本 Char Char Char Char Char Char,Char Char Char,孙普文字,文本文字,表格内容,图表说明,文字缩"/>
    <w:basedOn w:val="a"/>
    <w:link w:val="Char2"/>
    <w:qFormat/>
    <w:rsid w:val="00ED5E0A"/>
    <w:pPr>
      <w:widowControl w:val="0"/>
      <w:jc w:val="both"/>
    </w:pPr>
    <w:rPr>
      <w:rFonts w:hAnsi="Courier New" w:cs="Times New Roman"/>
      <w:kern w:val="2"/>
      <w:sz w:val="21"/>
      <w:szCs w:val="20"/>
    </w:rPr>
  </w:style>
  <w:style w:type="character" w:customStyle="1" w:styleId="Char2">
    <w:name w:val="纯文本 Char"/>
    <w:aliases w:val="普通文字 Char1,普通文字 Char Char Char,普 Char,普通文字 Char Char1,普通文字 Char Char Char Char Char Char1,普通文字 Char Char Char Char Char Char Char Char Char1,普通文字 Char Char Char Char Char Char Char Char2,普通文字 Char Char Char Char Char2,纯文本1 Char1,孙普文字 Char"/>
    <w:basedOn w:val="a0"/>
    <w:link w:val="a6"/>
    <w:qFormat/>
    <w:rsid w:val="00ED5E0A"/>
    <w:rPr>
      <w:rFonts w:ascii="宋体" w:eastAsia="宋体" w:hAnsi="Courier New" w:cs="Times New Roman"/>
      <w:szCs w:val="20"/>
    </w:rPr>
  </w:style>
  <w:style w:type="paragraph" w:styleId="a7">
    <w:name w:val="Date"/>
    <w:basedOn w:val="a"/>
    <w:next w:val="a"/>
    <w:link w:val="Char3"/>
    <w:rsid w:val="00ED5E0A"/>
    <w:pPr>
      <w:widowControl w:val="0"/>
      <w:jc w:val="both"/>
    </w:pPr>
    <w:rPr>
      <w:rFonts w:ascii="Times New Roman" w:hAnsi="Times New Roman" w:cs="Times New Roman"/>
      <w:kern w:val="2"/>
      <w:sz w:val="21"/>
      <w:szCs w:val="20"/>
    </w:rPr>
  </w:style>
  <w:style w:type="character" w:customStyle="1" w:styleId="Char3">
    <w:name w:val="日期 Char"/>
    <w:basedOn w:val="a0"/>
    <w:link w:val="a7"/>
    <w:rsid w:val="00ED5E0A"/>
    <w:rPr>
      <w:rFonts w:ascii="Times New Roman" w:eastAsia="宋体" w:hAnsi="Times New Roman" w:cs="Times New Roman"/>
      <w:szCs w:val="20"/>
    </w:rPr>
  </w:style>
  <w:style w:type="paragraph" w:styleId="a8">
    <w:name w:val="List Bullet"/>
    <w:basedOn w:val="a"/>
    <w:autoRedefine/>
    <w:rsid w:val="00ED5E0A"/>
    <w:pPr>
      <w:widowControl w:val="0"/>
      <w:adjustRightInd w:val="0"/>
      <w:snapToGrid w:val="0"/>
      <w:spacing w:line="160" w:lineRule="atLeast"/>
      <w:textAlignment w:val="baseline"/>
    </w:pPr>
    <w:rPr>
      <w:rFonts w:ascii="Times New Roman" w:hAnsi="Times New Roman" w:cs="Times New Roman"/>
      <w:szCs w:val="20"/>
    </w:rPr>
  </w:style>
  <w:style w:type="paragraph" w:styleId="a9">
    <w:name w:val="table of authorities"/>
    <w:basedOn w:val="a"/>
    <w:next w:val="a"/>
    <w:rsid w:val="00ED5E0A"/>
    <w:pPr>
      <w:widowControl w:val="0"/>
      <w:jc w:val="both"/>
    </w:pPr>
    <w:rPr>
      <w:rFonts w:hAnsi="Times New Roman" w:cs="Times New Roman"/>
      <w:kern w:val="2"/>
      <w:sz w:val="28"/>
      <w:szCs w:val="20"/>
    </w:rPr>
  </w:style>
  <w:style w:type="character" w:styleId="aa">
    <w:name w:val="annotation reference"/>
    <w:uiPriority w:val="99"/>
    <w:semiHidden/>
    <w:qFormat/>
    <w:rsid w:val="00ED5E0A"/>
    <w:rPr>
      <w:sz w:val="21"/>
      <w:szCs w:val="21"/>
    </w:rPr>
  </w:style>
  <w:style w:type="paragraph" w:styleId="ab">
    <w:name w:val="annotation text"/>
    <w:basedOn w:val="a"/>
    <w:link w:val="Char4"/>
    <w:semiHidden/>
    <w:rsid w:val="00ED5E0A"/>
    <w:pPr>
      <w:widowControl w:val="0"/>
    </w:pPr>
    <w:rPr>
      <w:rFonts w:ascii="Times New Roman" w:hAnsi="Times New Roman" w:cs="Times New Roman"/>
      <w:kern w:val="2"/>
      <w:sz w:val="21"/>
      <w:szCs w:val="20"/>
    </w:rPr>
  </w:style>
  <w:style w:type="character" w:customStyle="1" w:styleId="Char4">
    <w:name w:val="批注文字 Char"/>
    <w:basedOn w:val="a0"/>
    <w:link w:val="ab"/>
    <w:semiHidden/>
    <w:rsid w:val="00ED5E0A"/>
    <w:rPr>
      <w:rFonts w:ascii="Times New Roman" w:eastAsia="宋体" w:hAnsi="Times New Roman" w:cs="Times New Roman"/>
      <w:szCs w:val="20"/>
    </w:rPr>
  </w:style>
  <w:style w:type="paragraph" w:styleId="ac">
    <w:name w:val="Body Text Indent"/>
    <w:aliases w:val="正文文字缩进"/>
    <w:basedOn w:val="a"/>
    <w:link w:val="Char5"/>
    <w:rsid w:val="00ED5E0A"/>
    <w:pPr>
      <w:widowControl w:val="0"/>
      <w:autoSpaceDE w:val="0"/>
      <w:autoSpaceDN w:val="0"/>
      <w:adjustRightInd w:val="0"/>
      <w:spacing w:before="120" w:line="360" w:lineRule="auto"/>
      <w:ind w:firstLine="567"/>
      <w:jc w:val="both"/>
    </w:pPr>
    <w:rPr>
      <w:rFonts w:ascii="Times New Roman" w:eastAsia="楷体_GB2312" w:hAnsi="Times New Roman" w:cs="Times New Roman"/>
      <w:sz w:val="28"/>
      <w:szCs w:val="20"/>
    </w:rPr>
  </w:style>
  <w:style w:type="character" w:customStyle="1" w:styleId="Char5">
    <w:name w:val="正文文本缩进 Char"/>
    <w:aliases w:val="正文文字缩进 Char"/>
    <w:basedOn w:val="a0"/>
    <w:link w:val="ac"/>
    <w:rsid w:val="00ED5E0A"/>
    <w:rPr>
      <w:rFonts w:ascii="Times New Roman" w:eastAsia="楷体_GB2312" w:hAnsi="Times New Roman" w:cs="Times New Roman"/>
      <w:kern w:val="0"/>
      <w:sz w:val="28"/>
      <w:szCs w:val="20"/>
    </w:rPr>
  </w:style>
  <w:style w:type="paragraph" w:styleId="20">
    <w:name w:val="Body Text Indent 2"/>
    <w:aliases w:val="正文文字缩进 2"/>
    <w:basedOn w:val="a"/>
    <w:link w:val="2Char0"/>
    <w:rsid w:val="00ED5E0A"/>
    <w:pPr>
      <w:widowControl w:val="0"/>
      <w:autoSpaceDE w:val="0"/>
      <w:autoSpaceDN w:val="0"/>
      <w:snapToGrid w:val="0"/>
      <w:spacing w:line="440" w:lineRule="exact"/>
      <w:ind w:firstLine="560"/>
      <w:outlineLvl w:val="2"/>
    </w:pPr>
    <w:rPr>
      <w:rFonts w:ascii="Times New Roman" w:eastAsia="楷体_GB2312" w:hAnsi="Times New Roman" w:cs="Times New Roman"/>
      <w:kern w:val="2"/>
      <w:sz w:val="26"/>
      <w:szCs w:val="20"/>
    </w:rPr>
  </w:style>
  <w:style w:type="character" w:customStyle="1" w:styleId="2Char0">
    <w:name w:val="正文文本缩进 2 Char"/>
    <w:aliases w:val="正文文字缩进 2 Char"/>
    <w:basedOn w:val="a0"/>
    <w:link w:val="20"/>
    <w:rsid w:val="00ED5E0A"/>
    <w:rPr>
      <w:rFonts w:ascii="Times New Roman" w:eastAsia="楷体_GB2312" w:hAnsi="Times New Roman" w:cs="Times New Roman"/>
      <w:sz w:val="26"/>
      <w:szCs w:val="20"/>
    </w:rPr>
  </w:style>
  <w:style w:type="paragraph" w:customStyle="1" w:styleId="ad">
    <w:name w:val="表格文字"/>
    <w:basedOn w:val="ae"/>
    <w:rsid w:val="00ED5E0A"/>
    <w:pPr>
      <w:ind w:firstLineChars="0" w:firstLine="0"/>
    </w:pPr>
    <w:rPr>
      <w:rFonts w:eastAsia="仿宋_GB2312"/>
      <w:sz w:val="24"/>
    </w:rPr>
  </w:style>
  <w:style w:type="paragraph" w:styleId="ae">
    <w:name w:val="Normal Indent"/>
    <w:aliases w:val="正文（首行缩进两字）,正文（首行缩进两字） Char Char,正文（首行缩进两字） Char,正文缩进 Char1,正文缩进 Char Char,正文（首行缩进两字） Char1 Char,正文（首行缩进两字） Char Char Char,正文（首行缩进两字） Char2,正文（首行缩进两字） Char Char1,正文缩进 Char2 Char Char,正文缩进 Char1 Char1 Char Char,文本条款,首行缩进两字,正文缩进 Ch,正文非缩进,首行,s4,正文不缩进,特"/>
    <w:basedOn w:val="a"/>
    <w:link w:val="Char6"/>
    <w:rsid w:val="00ED5E0A"/>
    <w:pPr>
      <w:widowControl w:val="0"/>
      <w:ind w:firstLineChars="200" w:firstLine="420"/>
      <w:jc w:val="both"/>
    </w:pPr>
    <w:rPr>
      <w:rFonts w:ascii="Times New Roman" w:hAnsi="Times New Roman" w:cs="Times New Roman"/>
      <w:kern w:val="2"/>
      <w:sz w:val="21"/>
      <w:szCs w:val="20"/>
    </w:rPr>
  </w:style>
  <w:style w:type="character" w:customStyle="1" w:styleId="Char6">
    <w:name w:val="正文缩进 Char"/>
    <w:aliases w:val="正文（首行缩进两字） Char1,正文（首行缩进两字） Char Char Char1,正文（首行缩进两字） Char Char2,正文缩进 Char1 Char,正文缩进 Char Char Char,正文（首行缩进两字） Char1 Char Char,正文（首行缩进两字） Char Char Char Char,正文（首行缩进两字） Char2 Char,正文（首行缩进两字） Char Char1 Char,正文缩进 Char2 Char Char Char,首行 Char"/>
    <w:link w:val="ae"/>
    <w:rsid w:val="00ED5E0A"/>
    <w:rPr>
      <w:rFonts w:ascii="Times New Roman" w:eastAsia="宋体" w:hAnsi="Times New Roman" w:cs="Times New Roman"/>
      <w:szCs w:val="20"/>
    </w:rPr>
  </w:style>
  <w:style w:type="paragraph" w:styleId="30">
    <w:name w:val="Body Text Indent 3"/>
    <w:aliases w:val="正文文字缩进 3"/>
    <w:basedOn w:val="a"/>
    <w:link w:val="3Char0"/>
    <w:rsid w:val="00ED5E0A"/>
    <w:pPr>
      <w:widowControl w:val="0"/>
      <w:adjustRightInd w:val="0"/>
      <w:snapToGrid w:val="0"/>
      <w:spacing w:line="460" w:lineRule="exact"/>
      <w:ind w:firstLine="561"/>
      <w:jc w:val="both"/>
    </w:pPr>
    <w:rPr>
      <w:rFonts w:ascii="Times New Roman" w:eastAsia="楷体_GB2312" w:hAnsi="Times New Roman" w:cs="Times New Roman"/>
      <w:color w:val="000000"/>
      <w:sz w:val="26"/>
      <w:szCs w:val="20"/>
    </w:rPr>
  </w:style>
  <w:style w:type="character" w:customStyle="1" w:styleId="3Char0">
    <w:name w:val="正文文本缩进 3 Char"/>
    <w:aliases w:val="正文文字缩进 3 Char"/>
    <w:basedOn w:val="a0"/>
    <w:link w:val="30"/>
    <w:rsid w:val="00ED5E0A"/>
    <w:rPr>
      <w:rFonts w:ascii="Times New Roman" w:eastAsia="楷体_GB2312" w:hAnsi="Times New Roman" w:cs="Times New Roman"/>
      <w:color w:val="000000"/>
      <w:kern w:val="0"/>
      <w:sz w:val="26"/>
      <w:szCs w:val="20"/>
    </w:rPr>
  </w:style>
  <w:style w:type="paragraph" w:styleId="af">
    <w:name w:val="Body Text"/>
    <w:aliases w:val="正文文字"/>
    <w:basedOn w:val="a"/>
    <w:link w:val="Char7"/>
    <w:rsid w:val="00ED5E0A"/>
    <w:pPr>
      <w:widowControl w:val="0"/>
      <w:jc w:val="both"/>
    </w:pPr>
    <w:rPr>
      <w:rFonts w:ascii="Times New Roman" w:hAnsi="Times New Roman" w:cs="Times New Roman"/>
      <w:kern w:val="2"/>
      <w:sz w:val="20"/>
      <w:szCs w:val="20"/>
    </w:rPr>
  </w:style>
  <w:style w:type="character" w:customStyle="1" w:styleId="Char7">
    <w:name w:val="正文文本 Char"/>
    <w:aliases w:val="正文文字 Char"/>
    <w:basedOn w:val="a0"/>
    <w:link w:val="af"/>
    <w:rsid w:val="00ED5E0A"/>
    <w:rPr>
      <w:rFonts w:ascii="Times New Roman" w:eastAsia="宋体" w:hAnsi="Times New Roman" w:cs="Times New Roman"/>
      <w:sz w:val="20"/>
      <w:szCs w:val="20"/>
    </w:rPr>
  </w:style>
  <w:style w:type="paragraph" w:customStyle="1" w:styleId="13">
    <w:name w:val="13"/>
    <w:basedOn w:val="3"/>
    <w:rsid w:val="00ED5E0A"/>
    <w:pPr>
      <w:adjustRightInd w:val="0"/>
      <w:snapToGrid w:val="0"/>
      <w:spacing w:before="0" w:after="0" w:line="440" w:lineRule="atLeast"/>
    </w:pPr>
    <w:rPr>
      <w:rFonts w:ascii="宋体"/>
      <w:b w:val="0"/>
      <w:bCs w:val="0"/>
      <w:sz w:val="26"/>
      <w:szCs w:val="20"/>
    </w:rPr>
  </w:style>
  <w:style w:type="paragraph" w:styleId="21">
    <w:name w:val="Body Text 2"/>
    <w:aliases w:val="正文文字 2"/>
    <w:basedOn w:val="a"/>
    <w:link w:val="2Char1"/>
    <w:rsid w:val="00ED5E0A"/>
    <w:pPr>
      <w:widowControl w:val="0"/>
      <w:adjustRightInd w:val="0"/>
      <w:snapToGrid w:val="0"/>
      <w:spacing w:line="240" w:lineRule="atLeast"/>
      <w:jc w:val="both"/>
    </w:pPr>
    <w:rPr>
      <w:rFonts w:ascii="Times New Roman" w:hAnsi="Times New Roman" w:cs="Times New Roman"/>
      <w:kern w:val="2"/>
      <w:sz w:val="18"/>
      <w:szCs w:val="20"/>
    </w:rPr>
  </w:style>
  <w:style w:type="character" w:customStyle="1" w:styleId="2Char1">
    <w:name w:val="正文文本 2 Char"/>
    <w:aliases w:val="正文文字 2 Char"/>
    <w:basedOn w:val="a0"/>
    <w:link w:val="21"/>
    <w:rsid w:val="00ED5E0A"/>
    <w:rPr>
      <w:rFonts w:ascii="Times New Roman" w:eastAsia="宋体" w:hAnsi="Times New Roman" w:cs="Times New Roman"/>
      <w:sz w:val="18"/>
      <w:szCs w:val="20"/>
    </w:rPr>
  </w:style>
  <w:style w:type="paragraph" w:customStyle="1" w:styleId="10">
    <w:name w:val="1"/>
    <w:basedOn w:val="a"/>
    <w:next w:val="a6"/>
    <w:rsid w:val="00ED5E0A"/>
    <w:pPr>
      <w:widowControl w:val="0"/>
      <w:jc w:val="both"/>
    </w:pPr>
    <w:rPr>
      <w:rFonts w:hAnsi="Courier New" w:cs="Times New Roman"/>
      <w:kern w:val="2"/>
      <w:sz w:val="28"/>
      <w:szCs w:val="20"/>
    </w:rPr>
  </w:style>
  <w:style w:type="paragraph" w:styleId="31">
    <w:name w:val="Body Text 3"/>
    <w:aliases w:val="正文文字 3"/>
    <w:basedOn w:val="a"/>
    <w:link w:val="3Char2"/>
    <w:rsid w:val="00ED5E0A"/>
    <w:pPr>
      <w:widowControl w:val="0"/>
      <w:spacing w:after="120"/>
      <w:jc w:val="both"/>
    </w:pPr>
    <w:rPr>
      <w:rFonts w:ascii="Times New Roman" w:hAnsi="Times New Roman" w:cs="Times New Roman"/>
      <w:kern w:val="2"/>
      <w:sz w:val="16"/>
      <w:szCs w:val="16"/>
    </w:rPr>
  </w:style>
  <w:style w:type="character" w:customStyle="1" w:styleId="3Char2">
    <w:name w:val="正文文本 3 Char"/>
    <w:aliases w:val="正文文字 3 Char"/>
    <w:basedOn w:val="a0"/>
    <w:link w:val="31"/>
    <w:rsid w:val="00ED5E0A"/>
    <w:rPr>
      <w:rFonts w:ascii="Times New Roman" w:eastAsia="宋体" w:hAnsi="Times New Roman" w:cs="Times New Roman"/>
      <w:sz w:val="16"/>
      <w:szCs w:val="16"/>
    </w:rPr>
  </w:style>
  <w:style w:type="paragraph" w:styleId="af0">
    <w:name w:val="Balloon Text"/>
    <w:basedOn w:val="a"/>
    <w:link w:val="Char8"/>
    <w:rsid w:val="00ED5E0A"/>
    <w:pPr>
      <w:widowControl w:val="0"/>
      <w:jc w:val="both"/>
    </w:pPr>
    <w:rPr>
      <w:rFonts w:ascii="Times New Roman" w:hAnsi="Times New Roman" w:cs="Times New Roman"/>
      <w:kern w:val="2"/>
      <w:sz w:val="18"/>
      <w:szCs w:val="18"/>
    </w:rPr>
  </w:style>
  <w:style w:type="character" w:customStyle="1" w:styleId="Char8">
    <w:name w:val="批注框文本 Char"/>
    <w:basedOn w:val="a0"/>
    <w:link w:val="af0"/>
    <w:rsid w:val="00ED5E0A"/>
    <w:rPr>
      <w:rFonts w:ascii="Times New Roman" w:eastAsia="宋体" w:hAnsi="Times New Roman" w:cs="Times New Roman"/>
      <w:sz w:val="18"/>
      <w:szCs w:val="18"/>
    </w:rPr>
  </w:style>
  <w:style w:type="paragraph" w:styleId="af1">
    <w:name w:val="Document Map"/>
    <w:basedOn w:val="a"/>
    <w:link w:val="Char9"/>
    <w:uiPriority w:val="99"/>
    <w:semiHidden/>
    <w:rsid w:val="00ED5E0A"/>
    <w:pPr>
      <w:widowControl w:val="0"/>
      <w:shd w:val="clear" w:color="auto" w:fill="000080"/>
      <w:jc w:val="both"/>
    </w:pPr>
    <w:rPr>
      <w:rFonts w:ascii="Times New Roman" w:hAnsi="Times New Roman" w:cs="Times New Roman"/>
      <w:kern w:val="2"/>
      <w:sz w:val="21"/>
      <w:szCs w:val="20"/>
    </w:rPr>
  </w:style>
  <w:style w:type="character" w:customStyle="1" w:styleId="Char9">
    <w:name w:val="文档结构图 Char"/>
    <w:basedOn w:val="a0"/>
    <w:link w:val="af1"/>
    <w:uiPriority w:val="99"/>
    <w:semiHidden/>
    <w:rsid w:val="00ED5E0A"/>
    <w:rPr>
      <w:rFonts w:ascii="Times New Roman" w:eastAsia="宋体" w:hAnsi="Times New Roman" w:cs="Times New Roman"/>
      <w:szCs w:val="20"/>
      <w:shd w:val="clear" w:color="auto" w:fill="000080"/>
    </w:rPr>
  </w:style>
  <w:style w:type="table" w:styleId="af2">
    <w:name w:val="Table Grid"/>
    <w:aliases w:val="网格型c,网格型模版,网格型-中对齐,网格型刘,网格型!,网格型-无边竖线"/>
    <w:basedOn w:val="a1"/>
    <w:uiPriority w:val="59"/>
    <w:qFormat/>
    <w:rsid w:val="00ED5E0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annotation subject"/>
    <w:basedOn w:val="ab"/>
    <w:next w:val="ab"/>
    <w:link w:val="Chara"/>
    <w:semiHidden/>
    <w:rsid w:val="00ED5E0A"/>
    <w:rPr>
      <w:b/>
      <w:bCs/>
    </w:rPr>
  </w:style>
  <w:style w:type="character" w:customStyle="1" w:styleId="Chara">
    <w:name w:val="批注主题 Char"/>
    <w:basedOn w:val="Char4"/>
    <w:link w:val="af3"/>
    <w:semiHidden/>
    <w:rsid w:val="00ED5E0A"/>
    <w:rPr>
      <w:rFonts w:ascii="Times New Roman" w:eastAsia="宋体" w:hAnsi="Times New Roman" w:cs="Times New Roman"/>
      <w:b/>
      <w:bCs/>
      <w:szCs w:val="20"/>
    </w:rPr>
  </w:style>
  <w:style w:type="paragraph" w:styleId="af4">
    <w:name w:val="Normal (Web)"/>
    <w:basedOn w:val="a"/>
    <w:rsid w:val="00ED5E0A"/>
    <w:pPr>
      <w:spacing w:before="100" w:beforeAutospacing="1" w:after="100" w:afterAutospacing="1"/>
    </w:pPr>
  </w:style>
  <w:style w:type="paragraph" w:customStyle="1" w:styleId="CharCharCharCharChar2Char">
    <w:name w:val="Char Char Char Char Char2 Char"/>
    <w:basedOn w:val="a"/>
    <w:semiHidden/>
    <w:rsid w:val="00ED5E0A"/>
    <w:pPr>
      <w:widowControl w:val="0"/>
      <w:adjustRightInd w:val="0"/>
      <w:snapToGrid w:val="0"/>
      <w:spacing w:line="360" w:lineRule="auto"/>
      <w:ind w:firstLineChars="200" w:firstLine="200"/>
      <w:jc w:val="both"/>
    </w:pPr>
    <w:rPr>
      <w:kern w:val="2"/>
      <w:szCs w:val="26"/>
    </w:rPr>
  </w:style>
  <w:style w:type="paragraph" w:customStyle="1" w:styleId="Char4CharCharChar">
    <w:name w:val="Char4 Char Char Char"/>
    <w:basedOn w:val="a"/>
    <w:semiHidden/>
    <w:rsid w:val="00ED5E0A"/>
    <w:pPr>
      <w:widowControl w:val="0"/>
      <w:adjustRightInd w:val="0"/>
      <w:snapToGrid w:val="0"/>
      <w:spacing w:line="360" w:lineRule="auto"/>
      <w:ind w:firstLineChars="200" w:firstLine="200"/>
      <w:jc w:val="both"/>
    </w:pPr>
    <w:rPr>
      <w:kern w:val="2"/>
      <w:szCs w:val="26"/>
    </w:rPr>
  </w:style>
  <w:style w:type="paragraph" w:customStyle="1" w:styleId="af5">
    <w:name w:val="正文样式"/>
    <w:basedOn w:val="a"/>
    <w:rsid w:val="00ED5E0A"/>
    <w:pPr>
      <w:widowControl w:val="0"/>
      <w:adjustRightInd w:val="0"/>
      <w:snapToGrid w:val="0"/>
      <w:spacing w:line="460" w:lineRule="exact"/>
      <w:ind w:firstLineChars="200" w:firstLine="200"/>
      <w:jc w:val="both"/>
    </w:pPr>
    <w:rPr>
      <w:rFonts w:ascii="Times New Roman" w:hAnsi="Times New Roman" w:cs="Times New Roman"/>
      <w:color w:val="000000"/>
      <w:kern w:val="2"/>
      <w:sz w:val="26"/>
      <w:szCs w:val="26"/>
    </w:rPr>
  </w:style>
  <w:style w:type="paragraph" w:customStyle="1" w:styleId="Charb">
    <w:name w:val="正文样式 Char"/>
    <w:basedOn w:val="a"/>
    <w:rsid w:val="00ED5E0A"/>
    <w:pPr>
      <w:widowControl w:val="0"/>
      <w:adjustRightInd w:val="0"/>
      <w:snapToGrid w:val="0"/>
      <w:spacing w:line="460" w:lineRule="exact"/>
      <w:ind w:firstLineChars="200" w:firstLine="200"/>
      <w:jc w:val="both"/>
    </w:pPr>
    <w:rPr>
      <w:rFonts w:ascii="Times New Roman" w:hAnsi="Times New Roman" w:cs="Times New Roman"/>
      <w:color w:val="000000"/>
      <w:kern w:val="2"/>
      <w:sz w:val="26"/>
      <w:szCs w:val="26"/>
    </w:rPr>
  </w:style>
  <w:style w:type="paragraph" w:customStyle="1" w:styleId="Charc">
    <w:name w:val="三级标题 Char"/>
    <w:basedOn w:val="a"/>
    <w:next w:val="a"/>
    <w:rsid w:val="00ED5E0A"/>
    <w:pPr>
      <w:widowControl w:val="0"/>
      <w:spacing w:after="120"/>
      <w:jc w:val="both"/>
      <w:outlineLvl w:val="2"/>
    </w:pPr>
    <w:rPr>
      <w:rFonts w:cs="Times New Roman"/>
      <w:b/>
      <w:kern w:val="2"/>
      <w:sz w:val="28"/>
      <w:szCs w:val="28"/>
    </w:rPr>
  </w:style>
  <w:style w:type="paragraph" w:styleId="af6">
    <w:name w:val="table of figures"/>
    <w:basedOn w:val="a"/>
    <w:next w:val="a"/>
    <w:semiHidden/>
    <w:rsid w:val="00ED5E0A"/>
    <w:pPr>
      <w:widowControl w:val="0"/>
      <w:jc w:val="center"/>
    </w:pPr>
    <w:rPr>
      <w:rFonts w:ascii="Times New Roman" w:hAnsi="Times New Roman" w:cs="Times New Roman"/>
      <w:kern w:val="2"/>
    </w:rPr>
  </w:style>
  <w:style w:type="paragraph" w:customStyle="1" w:styleId="CharChar">
    <w:name w:val="三级标题 Char Char"/>
    <w:basedOn w:val="a"/>
    <w:next w:val="a"/>
    <w:rsid w:val="00ED5E0A"/>
    <w:pPr>
      <w:widowControl w:val="0"/>
      <w:spacing w:after="120"/>
      <w:jc w:val="both"/>
      <w:outlineLvl w:val="2"/>
    </w:pPr>
    <w:rPr>
      <w:rFonts w:cs="Times New Roman"/>
      <w:b/>
      <w:kern w:val="2"/>
      <w:sz w:val="28"/>
      <w:szCs w:val="28"/>
    </w:rPr>
  </w:style>
  <w:style w:type="paragraph" w:customStyle="1" w:styleId="af7">
    <w:name w:val="表中文字"/>
    <w:basedOn w:val="a"/>
    <w:rsid w:val="00ED5E0A"/>
    <w:pPr>
      <w:widowControl w:val="0"/>
      <w:adjustRightInd w:val="0"/>
      <w:snapToGrid w:val="0"/>
      <w:spacing w:line="240" w:lineRule="atLeast"/>
      <w:jc w:val="center"/>
    </w:pPr>
    <w:rPr>
      <w:rFonts w:ascii="Times New Roman" w:hAnsi="Times New Roman" w:cs="Times New Roman"/>
      <w:sz w:val="21"/>
      <w:szCs w:val="20"/>
    </w:rPr>
  </w:style>
  <w:style w:type="paragraph" w:customStyle="1" w:styleId="Chard">
    <w:name w:val="文章正文 Char"/>
    <w:basedOn w:val="a"/>
    <w:rsid w:val="00ED5E0A"/>
    <w:pPr>
      <w:widowControl w:val="0"/>
      <w:spacing w:line="600" w:lineRule="exact"/>
      <w:ind w:firstLineChars="200" w:firstLine="200"/>
      <w:jc w:val="both"/>
    </w:pPr>
    <w:rPr>
      <w:rFonts w:ascii="Times New Roman" w:eastAsia="仿宋_GB2312" w:hAnsi="Times New Roman" w:cs="Times New Roman"/>
      <w:kern w:val="2"/>
      <w:sz w:val="32"/>
      <w:szCs w:val="32"/>
    </w:rPr>
  </w:style>
  <w:style w:type="paragraph" w:customStyle="1" w:styleId="CharCharCharChar">
    <w:name w:val="Char Char Char Char"/>
    <w:basedOn w:val="a"/>
    <w:rsid w:val="00ED5E0A"/>
    <w:pPr>
      <w:widowControl w:val="0"/>
      <w:adjustRightInd w:val="0"/>
      <w:snapToGrid w:val="0"/>
      <w:spacing w:line="360" w:lineRule="auto"/>
      <w:ind w:firstLineChars="200" w:firstLine="200"/>
      <w:jc w:val="both"/>
    </w:pPr>
    <w:rPr>
      <w:kern w:val="2"/>
      <w:szCs w:val="26"/>
    </w:rPr>
  </w:style>
  <w:style w:type="paragraph" w:customStyle="1" w:styleId="af8">
    <w:name w:val="标准样式"/>
    <w:rsid w:val="00ED5E0A"/>
    <w:pPr>
      <w:widowControl w:val="0"/>
      <w:spacing w:line="600" w:lineRule="exact"/>
      <w:ind w:firstLineChars="200" w:firstLine="200"/>
      <w:jc w:val="both"/>
    </w:pPr>
    <w:rPr>
      <w:rFonts w:ascii="Times New Roman" w:eastAsia="宋体" w:hAnsi="Times New Roman" w:cs="Times New Roman"/>
      <w:kern w:val="0"/>
      <w:sz w:val="28"/>
      <w:szCs w:val="20"/>
    </w:rPr>
  </w:style>
  <w:style w:type="paragraph" w:customStyle="1" w:styleId="101">
    <w:name w:val="样式 左 首行缩进:  1.01 厘米"/>
    <w:basedOn w:val="a"/>
    <w:link w:val="101Char"/>
    <w:rsid w:val="00ED5E0A"/>
    <w:pPr>
      <w:widowControl w:val="0"/>
      <w:adjustRightInd w:val="0"/>
      <w:snapToGrid w:val="0"/>
      <w:spacing w:line="460" w:lineRule="exact"/>
      <w:ind w:firstLineChars="200" w:firstLine="200"/>
      <w:jc w:val="both"/>
    </w:pPr>
    <w:rPr>
      <w:rFonts w:ascii="Times New Roman" w:hAnsi="Times New Roman"/>
      <w:kern w:val="2"/>
      <w:sz w:val="26"/>
      <w:szCs w:val="26"/>
    </w:rPr>
  </w:style>
  <w:style w:type="character" w:customStyle="1" w:styleId="101Char">
    <w:name w:val="样式 左 首行缩进:  1.01 厘米 Char"/>
    <w:link w:val="101"/>
    <w:rsid w:val="00ED5E0A"/>
    <w:rPr>
      <w:rFonts w:ascii="Times New Roman" w:eastAsia="宋体" w:hAnsi="Times New Roman" w:cs="宋体"/>
      <w:sz w:val="26"/>
      <w:szCs w:val="26"/>
    </w:rPr>
  </w:style>
  <w:style w:type="character" w:customStyle="1" w:styleId="Chare">
    <w:name w:val="排版正文 Char"/>
    <w:link w:val="af9"/>
    <w:rsid w:val="00ED5E0A"/>
    <w:rPr>
      <w:szCs w:val="24"/>
    </w:rPr>
  </w:style>
  <w:style w:type="paragraph" w:customStyle="1" w:styleId="af9">
    <w:name w:val="排版正文"/>
    <w:basedOn w:val="a"/>
    <w:link w:val="Chare"/>
    <w:rsid w:val="00ED5E0A"/>
    <w:pPr>
      <w:widowControl w:val="0"/>
      <w:snapToGrid w:val="0"/>
      <w:spacing w:line="460" w:lineRule="exact"/>
      <w:ind w:firstLineChars="200" w:firstLine="520"/>
      <w:jc w:val="both"/>
    </w:pPr>
    <w:rPr>
      <w:rFonts w:asciiTheme="minorHAnsi" w:eastAsiaTheme="minorEastAsia" w:hAnsiTheme="minorHAnsi" w:cstheme="minorBidi"/>
      <w:kern w:val="2"/>
      <w:sz w:val="21"/>
    </w:rPr>
  </w:style>
  <w:style w:type="paragraph" w:styleId="22">
    <w:name w:val="List 2"/>
    <w:basedOn w:val="a"/>
    <w:link w:val="2Char3"/>
    <w:rsid w:val="00ED5E0A"/>
    <w:pPr>
      <w:widowControl w:val="0"/>
      <w:jc w:val="both"/>
    </w:pPr>
    <w:rPr>
      <w:rFonts w:ascii="楷体_GB2312" w:eastAsia="楷体_GB2312" w:cs="Times New Roman"/>
      <w:color w:val="000000"/>
      <w:kern w:val="2"/>
      <w:sz w:val="21"/>
      <w:szCs w:val="28"/>
    </w:rPr>
  </w:style>
  <w:style w:type="character" w:customStyle="1" w:styleId="2Char3">
    <w:name w:val="列表 2 Char"/>
    <w:link w:val="22"/>
    <w:rsid w:val="00ED5E0A"/>
    <w:rPr>
      <w:rFonts w:ascii="楷体_GB2312" w:eastAsia="楷体_GB2312" w:hAnsi="宋体" w:cs="Times New Roman"/>
      <w:color w:val="000000"/>
      <w:szCs w:val="28"/>
    </w:rPr>
  </w:style>
  <w:style w:type="paragraph" w:customStyle="1" w:styleId="3GB231266">
    <w:name w:val="样式 标题 3 + (中文) 楷体_GB2312 四号 黑色 段前: 6 磅 段后: 6 磅 图案: 清除 (白色)..."/>
    <w:basedOn w:val="3"/>
    <w:autoRedefine/>
    <w:rsid w:val="00ED5E0A"/>
    <w:pPr>
      <w:spacing w:before="120" w:after="120" w:line="240" w:lineRule="auto"/>
      <w:ind w:firstLineChars="112" w:firstLine="112"/>
    </w:pPr>
    <w:rPr>
      <w:rFonts w:eastAsia="楷体_GB2312" w:cs="宋体"/>
      <w:color w:val="000000"/>
      <w:sz w:val="28"/>
      <w:szCs w:val="20"/>
      <w:shd w:val="clear" w:color="auto" w:fill="FFFFFF"/>
    </w:rPr>
  </w:style>
  <w:style w:type="paragraph" w:customStyle="1" w:styleId="23">
    <w:name w:val="样式 列表 2 + 华文仿宋 居中"/>
    <w:basedOn w:val="22"/>
    <w:autoRedefine/>
    <w:rsid w:val="00ED5E0A"/>
    <w:pPr>
      <w:jc w:val="center"/>
    </w:pPr>
    <w:rPr>
      <w:rFonts w:ascii="Times New Roman" w:eastAsia="宋体" w:hAnsi="Times New Roman"/>
      <w:color w:val="auto"/>
      <w:sz w:val="22"/>
      <w:szCs w:val="22"/>
    </w:rPr>
  </w:style>
  <w:style w:type="paragraph" w:styleId="afa">
    <w:name w:val="List"/>
    <w:basedOn w:val="a"/>
    <w:rsid w:val="00ED5E0A"/>
    <w:pPr>
      <w:widowControl w:val="0"/>
      <w:ind w:left="200" w:hangingChars="200" w:hanging="200"/>
      <w:jc w:val="both"/>
    </w:pPr>
    <w:rPr>
      <w:rFonts w:ascii="Times New Roman" w:hAnsi="Times New Roman" w:cs="Times New Roman"/>
      <w:kern w:val="2"/>
      <w:sz w:val="21"/>
    </w:rPr>
  </w:style>
  <w:style w:type="paragraph" w:customStyle="1" w:styleId="CharChar0">
    <w:name w:val="排版正文 Char Char"/>
    <w:basedOn w:val="a"/>
    <w:next w:val="a"/>
    <w:autoRedefine/>
    <w:rsid w:val="00ED5E0A"/>
    <w:pPr>
      <w:widowControl w:val="0"/>
      <w:spacing w:line="480" w:lineRule="exact"/>
      <w:ind w:firstLineChars="200" w:firstLine="520"/>
      <w:jc w:val="both"/>
    </w:pPr>
    <w:rPr>
      <w:rFonts w:ascii="Times New Roman" w:hAnsi="Times New Roman" w:cs="Times New Roman"/>
      <w:color w:val="FF0000"/>
      <w:kern w:val="2"/>
      <w:sz w:val="26"/>
      <w:szCs w:val="26"/>
    </w:rPr>
  </w:style>
  <w:style w:type="character" w:customStyle="1" w:styleId="CharChar1">
    <w:name w:val="Char Char"/>
    <w:rsid w:val="00ED5E0A"/>
    <w:rPr>
      <w:rFonts w:ascii="楷体_GB2312" w:eastAsia="楷体_GB2312" w:hAnsi="宋体"/>
      <w:color w:val="000000"/>
      <w:kern w:val="2"/>
      <w:sz w:val="21"/>
      <w:szCs w:val="28"/>
      <w:lang w:val="en-US" w:eastAsia="zh-CN" w:bidi="ar-SA"/>
    </w:rPr>
  </w:style>
  <w:style w:type="paragraph" w:customStyle="1" w:styleId="11">
    <w:name w:val="样式11"/>
    <w:basedOn w:val="a"/>
    <w:rsid w:val="00ED5E0A"/>
    <w:pPr>
      <w:widowControl w:val="0"/>
      <w:adjustRightInd w:val="0"/>
      <w:snapToGrid w:val="0"/>
      <w:spacing w:line="460" w:lineRule="exact"/>
      <w:ind w:firstLineChars="200" w:firstLine="520"/>
      <w:jc w:val="both"/>
    </w:pPr>
    <w:rPr>
      <w:rFonts w:ascii="Times New Roman" w:hAnsi="Times New Roman" w:cs="Times New Roman"/>
      <w:kern w:val="2"/>
      <w:sz w:val="26"/>
      <w:szCs w:val="26"/>
    </w:rPr>
  </w:style>
  <w:style w:type="character" w:styleId="afb">
    <w:name w:val="Book Title"/>
    <w:qFormat/>
    <w:rsid w:val="00ED5E0A"/>
    <w:rPr>
      <w:b/>
      <w:bCs/>
      <w:smallCaps/>
      <w:spacing w:val="5"/>
    </w:rPr>
  </w:style>
  <w:style w:type="character" w:customStyle="1" w:styleId="CharCharCharCharCharChar">
    <w:name w:val="普通文字 Char Char Char Char Char Char"/>
    <w:aliases w:val="普通文字 Char Char Char Char Char Char Char Char Char,普通文字 Char Char Char Char Char Char Char Char1,普通文字 Char Char Char Char1,普通文字 Char Char Char Char Char1,纯文本1 Char,纯文本 Char Char Char Char Char Char Char"/>
    <w:rsid w:val="00ED5E0A"/>
    <w:rPr>
      <w:rFonts w:ascii="宋体" w:eastAsia="宋体" w:hAnsi="Courier New"/>
      <w:kern w:val="2"/>
      <w:sz w:val="21"/>
      <w:lang w:val="en-US" w:eastAsia="zh-CN" w:bidi="ar-SA"/>
    </w:rPr>
  </w:style>
  <w:style w:type="paragraph" w:customStyle="1" w:styleId="24">
    <w:name w:val="样式2"/>
    <w:basedOn w:val="a"/>
    <w:link w:val="2Char4"/>
    <w:rsid w:val="00ED5E0A"/>
    <w:pPr>
      <w:widowControl w:val="0"/>
      <w:autoSpaceDE w:val="0"/>
      <w:autoSpaceDN w:val="0"/>
      <w:adjustRightInd w:val="0"/>
      <w:snapToGrid w:val="0"/>
      <w:spacing w:line="460" w:lineRule="atLeast"/>
      <w:jc w:val="center"/>
      <w:textAlignment w:val="baseline"/>
    </w:pPr>
    <w:rPr>
      <w:rFonts w:ascii="Times New Roman" w:hAnsi="Times New Roman" w:cs="Times New Roman"/>
      <w:b/>
      <w:spacing w:val="36"/>
      <w:sz w:val="44"/>
      <w:szCs w:val="44"/>
    </w:rPr>
  </w:style>
  <w:style w:type="character" w:customStyle="1" w:styleId="2Char4">
    <w:name w:val="样式2 Char"/>
    <w:link w:val="24"/>
    <w:rsid w:val="00ED5E0A"/>
    <w:rPr>
      <w:rFonts w:ascii="Times New Roman" w:eastAsia="宋体" w:hAnsi="Times New Roman" w:cs="Times New Roman"/>
      <w:b/>
      <w:spacing w:val="36"/>
      <w:kern w:val="0"/>
      <w:sz w:val="44"/>
      <w:szCs w:val="44"/>
    </w:rPr>
  </w:style>
  <w:style w:type="paragraph" w:customStyle="1" w:styleId="afc">
    <w:name w:val="编辑正文"/>
    <w:basedOn w:val="a"/>
    <w:link w:val="Charf"/>
    <w:rsid w:val="00ED5E0A"/>
    <w:pPr>
      <w:widowControl w:val="0"/>
      <w:spacing w:line="460" w:lineRule="exact"/>
      <w:ind w:firstLineChars="200" w:firstLine="520"/>
      <w:jc w:val="both"/>
    </w:pPr>
    <w:rPr>
      <w:rFonts w:ascii="Times New Roman" w:cs="Times New Roman"/>
      <w:kern w:val="2"/>
      <w:sz w:val="26"/>
      <w:szCs w:val="26"/>
    </w:rPr>
  </w:style>
  <w:style w:type="character" w:customStyle="1" w:styleId="Charf">
    <w:name w:val="编辑正文 Char"/>
    <w:link w:val="afc"/>
    <w:rsid w:val="00ED5E0A"/>
    <w:rPr>
      <w:rFonts w:ascii="Times New Roman" w:eastAsia="宋体" w:hAnsi="宋体" w:cs="Times New Roman"/>
      <w:sz w:val="26"/>
      <w:szCs w:val="26"/>
    </w:rPr>
  </w:style>
  <w:style w:type="paragraph" w:customStyle="1" w:styleId="12">
    <w:name w:val="样式1"/>
    <w:basedOn w:val="afc"/>
    <w:link w:val="1Char0"/>
    <w:rsid w:val="00ED5E0A"/>
    <w:pPr>
      <w:spacing w:line="240" w:lineRule="auto"/>
      <w:ind w:firstLine="420"/>
    </w:pPr>
    <w:rPr>
      <w:rFonts w:hAnsi="Times New Roman"/>
      <w:sz w:val="21"/>
      <w:szCs w:val="21"/>
    </w:rPr>
  </w:style>
  <w:style w:type="paragraph" w:customStyle="1" w:styleId="afd">
    <w:name w:val="编辑空行"/>
    <w:basedOn w:val="afc"/>
    <w:rsid w:val="00ED5E0A"/>
    <w:pPr>
      <w:spacing w:line="240" w:lineRule="auto"/>
      <w:ind w:firstLine="420"/>
    </w:pPr>
    <w:rPr>
      <w:rFonts w:hAnsi="Times New Roman"/>
      <w:sz w:val="21"/>
      <w:szCs w:val="21"/>
    </w:rPr>
  </w:style>
  <w:style w:type="paragraph" w:customStyle="1" w:styleId="afe">
    <w:name w:val="编辑表格"/>
    <w:basedOn w:val="afc"/>
    <w:rsid w:val="00ED5E0A"/>
    <w:pPr>
      <w:spacing w:line="240" w:lineRule="auto"/>
      <w:ind w:firstLineChars="0" w:firstLine="0"/>
    </w:pPr>
    <w:rPr>
      <w:rFonts w:hAnsi="Times New Roman"/>
      <w:sz w:val="22"/>
      <w:szCs w:val="22"/>
    </w:rPr>
  </w:style>
  <w:style w:type="character" w:customStyle="1" w:styleId="bodytext">
    <w:name w:val="bodytext"/>
    <w:basedOn w:val="a0"/>
    <w:rsid w:val="00ED5E0A"/>
  </w:style>
  <w:style w:type="character" w:styleId="aff">
    <w:name w:val="Hyperlink"/>
    <w:aliases w:val="超级链接"/>
    <w:uiPriority w:val="99"/>
    <w:rsid w:val="00ED5E0A"/>
    <w:rPr>
      <w:color w:val="3366CC"/>
      <w:u w:val="single"/>
    </w:rPr>
  </w:style>
  <w:style w:type="paragraph" w:customStyle="1" w:styleId="14">
    <w:name w:val="正文1"/>
    <w:basedOn w:val="a"/>
    <w:rsid w:val="00ED5E0A"/>
    <w:pPr>
      <w:widowControl w:val="0"/>
      <w:spacing w:line="460" w:lineRule="exact"/>
      <w:ind w:firstLineChars="200" w:firstLine="520"/>
      <w:jc w:val="both"/>
    </w:pPr>
    <w:rPr>
      <w:rFonts w:ascii="Times New Roman" w:hAnsi="Times New Roman" w:cs="Times New Roman"/>
      <w:kern w:val="2"/>
      <w:sz w:val="26"/>
      <w:szCs w:val="26"/>
    </w:rPr>
  </w:style>
  <w:style w:type="paragraph" w:customStyle="1" w:styleId="CharCharCharCharChar2CharCharCharChar">
    <w:name w:val="Char Char Char Char Char2 Char Char Char Char"/>
    <w:basedOn w:val="a"/>
    <w:next w:val="a"/>
    <w:semiHidden/>
    <w:rsid w:val="00ED5E0A"/>
    <w:pPr>
      <w:widowControl w:val="0"/>
      <w:adjustRightInd w:val="0"/>
      <w:snapToGrid w:val="0"/>
      <w:spacing w:line="360" w:lineRule="auto"/>
      <w:ind w:firstLineChars="200" w:firstLine="200"/>
      <w:jc w:val="both"/>
    </w:pPr>
    <w:rPr>
      <w:kern w:val="2"/>
      <w:szCs w:val="26"/>
    </w:rPr>
  </w:style>
  <w:style w:type="character" w:customStyle="1" w:styleId="longtext1">
    <w:name w:val="long_text1"/>
    <w:rsid w:val="00ED5E0A"/>
    <w:rPr>
      <w:sz w:val="20"/>
      <w:szCs w:val="20"/>
    </w:rPr>
  </w:style>
  <w:style w:type="paragraph" w:customStyle="1" w:styleId="CharCharCharCharCharCharCharCharCharCharCharCharCharCharCharCharCharCharChar">
    <w:name w:val="Char Char Char Char Char Char Char Char Char Char Char Char Char Char Char Char Char Char Char"/>
    <w:basedOn w:val="a"/>
    <w:rsid w:val="00ED5E0A"/>
    <w:pPr>
      <w:widowControl w:val="0"/>
      <w:jc w:val="both"/>
    </w:pPr>
    <w:rPr>
      <w:rFonts w:ascii="Times New Roman" w:eastAsia="Times New Roman" w:hAnsi="Times New Roman" w:cs="Times New Roman"/>
      <w:kern w:val="2"/>
      <w:sz w:val="22"/>
      <w:szCs w:val="21"/>
    </w:rPr>
  </w:style>
  <w:style w:type="paragraph" w:customStyle="1" w:styleId="aff0">
    <w:name w:val="表格"/>
    <w:basedOn w:val="a"/>
    <w:link w:val="Charf0"/>
    <w:rsid w:val="00ED5E0A"/>
    <w:pPr>
      <w:widowControl w:val="0"/>
      <w:spacing w:line="360" w:lineRule="exact"/>
      <w:jc w:val="center"/>
      <w:textAlignment w:val="center"/>
    </w:pPr>
    <w:rPr>
      <w:rFonts w:ascii="Times New Roman" w:hAnsi="Times New Roman" w:cs="Times New Roman"/>
      <w:kern w:val="2"/>
      <w:sz w:val="21"/>
      <w:szCs w:val="20"/>
    </w:rPr>
  </w:style>
  <w:style w:type="character" w:customStyle="1" w:styleId="Charf0">
    <w:name w:val="表格 Char"/>
    <w:link w:val="aff0"/>
    <w:rsid w:val="00ED5E0A"/>
    <w:rPr>
      <w:rFonts w:ascii="Times New Roman" w:eastAsia="宋体" w:hAnsi="Times New Roman" w:cs="Times New Roman"/>
      <w:szCs w:val="20"/>
    </w:rPr>
  </w:style>
  <w:style w:type="paragraph" w:customStyle="1" w:styleId="01">
    <w:name w:val="0环评标题1"/>
    <w:basedOn w:val="1"/>
    <w:qFormat/>
    <w:rsid w:val="00ED5E0A"/>
    <w:pPr>
      <w:spacing w:beforeLines="50" w:afterLines="50" w:line="240" w:lineRule="auto"/>
      <w:jc w:val="center"/>
    </w:pPr>
    <w:rPr>
      <w:rFonts w:ascii="Calibri" w:eastAsia="Times New Roman" w:hAnsi="Calibri"/>
      <w:sz w:val="32"/>
    </w:rPr>
  </w:style>
  <w:style w:type="paragraph" w:customStyle="1" w:styleId="02">
    <w:name w:val="0环评标题2"/>
    <w:basedOn w:val="2"/>
    <w:qFormat/>
    <w:rsid w:val="00ED5E0A"/>
    <w:pPr>
      <w:spacing w:before="0" w:after="0" w:line="480" w:lineRule="exact"/>
      <w:ind w:firstLineChars="200" w:firstLine="200"/>
    </w:pPr>
    <w:rPr>
      <w:rFonts w:ascii="Cambria" w:eastAsia="Times New Roman" w:hAnsi="Cambria"/>
      <w:sz w:val="26"/>
    </w:rPr>
  </w:style>
  <w:style w:type="paragraph" w:customStyle="1" w:styleId="03">
    <w:name w:val="0环评标题3"/>
    <w:basedOn w:val="3"/>
    <w:qFormat/>
    <w:rsid w:val="00ED5E0A"/>
    <w:pPr>
      <w:spacing w:before="0" w:after="0" w:line="480" w:lineRule="exact"/>
      <w:ind w:firstLineChars="200" w:firstLine="200"/>
    </w:pPr>
    <w:rPr>
      <w:rFonts w:ascii="Calibri" w:eastAsia="Times New Roman" w:hAnsi="Calibri"/>
      <w:sz w:val="26"/>
    </w:rPr>
  </w:style>
  <w:style w:type="paragraph" w:customStyle="1" w:styleId="0">
    <w:name w:val="0环评表格"/>
    <w:basedOn w:val="a"/>
    <w:qFormat/>
    <w:rsid w:val="00ED5E0A"/>
    <w:pPr>
      <w:widowControl w:val="0"/>
      <w:tabs>
        <w:tab w:val="center" w:pos="4153"/>
        <w:tab w:val="right" w:pos="8306"/>
      </w:tabs>
      <w:snapToGrid w:val="0"/>
      <w:jc w:val="center"/>
    </w:pPr>
    <w:rPr>
      <w:rFonts w:cs="Times New Roman"/>
      <w:kern w:val="2"/>
      <w:sz w:val="22"/>
      <w:szCs w:val="22"/>
    </w:rPr>
  </w:style>
  <w:style w:type="paragraph" w:customStyle="1" w:styleId="00">
    <w:name w:val="0环评正文"/>
    <w:basedOn w:val="a"/>
    <w:qFormat/>
    <w:rsid w:val="00ED5E0A"/>
    <w:pPr>
      <w:widowControl w:val="0"/>
      <w:spacing w:line="480" w:lineRule="exact"/>
      <w:ind w:firstLineChars="200" w:firstLine="200"/>
      <w:jc w:val="both"/>
    </w:pPr>
    <w:rPr>
      <w:rFonts w:ascii="Calibri" w:hAnsi="Calibri" w:cs="Times New Roman"/>
      <w:kern w:val="2"/>
      <w:sz w:val="26"/>
      <w:szCs w:val="22"/>
    </w:rPr>
  </w:style>
  <w:style w:type="paragraph" w:customStyle="1" w:styleId="aff1">
    <w:name w:val="王海兰"/>
    <w:basedOn w:val="a"/>
    <w:next w:val="a"/>
    <w:autoRedefine/>
    <w:rsid w:val="00ED5E0A"/>
    <w:pPr>
      <w:widowControl w:val="0"/>
      <w:spacing w:line="360" w:lineRule="auto"/>
      <w:ind w:leftChars="-30" w:left="-84" w:rightChars="-27" w:right="-76" w:firstLineChars="200" w:firstLine="560"/>
    </w:pPr>
    <w:rPr>
      <w:rFonts w:ascii="Times New Roman" w:eastAsia="仿宋_GB2312" w:hAnsi="Times New Roman" w:cs="Times New Roman"/>
      <w:spacing w:val="-2"/>
      <w:sz w:val="28"/>
    </w:rPr>
  </w:style>
  <w:style w:type="paragraph" w:customStyle="1" w:styleId="aff2">
    <w:name w:val="正文（科宏）"/>
    <w:link w:val="Charf1"/>
    <w:rsid w:val="00ED5E0A"/>
    <w:pPr>
      <w:jc w:val="both"/>
    </w:pPr>
    <w:rPr>
      <w:rFonts w:ascii="Arial" w:eastAsia="仿宋_GB2312" w:hAnsi="Arial" w:cs="Times New Roman"/>
      <w:kern w:val="0"/>
      <w:szCs w:val="20"/>
    </w:rPr>
  </w:style>
  <w:style w:type="character" w:customStyle="1" w:styleId="Charf1">
    <w:name w:val="正文（科宏） Char"/>
    <w:link w:val="aff2"/>
    <w:rsid w:val="00ED5E0A"/>
    <w:rPr>
      <w:rFonts w:ascii="Arial" w:eastAsia="仿宋_GB2312" w:hAnsi="Arial" w:cs="Times New Roman"/>
      <w:kern w:val="0"/>
      <w:szCs w:val="20"/>
    </w:rPr>
  </w:style>
  <w:style w:type="paragraph" w:customStyle="1" w:styleId="aff3">
    <w:name w:val="正文(首缩进)"/>
    <w:basedOn w:val="a"/>
    <w:link w:val="Charf2"/>
    <w:rsid w:val="00ED5E0A"/>
    <w:pPr>
      <w:widowControl w:val="0"/>
      <w:spacing w:beforeLines="25" w:afterLines="25" w:line="420" w:lineRule="auto"/>
      <w:ind w:firstLineChars="200" w:firstLine="200"/>
      <w:jc w:val="both"/>
    </w:pPr>
    <w:rPr>
      <w:rFonts w:ascii="Times New Roman" w:hAnsi="Times New Roman" w:cs="Times New Roman"/>
      <w:kern w:val="2"/>
      <w:sz w:val="28"/>
      <w:szCs w:val="20"/>
    </w:rPr>
  </w:style>
  <w:style w:type="character" w:customStyle="1" w:styleId="Charf2">
    <w:name w:val="正文(首缩进) Char"/>
    <w:link w:val="aff3"/>
    <w:rsid w:val="00ED5E0A"/>
    <w:rPr>
      <w:rFonts w:ascii="Times New Roman" w:eastAsia="宋体" w:hAnsi="Times New Roman" w:cs="Times New Roman"/>
      <w:sz w:val="28"/>
      <w:szCs w:val="20"/>
    </w:rPr>
  </w:style>
  <w:style w:type="paragraph" w:customStyle="1" w:styleId="CharCharChar2">
    <w:name w:val="Char Char Char2"/>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aff4">
    <w:name w:val="(页眉)科宏"/>
    <w:rsid w:val="00ED5E0A"/>
    <w:rPr>
      <w:rFonts w:ascii="Arial" w:eastAsia="仿宋_GB2312" w:hAnsi="Arial" w:cs="Times New Roman"/>
      <w:kern w:val="0"/>
      <w:szCs w:val="20"/>
    </w:rPr>
  </w:style>
  <w:style w:type="paragraph" w:customStyle="1" w:styleId="aff5">
    <w:name w:val="页脚(科宏)"/>
    <w:rsid w:val="00ED5E0A"/>
    <w:pPr>
      <w:framePr w:hSpace="181" w:wrap="auto" w:vAnchor="page" w:hAnchor="page" w:x="1419" w:y="15764"/>
      <w:jc w:val="center"/>
    </w:pPr>
    <w:rPr>
      <w:rFonts w:ascii="Arial" w:eastAsia="仿宋_GB2312" w:hAnsi="Arial" w:cs="Times New Roman"/>
      <w:kern w:val="0"/>
      <w:szCs w:val="20"/>
    </w:rPr>
  </w:style>
  <w:style w:type="character" w:customStyle="1" w:styleId="p121">
    <w:name w:val="p121"/>
    <w:rsid w:val="00ED5E0A"/>
    <w:rPr>
      <w:strike w:val="0"/>
      <w:dstrike w:val="0"/>
      <w:color w:val="000000"/>
      <w:sz w:val="24"/>
      <w:szCs w:val="24"/>
      <w:u w:val="none"/>
      <w:effect w:val="none"/>
    </w:rPr>
  </w:style>
  <w:style w:type="paragraph" w:customStyle="1" w:styleId="Charf3">
    <w:name w:val="Char"/>
    <w:aliases w:val="标题 41"/>
    <w:basedOn w:val="a"/>
    <w:rsid w:val="00ED5E0A"/>
    <w:pPr>
      <w:widowControl w:val="0"/>
      <w:jc w:val="both"/>
    </w:pPr>
    <w:rPr>
      <w:rFonts w:ascii="Times New Roman" w:hAnsi="Times New Roman" w:cs="Times New Roman"/>
      <w:kern w:val="2"/>
      <w:sz w:val="21"/>
      <w:szCs w:val="21"/>
    </w:rPr>
  </w:style>
  <w:style w:type="paragraph" w:styleId="15">
    <w:name w:val="toc 1"/>
    <w:basedOn w:val="a"/>
    <w:next w:val="a"/>
    <w:autoRedefine/>
    <w:uiPriority w:val="39"/>
    <w:qFormat/>
    <w:rsid w:val="00ED5E0A"/>
    <w:pPr>
      <w:spacing w:before="360"/>
    </w:pPr>
    <w:rPr>
      <w:rFonts w:asciiTheme="majorHAnsi" w:hAnsiTheme="majorHAnsi"/>
      <w:b/>
      <w:bCs/>
      <w:caps/>
    </w:rPr>
  </w:style>
  <w:style w:type="character" w:customStyle="1" w:styleId="Char10">
    <w:name w:val="纯文本 Char1"/>
    <w:aliases w:val="图表说明 Char,纯文本 Char Char1,纯文本 Char Char Char Char,纯文本 Char Char Char1,图表说明 Char Char Char Char Char Char Char Char Char Char,图表说明 Char Char Char Char Char Char Char Char Char Char Char Char Char,文字缩进 Char,普通文字 Char Char Char1,普通文字 Char Char2"/>
    <w:rsid w:val="00ED5E0A"/>
    <w:rPr>
      <w:rFonts w:ascii="宋体" w:eastAsia="宋体" w:hAnsi="Courier New"/>
      <w:kern w:val="2"/>
      <w:sz w:val="24"/>
      <w:lang w:val="en-US" w:eastAsia="zh-CN" w:bidi="ar-SA"/>
    </w:rPr>
  </w:style>
  <w:style w:type="paragraph" w:styleId="aff6">
    <w:name w:val="Block Text"/>
    <w:aliases w:val="文字块"/>
    <w:basedOn w:val="a"/>
    <w:rsid w:val="00ED5E0A"/>
    <w:pPr>
      <w:widowControl w:val="0"/>
      <w:spacing w:line="360" w:lineRule="auto"/>
      <w:ind w:left="420" w:right="170" w:firstLineChars="187" w:firstLine="524"/>
    </w:pPr>
    <w:rPr>
      <w:rFonts w:ascii="Times New Roman" w:hAnsi="Times New Roman" w:cs="Times New Roman"/>
      <w:color w:val="FF0000"/>
      <w:kern w:val="2"/>
      <w:sz w:val="28"/>
      <w:szCs w:val="20"/>
    </w:rPr>
  </w:style>
  <w:style w:type="paragraph" w:customStyle="1" w:styleId="25">
    <w:name w:val="样式 正文首缩 + 首行缩进:  2 字符"/>
    <w:basedOn w:val="a"/>
    <w:rsid w:val="00ED5E0A"/>
    <w:pPr>
      <w:widowControl w:val="0"/>
      <w:adjustRightInd w:val="0"/>
      <w:spacing w:line="360" w:lineRule="auto"/>
      <w:ind w:firstLineChars="200" w:firstLine="560"/>
      <w:jc w:val="both"/>
    </w:pPr>
    <w:rPr>
      <w:rFonts w:ascii="Arial" w:eastAsia="仿宋_GB2312" w:hAnsi="Arial" w:cs="Times New Roman"/>
      <w:kern w:val="2"/>
      <w:sz w:val="28"/>
      <w:szCs w:val="20"/>
    </w:rPr>
  </w:style>
  <w:style w:type="paragraph" w:customStyle="1" w:styleId="CharCharCharCharCharCharCharChar1">
    <w:name w:val="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1CharCharCharCharCharCharCharCharCharCharCharChar1Char">
    <w:name w:val="Char Char Char Char Char Char Char Char Char Char Char Char Char Char Char1 Char Char Char Char Char Char Char Char Char Char Char Char1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aff7">
    <w:name w:val="文本一"/>
    <w:basedOn w:val="af"/>
    <w:link w:val="Charf4"/>
    <w:rsid w:val="00ED5E0A"/>
    <w:pPr>
      <w:spacing w:line="360" w:lineRule="auto"/>
      <w:ind w:firstLineChars="200" w:firstLine="200"/>
    </w:pPr>
    <w:rPr>
      <w:sz w:val="24"/>
      <w:szCs w:val="24"/>
    </w:rPr>
  </w:style>
  <w:style w:type="character" w:customStyle="1" w:styleId="Charf4">
    <w:name w:val="文本一 Char"/>
    <w:link w:val="aff7"/>
    <w:rsid w:val="00ED5E0A"/>
    <w:rPr>
      <w:rFonts w:ascii="Times New Roman" w:eastAsia="宋体" w:hAnsi="Times New Roman" w:cs="Times New Roman"/>
      <w:sz w:val="24"/>
      <w:szCs w:val="24"/>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aff8">
    <w:name w:val="表格字体（科宏）"/>
    <w:basedOn w:val="aff2"/>
    <w:link w:val="Charf5"/>
    <w:rsid w:val="00ED5E0A"/>
    <w:pPr>
      <w:jc w:val="center"/>
    </w:pPr>
  </w:style>
  <w:style w:type="character" w:customStyle="1" w:styleId="Charf5">
    <w:name w:val="表格字体（科宏） Char"/>
    <w:link w:val="aff8"/>
    <w:rsid w:val="00ED5E0A"/>
    <w:rPr>
      <w:rFonts w:ascii="Arial" w:eastAsia="仿宋_GB2312" w:hAnsi="Arial" w:cs="Times New Roman"/>
      <w:kern w:val="0"/>
      <w:szCs w:val="20"/>
    </w:rPr>
  </w:style>
  <w:style w:type="paragraph" w:customStyle="1" w:styleId="CharCharCharCharCharCharCharCharCharCharCharCharCharCharChar">
    <w:name w:val="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
    <w:name w:val="Char Char Char Char Char Char Char Char Char Char Char Char Char Char Char Char Char Char"/>
    <w:basedOn w:val="a"/>
    <w:rsid w:val="00ED5E0A"/>
    <w:pPr>
      <w:widowControl w:val="0"/>
      <w:spacing w:before="300" w:after="300" w:line="560" w:lineRule="exact"/>
      <w:jc w:val="both"/>
    </w:pPr>
    <w:rPr>
      <w:rFonts w:eastAsia="黑体" w:hAnsi="Times New Roman" w:cs="Times New Roman"/>
      <w:kern w:val="2"/>
      <w:sz w:val="36"/>
      <w:szCs w:val="36"/>
    </w:rPr>
  </w:style>
  <w:style w:type="paragraph" w:customStyle="1" w:styleId="CharCharCharCharCharCharCharCharCharCharCharCharCharCharCharChar">
    <w:name w:val="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aff9">
    <w:name w:val="条标题（科宏）"/>
    <w:next w:val="aff2"/>
    <w:link w:val="Charf6"/>
    <w:rsid w:val="00ED5E0A"/>
    <w:pPr>
      <w:widowControl w:val="0"/>
      <w:numPr>
        <w:ilvl w:val="2"/>
      </w:numPr>
      <w:spacing w:line="360" w:lineRule="auto"/>
      <w:jc w:val="both"/>
      <w:outlineLvl w:val="2"/>
    </w:pPr>
    <w:rPr>
      <w:rFonts w:ascii="Arial" w:eastAsia="仿宋_GB2312" w:hAnsi="Arial" w:cs="Times New Roman"/>
      <w:kern w:val="0"/>
      <w:sz w:val="28"/>
      <w:szCs w:val="20"/>
    </w:rPr>
  </w:style>
  <w:style w:type="character" w:customStyle="1" w:styleId="Charf6">
    <w:name w:val="条标题（科宏） Char"/>
    <w:link w:val="aff9"/>
    <w:rsid w:val="00ED5E0A"/>
    <w:rPr>
      <w:rFonts w:ascii="Arial" w:eastAsia="仿宋_GB2312" w:hAnsi="Arial" w:cs="Times New Roman"/>
      <w:kern w:val="0"/>
      <w:sz w:val="28"/>
      <w:szCs w:val="20"/>
    </w:rPr>
  </w:style>
  <w:style w:type="paragraph" w:customStyle="1" w:styleId="CharCharCharCharCharCharCharCharCharChar">
    <w:name w:val="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
    <w:name w:val="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xl26">
    <w:name w:val="xl26"/>
    <w:basedOn w:val="a"/>
    <w:rsid w:val="00ED5E0A"/>
    <w:pPr>
      <w:spacing w:before="100" w:beforeAutospacing="1" w:after="100" w:afterAutospacing="1"/>
      <w:jc w:val="center"/>
    </w:pPr>
    <w:rPr>
      <w:rFonts w:ascii="Arial Unicode MS" w:eastAsia="Arial Unicode MS" w:hAnsi="Arial Unicode MS" w:cs="Times New Roman"/>
      <w:szCs w:val="21"/>
    </w:rPr>
  </w:style>
  <w:style w:type="paragraph" w:customStyle="1" w:styleId="affa">
    <w:name w:val="表格标题"/>
    <w:basedOn w:val="ae"/>
    <w:autoRedefine/>
    <w:rsid w:val="00ED5E0A"/>
    <w:pPr>
      <w:adjustRightInd w:val="0"/>
      <w:snapToGrid w:val="0"/>
      <w:spacing w:beforeLines="50" w:line="360" w:lineRule="auto"/>
      <w:ind w:firstLineChars="397" w:firstLine="1112"/>
      <w:jc w:val="center"/>
    </w:pPr>
    <w:rPr>
      <w:rFonts w:ascii="仿宋_GB2312" w:eastAsia="仿宋_GB2312" w:hAnsi="宋体"/>
      <w:snapToGrid w:val="0"/>
      <w:kern w:val="0"/>
      <w:sz w:val="28"/>
      <w:szCs w:val="28"/>
    </w:rPr>
  </w:style>
  <w:style w:type="paragraph" w:customStyle="1" w:styleId="affb">
    <w:name w:val="表文字"/>
    <w:basedOn w:val="ae"/>
    <w:autoRedefine/>
    <w:rsid w:val="00ED5E0A"/>
    <w:pPr>
      <w:framePr w:hSpace="180" w:wrap="around" w:vAnchor="text" w:hAnchor="margin" w:xAlign="center" w:y="161"/>
      <w:widowControl/>
      <w:spacing w:line="360" w:lineRule="auto"/>
      <w:ind w:firstLineChars="0" w:firstLine="0"/>
    </w:pPr>
    <w:rPr>
      <w:rFonts w:ascii="Arial" w:eastAsia="仿宋_GB2312" w:hAnsi="Arial" w:cs="Arial"/>
      <w:snapToGrid w:val="0"/>
      <w:spacing w:val="-2"/>
      <w:kern w:val="0"/>
      <w:sz w:val="24"/>
      <w:szCs w:val="21"/>
    </w:rPr>
  </w:style>
  <w:style w:type="paragraph" w:customStyle="1" w:styleId="007">
    <w:name w:val="007"/>
    <w:basedOn w:val="a"/>
    <w:rsid w:val="00ED5E0A"/>
    <w:pPr>
      <w:widowControl w:val="0"/>
      <w:jc w:val="both"/>
    </w:pPr>
    <w:rPr>
      <w:rFonts w:ascii="Times New Roman" w:hAnsi="Times New Roman" w:cs="Times New Roman"/>
      <w:kern w:val="2"/>
      <w:sz w:val="21"/>
      <w:szCs w:val="21"/>
    </w:rPr>
  </w:style>
  <w:style w:type="paragraph" w:customStyle="1" w:styleId="Char20">
    <w:name w:val="Char2"/>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1CharCharCharCharCharChar1CharCharCharChar">
    <w:name w:val="Char Char Char Char Char Char Char Char Char Char Char Char1 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character" w:customStyle="1" w:styleId="210">
    <w:name w:val="标题 21"/>
    <w:aliases w:val="1.1 Char1,1.1 Char2"/>
    <w:rsid w:val="00ED5E0A"/>
    <w:rPr>
      <w:rFonts w:ascii="Arial" w:eastAsia="宋体" w:hAnsi="Arial"/>
      <w:b/>
      <w:bCs/>
      <w:kern w:val="2"/>
      <w:sz w:val="28"/>
      <w:szCs w:val="28"/>
      <w:lang w:val="en-US" w:eastAsia="zh-CN" w:bidi="ar-SA"/>
    </w:rPr>
  </w:style>
  <w:style w:type="paragraph" w:customStyle="1" w:styleId="affc">
    <w:name w:val="图表车"/>
    <w:basedOn w:val="af6"/>
    <w:link w:val="Charf7"/>
    <w:rsid w:val="00ED5E0A"/>
    <w:pPr>
      <w:ind w:leftChars="200" w:left="200" w:hangingChars="200" w:hanging="200"/>
    </w:pPr>
    <w:rPr>
      <w:rFonts w:eastAsia="黑体"/>
    </w:rPr>
  </w:style>
  <w:style w:type="character" w:customStyle="1" w:styleId="Charf7">
    <w:name w:val="图表车 Char"/>
    <w:link w:val="affc"/>
    <w:rsid w:val="00ED5E0A"/>
    <w:rPr>
      <w:rFonts w:ascii="Times New Roman" w:eastAsia="黑体" w:hAnsi="Times New Roman" w:cs="Times New Roman"/>
      <w:sz w:val="24"/>
      <w:szCs w:val="24"/>
    </w:rPr>
  </w:style>
  <w:style w:type="paragraph" w:customStyle="1" w:styleId="Char2CharCharCharCharCharCharCharCharChar">
    <w:name w:val="Char2 Char Char Char Char Char Char Char Char Char"/>
    <w:basedOn w:val="a"/>
    <w:rsid w:val="00ED5E0A"/>
    <w:pPr>
      <w:keepNext/>
      <w:keepLines/>
      <w:widowControl w:val="0"/>
      <w:jc w:val="both"/>
    </w:pPr>
    <w:rPr>
      <w:rFonts w:ascii="Times New Roman" w:hAnsi="Times New Roman" w:cs="Times New Roman"/>
      <w:bCs/>
      <w:noProof/>
      <w:szCs w:val="21"/>
      <w:lang w:eastAsia="en-US"/>
    </w:rPr>
  </w:style>
  <w:style w:type="paragraph" w:customStyle="1" w:styleId="affd">
    <w:name w:val="节标题（科宏）"/>
    <w:next w:val="aff2"/>
    <w:rsid w:val="00ED5E0A"/>
    <w:pPr>
      <w:spacing w:line="360" w:lineRule="auto"/>
      <w:jc w:val="center"/>
      <w:outlineLvl w:val="1"/>
    </w:pPr>
    <w:rPr>
      <w:rFonts w:ascii="Arial" w:eastAsia="仿宋_GB2312" w:hAnsi="Arial" w:cs="Times New Roman"/>
      <w:b/>
      <w:kern w:val="0"/>
      <w:sz w:val="30"/>
      <w:szCs w:val="20"/>
    </w:rPr>
  </w:style>
  <w:style w:type="paragraph" w:customStyle="1" w:styleId="Char1CharCharCharCharCharCharCharCharCharChar">
    <w:name w:val="Char1 Char Char Char Char Char Char Char Char Char Char"/>
    <w:basedOn w:val="a"/>
    <w:rsid w:val="00ED5E0A"/>
    <w:pPr>
      <w:widowControl w:val="0"/>
      <w:jc w:val="both"/>
    </w:pPr>
    <w:rPr>
      <w:rFonts w:ascii="Times New Roman" w:hAnsi="Times New Roman" w:cs="Times New Roman"/>
      <w:kern w:val="2"/>
      <w:sz w:val="21"/>
      <w:szCs w:val="21"/>
    </w:rPr>
  </w:style>
  <w:style w:type="paragraph" w:customStyle="1" w:styleId="04">
    <w:name w:val="分类0"/>
    <w:basedOn w:val="a"/>
    <w:link w:val="0Char"/>
    <w:rsid w:val="00ED5E0A"/>
    <w:pPr>
      <w:widowControl w:val="0"/>
      <w:jc w:val="both"/>
      <w:outlineLvl w:val="0"/>
    </w:pPr>
    <w:rPr>
      <w:rFonts w:ascii="Times New Roman" w:hAnsi="Times New Roman" w:cs="Times New Roman"/>
      <w:kern w:val="2"/>
      <w:sz w:val="21"/>
      <w:szCs w:val="20"/>
    </w:rPr>
  </w:style>
  <w:style w:type="character" w:customStyle="1" w:styleId="0Char">
    <w:name w:val="分类0 Char"/>
    <w:link w:val="04"/>
    <w:rsid w:val="00ED5E0A"/>
    <w:rPr>
      <w:rFonts w:ascii="Times New Roman" w:eastAsia="宋体" w:hAnsi="Times New Roman" w:cs="Times New Roman"/>
      <w:szCs w:val="20"/>
    </w:rPr>
  </w:style>
  <w:style w:type="paragraph" w:customStyle="1" w:styleId="affe">
    <w:name w:val="表格内部"/>
    <w:basedOn w:val="a"/>
    <w:rsid w:val="00ED5E0A"/>
    <w:pPr>
      <w:widowControl w:val="0"/>
      <w:spacing w:line="300" w:lineRule="auto"/>
      <w:jc w:val="center"/>
      <w:outlineLvl w:val="4"/>
    </w:pPr>
    <w:rPr>
      <w:rFonts w:ascii="Times New Roman" w:hAnsi="Times New Roman" w:cs="Times New Roman"/>
      <w:kern w:val="2"/>
      <w:sz w:val="18"/>
      <w:szCs w:val="20"/>
    </w:rPr>
  </w:style>
  <w:style w:type="paragraph" w:customStyle="1" w:styleId="afff">
    <w:name w:val="报告正文"/>
    <w:basedOn w:val="a"/>
    <w:link w:val="Charf8"/>
    <w:rsid w:val="00ED5E0A"/>
    <w:pPr>
      <w:widowControl w:val="0"/>
      <w:adjustRightInd w:val="0"/>
      <w:snapToGrid w:val="0"/>
      <w:spacing w:line="300" w:lineRule="auto"/>
      <w:jc w:val="both"/>
    </w:pPr>
    <w:rPr>
      <w:rFonts w:hAnsi="Times New Roman" w:cs="Times New Roman"/>
      <w:kern w:val="2"/>
      <w:sz w:val="28"/>
      <w:szCs w:val="20"/>
    </w:rPr>
  </w:style>
  <w:style w:type="character" w:styleId="afff0">
    <w:name w:val="FollowedHyperlink"/>
    <w:aliases w:val="已访问的超级链接"/>
    <w:rsid w:val="00ED5E0A"/>
    <w:rPr>
      <w:color w:val="800080"/>
      <w:u w:val="single"/>
    </w:rPr>
  </w:style>
  <w:style w:type="paragraph" w:customStyle="1" w:styleId="CharCharCharCharCharChar0">
    <w:name w:val="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character" w:customStyle="1" w:styleId="1Char1">
    <w:name w:val="标题 1 Char1"/>
    <w:aliases w:val="标题 1 Char Char,第一章 Char,h1 Char,1st level Char,Section Head Char,l1 Char"/>
    <w:rsid w:val="00ED5E0A"/>
    <w:rPr>
      <w:rFonts w:eastAsia="宋体"/>
      <w:b/>
      <w:bCs/>
      <w:kern w:val="44"/>
      <w:sz w:val="44"/>
      <w:szCs w:val="44"/>
      <w:lang w:val="en-US" w:eastAsia="zh-CN" w:bidi="ar-SA"/>
    </w:rPr>
  </w:style>
  <w:style w:type="paragraph" w:customStyle="1" w:styleId="xl32">
    <w:name w:val="xl32"/>
    <w:basedOn w:val="a"/>
    <w:rsid w:val="00ED5E0A"/>
    <w:pPr>
      <w:pBdr>
        <w:left w:val="single" w:sz="4" w:space="0" w:color="auto"/>
        <w:bottom w:val="single" w:sz="4" w:space="0" w:color="000000"/>
        <w:right w:val="single" w:sz="4" w:space="0" w:color="auto"/>
      </w:pBdr>
      <w:spacing w:before="100" w:beforeAutospacing="1" w:after="100" w:afterAutospacing="1"/>
      <w:jc w:val="center"/>
    </w:pPr>
    <w:rPr>
      <w:rFonts w:ascii="仿宋_GB2312" w:eastAsia="仿宋_GB2312" w:hAnsi="Arial Unicode MS" w:cs="Arial Rounded MT Bold" w:hint="eastAsia"/>
      <w:sz w:val="21"/>
      <w:szCs w:val="21"/>
    </w:rPr>
  </w:style>
  <w:style w:type="paragraph" w:customStyle="1" w:styleId="CharCharCharCharCharCharCharCharCharChar1">
    <w:name w:val="Char Char Char Char Char Char Char Char Char Char1"/>
    <w:basedOn w:val="a"/>
    <w:rsid w:val="00ED5E0A"/>
    <w:pPr>
      <w:widowControl w:val="0"/>
      <w:jc w:val="both"/>
    </w:pPr>
    <w:rPr>
      <w:rFonts w:ascii="Times New Roman" w:hAnsi="Times New Roman" w:cs="Times New Roman"/>
      <w:kern w:val="2"/>
      <w:sz w:val="21"/>
      <w:szCs w:val="21"/>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1CharCharCharCharCharChar1CharCharCharCharCharCharCharCharChar">
    <w:name w:val="Char Char Char Char Char Char Char Char Char Char Char Char1 Char Char Char Char Char Char1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1">
    <w:name w:val="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CharCharCharCharChar">
    <w:name w:val="Char Char Char Char Char Char Char Char Char Char Char Char Char Char1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
    <w:name w:val="Char Char Char Char Char Char Char Char Char Char Char Char Char Char1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CharCharCharCharCharCharCharCharChar">
    <w:name w:val="Char Char Char Char Char Char Char Char Char Char Char Char Char Char1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styleId="40">
    <w:name w:val="toc 4"/>
    <w:basedOn w:val="a"/>
    <w:next w:val="a"/>
    <w:autoRedefine/>
    <w:rsid w:val="00ED5E0A"/>
    <w:pPr>
      <w:ind w:left="480"/>
    </w:pPr>
    <w:rPr>
      <w:rFonts w:asciiTheme="minorHAnsi" w:hAnsiTheme="minorHAnsi" w:cstheme="minorHAnsi"/>
      <w:sz w:val="20"/>
      <w:szCs w:val="20"/>
    </w:rPr>
  </w:style>
  <w:style w:type="paragraph" w:styleId="afff1">
    <w:name w:val="List Paragraph"/>
    <w:basedOn w:val="a"/>
    <w:uiPriority w:val="34"/>
    <w:qFormat/>
    <w:rsid w:val="00ED5E0A"/>
    <w:pPr>
      <w:widowControl w:val="0"/>
      <w:ind w:firstLineChars="200" w:firstLine="420"/>
      <w:jc w:val="both"/>
    </w:pPr>
    <w:rPr>
      <w:rFonts w:ascii="Calibri" w:hAnsi="Calibri" w:cs="Times New Roman"/>
      <w:kern w:val="2"/>
      <w:sz w:val="21"/>
      <w:szCs w:val="22"/>
    </w:rPr>
  </w:style>
  <w:style w:type="paragraph" w:styleId="TOC">
    <w:name w:val="TOC Heading"/>
    <w:basedOn w:val="1"/>
    <w:next w:val="a"/>
    <w:uiPriority w:val="39"/>
    <w:qFormat/>
    <w:rsid w:val="00ED5E0A"/>
    <w:pPr>
      <w:widowControl/>
      <w:spacing w:before="480" w:after="0" w:line="276" w:lineRule="auto"/>
      <w:jc w:val="left"/>
      <w:outlineLvl w:val="9"/>
    </w:pPr>
    <w:rPr>
      <w:rFonts w:ascii="Cambria" w:hAnsi="Cambria"/>
      <w:color w:val="365F91"/>
      <w:kern w:val="0"/>
      <w:sz w:val="28"/>
      <w:szCs w:val="28"/>
    </w:rPr>
  </w:style>
  <w:style w:type="paragraph" w:styleId="26">
    <w:name w:val="toc 2"/>
    <w:basedOn w:val="a"/>
    <w:next w:val="a"/>
    <w:autoRedefine/>
    <w:uiPriority w:val="39"/>
    <w:unhideWhenUsed/>
    <w:qFormat/>
    <w:rsid w:val="00ED5E0A"/>
    <w:pPr>
      <w:spacing w:before="240"/>
    </w:pPr>
    <w:rPr>
      <w:rFonts w:asciiTheme="minorHAnsi" w:hAnsiTheme="minorHAnsi" w:cstheme="minorHAnsi"/>
      <w:b/>
      <w:bCs/>
      <w:sz w:val="20"/>
      <w:szCs w:val="20"/>
    </w:rPr>
  </w:style>
  <w:style w:type="paragraph" w:styleId="32">
    <w:name w:val="toc 3"/>
    <w:basedOn w:val="a"/>
    <w:next w:val="a"/>
    <w:autoRedefine/>
    <w:uiPriority w:val="39"/>
    <w:unhideWhenUsed/>
    <w:qFormat/>
    <w:rsid w:val="00ED5E0A"/>
    <w:pPr>
      <w:ind w:left="240"/>
    </w:pPr>
    <w:rPr>
      <w:rFonts w:asciiTheme="minorHAnsi" w:hAnsiTheme="minorHAnsi" w:cstheme="minorHAnsi"/>
      <w:sz w:val="20"/>
      <w:szCs w:val="20"/>
    </w:rPr>
  </w:style>
  <w:style w:type="paragraph" w:styleId="50">
    <w:name w:val="toc 5"/>
    <w:basedOn w:val="a"/>
    <w:next w:val="a"/>
    <w:autoRedefine/>
    <w:rsid w:val="00ED5E0A"/>
    <w:pPr>
      <w:ind w:left="720"/>
    </w:pPr>
    <w:rPr>
      <w:rFonts w:asciiTheme="minorHAnsi" w:hAnsiTheme="minorHAnsi" w:cstheme="minorHAnsi"/>
      <w:sz w:val="20"/>
      <w:szCs w:val="20"/>
    </w:rPr>
  </w:style>
  <w:style w:type="paragraph" w:styleId="60">
    <w:name w:val="toc 6"/>
    <w:basedOn w:val="a"/>
    <w:next w:val="a"/>
    <w:autoRedefine/>
    <w:rsid w:val="00ED5E0A"/>
    <w:pPr>
      <w:ind w:left="960"/>
    </w:pPr>
    <w:rPr>
      <w:rFonts w:asciiTheme="minorHAnsi" w:hAnsiTheme="minorHAnsi" w:cstheme="minorHAnsi"/>
      <w:sz w:val="20"/>
      <w:szCs w:val="20"/>
    </w:rPr>
  </w:style>
  <w:style w:type="paragraph" w:styleId="70">
    <w:name w:val="toc 7"/>
    <w:basedOn w:val="a"/>
    <w:next w:val="a"/>
    <w:autoRedefine/>
    <w:rsid w:val="00ED5E0A"/>
    <w:pPr>
      <w:ind w:left="1200"/>
    </w:pPr>
    <w:rPr>
      <w:rFonts w:asciiTheme="minorHAnsi" w:hAnsiTheme="minorHAnsi" w:cstheme="minorHAnsi"/>
      <w:sz w:val="20"/>
      <w:szCs w:val="20"/>
    </w:rPr>
  </w:style>
  <w:style w:type="paragraph" w:styleId="80">
    <w:name w:val="toc 8"/>
    <w:basedOn w:val="a"/>
    <w:next w:val="a"/>
    <w:autoRedefine/>
    <w:rsid w:val="00ED5E0A"/>
    <w:pPr>
      <w:ind w:left="1440"/>
    </w:pPr>
    <w:rPr>
      <w:rFonts w:asciiTheme="minorHAnsi" w:hAnsiTheme="minorHAnsi" w:cstheme="minorHAnsi"/>
      <w:sz w:val="20"/>
      <w:szCs w:val="20"/>
    </w:rPr>
  </w:style>
  <w:style w:type="paragraph" w:styleId="90">
    <w:name w:val="toc 9"/>
    <w:basedOn w:val="a"/>
    <w:next w:val="a"/>
    <w:autoRedefine/>
    <w:rsid w:val="00ED5E0A"/>
    <w:pPr>
      <w:ind w:left="1680"/>
    </w:pPr>
    <w:rPr>
      <w:rFonts w:asciiTheme="minorHAnsi" w:hAnsiTheme="minorHAnsi" w:cstheme="minorHAnsi"/>
      <w:sz w:val="20"/>
      <w:szCs w:val="20"/>
    </w:rPr>
  </w:style>
  <w:style w:type="paragraph" w:customStyle="1" w:styleId="pa-0">
    <w:name w:val="pa-0"/>
    <w:basedOn w:val="a"/>
    <w:rsid w:val="00ED5E0A"/>
    <w:pPr>
      <w:spacing w:before="150" w:after="150"/>
    </w:pPr>
  </w:style>
  <w:style w:type="paragraph" w:customStyle="1" w:styleId="Char1CharCharChar">
    <w:name w:val="Char1 Char Char Char"/>
    <w:basedOn w:val="a"/>
    <w:rsid w:val="00ED5E0A"/>
    <w:pPr>
      <w:widowControl w:val="0"/>
      <w:jc w:val="both"/>
    </w:pPr>
    <w:rPr>
      <w:rFonts w:ascii="Times New Roman" w:hAnsi="Times New Roman" w:cs="Times New Roman"/>
      <w:kern w:val="2"/>
      <w:sz w:val="21"/>
    </w:rPr>
  </w:style>
  <w:style w:type="paragraph" w:customStyle="1" w:styleId="CharCharCharCharCharCharCharCharCharCharCharCharChar">
    <w:name w:val="Char Char Char Char Char Char Char Char Char Char Char Char Char"/>
    <w:basedOn w:val="a"/>
    <w:rsid w:val="00ED5E0A"/>
    <w:pPr>
      <w:widowControl w:val="0"/>
      <w:jc w:val="both"/>
    </w:pPr>
    <w:rPr>
      <w:rFonts w:ascii="Times New Roman" w:hAnsi="Times New Roman" w:cs="Times New Roman"/>
      <w:kern w:val="2"/>
      <w:sz w:val="21"/>
    </w:rPr>
  </w:style>
  <w:style w:type="paragraph" w:customStyle="1" w:styleId="afff2">
    <w:name w:val="款正文（科宏）"/>
    <w:next w:val="aff2"/>
    <w:link w:val="Charf9"/>
    <w:rsid w:val="00ED5E0A"/>
    <w:pPr>
      <w:tabs>
        <w:tab w:val="num" w:pos="340"/>
      </w:tabs>
      <w:spacing w:line="360" w:lineRule="auto"/>
      <w:ind w:firstLine="567"/>
      <w:jc w:val="both"/>
    </w:pPr>
    <w:rPr>
      <w:rFonts w:ascii="Arial" w:eastAsia="仿宋_GB2312" w:hAnsi="Arial" w:cs="Times New Roman"/>
      <w:kern w:val="0"/>
      <w:sz w:val="28"/>
      <w:szCs w:val="20"/>
    </w:rPr>
  </w:style>
  <w:style w:type="character" w:customStyle="1" w:styleId="Charf9">
    <w:name w:val="款正文（科宏） Char"/>
    <w:link w:val="afff2"/>
    <w:rsid w:val="00ED5E0A"/>
    <w:rPr>
      <w:rFonts w:ascii="Arial" w:eastAsia="仿宋_GB2312" w:hAnsi="Arial" w:cs="Times New Roman"/>
      <w:kern w:val="0"/>
      <w:sz w:val="28"/>
      <w:szCs w:val="20"/>
    </w:rPr>
  </w:style>
  <w:style w:type="paragraph" w:customStyle="1" w:styleId="CharCharChar1CharCharChar1CharCharCharCharCharCharCharCharCharChar">
    <w:name w:val="Char Char Char1 Char Char Char1 Char Char Char Char Char Char Char Char Char Char"/>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Char11">
    <w:name w:val="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1CharCharCharCharCharCharCharCharCharCharCharChar">
    <w:name w:val="Char1 Char Char Char Char Char Char Char Char Char Char Char Char"/>
    <w:basedOn w:val="a"/>
    <w:rsid w:val="00ED5E0A"/>
    <w:pPr>
      <w:widowControl w:val="0"/>
      <w:jc w:val="both"/>
    </w:pPr>
    <w:rPr>
      <w:rFonts w:eastAsia="仿宋_GB2312" w:hAnsi="Times New Roman" w:cs="Times New Roman"/>
      <w:spacing w:val="-2"/>
      <w:sz w:val="28"/>
      <w:szCs w:val="20"/>
    </w:rPr>
  </w:style>
  <w:style w:type="paragraph" w:customStyle="1" w:styleId="afff3">
    <w:name w:val="章标题（科宏）"/>
    <w:next w:val="aff2"/>
    <w:autoRedefine/>
    <w:rsid w:val="00ED5E0A"/>
    <w:pPr>
      <w:pageBreakBefore/>
      <w:widowControl w:val="0"/>
      <w:snapToGrid w:val="0"/>
      <w:spacing w:beforeLines="50" w:afterLines="50" w:line="360" w:lineRule="auto"/>
      <w:jc w:val="center"/>
      <w:outlineLvl w:val="0"/>
    </w:pPr>
    <w:rPr>
      <w:rFonts w:ascii="Arial" w:eastAsia="仿宋_GB2312" w:hAnsi="Arial" w:cs="Arial"/>
      <w:b/>
      <w:kern w:val="0"/>
      <w:sz w:val="32"/>
      <w:szCs w:val="32"/>
    </w:rPr>
  </w:style>
  <w:style w:type="paragraph" w:customStyle="1" w:styleId="CharCharCharCharCharCharCharCharCharCharCharCharCharCharCharCharChar1">
    <w:name w:val="Char Char Char Char Char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198005">
    <w:name w:val="样式 小四 居中 左侧:  1.98 厘米 右侧:  0.05 厘米"/>
    <w:basedOn w:val="a"/>
    <w:rsid w:val="00ED5E0A"/>
    <w:pPr>
      <w:widowControl w:val="0"/>
      <w:jc w:val="center"/>
    </w:pPr>
    <w:rPr>
      <w:rFonts w:ascii="Times New Roman" w:hAnsi="Times New Roman" w:cs="Times New Roman"/>
      <w:kern w:val="2"/>
      <w:szCs w:val="20"/>
    </w:rPr>
  </w:style>
  <w:style w:type="character" w:customStyle="1" w:styleId="textcontents">
    <w:name w:val="textcontents"/>
    <w:basedOn w:val="a0"/>
    <w:rsid w:val="00ED5E0A"/>
  </w:style>
  <w:style w:type="character" w:customStyle="1" w:styleId="Charfa">
    <w:name w:val="表格内容 Char"/>
    <w:rsid w:val="00ED5E0A"/>
    <w:rPr>
      <w:rFonts w:ascii="Arial" w:eastAsia="仿宋_GB2312" w:hAnsi="Arial" w:cs="Arial"/>
      <w:color w:val="000000"/>
      <w:kern w:val="2"/>
      <w:sz w:val="21"/>
      <w:szCs w:val="21"/>
      <w:lang w:val="en-US" w:eastAsia="zh-CN" w:bidi="ar-SA"/>
    </w:rPr>
  </w:style>
  <w:style w:type="character" w:styleId="afff4">
    <w:name w:val="Emphasis"/>
    <w:uiPriority w:val="20"/>
    <w:qFormat/>
    <w:rsid w:val="00ED5E0A"/>
    <w:rPr>
      <w:i w:val="0"/>
      <w:iCs w:val="0"/>
      <w:color w:val="CC0000"/>
    </w:rPr>
  </w:style>
  <w:style w:type="character" w:customStyle="1" w:styleId="Charfb">
    <w:name w:val="表名 Char"/>
    <w:link w:val="afff5"/>
    <w:rsid w:val="00ED5E0A"/>
    <w:rPr>
      <w:rFonts w:ascii="黑体" w:eastAsia="黑体" w:hAnsi="宋体"/>
      <w:sz w:val="28"/>
      <w:u w:val="double"/>
    </w:rPr>
  </w:style>
  <w:style w:type="paragraph" w:customStyle="1" w:styleId="afff5">
    <w:name w:val="表名"/>
    <w:basedOn w:val="a"/>
    <w:next w:val="a"/>
    <w:link w:val="Charfb"/>
    <w:rsid w:val="00ED5E0A"/>
    <w:pPr>
      <w:jc w:val="center"/>
    </w:pPr>
    <w:rPr>
      <w:rFonts w:ascii="黑体" w:eastAsia="黑体" w:cstheme="minorBidi"/>
      <w:kern w:val="2"/>
      <w:sz w:val="28"/>
      <w:szCs w:val="22"/>
      <w:u w:val="double"/>
    </w:rPr>
  </w:style>
  <w:style w:type="character" w:customStyle="1" w:styleId="CharChar2">
    <w:name w:val="陕西，正文 Char Char"/>
    <w:link w:val="Charfc"/>
    <w:rsid w:val="00ED5E0A"/>
    <w:rPr>
      <w:sz w:val="28"/>
    </w:rPr>
  </w:style>
  <w:style w:type="paragraph" w:customStyle="1" w:styleId="Charfc">
    <w:name w:val="陕西，正文 Char"/>
    <w:basedOn w:val="a"/>
    <w:link w:val="CharChar2"/>
    <w:rsid w:val="00ED5E0A"/>
    <w:pPr>
      <w:widowControl w:val="0"/>
      <w:spacing w:line="360" w:lineRule="auto"/>
      <w:ind w:firstLineChars="200" w:firstLine="560"/>
      <w:jc w:val="both"/>
    </w:pPr>
    <w:rPr>
      <w:rFonts w:asciiTheme="minorHAnsi" w:eastAsiaTheme="minorEastAsia" w:hAnsiTheme="minorHAnsi" w:cstheme="minorBidi"/>
      <w:kern w:val="2"/>
      <w:sz w:val="28"/>
      <w:szCs w:val="22"/>
    </w:rPr>
  </w:style>
  <w:style w:type="character" w:customStyle="1" w:styleId="Charfd">
    <w:name w:val="表头 Char"/>
    <w:link w:val="afff6"/>
    <w:rsid w:val="00ED5E0A"/>
    <w:rPr>
      <w:rFonts w:ascii="宋体" w:eastAsia="黑体" w:hAnsi="宋体"/>
      <w:sz w:val="24"/>
    </w:rPr>
  </w:style>
  <w:style w:type="paragraph" w:customStyle="1" w:styleId="afff6">
    <w:name w:val="表头"/>
    <w:basedOn w:val="a"/>
    <w:link w:val="Charfd"/>
    <w:rsid w:val="00ED5E0A"/>
    <w:pPr>
      <w:jc w:val="center"/>
    </w:pPr>
    <w:rPr>
      <w:rFonts w:eastAsia="黑体" w:cstheme="minorBidi"/>
      <w:kern w:val="2"/>
      <w:szCs w:val="22"/>
    </w:rPr>
  </w:style>
  <w:style w:type="paragraph" w:customStyle="1" w:styleId="CharCharCharCharCharCharCharCharCharCharCharChar1CharCharCharCharCharChar">
    <w:name w:val="Char Char Char Char Char Char Char Char Char Char Char Char1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20"/>
    </w:rPr>
  </w:style>
  <w:style w:type="paragraph" w:customStyle="1" w:styleId="afff7">
    <w:name w:val="内容"/>
    <w:basedOn w:val="af"/>
    <w:link w:val="Charfe"/>
    <w:rsid w:val="00ED5E0A"/>
    <w:pPr>
      <w:adjustRightInd w:val="0"/>
      <w:snapToGrid w:val="0"/>
      <w:spacing w:line="360" w:lineRule="auto"/>
      <w:ind w:leftChars="100" w:left="280" w:rightChars="100" w:right="100" w:firstLineChars="200" w:firstLine="560"/>
    </w:pPr>
    <w:rPr>
      <w:sz w:val="28"/>
    </w:rPr>
  </w:style>
  <w:style w:type="character" w:customStyle="1" w:styleId="Charfe">
    <w:name w:val="内容 Char"/>
    <w:link w:val="afff7"/>
    <w:rsid w:val="00ED5E0A"/>
    <w:rPr>
      <w:rFonts w:ascii="Times New Roman" w:eastAsia="宋体" w:hAnsi="Times New Roman" w:cs="Times New Roman"/>
      <w:sz w:val="28"/>
      <w:szCs w:val="20"/>
    </w:rPr>
  </w:style>
  <w:style w:type="paragraph" w:customStyle="1" w:styleId="font8">
    <w:name w:val="font8"/>
    <w:basedOn w:val="a"/>
    <w:rsid w:val="00ED5E0A"/>
    <w:pPr>
      <w:spacing w:before="100" w:beforeAutospacing="1" w:after="100" w:afterAutospacing="1"/>
    </w:pPr>
    <w:rPr>
      <w:rFonts w:cs="Times New Roman" w:hint="eastAsia"/>
      <w:sz w:val="28"/>
      <w:szCs w:val="20"/>
    </w:rPr>
  </w:style>
  <w:style w:type="paragraph" w:customStyle="1" w:styleId="xl27">
    <w:name w:val="xl27"/>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Times New Roman"/>
      <w:szCs w:val="20"/>
    </w:rPr>
  </w:style>
  <w:style w:type="paragraph" w:customStyle="1" w:styleId="afff8">
    <w:name w:val="陕西，正文"/>
    <w:basedOn w:val="a"/>
    <w:rsid w:val="00ED5E0A"/>
    <w:pPr>
      <w:widowControl w:val="0"/>
      <w:spacing w:line="360" w:lineRule="auto"/>
      <w:ind w:firstLineChars="200" w:firstLine="560"/>
      <w:jc w:val="both"/>
    </w:pPr>
    <w:rPr>
      <w:rFonts w:ascii="Times New Roman" w:hAnsi="Times New Roman" w:cs="Times New Roman"/>
      <w:kern w:val="2"/>
      <w:sz w:val="28"/>
      <w:szCs w:val="20"/>
    </w:rPr>
  </w:style>
  <w:style w:type="paragraph" w:customStyle="1" w:styleId="afff9">
    <w:name w:val="表格文字（科宏）"/>
    <w:basedOn w:val="aff2"/>
    <w:rsid w:val="00ED5E0A"/>
    <w:pPr>
      <w:jc w:val="center"/>
    </w:pPr>
  </w:style>
  <w:style w:type="paragraph" w:customStyle="1" w:styleId="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20"/>
    </w:rPr>
  </w:style>
  <w:style w:type="paragraph" w:customStyle="1" w:styleId="CharCharCharCharCharCharCharCharCharCharCharChar">
    <w:name w:val="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20"/>
    </w:rPr>
  </w:style>
  <w:style w:type="paragraph" w:customStyle="1" w:styleId="afffa">
    <w:name w:val="标准"/>
    <w:basedOn w:val="a"/>
    <w:rsid w:val="00ED5E0A"/>
    <w:pPr>
      <w:widowControl w:val="0"/>
      <w:adjustRightInd w:val="0"/>
      <w:spacing w:line="312" w:lineRule="atLeast"/>
      <w:jc w:val="both"/>
    </w:pPr>
    <w:rPr>
      <w:rFonts w:ascii="Times New Roman" w:eastAsia="创艺简宋体" w:hAnsi="Times New Roman" w:cs="Times New Roman"/>
      <w:szCs w:val="20"/>
    </w:rPr>
  </w:style>
  <w:style w:type="paragraph" w:customStyle="1" w:styleId="xl24">
    <w:name w:val="xl24"/>
    <w:basedOn w:val="a"/>
    <w:rsid w:val="00ED5E0A"/>
    <w:pPr>
      <w:pBdr>
        <w:bottom w:val="single" w:sz="4" w:space="0" w:color="auto"/>
        <w:right w:val="single" w:sz="4" w:space="0" w:color="auto"/>
      </w:pBdr>
      <w:spacing w:before="100" w:beforeAutospacing="1" w:after="100" w:afterAutospacing="1"/>
      <w:jc w:val="center"/>
    </w:pPr>
    <w:rPr>
      <w:rFonts w:cs="Times New Roman"/>
      <w:sz w:val="21"/>
      <w:szCs w:val="20"/>
    </w:rPr>
  </w:style>
  <w:style w:type="paragraph" w:customStyle="1" w:styleId="CharCharCharCharCharCharCharCharCharCharCharChar1CharCharCharCharCharChar1Char">
    <w:name w:val="Char Char Char Char Char Char Char Char Char Char Char Char1 Char Char Char Char Char Char1 Char"/>
    <w:basedOn w:val="a"/>
    <w:rsid w:val="00ED5E0A"/>
    <w:pPr>
      <w:widowControl w:val="0"/>
      <w:spacing w:before="300" w:after="300" w:line="560" w:lineRule="exact"/>
      <w:jc w:val="both"/>
    </w:pPr>
    <w:rPr>
      <w:rFonts w:ascii="Times New Roman" w:eastAsia="黑体" w:hAnsi="Times New Roman" w:cs="Times New Roman"/>
      <w:kern w:val="2"/>
      <w:sz w:val="36"/>
      <w:szCs w:val="20"/>
    </w:rPr>
  </w:style>
  <w:style w:type="paragraph" w:customStyle="1" w:styleId="16">
    <w:name w:val="内容1"/>
    <w:basedOn w:val="a"/>
    <w:rsid w:val="00ED5E0A"/>
    <w:pPr>
      <w:widowControl w:val="0"/>
      <w:ind w:left="100" w:right="100" w:firstLine="200"/>
      <w:jc w:val="both"/>
    </w:pPr>
    <w:rPr>
      <w:rFonts w:ascii="Times New Roman" w:eastAsia="仿宋_GB2312" w:hAnsi="Times New Roman" w:cs="Times New Roman"/>
      <w:kern w:val="2"/>
      <w:sz w:val="28"/>
      <w:szCs w:val="20"/>
    </w:rPr>
  </w:style>
  <w:style w:type="paragraph" w:customStyle="1" w:styleId="xl41">
    <w:name w:val="xl41"/>
    <w:basedOn w:val="a"/>
    <w:rsid w:val="00ED5E0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CharCharCharCharCharCharCharCharCharCharCharChar1CharCharCharCharCharChar1CharCharCharCharCharCharCharCharCharCharCharCharCharCharChar">
    <w:name w:val="Char Char Char Char Char Char Char Char Char Char Char Char1 Char Char Char Char Char Char1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1">
    <w:name w:val="Char Char Char Char Char Char Char Char Char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1CharCharChar1">
    <w:name w:val="Char Char Char Char Char Char1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1CharCharCharCharCharCharCharCharCharCharCharChar1">
    <w:name w:val="Char Char Char Char Char Char Char Char Char Char Char Char Char Char Char1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font5">
    <w:name w:val="font5"/>
    <w:basedOn w:val="a"/>
    <w:rsid w:val="00ED5E0A"/>
    <w:pPr>
      <w:spacing w:before="100" w:beforeAutospacing="1" w:after="100" w:afterAutospacing="1"/>
    </w:pPr>
    <w:rPr>
      <w:rFonts w:cs="Courier New" w:hint="eastAsia"/>
      <w:sz w:val="18"/>
      <w:szCs w:val="18"/>
    </w:rPr>
  </w:style>
  <w:style w:type="paragraph" w:customStyle="1" w:styleId="CharCharCharCharCharCharCharCharCharCharCharChar1CharCharCharChar">
    <w:name w:val="Char Char Char Char Char Char 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CharCharCharCharCharCharCharCharChar">
    <w:name w:val="Char Char Char Char Char Char Char Char Char1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1CharCharCharCharCharChar1CharCharChar">
    <w:name w:val="Char Char Char Char Char Char Char Char Char Char Char Char1 Char Char Char Char Char Char1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320">
    <w:name w:val="标题 32"/>
    <w:basedOn w:val="a"/>
    <w:rsid w:val="00ED5E0A"/>
    <w:pPr>
      <w:outlineLvl w:val="3"/>
    </w:pPr>
    <w:rPr>
      <w:sz w:val="27"/>
      <w:szCs w:val="27"/>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1CharCharCharCharCharChar1">
    <w:name w:val="Char Char Char Char Char Char Char Char Char Char Char Char1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CharCharCharCharCharChar">
    <w:name w:val="Char Char Char Char Char Char Char Char Char1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font6">
    <w:name w:val="font6"/>
    <w:basedOn w:val="a"/>
    <w:rsid w:val="00ED5E0A"/>
    <w:pPr>
      <w:spacing w:before="100" w:beforeAutospacing="1" w:after="100" w:afterAutospacing="1"/>
    </w:pPr>
    <w:rPr>
      <w:rFonts w:ascii="Times New Roman" w:eastAsia="Arial Unicode MS" w:hAnsi="Times New Roman" w:cs="Times New Roman"/>
    </w:rPr>
  </w:style>
  <w:style w:type="paragraph" w:customStyle="1" w:styleId="font7">
    <w:name w:val="font7"/>
    <w:basedOn w:val="a"/>
    <w:rsid w:val="00ED5E0A"/>
    <w:pPr>
      <w:spacing w:before="100" w:beforeAutospacing="1" w:after="100" w:afterAutospacing="1"/>
    </w:pPr>
    <w:rPr>
      <w:rFonts w:ascii="Times New Roman" w:eastAsia="Arial Unicode MS" w:hAnsi="Times New Roman" w:cs="Times New Roman"/>
    </w:rPr>
  </w:style>
  <w:style w:type="paragraph" w:customStyle="1" w:styleId="font9">
    <w:name w:val="font9"/>
    <w:basedOn w:val="a"/>
    <w:rsid w:val="00ED5E0A"/>
    <w:pPr>
      <w:spacing w:before="100" w:beforeAutospacing="1" w:after="100" w:afterAutospacing="1"/>
    </w:pPr>
    <w:rPr>
      <w:rFonts w:ascii="Times New Roman" w:eastAsia="Arial Unicode MS" w:hAnsi="Times New Roman" w:cs="Times New Roman"/>
      <w:sz w:val="28"/>
      <w:szCs w:val="28"/>
    </w:rPr>
  </w:style>
  <w:style w:type="paragraph" w:customStyle="1" w:styleId="xl25">
    <w:name w:val="xl25"/>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Courier New"/>
    </w:rPr>
  </w:style>
  <w:style w:type="paragraph" w:customStyle="1" w:styleId="xl28">
    <w:name w:val="xl28"/>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Courier New"/>
    </w:rPr>
  </w:style>
  <w:style w:type="paragraph" w:customStyle="1" w:styleId="xl29">
    <w:name w:val="xl29"/>
    <w:basedOn w:val="a"/>
    <w:rsid w:val="00ED5E0A"/>
    <w:pPr>
      <w:pBdr>
        <w:bottom w:val="single" w:sz="4" w:space="0" w:color="auto"/>
      </w:pBdr>
      <w:spacing w:before="100" w:beforeAutospacing="1" w:after="100" w:afterAutospacing="1"/>
      <w:jc w:val="center"/>
      <w:textAlignment w:val="center"/>
    </w:pPr>
    <w:rPr>
      <w:rFonts w:ascii="Arial Unicode MS" w:eastAsia="Arial Unicode MS" w:hAnsi="Arial Unicode MS" w:cs="Courier New"/>
      <w:sz w:val="28"/>
      <w:szCs w:val="28"/>
    </w:rPr>
  </w:style>
  <w:style w:type="paragraph" w:customStyle="1" w:styleId="41">
    <w:name w:val="标题4"/>
    <w:basedOn w:val="16"/>
    <w:next w:val="16"/>
    <w:rsid w:val="00ED5E0A"/>
    <w:pPr>
      <w:ind w:firstLine="100"/>
    </w:pPr>
  </w:style>
  <w:style w:type="paragraph" w:customStyle="1" w:styleId="27">
    <w:name w:val="2"/>
    <w:basedOn w:val="a"/>
    <w:next w:val="a6"/>
    <w:rsid w:val="00ED5E0A"/>
    <w:pPr>
      <w:widowControl w:val="0"/>
      <w:jc w:val="both"/>
    </w:pPr>
    <w:rPr>
      <w:rFonts w:hAnsi="Courier New" w:cs="Times New Roman"/>
      <w:kern w:val="2"/>
      <w:sz w:val="28"/>
      <w:szCs w:val="20"/>
    </w:rPr>
  </w:style>
  <w:style w:type="paragraph" w:customStyle="1" w:styleId="afffb">
    <w:name w:val="前言、引言标题"/>
    <w:next w:val="a"/>
    <w:rsid w:val="00ED5E0A"/>
    <w:pPr>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fffc">
    <w:name w:val="章标题"/>
    <w:next w:val="a"/>
    <w:rsid w:val="00ED5E0A"/>
    <w:pPr>
      <w:spacing w:beforeLines="50" w:afterLines="50"/>
      <w:jc w:val="both"/>
      <w:outlineLvl w:val="1"/>
    </w:pPr>
    <w:rPr>
      <w:rFonts w:ascii="黑体" w:eastAsia="黑体" w:hAnsi="Times New Roman" w:cs="Times New Roman"/>
      <w:kern w:val="0"/>
      <w:szCs w:val="20"/>
    </w:rPr>
  </w:style>
  <w:style w:type="paragraph" w:customStyle="1" w:styleId="afffd">
    <w:name w:val="一级条标题"/>
    <w:basedOn w:val="afffc"/>
    <w:next w:val="a"/>
    <w:rsid w:val="00ED5E0A"/>
    <w:pPr>
      <w:spacing w:beforeLines="0" w:afterLines="0"/>
      <w:outlineLvl w:val="2"/>
    </w:pPr>
  </w:style>
  <w:style w:type="paragraph" w:customStyle="1" w:styleId="afffe">
    <w:name w:val="二级条标题"/>
    <w:basedOn w:val="afffd"/>
    <w:next w:val="a"/>
    <w:rsid w:val="00ED5E0A"/>
    <w:pPr>
      <w:outlineLvl w:val="3"/>
    </w:pPr>
  </w:style>
  <w:style w:type="paragraph" w:customStyle="1" w:styleId="affff">
    <w:name w:val="三级条标题"/>
    <w:basedOn w:val="afffe"/>
    <w:next w:val="a"/>
    <w:rsid w:val="00ED5E0A"/>
    <w:pPr>
      <w:outlineLvl w:val="4"/>
    </w:pPr>
  </w:style>
  <w:style w:type="paragraph" w:customStyle="1" w:styleId="affff0">
    <w:name w:val="四级条标题"/>
    <w:basedOn w:val="affff"/>
    <w:next w:val="a"/>
    <w:rsid w:val="00ED5E0A"/>
    <w:pPr>
      <w:outlineLvl w:val="5"/>
    </w:pPr>
  </w:style>
  <w:style w:type="paragraph" w:customStyle="1" w:styleId="affff1">
    <w:name w:val="五级条标题"/>
    <w:basedOn w:val="affff0"/>
    <w:next w:val="a"/>
    <w:rsid w:val="00ED5E0A"/>
    <w:pPr>
      <w:tabs>
        <w:tab w:val="num" w:pos="3465"/>
      </w:tabs>
      <w:ind w:left="3465" w:hanging="840"/>
      <w:outlineLvl w:val="6"/>
    </w:pPr>
  </w:style>
  <w:style w:type="paragraph" w:customStyle="1" w:styleId="CharCharCharCharCharCharCharCharChar">
    <w:name w:val="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1CharChar">
    <w:name w:val="Char1 Char Char"/>
    <w:basedOn w:val="a"/>
    <w:rsid w:val="00ED5E0A"/>
    <w:pPr>
      <w:widowControl w:val="0"/>
      <w:jc w:val="both"/>
    </w:pPr>
    <w:rPr>
      <w:rFonts w:ascii="Times New Roman" w:hAnsi="Times New Roman" w:cs="Times New Roman"/>
      <w:kern w:val="2"/>
      <w:sz w:val="21"/>
    </w:rPr>
  </w:style>
  <w:style w:type="paragraph" w:customStyle="1" w:styleId="CharCharCharCharCharCharCharCharChar1CharCharCharCharCharCharCharCharCharCharCharCharCharCharChar">
    <w:name w:val="Char Char Char Char Char Char Char Char Char1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
    <w:name w:val="Char Char Char 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ParaChar">
    <w:name w:val="默认段落字体 Para Char"/>
    <w:basedOn w:val="a"/>
    <w:rsid w:val="00ED5E0A"/>
    <w:pPr>
      <w:widowControl w:val="0"/>
      <w:spacing w:line="360" w:lineRule="auto"/>
      <w:jc w:val="both"/>
    </w:pPr>
    <w:rPr>
      <w:rFonts w:ascii="Times New Roman" w:hAnsi="Times New Roman" w:cs="Times New Roman"/>
      <w:kern w:val="2"/>
    </w:rPr>
  </w:style>
  <w:style w:type="paragraph" w:customStyle="1" w:styleId="CharCharCharCharCharCharCharCharChar1CharCharCharCharCharCharCharCharCharChar1">
    <w:name w:val="Char Char Char Char Char Char Char Char Char1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1">
    <w:name w:val="Char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CharCharCharCharCharCharCharChar">
    <w:name w:val="Char Char Char Char Char Char Char Char Char1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2">
    <w:name w:val="Char Char Char Char Char Char2"/>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2CharCharChar">
    <w:name w:val="Char2 Char Char Char"/>
    <w:basedOn w:val="a"/>
    <w:rsid w:val="00ED5E0A"/>
    <w:pPr>
      <w:widowControl w:val="0"/>
      <w:jc w:val="both"/>
    </w:pPr>
    <w:rPr>
      <w:rFonts w:ascii="Times New Roman" w:hAnsi="Times New Roman" w:cs="Times New Roman"/>
      <w:kern w:val="2"/>
      <w:sz w:val="21"/>
      <w:szCs w:val="21"/>
    </w:rPr>
  </w:style>
  <w:style w:type="paragraph" w:customStyle="1" w:styleId="Char110">
    <w:name w:val="Char11"/>
    <w:basedOn w:val="a"/>
    <w:rsid w:val="00ED5E0A"/>
    <w:pPr>
      <w:widowControl w:val="0"/>
      <w:jc w:val="both"/>
    </w:pPr>
    <w:rPr>
      <w:rFonts w:ascii="Times New Roman" w:hAnsi="Times New Roman" w:cs="Times New Roman"/>
      <w:kern w:val="2"/>
      <w:sz w:val="21"/>
    </w:rPr>
  </w:style>
  <w:style w:type="paragraph" w:customStyle="1" w:styleId="CharCharCharCharCharCharCharCharChar1Char">
    <w:name w:val="Char Char Char Char Char Char Char Char Char1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1CharCharCharChar">
    <w:name w:val="Char Char Char Char1 Char Char Char Char"/>
    <w:basedOn w:val="a"/>
    <w:rsid w:val="00ED5E0A"/>
    <w:pPr>
      <w:widowControl w:val="0"/>
      <w:jc w:val="both"/>
    </w:pPr>
    <w:rPr>
      <w:rFonts w:ascii="Times New Roman" w:hAnsi="Times New Roman" w:cs="Times New Roman"/>
      <w:kern w:val="2"/>
      <w:sz w:val="21"/>
    </w:rPr>
  </w:style>
  <w:style w:type="paragraph" w:customStyle="1" w:styleId="CharCharCharCharCharCharCharCharCharCharChar">
    <w:name w:val="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CharCharChar">
    <w:name w:val="Char Char Char1 Char Char Char"/>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CharCharChar">
    <w:name w:val="正文(首缩进) Char Char Char"/>
    <w:basedOn w:val="a"/>
    <w:rsid w:val="00ED5E0A"/>
    <w:pPr>
      <w:widowControl w:val="0"/>
      <w:adjustRightInd w:val="0"/>
      <w:snapToGrid w:val="0"/>
      <w:spacing w:line="360" w:lineRule="auto"/>
      <w:ind w:firstLineChars="200" w:firstLine="200"/>
      <w:jc w:val="both"/>
    </w:pPr>
    <w:rPr>
      <w:rFonts w:ascii="Arial" w:eastAsia="仿宋_GB2312" w:hAnsi="Arial" w:cs="Times New Roman"/>
      <w:kern w:val="2"/>
      <w:sz w:val="28"/>
      <w:szCs w:val="28"/>
    </w:rPr>
  </w:style>
  <w:style w:type="paragraph" w:customStyle="1" w:styleId="affff2">
    <w:name w:val="表正文"/>
    <w:basedOn w:val="a"/>
    <w:rsid w:val="00ED5E0A"/>
    <w:pPr>
      <w:widowControl w:val="0"/>
      <w:tabs>
        <w:tab w:val="num" w:pos="720"/>
      </w:tabs>
      <w:adjustRightInd w:val="0"/>
      <w:snapToGrid w:val="0"/>
      <w:ind w:left="720"/>
      <w:jc w:val="center"/>
    </w:pPr>
    <w:rPr>
      <w:rFonts w:ascii="Arial" w:eastAsia="仿宋_GB2312" w:hAnsi="Arial" w:cs="Times New Roman"/>
      <w:kern w:val="2"/>
      <w:sz w:val="28"/>
      <w:szCs w:val="28"/>
    </w:rPr>
  </w:style>
  <w:style w:type="paragraph" w:customStyle="1" w:styleId="21496">
    <w:name w:val="样式 标题 2 + 14 磅 段前: 9 磅 段后: 6 磅 行距: 单倍行距"/>
    <w:basedOn w:val="2"/>
    <w:rsid w:val="00ED5E0A"/>
    <w:pPr>
      <w:tabs>
        <w:tab w:val="num" w:pos="1260"/>
      </w:tabs>
      <w:spacing w:beforeLines="50" w:afterLines="50" w:line="240" w:lineRule="auto"/>
      <w:ind w:left="1260" w:hanging="420"/>
      <w:jc w:val="center"/>
    </w:pPr>
    <w:rPr>
      <w:rFonts w:ascii="Times New Roman" w:hAnsi="Times New Roman" w:cs="宋体"/>
      <w:sz w:val="28"/>
      <w:szCs w:val="20"/>
    </w:rPr>
  </w:style>
  <w:style w:type="paragraph" w:customStyle="1" w:styleId="affff3">
    <w:name w:val="正文首缩"/>
    <w:basedOn w:val="a"/>
    <w:rsid w:val="00ED5E0A"/>
    <w:pPr>
      <w:widowControl w:val="0"/>
      <w:adjustRightInd w:val="0"/>
      <w:spacing w:line="360" w:lineRule="auto"/>
      <w:ind w:firstLineChars="200" w:firstLine="200"/>
      <w:jc w:val="both"/>
    </w:pPr>
    <w:rPr>
      <w:rFonts w:ascii="Arial" w:eastAsia="仿宋_GB2312" w:hAnsi="Arial" w:cs="Arial"/>
      <w:kern w:val="2"/>
      <w:sz w:val="28"/>
      <w:szCs w:val="28"/>
    </w:rPr>
  </w:style>
  <w:style w:type="paragraph" w:customStyle="1" w:styleId="33">
    <w:name w:val="样式 标题 3 + 非加粗"/>
    <w:basedOn w:val="3"/>
    <w:rsid w:val="00ED5E0A"/>
    <w:pPr>
      <w:keepNext w:val="0"/>
      <w:keepLines w:val="0"/>
      <w:tabs>
        <w:tab w:val="left" w:pos="1470"/>
      </w:tabs>
      <w:spacing w:before="0" w:after="0" w:line="360" w:lineRule="auto"/>
    </w:pPr>
    <w:rPr>
      <w:rFonts w:ascii="仿宋_GB2312" w:eastAsia="仿宋_GB2312" w:hAnsi="Arial"/>
      <w:b w:val="0"/>
      <w:bCs w:val="0"/>
      <w:sz w:val="28"/>
      <w:szCs w:val="28"/>
    </w:rPr>
  </w:style>
  <w:style w:type="paragraph" w:customStyle="1" w:styleId="content">
    <w:name w:val="content"/>
    <w:basedOn w:val="a"/>
    <w:rsid w:val="00ED5E0A"/>
    <w:pPr>
      <w:jc w:val="both"/>
    </w:pPr>
    <w:rPr>
      <w:rFonts w:ascii="Times New Roman" w:hAnsi="Times New Roman" w:cs="Times New Roman"/>
      <w:szCs w:val="18"/>
    </w:rPr>
  </w:style>
  <w:style w:type="paragraph" w:customStyle="1" w:styleId="font10">
    <w:name w:val="font10"/>
    <w:basedOn w:val="a"/>
    <w:rsid w:val="00ED5E0A"/>
    <w:pPr>
      <w:spacing w:before="100" w:beforeAutospacing="1" w:after="100" w:afterAutospacing="1"/>
    </w:pPr>
    <w:rPr>
      <w:rFonts w:ascii="Arial" w:eastAsia="Arial Unicode MS" w:hAnsi="Arial" w:cs="Times New Roman"/>
      <w:sz w:val="20"/>
      <w:szCs w:val="20"/>
    </w:rPr>
  </w:style>
  <w:style w:type="paragraph" w:customStyle="1" w:styleId="198">
    <w:name w:val="样式 四号 左侧:  1.98 厘米"/>
    <w:basedOn w:val="a"/>
    <w:rsid w:val="00ED5E0A"/>
    <w:pPr>
      <w:widowControl w:val="0"/>
      <w:adjustRightInd w:val="0"/>
      <w:snapToGrid w:val="0"/>
      <w:jc w:val="both"/>
    </w:pPr>
    <w:rPr>
      <w:rFonts w:ascii="Times New Roman" w:hAnsi="Times New Roman" w:cs="Times New Roman"/>
      <w:kern w:val="2"/>
    </w:rPr>
  </w:style>
  <w:style w:type="paragraph" w:customStyle="1" w:styleId="affff4">
    <w:name w:val="样式 小四"/>
    <w:basedOn w:val="a"/>
    <w:rsid w:val="00ED5E0A"/>
    <w:pPr>
      <w:widowControl w:val="0"/>
      <w:ind w:leftChars="13" w:left="13"/>
      <w:jc w:val="both"/>
    </w:pPr>
    <w:rPr>
      <w:rFonts w:ascii="Times New Roman" w:hAnsi="Times New Roman" w:cs="Times New Roman"/>
      <w:kern w:val="2"/>
      <w:szCs w:val="20"/>
    </w:rPr>
  </w:style>
  <w:style w:type="paragraph" w:customStyle="1" w:styleId="font0">
    <w:name w:val="font0"/>
    <w:basedOn w:val="a"/>
    <w:rsid w:val="00ED5E0A"/>
    <w:pPr>
      <w:spacing w:before="100" w:beforeAutospacing="1" w:after="100" w:afterAutospacing="1"/>
    </w:pPr>
    <w:rPr>
      <w:rFonts w:cs="Times New Roman" w:hint="eastAsia"/>
    </w:rPr>
  </w:style>
  <w:style w:type="paragraph" w:customStyle="1" w:styleId="xl30">
    <w:name w:val="xl30"/>
    <w:basedOn w:val="a"/>
    <w:rsid w:val="00ED5E0A"/>
    <w:pPr>
      <w:pBdr>
        <w:bottom w:val="single" w:sz="4" w:space="0" w:color="auto"/>
        <w:right w:val="single" w:sz="4" w:space="0" w:color="auto"/>
      </w:pBdr>
      <w:shd w:val="clear" w:color="auto" w:fill="FFFFFF"/>
      <w:spacing w:before="100" w:beforeAutospacing="1" w:after="100" w:afterAutospacing="1"/>
      <w:jc w:val="both"/>
      <w:textAlignment w:val="center"/>
    </w:pPr>
    <w:rPr>
      <w:rFonts w:cs="Times New Roman"/>
    </w:rPr>
  </w:style>
  <w:style w:type="paragraph" w:customStyle="1" w:styleId="xl31">
    <w:name w:val="xl31"/>
    <w:basedOn w:val="a"/>
    <w:rsid w:val="00ED5E0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cs="Times New Roman"/>
      <w:sz w:val="28"/>
      <w:szCs w:val="28"/>
    </w:rPr>
  </w:style>
  <w:style w:type="paragraph" w:customStyle="1" w:styleId="xl33">
    <w:name w:val="xl33"/>
    <w:basedOn w:val="a"/>
    <w:rsid w:val="00ED5E0A"/>
    <w:pPr>
      <w:pBdr>
        <w:bottom w:val="single" w:sz="4" w:space="0" w:color="auto"/>
        <w:right w:val="single" w:sz="4" w:space="0" w:color="auto"/>
      </w:pBdr>
      <w:shd w:val="clear" w:color="auto" w:fill="FFFFFF"/>
      <w:spacing w:before="100" w:beforeAutospacing="1" w:after="100" w:afterAutospacing="1"/>
      <w:jc w:val="both"/>
      <w:textAlignment w:val="center"/>
    </w:pPr>
    <w:rPr>
      <w:rFonts w:ascii="Times New Roman" w:hAnsi="Times New Roman" w:cs="Times New Roman"/>
      <w:sz w:val="28"/>
      <w:szCs w:val="28"/>
    </w:rPr>
  </w:style>
  <w:style w:type="paragraph" w:customStyle="1" w:styleId="xl34">
    <w:name w:val="xl34"/>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textAlignment w:val="center"/>
    </w:pPr>
    <w:rPr>
      <w:rFonts w:cs="Times New Roman"/>
    </w:rPr>
  </w:style>
  <w:style w:type="paragraph" w:customStyle="1" w:styleId="xl35">
    <w:name w:val="xl35"/>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cs="Times New Roman"/>
      <w:sz w:val="21"/>
      <w:szCs w:val="21"/>
    </w:rPr>
  </w:style>
  <w:style w:type="paragraph" w:customStyle="1" w:styleId="xl36">
    <w:name w:val="xl36"/>
    <w:basedOn w:val="a"/>
    <w:rsid w:val="00ED5E0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cs="Times New Roman"/>
    </w:rPr>
  </w:style>
  <w:style w:type="paragraph" w:customStyle="1" w:styleId="xl37">
    <w:name w:val="xl37"/>
    <w:basedOn w:val="a"/>
    <w:rsid w:val="00ED5E0A"/>
    <w:pPr>
      <w:pBdr>
        <w:bottom w:val="single" w:sz="4" w:space="0" w:color="auto"/>
        <w:right w:val="single" w:sz="4" w:space="0" w:color="auto"/>
      </w:pBdr>
      <w:shd w:val="clear" w:color="auto" w:fill="FFFFFF"/>
      <w:spacing w:before="100" w:beforeAutospacing="1" w:after="100" w:afterAutospacing="1"/>
      <w:jc w:val="center"/>
      <w:textAlignment w:val="center"/>
    </w:pPr>
    <w:rPr>
      <w:rFonts w:ascii="Times New Roman" w:hAnsi="Times New Roman" w:cs="Times New Roman"/>
      <w:sz w:val="28"/>
      <w:szCs w:val="28"/>
    </w:rPr>
  </w:style>
  <w:style w:type="paragraph" w:customStyle="1" w:styleId="xl38">
    <w:name w:val="xl38"/>
    <w:basedOn w:val="a"/>
    <w:rsid w:val="00ED5E0A"/>
    <w:pPr>
      <w:pBdr>
        <w:bottom w:val="single" w:sz="4" w:space="0" w:color="auto"/>
        <w:right w:val="single" w:sz="4" w:space="0" w:color="auto"/>
      </w:pBdr>
      <w:shd w:val="clear" w:color="auto" w:fill="FFFFFF"/>
      <w:spacing w:before="100" w:beforeAutospacing="1" w:after="100" w:afterAutospacing="1"/>
      <w:jc w:val="center"/>
      <w:textAlignment w:val="center"/>
    </w:pPr>
    <w:rPr>
      <w:rFonts w:cs="Times New Roman"/>
      <w:sz w:val="28"/>
      <w:szCs w:val="28"/>
    </w:rPr>
  </w:style>
  <w:style w:type="paragraph" w:customStyle="1" w:styleId="xl39">
    <w:name w:val="xl39"/>
    <w:basedOn w:val="a"/>
    <w:rsid w:val="00ED5E0A"/>
    <w:pPr>
      <w:pBdr>
        <w:bottom w:val="single" w:sz="4" w:space="0" w:color="auto"/>
        <w:right w:val="single" w:sz="4" w:space="0" w:color="auto"/>
      </w:pBdr>
      <w:shd w:val="clear" w:color="auto" w:fill="FFFFFF"/>
      <w:spacing w:before="100" w:beforeAutospacing="1" w:after="100" w:afterAutospacing="1"/>
      <w:jc w:val="both"/>
      <w:textAlignment w:val="center"/>
    </w:pPr>
    <w:rPr>
      <w:rFonts w:ascii="Times New Roman" w:hAnsi="Times New Roman" w:cs="Times New Roman"/>
    </w:rPr>
  </w:style>
  <w:style w:type="paragraph" w:customStyle="1" w:styleId="34">
    <w:name w:val="样式3"/>
    <w:basedOn w:val="15"/>
    <w:link w:val="3Char3"/>
    <w:rsid w:val="00ED5E0A"/>
    <w:pPr>
      <w:tabs>
        <w:tab w:val="left" w:pos="565"/>
        <w:tab w:val="right" w:leader="dot" w:pos="8493"/>
      </w:tabs>
      <w:adjustRightInd w:val="0"/>
      <w:snapToGrid w:val="0"/>
      <w:spacing w:before="0"/>
      <w:jc w:val="both"/>
    </w:pPr>
    <w:rPr>
      <w:rFonts w:ascii="Times New Roman" w:hAnsi="Times New Roman"/>
      <w:bCs w:val="0"/>
      <w:caps w:val="0"/>
      <w:noProof/>
      <w:szCs w:val="28"/>
    </w:rPr>
  </w:style>
  <w:style w:type="paragraph" w:customStyle="1" w:styleId="42">
    <w:name w:val="样式4"/>
    <w:basedOn w:val="26"/>
    <w:link w:val="4Char1"/>
    <w:rsid w:val="00ED5E0A"/>
    <w:pPr>
      <w:ind w:leftChars="100" w:left="100" w:rightChars="100" w:right="100"/>
    </w:pPr>
    <w:rPr>
      <w:rFonts w:ascii="Times New Roman" w:hAnsi="Times New Roman"/>
      <w:bCs w:val="0"/>
      <w:smallCaps/>
      <w:noProof/>
      <w:sz w:val="28"/>
      <w:szCs w:val="28"/>
    </w:rPr>
  </w:style>
  <w:style w:type="character" w:customStyle="1" w:styleId="4Char1">
    <w:name w:val="样式4 Char1"/>
    <w:link w:val="42"/>
    <w:rsid w:val="00ED5E0A"/>
    <w:rPr>
      <w:rFonts w:ascii="Times New Roman" w:eastAsia="宋体" w:hAnsi="Times New Roman" w:cs="Times New Roman"/>
      <w:b/>
      <w:bCs/>
      <w:noProof/>
      <w:sz w:val="28"/>
      <w:szCs w:val="28"/>
    </w:rPr>
  </w:style>
  <w:style w:type="paragraph" w:customStyle="1" w:styleId="51">
    <w:name w:val="样式5"/>
    <w:basedOn w:val="26"/>
    <w:link w:val="5Char0"/>
    <w:rsid w:val="00ED5E0A"/>
    <w:pPr>
      <w:ind w:leftChars="100" w:left="100"/>
      <w:jc w:val="both"/>
    </w:pPr>
    <w:rPr>
      <w:rFonts w:ascii="Times New Roman" w:hAnsi="Times New Roman"/>
      <w:bCs w:val="0"/>
      <w:smallCaps/>
      <w:noProof/>
      <w:sz w:val="28"/>
      <w:szCs w:val="28"/>
    </w:rPr>
  </w:style>
  <w:style w:type="paragraph" w:customStyle="1" w:styleId="61">
    <w:name w:val="样式6"/>
    <w:basedOn w:val="15"/>
    <w:autoRedefine/>
    <w:rsid w:val="00ED5E0A"/>
    <w:pPr>
      <w:tabs>
        <w:tab w:val="left" w:pos="565"/>
        <w:tab w:val="right" w:leader="dot" w:pos="8493"/>
      </w:tabs>
      <w:adjustRightInd w:val="0"/>
      <w:snapToGrid w:val="0"/>
      <w:spacing w:before="0"/>
      <w:jc w:val="both"/>
    </w:pPr>
    <w:rPr>
      <w:rFonts w:ascii="Times New Roman" w:hAnsi="Times New Roman"/>
      <w:bCs w:val="0"/>
      <w:caps w:val="0"/>
      <w:noProof/>
      <w:szCs w:val="28"/>
    </w:rPr>
  </w:style>
  <w:style w:type="paragraph" w:customStyle="1" w:styleId="71">
    <w:name w:val="样式7"/>
    <w:basedOn w:val="26"/>
    <w:link w:val="7Char0"/>
    <w:rsid w:val="00ED5E0A"/>
    <w:pPr>
      <w:ind w:leftChars="100" w:left="560" w:rightChars="100" w:right="100"/>
    </w:pPr>
    <w:rPr>
      <w:rFonts w:ascii="Times New Roman" w:hAnsi="Times New Roman"/>
      <w:bCs w:val="0"/>
      <w:smallCaps/>
      <w:noProof/>
      <w:sz w:val="28"/>
      <w:szCs w:val="28"/>
    </w:rPr>
  </w:style>
  <w:style w:type="paragraph" w:customStyle="1" w:styleId="affff5">
    <w:name w:val="科宏表格文字"/>
    <w:basedOn w:val="a"/>
    <w:rsid w:val="00ED5E0A"/>
    <w:pPr>
      <w:widowControl w:val="0"/>
      <w:spacing w:line="360" w:lineRule="auto"/>
      <w:jc w:val="center"/>
    </w:pPr>
    <w:rPr>
      <w:rFonts w:ascii="Arial" w:eastAsia="仿宋_GB2312" w:hAnsi="Arial" w:cs="Arial"/>
      <w:color w:val="FF0000"/>
      <w:kern w:val="2"/>
    </w:rPr>
  </w:style>
  <w:style w:type="paragraph" w:customStyle="1" w:styleId="CharCharCharCharCharCharCharCharChar1CharCharChar">
    <w:name w:val="Char Char Char Char Char Char Char Char Char1 Char Char Char"/>
    <w:basedOn w:val="a"/>
    <w:rsid w:val="00ED5E0A"/>
    <w:pPr>
      <w:widowControl w:val="0"/>
      <w:jc w:val="both"/>
    </w:pPr>
    <w:rPr>
      <w:rFonts w:ascii="Times New Roman" w:hAnsi="Times New Roman" w:cs="Times New Roman"/>
      <w:kern w:val="2"/>
      <w:sz w:val="21"/>
    </w:rPr>
  </w:style>
  <w:style w:type="paragraph" w:customStyle="1" w:styleId="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
    <w:name w:val="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CharChar">
    <w:name w:val="Char Char Char Char Char Char Char Char Char Char Char Char Char Char Char Char Char1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CharChar1">
    <w:name w:val="Char Char Char Char Char Char Char Char Char Char Char Char Char Char Char Char Char1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1CharCharCharCharCharCharCharCharCharCharCharCharCharChar">
    <w:name w:val="Char Char Char Char Char Char Char Char Char1 Char Char Char Char1 Char Char Char Char Char Char Char Char Char Char Char Char Char Char"/>
    <w:basedOn w:val="a"/>
    <w:rsid w:val="00ED5E0A"/>
    <w:pPr>
      <w:widowControl w:val="0"/>
      <w:jc w:val="both"/>
    </w:pPr>
    <w:rPr>
      <w:rFonts w:ascii="Times New Roman" w:hAnsi="Times New Roman" w:cs="Times New Roman"/>
      <w:kern w:val="2"/>
      <w:sz w:val="21"/>
    </w:rPr>
  </w:style>
  <w:style w:type="paragraph" w:customStyle="1" w:styleId="CharCharCharCharCharCharCharCharChar1">
    <w:name w:val="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1CharChar">
    <w:name w:val="Char Char Char Char Char Char Char Char Char1 Char Char Char Char1 Char Char"/>
    <w:basedOn w:val="a"/>
    <w:rsid w:val="00ED5E0A"/>
    <w:pPr>
      <w:widowControl w:val="0"/>
      <w:jc w:val="both"/>
    </w:pPr>
    <w:rPr>
      <w:rFonts w:ascii="Times New Roman" w:hAnsi="Times New Roman" w:cs="Times New Roman"/>
      <w:kern w:val="2"/>
      <w:sz w:val="21"/>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1CharCharCharCharCharCharCharCharCharCharCharCharCharCharChar">
    <w:name w:val="Char Char Char Char Char Char Char Char Char1 Char Char Char Char1 Char Char Char Char Char Char Char Char Char Char Char Char Char Char Char"/>
    <w:basedOn w:val="a"/>
    <w:rsid w:val="00ED5E0A"/>
    <w:pPr>
      <w:widowControl w:val="0"/>
      <w:jc w:val="both"/>
    </w:pPr>
    <w:rPr>
      <w:rFonts w:ascii="Times New Roman" w:hAnsi="Times New Roman" w:cs="Times New Roman"/>
      <w:kern w:val="2"/>
      <w:sz w:val="21"/>
    </w:rPr>
  </w:style>
  <w:style w:type="paragraph" w:customStyle="1" w:styleId="CharCharCharCharCharCharCharCharCharCharCharCharCharChar1CharCharCharCharCharCharCharCharCharChar">
    <w:name w:val="Char Char Char Char Char Char Char Char Char Char Char Char Char Char1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
    <w:name w:val="Char Char Char1"/>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330">
    <w:name w:val="标题 33"/>
    <w:basedOn w:val="a"/>
    <w:rsid w:val="00ED5E0A"/>
    <w:pPr>
      <w:outlineLvl w:val="3"/>
    </w:pPr>
    <w:rPr>
      <w:sz w:val="27"/>
      <w:szCs w:val="27"/>
    </w:rPr>
  </w:style>
  <w:style w:type="paragraph" w:customStyle="1" w:styleId="CharCharChar1Char">
    <w:name w:val="Char Char Char1 Char"/>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CharCharCharCharCharCharCharCharCharCharChar1CharCharCharCharCharCharCharCharCharCharCharChar1CharCharChar">
    <w:name w:val="Char Char Char Char Char Char Char Char Char Char Char Char Char Char Char1 Char Char Char Char Char Char Char Char Char Char Char Char1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
    <w:name w:val="Char Char Char Char Char Char Char Char 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CharCharCharCharCharCharCharCharCharCharCharCharCharCharCharCharCharCharCharCharCharChar1Char">
    <w:name w:val="Char Char Char Char Char Char Char Char Char Char Char Char Char Char Char Char Char Char Char Char Char Char Char Char Char Char Char Char Char Char Char Char Char Char Char Char Char Char Char1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
    <w:name w:val="Char Char Char Char Char Char Char Char Char Char Char Char Char Char Char Char Char1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xl22">
    <w:name w:val="xl22"/>
    <w:basedOn w:val="a"/>
    <w:rsid w:val="00ED5E0A"/>
    <w:pPr>
      <w:spacing w:before="100" w:beforeAutospacing="1" w:after="100" w:afterAutospacing="1"/>
      <w:jc w:val="center"/>
    </w:pPr>
    <w:rPr>
      <w:rFonts w:hAnsi="Times New Roman" w:cs="Times New Roman"/>
    </w:rPr>
  </w:style>
  <w:style w:type="paragraph" w:customStyle="1" w:styleId="CharCharCharCharCharChar1CharCharCharCharCharCharCharCharCharChar">
    <w:name w:val="Char Char Char Char Char Char1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
    <w:name w:val="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mb">
    <w:name w:val="正文cmb"/>
    <w:basedOn w:val="a"/>
    <w:link w:val="cmbChar"/>
    <w:rsid w:val="00ED5E0A"/>
    <w:pPr>
      <w:widowControl w:val="0"/>
      <w:spacing w:line="360" w:lineRule="auto"/>
      <w:ind w:firstLineChars="200" w:firstLine="200"/>
      <w:jc w:val="both"/>
    </w:pPr>
    <w:rPr>
      <w:rFonts w:ascii="Arial" w:hAnsi="Arial" w:cs="Times New Roman"/>
      <w:kern w:val="2"/>
      <w:sz w:val="28"/>
      <w:szCs w:val="28"/>
    </w:rPr>
  </w:style>
  <w:style w:type="character" w:customStyle="1" w:styleId="cmbChar">
    <w:name w:val="正文cmb Char"/>
    <w:link w:val="cmb"/>
    <w:rsid w:val="00ED5E0A"/>
    <w:rPr>
      <w:rFonts w:ascii="Arial" w:eastAsia="宋体" w:hAnsi="Arial" w:cs="Times New Roman"/>
      <w:sz w:val="28"/>
      <w:szCs w:val="28"/>
    </w:rPr>
  </w:style>
  <w:style w:type="paragraph" w:customStyle="1" w:styleId="CharCharChar1CharCharChar1CharCharCharCharCharCharCharCharCharCharCharChar">
    <w:name w:val="Char Char Char1 Char Char Char1 Char Char Char Char Char Char Char Char Char Char Char Char"/>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CharChar1CharCharCharCharCharCharCharCharCharCharCharChar">
    <w:name w:val="Char Char Char Char Char Char1 Char Char Char Char Char Char Char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CharCharCharCharCharCharCharChar1">
    <w:name w:val="Char Char Char Char Char Char Char Char Char1 Char Char Char Char Char Char Char Char Char Char Char Char1"/>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CharCharChar1CharCharCharCharCharCharCharCharCharCharCharChar1">
    <w:name w:val="Char Char Char1 Char Char Char1 Char Char Char Char Char Char Char Char Char Char Char Char1"/>
    <w:basedOn w:val="a"/>
    <w:rsid w:val="00ED5E0A"/>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1">
    <w:name w:val="Char Char Char Char1"/>
    <w:basedOn w:val="a"/>
    <w:rsid w:val="00ED5E0A"/>
    <w:pPr>
      <w:widowControl w:val="0"/>
      <w:jc w:val="both"/>
    </w:pPr>
    <w:rPr>
      <w:rFonts w:ascii="Times New Roman" w:hAnsi="Times New Roman" w:cs="Times New Roman"/>
      <w:kern w:val="2"/>
    </w:rPr>
  </w:style>
  <w:style w:type="character" w:customStyle="1" w:styleId="content1">
    <w:name w:val="content1"/>
    <w:rsid w:val="00ED5E0A"/>
    <w:rPr>
      <w:sz w:val="14"/>
    </w:rPr>
  </w:style>
  <w:style w:type="character" w:styleId="affff6">
    <w:name w:val="Strong"/>
    <w:qFormat/>
    <w:rsid w:val="00ED5E0A"/>
    <w:rPr>
      <w:b/>
    </w:rPr>
  </w:style>
  <w:style w:type="character" w:customStyle="1" w:styleId="Charff">
    <w:name w:val="章标题（科宏） Char"/>
    <w:rsid w:val="00ED5E0A"/>
    <w:rPr>
      <w:rFonts w:ascii="Arial" w:eastAsia="仿宋_GB2312" w:hAnsi="Arial"/>
      <w:b/>
      <w:sz w:val="32"/>
      <w:lang w:val="en-US" w:eastAsia="zh-CN" w:bidi="ar-SA"/>
    </w:rPr>
  </w:style>
  <w:style w:type="character" w:customStyle="1" w:styleId="28">
    <w:name w:val="强调2"/>
    <w:rsid w:val="00ED5E0A"/>
    <w:rPr>
      <w:b w:val="0"/>
      <w:bCs w:val="0"/>
      <w:i w:val="0"/>
      <w:iCs w:val="0"/>
      <w:color w:val="CC0033"/>
      <w:u w:val="single"/>
    </w:rPr>
  </w:style>
  <w:style w:type="paragraph" w:customStyle="1" w:styleId="CharCharCharChar1Char">
    <w:name w:val="Char Char Char Char1 Char"/>
    <w:basedOn w:val="a"/>
    <w:rsid w:val="00ED5E0A"/>
    <w:pPr>
      <w:widowControl w:val="0"/>
      <w:jc w:val="both"/>
    </w:pPr>
    <w:rPr>
      <w:rFonts w:ascii="Times New Roman" w:hAnsi="Times New Roman" w:cs="Times New Roman"/>
      <w:kern w:val="2"/>
      <w:sz w:val="32"/>
      <w:szCs w:val="21"/>
    </w:rPr>
  </w:style>
  <w:style w:type="paragraph" w:customStyle="1" w:styleId="2-05014">
    <w:name w:val="样式 样式 宋体 小四 首行缩进:  2 字符 右侧:  -0.5 字符 + 右  0.14 字符"/>
    <w:basedOn w:val="a"/>
    <w:rsid w:val="00ED5E0A"/>
    <w:pPr>
      <w:widowControl w:val="0"/>
      <w:adjustRightInd w:val="0"/>
      <w:spacing w:line="360" w:lineRule="auto"/>
      <w:ind w:leftChars="50" w:left="50" w:rightChars="14" w:right="14" w:firstLineChars="200" w:firstLine="480"/>
    </w:pPr>
    <w:rPr>
      <w:szCs w:val="20"/>
    </w:rPr>
  </w:style>
  <w:style w:type="paragraph" w:customStyle="1" w:styleId="CharCharCharCharCharCharCharCharCharCharCharChar1CharCharCharCharCharCharCharCharCharCharCharCharChar">
    <w:name w:val="Char Char Char Char Char Char Char Char Char Char Char Char1 Char Char Char Char Char Char Char Char Char Char Char Char Char"/>
    <w:basedOn w:val="a"/>
    <w:rsid w:val="00ED5E0A"/>
    <w:pPr>
      <w:widowControl w:val="0"/>
      <w:numPr>
        <w:numId w:val="2"/>
      </w:numPr>
      <w:tabs>
        <w:tab w:val="clear" w:pos="360"/>
      </w:tabs>
      <w:spacing w:before="300" w:after="300" w:line="560" w:lineRule="exact"/>
      <w:ind w:left="0" w:firstLineChars="0" w:firstLine="0"/>
      <w:jc w:val="both"/>
    </w:pPr>
    <w:rPr>
      <w:rFonts w:ascii="Times New Roman" w:eastAsia="黑体" w:hAnsi="Times New Roman" w:cs="Times New Roman"/>
      <w:kern w:val="2"/>
      <w:sz w:val="36"/>
      <w:szCs w:val="36"/>
    </w:rPr>
  </w:style>
  <w:style w:type="paragraph" w:styleId="affff7">
    <w:name w:val="Body Text First Indent"/>
    <w:basedOn w:val="af"/>
    <w:link w:val="Charff0"/>
    <w:rsid w:val="00ED5E0A"/>
    <w:pPr>
      <w:adjustRightInd w:val="0"/>
      <w:spacing w:after="120" w:line="360" w:lineRule="auto"/>
      <w:ind w:firstLineChars="100" w:firstLine="420"/>
      <w:jc w:val="left"/>
      <w:textAlignment w:val="baseline"/>
    </w:pPr>
    <w:rPr>
      <w:kern w:val="0"/>
      <w:sz w:val="28"/>
    </w:rPr>
  </w:style>
  <w:style w:type="character" w:customStyle="1" w:styleId="Charff0">
    <w:name w:val="正文首行缩进 Char"/>
    <w:basedOn w:val="Char7"/>
    <w:link w:val="affff7"/>
    <w:rsid w:val="00ED5E0A"/>
    <w:rPr>
      <w:rFonts w:ascii="Times New Roman" w:eastAsia="宋体" w:hAnsi="Times New Roman" w:cs="Times New Roman"/>
      <w:kern w:val="0"/>
      <w:sz w:val="28"/>
      <w:szCs w:val="20"/>
    </w:rPr>
  </w:style>
  <w:style w:type="character" w:customStyle="1" w:styleId="CharChar18">
    <w:name w:val="Char Char18"/>
    <w:rsid w:val="00ED5E0A"/>
    <w:rPr>
      <w:rFonts w:ascii="Arial" w:eastAsia="黑体" w:hAnsi="Arial"/>
      <w:kern w:val="2"/>
      <w:sz w:val="30"/>
      <w:lang w:val="en-US" w:eastAsia="zh-CN" w:bidi="ar-SA"/>
    </w:rPr>
  </w:style>
  <w:style w:type="paragraph" w:customStyle="1" w:styleId="17">
    <w:name w:val="表格文字1"/>
    <w:basedOn w:val="a"/>
    <w:next w:val="16"/>
    <w:rsid w:val="00ED5E0A"/>
    <w:pPr>
      <w:widowControl w:val="0"/>
      <w:jc w:val="center"/>
    </w:pPr>
    <w:rPr>
      <w:rFonts w:ascii="Times New Roman" w:eastAsia="仿宋_GB2312" w:hAnsi="Times New Roman" w:cs="Arial"/>
      <w:kern w:val="2"/>
      <w:szCs w:val="20"/>
    </w:rPr>
  </w:style>
  <w:style w:type="paragraph" w:customStyle="1" w:styleId="affff8">
    <w:name w:val="È±Ê¡ÎÄ±¾"/>
    <w:basedOn w:val="a"/>
    <w:rsid w:val="00ED5E0A"/>
    <w:pPr>
      <w:overflowPunct w:val="0"/>
      <w:autoSpaceDE w:val="0"/>
      <w:autoSpaceDN w:val="0"/>
      <w:adjustRightInd w:val="0"/>
      <w:textAlignment w:val="baseline"/>
    </w:pPr>
    <w:rPr>
      <w:rFonts w:ascii="Times New Roman" w:hAnsi="Times New Roman" w:cs="Times New Roman"/>
      <w:szCs w:val="20"/>
    </w:rPr>
  </w:style>
  <w:style w:type="paragraph" w:customStyle="1" w:styleId="xl63">
    <w:name w:val="xl63"/>
    <w:basedOn w:val="a"/>
    <w:rsid w:val="00ED5E0A"/>
    <w:pPr>
      <w:pBdr>
        <w:bottom w:val="single" w:sz="4" w:space="0" w:color="auto"/>
      </w:pBdr>
      <w:spacing w:before="100" w:beforeAutospacing="1" w:after="100" w:afterAutospacing="1"/>
      <w:jc w:val="center"/>
      <w:textAlignment w:val="center"/>
    </w:pPr>
    <w:rPr>
      <w:rFonts w:ascii="Arial Unicode MS" w:eastAsia="Arial Unicode MS" w:hAnsi="Arial Unicode MS" w:cs="Arial Unicode MS"/>
      <w:b/>
      <w:bCs/>
      <w:lang w:bidi="he-IL"/>
    </w:rPr>
  </w:style>
  <w:style w:type="paragraph" w:customStyle="1" w:styleId="xl40">
    <w:name w:val="xl40"/>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仿宋_GB2312" w:eastAsia="仿宋_GB2312" w:hAnsi="Arial Unicode MS" w:cs="Arial Unicode MS" w:hint="eastAsia"/>
      <w:b/>
      <w:bCs/>
      <w:color w:val="000000"/>
      <w:sz w:val="22"/>
      <w:szCs w:val="22"/>
    </w:rPr>
  </w:style>
  <w:style w:type="paragraph" w:customStyle="1" w:styleId="xl42">
    <w:name w:val="xl42"/>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xl43">
    <w:name w:val="xl43"/>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仿宋_GB2312" w:eastAsia="仿宋_GB2312" w:hAnsi="Arial Unicode MS" w:cs="Arial Unicode MS" w:hint="eastAsia"/>
      <w:b/>
      <w:bCs/>
      <w:sz w:val="22"/>
      <w:szCs w:val="22"/>
    </w:rPr>
  </w:style>
  <w:style w:type="paragraph" w:customStyle="1" w:styleId="xl44">
    <w:name w:val="xl44"/>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仿宋_GB2312" w:eastAsia="仿宋_GB2312" w:hAnsi="Arial Unicode MS" w:cs="Arial Unicode MS" w:hint="eastAsia"/>
      <w:b/>
      <w:bCs/>
      <w:sz w:val="22"/>
      <w:szCs w:val="22"/>
    </w:rPr>
  </w:style>
  <w:style w:type="paragraph" w:customStyle="1" w:styleId="xl45">
    <w:name w:val="xl45"/>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仿宋_GB2312" w:eastAsia="仿宋_GB2312" w:hAnsi="Arial Unicode MS" w:cs="Arial Unicode MS" w:hint="eastAsia"/>
      <w:b/>
      <w:bCs/>
      <w:sz w:val="22"/>
      <w:szCs w:val="22"/>
    </w:rPr>
  </w:style>
  <w:style w:type="paragraph" w:customStyle="1" w:styleId="xl46">
    <w:name w:val="xl46"/>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xl47">
    <w:name w:val="xl47"/>
    <w:basedOn w:val="a"/>
    <w:rsid w:val="00ED5E0A"/>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textAlignment w:val="center"/>
    </w:pPr>
    <w:rPr>
      <w:rFonts w:ascii="仿宋_GB2312" w:eastAsia="仿宋_GB2312" w:hAnsi="Arial Unicode MS" w:cs="Arial Unicode MS" w:hint="eastAsia"/>
      <w:b/>
      <w:bCs/>
      <w:sz w:val="22"/>
      <w:szCs w:val="22"/>
    </w:rPr>
  </w:style>
  <w:style w:type="paragraph" w:customStyle="1" w:styleId="xl48">
    <w:name w:val="xl48"/>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xl49">
    <w:name w:val="xl49"/>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xl50">
    <w:name w:val="xl50"/>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仿宋_GB2312" w:eastAsia="仿宋_GB2312" w:hAnsi="Arial Unicode MS" w:cs="Arial Unicode MS" w:hint="eastAsia"/>
      <w:b/>
      <w:bCs/>
      <w:sz w:val="22"/>
      <w:szCs w:val="22"/>
    </w:rPr>
  </w:style>
  <w:style w:type="paragraph" w:customStyle="1" w:styleId="xl51">
    <w:name w:val="xl51"/>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xl52">
    <w:name w:val="xl52"/>
    <w:basedOn w:val="a"/>
    <w:rsid w:val="00ED5E0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仿宋_GB2312" w:eastAsia="仿宋_GB2312" w:hAnsi="Arial Unicode MS" w:cs="Arial Unicode MS" w:hint="eastAsia"/>
      <w:b/>
      <w:bCs/>
      <w:sz w:val="22"/>
      <w:szCs w:val="22"/>
    </w:rPr>
  </w:style>
  <w:style w:type="paragraph" w:customStyle="1" w:styleId="xl53">
    <w:name w:val="xl53"/>
    <w:basedOn w:val="a"/>
    <w:rsid w:val="00ED5E0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eastAsia="仿宋_GB2312" w:hAnsi="Arial Unicode MS" w:cs="Arial Unicode MS" w:hint="eastAsia"/>
      <w:b/>
      <w:bCs/>
      <w:color w:val="FF0000"/>
      <w:sz w:val="22"/>
      <w:szCs w:val="22"/>
    </w:rPr>
  </w:style>
  <w:style w:type="paragraph" w:customStyle="1" w:styleId="xl54">
    <w:name w:val="xl54"/>
    <w:basedOn w:val="a"/>
    <w:rsid w:val="00ED5E0A"/>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pPr>
    <w:rPr>
      <w:rFonts w:ascii="仿宋_GB2312" w:eastAsia="仿宋_GB2312" w:hAnsi="Arial Unicode MS" w:cs="Arial Unicode MS" w:hint="eastAsia"/>
      <w:b/>
      <w:bCs/>
      <w:sz w:val="22"/>
      <w:szCs w:val="22"/>
    </w:rPr>
  </w:style>
  <w:style w:type="paragraph" w:customStyle="1" w:styleId="xl55">
    <w:name w:val="xl55"/>
    <w:basedOn w:val="a"/>
    <w:rsid w:val="00ED5E0A"/>
    <w:pPr>
      <w:shd w:val="clear" w:color="auto" w:fill="00FFFF"/>
      <w:spacing w:before="100" w:beforeAutospacing="1" w:after="100" w:afterAutospacing="1"/>
      <w:jc w:val="center"/>
    </w:pPr>
    <w:rPr>
      <w:rFonts w:ascii="仿宋_GB2312" w:eastAsia="仿宋_GB2312" w:hAnsi="Arial Unicode MS" w:cs="Arial Unicode MS" w:hint="eastAsia"/>
      <w:b/>
      <w:bCs/>
      <w:sz w:val="22"/>
      <w:szCs w:val="22"/>
    </w:rPr>
  </w:style>
  <w:style w:type="paragraph" w:customStyle="1" w:styleId="1ArialGB2312">
    <w:name w:val="样式 标题 1 + (西文) Arial (中文) 仿宋_GB2312 三号 加粗"/>
    <w:basedOn w:val="1"/>
    <w:rsid w:val="00ED5E0A"/>
    <w:pPr>
      <w:tabs>
        <w:tab w:val="num" w:pos="432"/>
      </w:tabs>
      <w:adjustRightInd w:val="0"/>
      <w:snapToGrid w:val="0"/>
      <w:spacing w:before="240" w:line="360" w:lineRule="auto"/>
      <w:ind w:left="432" w:hanging="432"/>
      <w:jc w:val="center"/>
    </w:pPr>
    <w:rPr>
      <w:rFonts w:ascii="Arial" w:hAnsi="Arial" w:cs="Arial"/>
      <w:b w:val="0"/>
      <w:bCs w:val="0"/>
      <w:sz w:val="28"/>
    </w:rPr>
  </w:style>
  <w:style w:type="paragraph" w:customStyle="1" w:styleId="1ArialGB23120">
    <w:name w:val="标题 1 + (西文) Arial (中文) 仿宋_GB2312 三号 加粗"/>
    <w:basedOn w:val="1"/>
    <w:rsid w:val="00ED5E0A"/>
    <w:pPr>
      <w:tabs>
        <w:tab w:val="num" w:pos="432"/>
      </w:tabs>
      <w:spacing w:before="240" w:line="360" w:lineRule="auto"/>
      <w:ind w:left="432" w:hanging="432"/>
      <w:jc w:val="center"/>
    </w:pPr>
    <w:rPr>
      <w:rFonts w:ascii="Arial" w:hAnsi="Arial" w:cs="宋体"/>
      <w:b w:val="0"/>
      <w:bCs w:val="0"/>
      <w:sz w:val="28"/>
      <w:szCs w:val="20"/>
    </w:rPr>
  </w:style>
  <w:style w:type="paragraph" w:customStyle="1" w:styleId="Arial1215">
    <w:name w:val="样式 Arial 四号 加粗 居中 段前: 12 磅 行距: 1.5 倍行距"/>
    <w:basedOn w:val="affff9"/>
    <w:next w:val="1ArialGB2312"/>
    <w:rsid w:val="00ED5E0A"/>
    <w:pPr>
      <w:spacing w:line="360" w:lineRule="auto"/>
    </w:pPr>
    <w:rPr>
      <w:rFonts w:cs="宋体"/>
      <w:kern w:val="44"/>
      <w:sz w:val="28"/>
    </w:rPr>
  </w:style>
  <w:style w:type="paragraph" w:styleId="affff9">
    <w:name w:val="Title"/>
    <w:basedOn w:val="a"/>
    <w:link w:val="Charff1"/>
    <w:qFormat/>
    <w:rsid w:val="00ED5E0A"/>
    <w:pPr>
      <w:widowControl w:val="0"/>
      <w:spacing w:before="240" w:after="60"/>
      <w:jc w:val="center"/>
      <w:outlineLvl w:val="0"/>
    </w:pPr>
    <w:rPr>
      <w:rFonts w:ascii="Arial" w:hAnsi="Arial" w:cs="Times New Roman"/>
      <w:b/>
      <w:bCs/>
      <w:kern w:val="2"/>
      <w:sz w:val="32"/>
      <w:szCs w:val="32"/>
    </w:rPr>
  </w:style>
  <w:style w:type="character" w:customStyle="1" w:styleId="Charff1">
    <w:name w:val="标题 Char"/>
    <w:basedOn w:val="a0"/>
    <w:link w:val="affff9"/>
    <w:rsid w:val="00ED5E0A"/>
    <w:rPr>
      <w:rFonts w:ascii="Arial" w:eastAsia="宋体" w:hAnsi="Arial" w:cs="Times New Roman"/>
      <w:b/>
      <w:bCs/>
      <w:sz w:val="32"/>
      <w:szCs w:val="32"/>
    </w:rPr>
  </w:style>
  <w:style w:type="paragraph" w:customStyle="1" w:styleId="Arial12151">
    <w:name w:val="样式 Arial 四号 加粗 居中 段前: 12 磅 行距: 1.5 倍行距1"/>
    <w:basedOn w:val="1"/>
    <w:next w:val="1ArialGB2312"/>
    <w:rsid w:val="00ED5E0A"/>
    <w:pPr>
      <w:tabs>
        <w:tab w:val="num" w:pos="432"/>
      </w:tabs>
      <w:spacing w:before="240" w:line="360" w:lineRule="auto"/>
      <w:ind w:left="432" w:hanging="432"/>
      <w:jc w:val="center"/>
    </w:pPr>
    <w:rPr>
      <w:rFonts w:ascii="Arial" w:hAnsi="Arial" w:cs="宋体"/>
      <w:b w:val="0"/>
      <w:bCs w:val="0"/>
      <w:sz w:val="28"/>
      <w:szCs w:val="20"/>
    </w:rPr>
  </w:style>
  <w:style w:type="paragraph" w:customStyle="1" w:styleId="29">
    <w:name w:val="样式 标题 2 + (中文) 宋体 加粗"/>
    <w:basedOn w:val="2"/>
    <w:rsid w:val="00ED5E0A"/>
    <w:pPr>
      <w:numPr>
        <w:ilvl w:val="1"/>
      </w:numPr>
      <w:tabs>
        <w:tab w:val="num" w:pos="576"/>
      </w:tabs>
      <w:spacing w:line="600" w:lineRule="auto"/>
      <w:ind w:left="576" w:hanging="576"/>
      <w:jc w:val="center"/>
    </w:pPr>
    <w:rPr>
      <w:rFonts w:cs="宋体"/>
      <w:sz w:val="24"/>
      <w:szCs w:val="20"/>
    </w:rPr>
  </w:style>
  <w:style w:type="paragraph" w:customStyle="1" w:styleId="CharCharCharCharCharCharCharCharCharCharCharCharCharCharCharCharCharCharCharCharCharCharCharCharCharCharCharCharCharChar1CharCharCharChar">
    <w:name w:val="Char Char Char Char Char Char Char Char Char Char Char Char Char Char Char Char Char Char Char Char Char Char Char Char 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1CharCharCharCharChar">
    <w:name w:val="Char Char Char Char Char Char Char Char Char1 Char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2CharCharCharCharCharCharCharCharCharChar">
    <w:name w:val="标题2 Char Char Char Char Char Char Char Char Char Char"/>
    <w:basedOn w:val="2"/>
    <w:rsid w:val="00ED5E0A"/>
    <w:pPr>
      <w:spacing w:before="300" w:after="300" w:line="560" w:lineRule="exact"/>
    </w:pPr>
    <w:rPr>
      <w:rFonts w:eastAsia="仿宋_GB2312"/>
      <w:sz w:val="30"/>
      <w:szCs w:val="36"/>
    </w:rPr>
  </w:style>
  <w:style w:type="paragraph" w:customStyle="1" w:styleId="font11">
    <w:name w:val="font11"/>
    <w:basedOn w:val="a"/>
    <w:rsid w:val="00ED5E0A"/>
    <w:pPr>
      <w:spacing w:before="100" w:beforeAutospacing="1" w:after="100" w:afterAutospacing="1" w:line="360" w:lineRule="auto"/>
      <w:ind w:firstLineChars="200" w:firstLine="200"/>
    </w:pPr>
    <w:rPr>
      <w:rFonts w:eastAsia="仿宋_GB2312" w:cs="Times New Roman" w:hint="eastAsia"/>
      <w:color w:val="FF0000"/>
      <w:sz w:val="18"/>
      <w:szCs w:val="18"/>
    </w:rPr>
  </w:style>
  <w:style w:type="paragraph" w:customStyle="1" w:styleId="font12">
    <w:name w:val="font12"/>
    <w:basedOn w:val="a"/>
    <w:rsid w:val="00ED5E0A"/>
    <w:pPr>
      <w:spacing w:before="100" w:beforeAutospacing="1" w:after="100" w:afterAutospacing="1" w:line="360" w:lineRule="auto"/>
      <w:ind w:firstLineChars="200" w:firstLine="200"/>
    </w:pPr>
    <w:rPr>
      <w:rFonts w:ascii="Arial" w:eastAsia="仿宋_GB2312" w:hAnsi="Arial" w:cs="Times New Roman"/>
    </w:rPr>
  </w:style>
  <w:style w:type="character" w:customStyle="1" w:styleId="1Char2">
    <w:name w:val="样式 标题 1 + 橙色 Char"/>
    <w:rsid w:val="00ED5E0A"/>
    <w:rPr>
      <w:rFonts w:eastAsia="宋体"/>
      <w:b/>
      <w:bCs/>
      <w:kern w:val="44"/>
      <w:sz w:val="30"/>
      <w:szCs w:val="30"/>
      <w:lang w:val="en-US" w:eastAsia="zh-CN" w:bidi="ar-SA"/>
    </w:rPr>
  </w:style>
  <w:style w:type="paragraph" w:customStyle="1" w:styleId="81">
    <w:name w:val="样式8"/>
    <w:basedOn w:val="1"/>
    <w:next w:val="a"/>
    <w:rsid w:val="00ED5E0A"/>
    <w:pPr>
      <w:keepNext w:val="0"/>
      <w:keepLines w:val="0"/>
      <w:pageBreakBefore/>
      <w:spacing w:beforeLines="50" w:afterLines="50" w:line="360" w:lineRule="auto"/>
      <w:jc w:val="center"/>
    </w:pPr>
    <w:rPr>
      <w:rFonts w:ascii="Arial" w:eastAsia="仿宋_GB2312" w:hAnsi="Arial"/>
      <w:kern w:val="32"/>
      <w:sz w:val="32"/>
    </w:rPr>
  </w:style>
  <w:style w:type="paragraph" w:styleId="18">
    <w:name w:val="index 1"/>
    <w:basedOn w:val="a"/>
    <w:next w:val="a"/>
    <w:autoRedefine/>
    <w:rsid w:val="00ED5E0A"/>
    <w:pPr>
      <w:widowControl w:val="0"/>
      <w:spacing w:line="360" w:lineRule="auto"/>
      <w:ind w:firstLineChars="200" w:firstLine="200"/>
      <w:jc w:val="both"/>
    </w:pPr>
    <w:rPr>
      <w:rFonts w:ascii="Arial" w:eastAsia="仿宋_GB2312" w:hAnsi="Arial" w:cs="Times New Roman"/>
      <w:kern w:val="2"/>
      <w:sz w:val="28"/>
    </w:rPr>
  </w:style>
  <w:style w:type="paragraph" w:customStyle="1" w:styleId="affffa">
    <w:name w:val="表内标题行字体"/>
    <w:basedOn w:val="a"/>
    <w:autoRedefine/>
    <w:rsid w:val="00ED5E0A"/>
    <w:pPr>
      <w:widowControl w:val="0"/>
      <w:jc w:val="center"/>
    </w:pPr>
    <w:rPr>
      <w:rFonts w:ascii="Arial" w:cs="Arial"/>
      <w:spacing w:val="-20"/>
      <w:kern w:val="2"/>
      <w:sz w:val="21"/>
      <w:szCs w:val="21"/>
    </w:rPr>
  </w:style>
  <w:style w:type="paragraph" w:customStyle="1" w:styleId="CharCharCharCharCharChar1CharCharCharChar">
    <w:name w:val="Char Char Char Char Char Char1 Char Char Char Char"/>
    <w:basedOn w:val="a"/>
    <w:rsid w:val="00ED5E0A"/>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Default">
    <w:name w:val="Default"/>
    <w:qFormat/>
    <w:rsid w:val="00ED5E0A"/>
    <w:pPr>
      <w:widowControl w:val="0"/>
      <w:autoSpaceDE w:val="0"/>
      <w:autoSpaceDN w:val="0"/>
      <w:adjustRightInd w:val="0"/>
    </w:pPr>
    <w:rPr>
      <w:rFonts w:ascii="宋体" w:eastAsia="宋体" w:hAnsi="Times New Roman" w:cs="宋体"/>
      <w:color w:val="000000"/>
      <w:kern w:val="0"/>
      <w:sz w:val="24"/>
      <w:szCs w:val="24"/>
    </w:rPr>
  </w:style>
  <w:style w:type="character" w:customStyle="1" w:styleId="19">
    <w:name w:val="标题1"/>
    <w:basedOn w:val="a0"/>
    <w:rsid w:val="00ED5E0A"/>
  </w:style>
  <w:style w:type="paragraph" w:customStyle="1" w:styleId="affffb">
    <w:name w:val="段"/>
    <w:rsid w:val="00ED5E0A"/>
    <w:pPr>
      <w:autoSpaceDE w:val="0"/>
      <w:autoSpaceDN w:val="0"/>
      <w:ind w:firstLineChars="200" w:firstLine="200"/>
      <w:jc w:val="both"/>
    </w:pPr>
    <w:rPr>
      <w:rFonts w:ascii="宋体" w:eastAsia="宋体" w:hAnsi="Times New Roman" w:cs="Times New Roman"/>
      <w:noProof/>
      <w:kern w:val="0"/>
      <w:szCs w:val="20"/>
    </w:rPr>
  </w:style>
  <w:style w:type="character" w:customStyle="1" w:styleId="large1">
    <w:name w:val="large1"/>
    <w:rsid w:val="00ED5E0A"/>
    <w:rPr>
      <w:rFonts w:hint="default"/>
      <w:sz w:val="22"/>
      <w:szCs w:val="22"/>
    </w:rPr>
  </w:style>
  <w:style w:type="character" w:customStyle="1" w:styleId="tpccontent">
    <w:name w:val="tpc_content"/>
    <w:basedOn w:val="a0"/>
    <w:rsid w:val="00ED5E0A"/>
  </w:style>
  <w:style w:type="character" w:customStyle="1" w:styleId="px141">
    <w:name w:val="px141"/>
    <w:rsid w:val="00ED5E0A"/>
    <w:rPr>
      <w:sz w:val="21"/>
      <w:szCs w:val="21"/>
    </w:rPr>
  </w:style>
  <w:style w:type="character" w:customStyle="1" w:styleId="style21">
    <w:name w:val="style21"/>
    <w:rsid w:val="00ED5E0A"/>
    <w:rPr>
      <w:color w:val="0000FF"/>
    </w:rPr>
  </w:style>
  <w:style w:type="paragraph" w:customStyle="1" w:styleId="2a">
    <w:name w:val="样式 正文缩进正文（首行缩进两字）首缩两字 + 首行缩进:  2 字符"/>
    <w:basedOn w:val="ae"/>
    <w:rsid w:val="00ED5E0A"/>
    <w:pPr>
      <w:ind w:firstLine="419"/>
    </w:pPr>
    <w:rPr>
      <w:sz w:val="28"/>
    </w:rPr>
  </w:style>
  <w:style w:type="paragraph" w:customStyle="1" w:styleId="affffc">
    <w:name w:val="二级无标题条"/>
    <w:basedOn w:val="a"/>
    <w:rsid w:val="00ED5E0A"/>
    <w:pPr>
      <w:widowControl w:val="0"/>
      <w:jc w:val="both"/>
    </w:pPr>
    <w:rPr>
      <w:rFonts w:ascii="Times New Roman" w:hAnsi="Times New Roman" w:cs="Times New Roman"/>
      <w:kern w:val="2"/>
      <w:sz w:val="21"/>
    </w:rPr>
  </w:style>
  <w:style w:type="paragraph" w:customStyle="1" w:styleId="CharCharCharCharChar2CharCharCharChar1">
    <w:name w:val="Char Char Char Char Char2 Char Char Char Char1"/>
    <w:basedOn w:val="a"/>
    <w:semiHidden/>
    <w:rsid w:val="00ED5E0A"/>
    <w:pPr>
      <w:widowControl w:val="0"/>
      <w:adjustRightInd w:val="0"/>
      <w:snapToGrid w:val="0"/>
      <w:spacing w:line="360" w:lineRule="auto"/>
      <w:ind w:firstLineChars="200" w:firstLine="200"/>
      <w:jc w:val="both"/>
    </w:pPr>
    <w:rPr>
      <w:kern w:val="2"/>
      <w:szCs w:val="26"/>
    </w:rPr>
  </w:style>
  <w:style w:type="character" w:customStyle="1" w:styleId="unnamed11">
    <w:name w:val="unnamed11"/>
    <w:rsid w:val="00ED5E0A"/>
    <w:rPr>
      <w:rFonts w:ascii="宋体" w:eastAsia="宋体" w:hAnsi="宋体" w:hint="eastAsia"/>
      <w:sz w:val="18"/>
      <w:szCs w:val="18"/>
    </w:rPr>
  </w:style>
  <w:style w:type="paragraph" w:customStyle="1" w:styleId="affffd">
    <w:name w:val="敏感表"/>
    <w:basedOn w:val="a"/>
    <w:next w:val="a"/>
    <w:rsid w:val="00ED5E0A"/>
    <w:pPr>
      <w:widowControl w:val="0"/>
      <w:topLinePunct/>
      <w:adjustRightInd w:val="0"/>
      <w:spacing w:line="240" w:lineRule="atLeast"/>
      <w:jc w:val="center"/>
    </w:pPr>
    <w:rPr>
      <w:rFonts w:ascii="Times New Roman" w:hAnsi="Times New Roman" w:cs="Times New Roman"/>
      <w:sz w:val="21"/>
      <w:szCs w:val="20"/>
    </w:rPr>
  </w:style>
  <w:style w:type="paragraph" w:customStyle="1" w:styleId="affffe">
    <w:name w:val="偶的正文"/>
    <w:basedOn w:val="affff7"/>
    <w:rsid w:val="00ED5E0A"/>
    <w:pPr>
      <w:adjustRightInd/>
      <w:spacing w:beforeLines="50" w:afterLines="50" w:line="460" w:lineRule="exact"/>
      <w:ind w:firstLineChars="200" w:firstLine="480"/>
      <w:jc w:val="both"/>
      <w:textAlignment w:val="auto"/>
    </w:pPr>
    <w:rPr>
      <w:rFonts w:ascii="宋体" w:hAnsi="宋体"/>
      <w:color w:val="000000"/>
      <w:kern w:val="2"/>
      <w:sz w:val="24"/>
    </w:rPr>
  </w:style>
  <w:style w:type="paragraph" w:customStyle="1" w:styleId="afffff">
    <w:name w:val="环评正文"/>
    <w:basedOn w:val="a"/>
    <w:rsid w:val="00ED5E0A"/>
    <w:pPr>
      <w:widowControl w:val="0"/>
      <w:spacing w:before="60" w:after="60" w:line="400" w:lineRule="exact"/>
      <w:ind w:firstLineChars="200" w:firstLine="200"/>
      <w:jc w:val="both"/>
    </w:pPr>
    <w:rPr>
      <w:rFonts w:ascii="Times New Roman" w:eastAsia="仿宋_GB2312" w:hAnsi="Times New Roman" w:cs="Times New Roman"/>
      <w:kern w:val="2"/>
    </w:rPr>
  </w:style>
  <w:style w:type="paragraph" w:customStyle="1" w:styleId="afffff0">
    <w:name w:val="表"/>
    <w:basedOn w:val="af"/>
    <w:link w:val="Charff2"/>
    <w:rsid w:val="00ED5E0A"/>
    <w:pPr>
      <w:adjustRightInd w:val="0"/>
      <w:snapToGrid w:val="0"/>
      <w:jc w:val="center"/>
    </w:pPr>
    <w:rPr>
      <w:rFonts w:eastAsia="仿宋_GB2312"/>
      <w:sz w:val="24"/>
    </w:rPr>
  </w:style>
  <w:style w:type="character" w:customStyle="1" w:styleId="7Char0">
    <w:name w:val="样式7 Char"/>
    <w:link w:val="71"/>
    <w:rsid w:val="00ED5E0A"/>
    <w:rPr>
      <w:rFonts w:ascii="Times New Roman" w:eastAsia="宋体" w:hAnsi="Times New Roman" w:cs="Times New Roman"/>
      <w:b/>
      <w:bCs/>
      <w:noProof/>
      <w:sz w:val="28"/>
      <w:szCs w:val="28"/>
    </w:rPr>
  </w:style>
  <w:style w:type="paragraph" w:customStyle="1" w:styleId="1a">
    <w:name w:val="正文文字1"/>
    <w:basedOn w:val="a"/>
    <w:next w:val="a"/>
    <w:semiHidden/>
    <w:rsid w:val="00ED5E0A"/>
    <w:pPr>
      <w:widowControl w:val="0"/>
      <w:jc w:val="both"/>
    </w:pPr>
    <w:rPr>
      <w:rFonts w:ascii="Times New Roman" w:hAnsi="Times New Roman" w:cs="Times New Roman"/>
      <w:kern w:val="2"/>
      <w:sz w:val="26"/>
      <w:szCs w:val="20"/>
    </w:rPr>
  </w:style>
  <w:style w:type="character" w:customStyle="1" w:styleId="3Char3">
    <w:name w:val="样式3 Char"/>
    <w:link w:val="34"/>
    <w:rsid w:val="00ED5E0A"/>
    <w:rPr>
      <w:rFonts w:ascii="Times New Roman" w:eastAsia="宋体" w:hAnsi="Times New Roman" w:cs="Times New Roman"/>
      <w:b/>
      <w:noProof/>
      <w:sz w:val="28"/>
      <w:szCs w:val="28"/>
    </w:rPr>
  </w:style>
  <w:style w:type="paragraph" w:customStyle="1" w:styleId="afffff1">
    <w:name w:val="正文表标题"/>
    <w:next w:val="a"/>
    <w:rsid w:val="00ED5E0A"/>
    <w:pPr>
      <w:spacing w:line="480" w:lineRule="exact"/>
      <w:jc w:val="center"/>
    </w:pPr>
    <w:rPr>
      <w:rFonts w:ascii="黑体" w:eastAsia="黑体" w:hAnsi="Times New Roman" w:cs="Times New Roman"/>
      <w:kern w:val="0"/>
      <w:szCs w:val="26"/>
    </w:rPr>
  </w:style>
  <w:style w:type="character" w:customStyle="1" w:styleId="1Char0">
    <w:name w:val="样式1 Char"/>
    <w:link w:val="12"/>
    <w:rsid w:val="00ED5E0A"/>
    <w:rPr>
      <w:rFonts w:ascii="Times New Roman" w:eastAsia="宋体" w:hAnsi="Times New Roman" w:cs="Times New Roman"/>
      <w:szCs w:val="21"/>
    </w:rPr>
  </w:style>
  <w:style w:type="paragraph" w:customStyle="1" w:styleId="BT">
    <w:name w:val="表头[BT]"/>
    <w:basedOn w:val="a"/>
    <w:rsid w:val="00ED5E0A"/>
    <w:pPr>
      <w:adjustRightInd w:val="0"/>
      <w:spacing w:before="120" w:after="120"/>
      <w:jc w:val="center"/>
      <w:textAlignment w:val="baseline"/>
    </w:pPr>
    <w:rPr>
      <w:rFonts w:ascii="楷体_GB2312" w:eastAsia="楷体_GB2312" w:hAnsi="Times New Roman" w:cs="Times New Roman"/>
      <w:sz w:val="26"/>
      <w:szCs w:val="26"/>
    </w:rPr>
  </w:style>
  <w:style w:type="paragraph" w:customStyle="1" w:styleId="180">
    <w:name w:val="样式18"/>
    <w:basedOn w:val="71"/>
    <w:link w:val="18Char"/>
    <w:rsid w:val="00ED5E0A"/>
    <w:pPr>
      <w:spacing w:line="480" w:lineRule="exact"/>
      <w:ind w:leftChars="0" w:left="0" w:rightChars="0" w:right="0" w:firstLineChars="200" w:firstLine="200"/>
      <w:jc w:val="center"/>
    </w:pPr>
    <w:rPr>
      <w:sz w:val="26"/>
      <w:szCs w:val="26"/>
    </w:rPr>
  </w:style>
  <w:style w:type="character" w:customStyle="1" w:styleId="18Char">
    <w:name w:val="样式18 Char"/>
    <w:link w:val="180"/>
    <w:rsid w:val="00ED5E0A"/>
    <w:rPr>
      <w:rFonts w:ascii="Times New Roman" w:eastAsia="宋体" w:hAnsi="Times New Roman" w:cs="Times New Roman"/>
      <w:b/>
      <w:bCs/>
      <w:noProof/>
      <w:sz w:val="26"/>
      <w:szCs w:val="26"/>
    </w:rPr>
  </w:style>
  <w:style w:type="character" w:customStyle="1" w:styleId="Charff2">
    <w:name w:val="表 Char"/>
    <w:link w:val="afffff0"/>
    <w:rsid w:val="00ED5E0A"/>
    <w:rPr>
      <w:rFonts w:ascii="Times New Roman" w:eastAsia="仿宋_GB2312" w:hAnsi="Times New Roman" w:cs="Times New Roman"/>
      <w:sz w:val="24"/>
      <w:szCs w:val="20"/>
    </w:rPr>
  </w:style>
  <w:style w:type="character" w:customStyle="1" w:styleId="apple-style-span">
    <w:name w:val="apple-style-span"/>
    <w:basedOn w:val="a0"/>
    <w:rsid w:val="00ED5E0A"/>
  </w:style>
  <w:style w:type="paragraph" w:customStyle="1" w:styleId="afffff2">
    <w:name w:val="表文排版"/>
    <w:basedOn w:val="af"/>
    <w:uiPriority w:val="99"/>
    <w:qFormat/>
    <w:rsid w:val="00ED5E0A"/>
    <w:pPr>
      <w:adjustRightInd w:val="0"/>
      <w:snapToGrid w:val="0"/>
      <w:jc w:val="center"/>
    </w:pPr>
    <w:rPr>
      <w:sz w:val="22"/>
      <w:szCs w:val="24"/>
    </w:rPr>
  </w:style>
  <w:style w:type="paragraph" w:customStyle="1" w:styleId="afffff3">
    <w:name w:val="表头排版"/>
    <w:basedOn w:val="a"/>
    <w:link w:val="Charff3"/>
    <w:qFormat/>
    <w:rsid w:val="00ED5E0A"/>
    <w:pPr>
      <w:widowControl w:val="0"/>
      <w:spacing w:line="480" w:lineRule="exact"/>
      <w:ind w:firstLineChars="200" w:firstLine="200"/>
      <w:jc w:val="right"/>
    </w:pPr>
    <w:rPr>
      <w:rFonts w:ascii="Times New Roman" w:hAnsi="Times New Roman" w:cs="Times New Roman"/>
      <w:kern w:val="2"/>
      <w:sz w:val="26"/>
      <w:szCs w:val="21"/>
    </w:rPr>
  </w:style>
  <w:style w:type="character" w:customStyle="1" w:styleId="Charff3">
    <w:name w:val="表头排版 Char"/>
    <w:link w:val="afffff3"/>
    <w:rsid w:val="00ED5E0A"/>
    <w:rPr>
      <w:rFonts w:ascii="Times New Roman" w:eastAsia="宋体" w:hAnsi="Times New Roman" w:cs="Times New Roman"/>
      <w:sz w:val="26"/>
      <w:szCs w:val="21"/>
    </w:rPr>
  </w:style>
  <w:style w:type="paragraph" w:customStyle="1" w:styleId="CharChar10">
    <w:name w:val="Char Char1"/>
    <w:basedOn w:val="a"/>
    <w:next w:val="a"/>
    <w:rsid w:val="00ED5E0A"/>
    <w:pPr>
      <w:widowControl w:val="0"/>
      <w:adjustRightInd w:val="0"/>
      <w:snapToGrid w:val="0"/>
      <w:spacing w:beforeLines="100" w:line="360" w:lineRule="auto"/>
      <w:ind w:firstLineChars="200" w:firstLine="200"/>
      <w:jc w:val="center"/>
    </w:pPr>
    <w:rPr>
      <w:rFonts w:ascii="Times New Roman" w:hAnsi="Times New Roman" w:cs="Times New Roman"/>
      <w:b/>
      <w:kern w:val="2"/>
      <w:sz w:val="28"/>
      <w:szCs w:val="20"/>
    </w:rPr>
  </w:style>
  <w:style w:type="paragraph" w:customStyle="1" w:styleId="ggbody">
    <w:name w:val="gg_body"/>
    <w:basedOn w:val="a"/>
    <w:rsid w:val="00ED5E0A"/>
    <w:pPr>
      <w:widowControl w:val="0"/>
      <w:spacing w:line="460" w:lineRule="exact"/>
      <w:ind w:firstLine="200"/>
      <w:jc w:val="both"/>
    </w:pPr>
    <w:rPr>
      <w:rFonts w:cs="Times New Roman"/>
      <w:kern w:val="2"/>
      <w:szCs w:val="20"/>
    </w:rPr>
  </w:style>
  <w:style w:type="character" w:customStyle="1" w:styleId="5Char0">
    <w:name w:val="样式5 Char"/>
    <w:link w:val="51"/>
    <w:rsid w:val="00ED5E0A"/>
    <w:rPr>
      <w:rFonts w:ascii="Times New Roman" w:eastAsia="宋体" w:hAnsi="Times New Roman" w:cs="Times New Roman"/>
      <w:b/>
      <w:bCs/>
      <w:noProof/>
      <w:sz w:val="28"/>
      <w:szCs w:val="28"/>
    </w:rPr>
  </w:style>
  <w:style w:type="paragraph" w:customStyle="1" w:styleId="CharCharCharCharCharCharCharCharCharCharCharCharCharCharCharCharCharCharCharCharCharChar1">
    <w:name w:val="Char Char Char Char Char Char Char Char Char Char Char Char Char Char Char Char Char Char Char Char Char Char1"/>
    <w:basedOn w:val="a"/>
    <w:rsid w:val="00ED5E0A"/>
    <w:pPr>
      <w:widowControl w:val="0"/>
      <w:jc w:val="both"/>
    </w:pPr>
    <w:rPr>
      <w:rFonts w:eastAsia="仿宋_GB2312" w:cs="Courier New"/>
      <w:kern w:val="2"/>
      <w:sz w:val="32"/>
      <w:szCs w:val="3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a"/>
    <w:rsid w:val="00ED5E0A"/>
    <w:pPr>
      <w:spacing w:after="160" w:line="240" w:lineRule="exact"/>
    </w:pPr>
    <w:rPr>
      <w:rFonts w:ascii="Times New Roman" w:hAnsi="Times New Roman" w:cs="Times New Roman"/>
      <w:kern w:val="2"/>
      <w:sz w:val="21"/>
      <w:szCs w:val="20"/>
    </w:rPr>
  </w:style>
  <w:style w:type="paragraph" w:styleId="afffff4">
    <w:name w:val="caption"/>
    <w:aliases w:val="表题注"/>
    <w:basedOn w:val="a"/>
    <w:next w:val="a"/>
    <w:link w:val="Charff4"/>
    <w:qFormat/>
    <w:rsid w:val="00ED5E0A"/>
    <w:pPr>
      <w:spacing w:before="152" w:after="160"/>
      <w:jc w:val="center"/>
    </w:pPr>
    <w:rPr>
      <w:rFonts w:ascii="Arial" w:eastAsia="黑体" w:hAnsi="Arial" w:cs="Times New Roman"/>
      <w:sz w:val="20"/>
      <w:szCs w:val="26"/>
    </w:rPr>
  </w:style>
  <w:style w:type="character" w:customStyle="1" w:styleId="Charff4">
    <w:name w:val="题注 Char"/>
    <w:aliases w:val="表题注 Char"/>
    <w:link w:val="afffff4"/>
    <w:rsid w:val="00ED5E0A"/>
    <w:rPr>
      <w:rFonts w:ascii="Arial" w:eastAsia="黑体" w:hAnsi="Arial" w:cs="Times New Roman"/>
      <w:kern w:val="0"/>
      <w:sz w:val="20"/>
      <w:szCs w:val="26"/>
    </w:rPr>
  </w:style>
  <w:style w:type="paragraph" w:customStyle="1" w:styleId="zw1">
    <w:name w:val="zw1"/>
    <w:basedOn w:val="a"/>
    <w:rsid w:val="00ED5E0A"/>
    <w:pPr>
      <w:ind w:firstLine="480"/>
      <w:jc w:val="center"/>
    </w:pPr>
    <w:rPr>
      <w:rFonts w:ascii="Times New Roman" w:eastAsia="仿宋_GB2312" w:hAnsi="Times New Roman" w:cs="Times New Roman"/>
      <w:szCs w:val="26"/>
    </w:rPr>
  </w:style>
  <w:style w:type="paragraph" w:customStyle="1" w:styleId="91">
    <w:name w:val="样式9"/>
    <w:basedOn w:val="a"/>
    <w:link w:val="9Char0"/>
    <w:rsid w:val="00ED5E0A"/>
    <w:pPr>
      <w:widowControl w:val="0"/>
      <w:snapToGrid w:val="0"/>
      <w:spacing w:line="480" w:lineRule="atLeast"/>
      <w:ind w:firstLineChars="200" w:firstLine="200"/>
      <w:jc w:val="both"/>
    </w:pPr>
    <w:rPr>
      <w:rFonts w:ascii="Times New Roman" w:hAnsi="Times New Roman" w:cs="Times New Roman"/>
      <w:kern w:val="2"/>
      <w:sz w:val="26"/>
      <w:szCs w:val="26"/>
    </w:rPr>
  </w:style>
  <w:style w:type="character" w:customStyle="1" w:styleId="9Char0">
    <w:name w:val="样式9 Char"/>
    <w:link w:val="91"/>
    <w:rsid w:val="00ED5E0A"/>
    <w:rPr>
      <w:rFonts w:ascii="Times New Roman" w:eastAsia="宋体" w:hAnsi="Times New Roman" w:cs="Times New Roman"/>
      <w:sz w:val="26"/>
      <w:szCs w:val="26"/>
    </w:rPr>
  </w:style>
  <w:style w:type="paragraph" w:customStyle="1" w:styleId="afffff5">
    <w:name w:val="封面正文"/>
    <w:rsid w:val="00ED5E0A"/>
    <w:pPr>
      <w:spacing w:line="480" w:lineRule="exact"/>
      <w:jc w:val="both"/>
    </w:pPr>
    <w:rPr>
      <w:rFonts w:ascii="Times New Roman" w:eastAsia="宋体" w:hAnsi="Times New Roman" w:cs="Times New Roman"/>
      <w:kern w:val="0"/>
      <w:sz w:val="26"/>
      <w:szCs w:val="26"/>
    </w:rPr>
  </w:style>
  <w:style w:type="paragraph" w:customStyle="1" w:styleId="reader-word-layer">
    <w:name w:val="reader-word-layer"/>
    <w:basedOn w:val="a"/>
    <w:rsid w:val="00ED5E0A"/>
    <w:pPr>
      <w:spacing w:before="100" w:beforeAutospacing="1" w:after="100" w:afterAutospacing="1"/>
    </w:pPr>
  </w:style>
  <w:style w:type="paragraph" w:customStyle="1" w:styleId="afffff6">
    <w:name w:val="表格文字居中"/>
    <w:next w:val="a"/>
    <w:rsid w:val="00ED5E0A"/>
    <w:pPr>
      <w:snapToGrid w:val="0"/>
      <w:spacing w:beforeLines="25" w:afterLines="25"/>
      <w:jc w:val="center"/>
    </w:pPr>
    <w:rPr>
      <w:rFonts w:ascii="Arial" w:eastAsia="宋体" w:hAnsi="Arial" w:cs="Arial"/>
      <w:szCs w:val="21"/>
    </w:rPr>
  </w:style>
  <w:style w:type="character" w:customStyle="1" w:styleId="3CharCharCharChar1">
    <w:name w:val="标题3 Char Char Char Char1"/>
    <w:aliases w:val="标题3 Char Char Char Char Char,标题3 Char Char Char1,小节 Char Char Char Char Char,小节 Char,小节 Char Char Char,标题 3 Char Char Char Char Char Char,标题 3 Char Char Char Char Char Char Char Char Char Char Char,标题 33 Char,H Char"/>
    <w:rsid w:val="00ED5E0A"/>
    <w:rPr>
      <w:rFonts w:eastAsia="宋体"/>
      <w:b/>
      <w:bCs/>
      <w:sz w:val="32"/>
      <w:szCs w:val="32"/>
      <w:lang w:val="en-US" w:eastAsia="zh-CN" w:bidi="ar-SA"/>
    </w:rPr>
  </w:style>
  <w:style w:type="character" w:customStyle="1" w:styleId="Charff5">
    <w:name w:val="首行缩进两字 Char"/>
    <w:aliases w:val="特点 Char Char,正文（首行缩进两字） Char Char Char Char Char Char Char Char,特点 Char Char Char Char,特点 Char1,正文不缩进 Char,表正文 Char,正文非缩进 Char,段落正文缩进 Char,段落正文 Char,s4 Char,四号 Char,首行缩进 Char,标题4 Char1,表格标题 Char,正文缩进 Char2,正文缩进 Char Char1,正文非缩进 Char1"/>
    <w:locked/>
    <w:rsid w:val="00ED5E0A"/>
    <w:rPr>
      <w:rFonts w:eastAsia="楷体_GB2312" w:cs="LinePrinter"/>
      <w:kern w:val="2"/>
      <w:sz w:val="21"/>
      <w:lang w:val="en-US" w:eastAsia="zh-CN" w:bidi="ar-SA"/>
    </w:rPr>
  </w:style>
  <w:style w:type="paragraph" w:customStyle="1" w:styleId="G">
    <w:name w:val="G（正文）"/>
    <w:basedOn w:val="af"/>
    <w:link w:val="GChar"/>
    <w:rsid w:val="00ED5E0A"/>
    <w:pPr>
      <w:spacing w:line="480" w:lineRule="exact"/>
      <w:ind w:firstLineChars="200" w:firstLine="200"/>
    </w:pPr>
    <w:rPr>
      <w:sz w:val="28"/>
      <w:szCs w:val="28"/>
    </w:rPr>
  </w:style>
  <w:style w:type="character" w:customStyle="1" w:styleId="GChar">
    <w:name w:val="G（正文） Char"/>
    <w:link w:val="G"/>
    <w:rsid w:val="00ED5E0A"/>
    <w:rPr>
      <w:rFonts w:ascii="Times New Roman" w:eastAsia="宋体" w:hAnsi="Times New Roman" w:cs="Times New Roman"/>
      <w:sz w:val="28"/>
      <w:szCs w:val="28"/>
    </w:rPr>
  </w:style>
  <w:style w:type="character" w:customStyle="1" w:styleId="redbarword">
    <w:name w:val="redbarword"/>
    <w:basedOn w:val="a0"/>
    <w:rsid w:val="00ED5E0A"/>
  </w:style>
  <w:style w:type="paragraph" w:customStyle="1" w:styleId="G1">
    <w:name w:val="G样式1"/>
    <w:basedOn w:val="a"/>
    <w:link w:val="G1Char"/>
    <w:rsid w:val="00ED5E0A"/>
    <w:pPr>
      <w:widowControl w:val="0"/>
      <w:spacing w:line="480" w:lineRule="exact"/>
      <w:ind w:firstLineChars="200" w:firstLine="200"/>
      <w:jc w:val="both"/>
    </w:pPr>
    <w:rPr>
      <w:rFonts w:ascii="Times New Roman" w:hAnsi="Times New Roman" w:cs="Times New Roman"/>
      <w:kern w:val="2"/>
      <w:sz w:val="28"/>
      <w:szCs w:val="28"/>
    </w:rPr>
  </w:style>
  <w:style w:type="character" w:customStyle="1" w:styleId="G1Char">
    <w:name w:val="G样式1 Char"/>
    <w:link w:val="G1"/>
    <w:rsid w:val="00ED5E0A"/>
    <w:rPr>
      <w:rFonts w:ascii="Times New Roman" w:eastAsia="宋体" w:hAnsi="Times New Roman" w:cs="Times New Roman"/>
      <w:sz w:val="28"/>
      <w:szCs w:val="28"/>
    </w:rPr>
  </w:style>
  <w:style w:type="paragraph" w:customStyle="1" w:styleId="CharCharCharCharCharCharChar1">
    <w:name w:val="Char Char Char Char Char Char Char1"/>
    <w:basedOn w:val="a"/>
    <w:rsid w:val="00ED5E0A"/>
    <w:pPr>
      <w:widowControl w:val="0"/>
      <w:autoSpaceDE w:val="0"/>
      <w:autoSpaceDN w:val="0"/>
      <w:adjustRightInd w:val="0"/>
      <w:snapToGrid w:val="0"/>
      <w:spacing w:before="50" w:after="50" w:line="360" w:lineRule="auto"/>
      <w:ind w:firstLineChars="200" w:firstLine="560"/>
      <w:jc w:val="both"/>
    </w:pPr>
    <w:rPr>
      <w:rFonts w:ascii="Times New Roman" w:eastAsia="仿宋_GB2312" w:hAnsi="Times New Roman" w:cs="Times New Roman"/>
      <w:color w:val="000000"/>
      <w:kern w:val="2"/>
    </w:rPr>
  </w:style>
  <w:style w:type="paragraph" w:styleId="2b">
    <w:name w:val="List Bullet 2"/>
    <w:basedOn w:val="a"/>
    <w:rsid w:val="00ED5E0A"/>
    <w:pPr>
      <w:widowControl w:val="0"/>
      <w:tabs>
        <w:tab w:val="num" w:pos="1080"/>
      </w:tabs>
      <w:ind w:left="1080" w:hanging="360"/>
      <w:jc w:val="both"/>
    </w:pPr>
    <w:rPr>
      <w:rFonts w:ascii="Times New Roman" w:hAnsi="Times New Roman" w:cs="Times New Roman"/>
      <w:kern w:val="2"/>
      <w:sz w:val="21"/>
    </w:rPr>
  </w:style>
  <w:style w:type="paragraph" w:customStyle="1" w:styleId="afffff7">
    <w:name w:val="正文小四"/>
    <w:rsid w:val="00ED5E0A"/>
    <w:pPr>
      <w:spacing w:line="440" w:lineRule="atLeast"/>
    </w:pPr>
    <w:rPr>
      <w:rFonts w:ascii="Times New Roman" w:eastAsia="宋体" w:hAnsi="Times New Roman" w:cs="Times New Roman"/>
      <w:kern w:val="0"/>
      <w:sz w:val="24"/>
      <w:szCs w:val="20"/>
    </w:rPr>
  </w:style>
  <w:style w:type="character" w:customStyle="1" w:styleId="Char21">
    <w:name w:val="纯文本 Char2"/>
    <w:aliases w:val="纯文本 Char Char,Plain Text Char,普通文字 Char Char Char Char Char Char Char Char Char Char Char Char Char Char,普通文字 Char Char Char Char Char Char Char Char Char Char Char Char C Char Char Char"/>
    <w:rsid w:val="00ED5E0A"/>
    <w:rPr>
      <w:rFonts w:ascii="宋体" w:eastAsia="宋体" w:hAnsi="Courier New"/>
      <w:spacing w:val="-10"/>
      <w:kern w:val="2"/>
      <w:sz w:val="21"/>
      <w:szCs w:val="21"/>
      <w:lang w:val="en-US" w:eastAsia="zh-CN" w:bidi="ar-SA"/>
    </w:rPr>
  </w:style>
  <w:style w:type="paragraph" w:styleId="HTML">
    <w:name w:val="HTML Preformatted"/>
    <w:basedOn w:val="a"/>
    <w:link w:val="HTMLChar"/>
    <w:rsid w:val="00ED5E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Times New Roman"/>
    </w:rPr>
  </w:style>
  <w:style w:type="character" w:customStyle="1" w:styleId="HTMLChar">
    <w:name w:val="HTML 预设格式 Char"/>
    <w:basedOn w:val="a0"/>
    <w:link w:val="HTML"/>
    <w:rsid w:val="00ED5E0A"/>
    <w:rPr>
      <w:rFonts w:ascii="Arial" w:eastAsia="宋体" w:hAnsi="Arial" w:cs="Times New Roman"/>
      <w:kern w:val="0"/>
      <w:sz w:val="24"/>
      <w:szCs w:val="24"/>
    </w:rPr>
  </w:style>
  <w:style w:type="paragraph" w:customStyle="1" w:styleId="Gabriel">
    <w:name w:val="Gabriel（正文）"/>
    <w:basedOn w:val="a"/>
    <w:next w:val="a"/>
    <w:link w:val="GabrielChar"/>
    <w:rsid w:val="00ED5E0A"/>
    <w:pPr>
      <w:widowControl w:val="0"/>
      <w:spacing w:line="480" w:lineRule="exact"/>
      <w:ind w:firstLineChars="200" w:firstLine="200"/>
      <w:jc w:val="both"/>
    </w:pPr>
    <w:rPr>
      <w:rFonts w:ascii="Times New Roman" w:hAnsi="Times New Roman" w:cs="Times New Roman"/>
      <w:kern w:val="2"/>
      <w:sz w:val="28"/>
      <w:szCs w:val="28"/>
    </w:rPr>
  </w:style>
  <w:style w:type="character" w:customStyle="1" w:styleId="GabrielChar">
    <w:name w:val="Gabriel（正文） Char"/>
    <w:link w:val="Gabriel"/>
    <w:rsid w:val="00ED5E0A"/>
    <w:rPr>
      <w:rFonts w:ascii="Times New Roman" w:eastAsia="宋体" w:hAnsi="Times New Roman" w:cs="Times New Roman"/>
      <w:sz w:val="28"/>
      <w:szCs w:val="28"/>
    </w:rPr>
  </w:style>
  <w:style w:type="character" w:customStyle="1" w:styleId="postbody1">
    <w:name w:val="postbody1"/>
    <w:rsid w:val="00ED5E0A"/>
    <w:rPr>
      <w:sz w:val="21"/>
    </w:rPr>
  </w:style>
  <w:style w:type="character" w:customStyle="1" w:styleId="CharCharCharCharCharChar3">
    <w:name w:val="正文缩进 Char Char Char Char Char Char"/>
    <w:rsid w:val="00ED5E0A"/>
    <w:rPr>
      <w:rFonts w:eastAsia="宋体"/>
      <w:kern w:val="2"/>
      <w:sz w:val="15"/>
      <w:lang w:val="en-US" w:eastAsia="zh-CN" w:bidi="ar-SA"/>
    </w:rPr>
  </w:style>
  <w:style w:type="paragraph" w:customStyle="1" w:styleId="afffff8">
    <w:name w:val="报告表格"/>
    <w:basedOn w:val="a"/>
    <w:rsid w:val="00ED5E0A"/>
    <w:pPr>
      <w:widowControl w:val="0"/>
      <w:autoSpaceDE w:val="0"/>
      <w:autoSpaceDN w:val="0"/>
      <w:adjustRightInd w:val="0"/>
      <w:spacing w:before="40" w:after="40"/>
      <w:jc w:val="center"/>
      <w:textAlignment w:val="bottom"/>
    </w:pPr>
    <w:rPr>
      <w:rFonts w:ascii="Times New Roman" w:hAnsi="Times New Roman" w:cs="Times New Roman"/>
      <w:sz w:val="21"/>
      <w:szCs w:val="20"/>
    </w:rPr>
  </w:style>
  <w:style w:type="paragraph" w:customStyle="1" w:styleId="afffff9">
    <w:name w:val="报告表正文"/>
    <w:basedOn w:val="a"/>
    <w:link w:val="Charff6"/>
    <w:rsid w:val="00ED5E0A"/>
    <w:pPr>
      <w:widowControl w:val="0"/>
      <w:adjustRightInd w:val="0"/>
      <w:spacing w:line="312" w:lineRule="auto"/>
      <w:ind w:left="113" w:right="113" w:firstLine="482"/>
    </w:pPr>
    <w:rPr>
      <w:rFonts w:ascii="Times New Roman" w:hAnsi="Times New Roman" w:cs="Times New Roman"/>
      <w:szCs w:val="20"/>
    </w:rPr>
  </w:style>
  <w:style w:type="table" w:styleId="afffffa">
    <w:name w:val="Table Professional"/>
    <w:basedOn w:val="a1"/>
    <w:rsid w:val="00ED5E0A"/>
    <w:pPr>
      <w:widowControl w:val="0"/>
      <w:jc w:val="both"/>
    </w:pPr>
    <w:rPr>
      <w:rFonts w:ascii="Times New Roman" w:eastAsia="宋体" w:hAnsi="Times New Roman" w:cs="Times New Roman"/>
      <w:kern w:val="0"/>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RCharChar">
    <w:name w:val="页眉R Char Char"/>
    <w:rsid w:val="00ED5E0A"/>
    <w:rPr>
      <w:rFonts w:eastAsia="宋体"/>
      <w:kern w:val="2"/>
      <w:sz w:val="18"/>
      <w:szCs w:val="18"/>
      <w:lang w:val="en-US" w:eastAsia="zh-CN" w:bidi="ar-SA"/>
    </w:rPr>
  </w:style>
  <w:style w:type="paragraph" w:customStyle="1" w:styleId="1b">
    <w:name w:val="报告表标题1"/>
    <w:basedOn w:val="1"/>
    <w:rsid w:val="00ED5E0A"/>
    <w:pPr>
      <w:spacing w:before="0" w:after="0" w:line="240" w:lineRule="auto"/>
    </w:pPr>
    <w:rPr>
      <w:rFonts w:eastAsia="黑体"/>
      <w:kern w:val="32"/>
      <w:sz w:val="30"/>
      <w:szCs w:val="30"/>
    </w:rPr>
  </w:style>
  <w:style w:type="paragraph" w:customStyle="1" w:styleId="afffffb">
    <w:name w:val="中文报告书样式"/>
    <w:basedOn w:val="a"/>
    <w:rsid w:val="00ED5E0A"/>
    <w:pPr>
      <w:widowControl w:val="0"/>
      <w:adjustRightInd w:val="0"/>
      <w:spacing w:line="480" w:lineRule="atLeast"/>
      <w:ind w:firstLine="482"/>
      <w:jc w:val="both"/>
      <w:textAlignment w:val="baseline"/>
    </w:pPr>
    <w:rPr>
      <w:rFonts w:ascii="Times New Roman" w:hAnsi="Times New Roman" w:cs="Times New Roman"/>
      <w:kern w:val="24"/>
      <w:szCs w:val="20"/>
    </w:rPr>
  </w:style>
  <w:style w:type="paragraph" w:customStyle="1" w:styleId="afffffc">
    <w:name w:val="居中正文"/>
    <w:basedOn w:val="affff7"/>
    <w:rsid w:val="00ED5E0A"/>
    <w:pPr>
      <w:spacing w:before="120" w:after="0"/>
      <w:ind w:firstLineChars="0" w:firstLine="0"/>
      <w:jc w:val="center"/>
    </w:pPr>
    <w:rPr>
      <w:rFonts w:ascii="宋体"/>
      <w:kern w:val="28"/>
      <w:sz w:val="24"/>
      <w:szCs w:val="24"/>
    </w:rPr>
  </w:style>
  <w:style w:type="paragraph" w:customStyle="1" w:styleId="afffffd">
    <w:name w:val="小四表格"/>
    <w:basedOn w:val="a"/>
    <w:rsid w:val="00ED5E0A"/>
    <w:pPr>
      <w:widowControl w:val="0"/>
      <w:jc w:val="center"/>
    </w:pPr>
    <w:rPr>
      <w:rFonts w:ascii="Times New Roman" w:hAnsi="Times New Roman" w:cs="Times New Roman"/>
      <w:szCs w:val="20"/>
    </w:rPr>
  </w:style>
  <w:style w:type="paragraph" w:customStyle="1" w:styleId="afffffe">
    <w:name w:val="五号表格"/>
    <w:basedOn w:val="a"/>
    <w:rsid w:val="00ED5E0A"/>
    <w:pPr>
      <w:widowControl w:val="0"/>
      <w:jc w:val="center"/>
    </w:pPr>
    <w:rPr>
      <w:rFonts w:ascii="Times New Roman" w:hAnsi="Times New Roman" w:cs="Times New Roman"/>
      <w:sz w:val="21"/>
      <w:szCs w:val="20"/>
    </w:rPr>
  </w:style>
  <w:style w:type="paragraph" w:customStyle="1" w:styleId="43">
    <w:name w:val="4"/>
    <w:basedOn w:val="a"/>
    <w:next w:val="a6"/>
    <w:rsid w:val="00ED5E0A"/>
    <w:pPr>
      <w:widowControl w:val="0"/>
      <w:jc w:val="both"/>
    </w:pPr>
    <w:rPr>
      <w:rFonts w:hAnsi="Courier New" w:cs="Times New Roman"/>
      <w:kern w:val="2"/>
      <w:sz w:val="21"/>
      <w:szCs w:val="20"/>
    </w:rPr>
  </w:style>
  <w:style w:type="paragraph" w:customStyle="1" w:styleId="2c">
    <w:name w:val="正文2"/>
    <w:basedOn w:val="a"/>
    <w:rsid w:val="00ED5E0A"/>
    <w:pPr>
      <w:widowControl w:val="0"/>
      <w:adjustRightInd w:val="0"/>
      <w:snapToGrid w:val="0"/>
      <w:spacing w:line="440" w:lineRule="atLeast"/>
      <w:ind w:firstLine="510"/>
      <w:jc w:val="both"/>
    </w:pPr>
    <w:rPr>
      <w:rFonts w:ascii="Times New Roman" w:hAnsi="Times New Roman" w:cs="Times New Roman"/>
      <w:kern w:val="2"/>
      <w:sz w:val="21"/>
      <w:szCs w:val="20"/>
    </w:rPr>
  </w:style>
  <w:style w:type="paragraph" w:customStyle="1" w:styleId="ParaCharCharCharChar">
    <w:name w:val="默认段落字体 Para Char Char Char Char"/>
    <w:basedOn w:val="a"/>
    <w:rsid w:val="00ED5E0A"/>
    <w:pPr>
      <w:widowControl w:val="0"/>
      <w:jc w:val="both"/>
    </w:pPr>
    <w:rPr>
      <w:rFonts w:ascii="Times New Roman" w:hAnsi="Times New Roman" w:cs="Times New Roman"/>
      <w:kern w:val="2"/>
    </w:rPr>
  </w:style>
  <w:style w:type="paragraph" w:customStyle="1" w:styleId="001">
    <w:name w:val="正文001"/>
    <w:basedOn w:val="a"/>
    <w:rsid w:val="00ED5E0A"/>
    <w:pPr>
      <w:widowControl w:val="0"/>
      <w:spacing w:before="60" w:line="420" w:lineRule="exact"/>
      <w:ind w:firstLine="482"/>
      <w:jc w:val="both"/>
    </w:pPr>
    <w:rPr>
      <w:rFonts w:ascii="Times New Roman" w:hAnsi="Times New Roman" w:cs="Times New Roman"/>
      <w:kern w:val="2"/>
      <w:szCs w:val="20"/>
    </w:rPr>
  </w:style>
  <w:style w:type="character" w:customStyle="1" w:styleId="font141">
    <w:name w:val="font141"/>
    <w:rsid w:val="00ED5E0A"/>
    <w:rPr>
      <w:rFonts w:hint="default"/>
      <w:b w:val="0"/>
      <w:bCs w:val="0"/>
      <w:i w:val="0"/>
      <w:iCs w:val="0"/>
      <w:color w:val="000000"/>
      <w:sz w:val="18"/>
      <w:szCs w:val="18"/>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rsid w:val="00ED5E0A"/>
    <w:pPr>
      <w:widowControl w:val="0"/>
      <w:spacing w:line="360" w:lineRule="auto"/>
      <w:ind w:firstLineChars="200" w:firstLine="200"/>
      <w:jc w:val="both"/>
    </w:pPr>
    <w:rPr>
      <w:kern w:val="2"/>
    </w:rPr>
  </w:style>
  <w:style w:type="paragraph" w:customStyle="1" w:styleId="affffff">
    <w:name w:val="简单回函地址"/>
    <w:basedOn w:val="a"/>
    <w:rsid w:val="00ED5E0A"/>
    <w:pPr>
      <w:widowControl w:val="0"/>
      <w:jc w:val="both"/>
    </w:pPr>
    <w:rPr>
      <w:rFonts w:ascii="Times New Roman" w:hAnsi="Times New Roman" w:cs="Times New Roman"/>
      <w:kern w:val="2"/>
      <w:sz w:val="21"/>
      <w:szCs w:val="20"/>
    </w:rPr>
  </w:style>
  <w:style w:type="paragraph" w:customStyle="1" w:styleId="affffff0">
    <w:name w:val="正文格式"/>
    <w:basedOn w:val="a"/>
    <w:rsid w:val="00ED5E0A"/>
    <w:pPr>
      <w:widowControl w:val="0"/>
      <w:ind w:firstLineChars="200" w:firstLine="480"/>
      <w:jc w:val="both"/>
    </w:pPr>
    <w:rPr>
      <w:rFonts w:ascii="仿宋_GB2312" w:eastAsia="仿宋_GB2312" w:hAnsi="Times New Roman" w:cs="Times New Roman"/>
      <w:b/>
      <w:bCs/>
      <w:color w:val="FF6600"/>
      <w:kern w:val="2"/>
    </w:rPr>
  </w:style>
  <w:style w:type="paragraph" w:customStyle="1" w:styleId="72">
    <w:name w:val="7"/>
    <w:basedOn w:val="a"/>
    <w:next w:val="ae"/>
    <w:rsid w:val="00ED5E0A"/>
    <w:pPr>
      <w:widowControl w:val="0"/>
      <w:ind w:firstLine="420"/>
      <w:jc w:val="both"/>
    </w:pPr>
    <w:rPr>
      <w:rFonts w:ascii="Times New Roman" w:hAnsi="Times New Roman" w:cs="Times New Roman"/>
      <w:kern w:val="2"/>
      <w:sz w:val="21"/>
      <w:szCs w:val="20"/>
    </w:rPr>
  </w:style>
  <w:style w:type="paragraph" w:customStyle="1" w:styleId="BodyText22">
    <w:name w:val="Body Text 22"/>
    <w:basedOn w:val="a"/>
    <w:rsid w:val="00ED5E0A"/>
    <w:pPr>
      <w:widowControl w:val="0"/>
      <w:adjustRightInd w:val="0"/>
      <w:spacing w:line="440" w:lineRule="atLeast"/>
      <w:ind w:firstLine="480"/>
      <w:jc w:val="both"/>
      <w:textAlignment w:val="baseline"/>
    </w:pPr>
    <w:rPr>
      <w:rFonts w:ascii="Times New Roman" w:eastAsia="仿宋_GB2312" w:hAnsi="Times New Roman" w:cs="Times New Roman"/>
      <w:kern w:val="2"/>
    </w:rPr>
  </w:style>
  <w:style w:type="paragraph" w:customStyle="1" w:styleId="020">
    <w:name w:val="标题02"/>
    <w:basedOn w:val="a"/>
    <w:next w:val="a"/>
    <w:rsid w:val="00ED5E0A"/>
    <w:pPr>
      <w:widowControl w:val="0"/>
      <w:snapToGrid w:val="0"/>
      <w:spacing w:line="440" w:lineRule="atLeast"/>
      <w:jc w:val="both"/>
      <w:outlineLvl w:val="1"/>
    </w:pPr>
    <w:rPr>
      <w:rFonts w:ascii="Times New Roman" w:hAnsi="Times New Roman" w:cs="Times New Roman"/>
      <w:b/>
      <w:kern w:val="2"/>
      <w:szCs w:val="20"/>
    </w:rPr>
  </w:style>
  <w:style w:type="paragraph" w:customStyle="1" w:styleId="affffff1">
    <w:name w:val="报告书正文"/>
    <w:basedOn w:val="a"/>
    <w:link w:val="Charff7"/>
    <w:rsid w:val="00ED5E0A"/>
    <w:pPr>
      <w:widowControl w:val="0"/>
      <w:spacing w:line="300" w:lineRule="auto"/>
      <w:ind w:firstLineChars="200" w:firstLine="200"/>
      <w:jc w:val="both"/>
    </w:pPr>
    <w:rPr>
      <w:rFonts w:ascii="Times New Roman" w:hAnsi="Times New Roman" w:cs="Times New Roman"/>
      <w:kern w:val="2"/>
      <w:szCs w:val="20"/>
    </w:rPr>
  </w:style>
  <w:style w:type="character" w:customStyle="1" w:styleId="Charff7">
    <w:name w:val="报告书正文 Char"/>
    <w:link w:val="affffff1"/>
    <w:rsid w:val="00ED5E0A"/>
    <w:rPr>
      <w:rFonts w:ascii="Times New Roman" w:eastAsia="宋体" w:hAnsi="Times New Roman" w:cs="Times New Roman"/>
      <w:sz w:val="24"/>
      <w:szCs w:val="20"/>
    </w:rPr>
  </w:style>
  <w:style w:type="paragraph" w:customStyle="1" w:styleId="affffff2">
    <w:name w:val="图表头"/>
    <w:basedOn w:val="a"/>
    <w:rsid w:val="00ED5E0A"/>
    <w:pPr>
      <w:widowControl w:val="0"/>
      <w:adjustRightInd w:val="0"/>
      <w:spacing w:line="360" w:lineRule="auto"/>
      <w:jc w:val="center"/>
      <w:textAlignment w:val="baseline"/>
    </w:pPr>
    <w:rPr>
      <w:rFonts w:ascii="黑体" w:eastAsia="黑体" w:hAnsi="Times New Roman" w:cs="Times New Roman"/>
      <w:spacing w:val="5"/>
      <w:sz w:val="21"/>
      <w:szCs w:val="20"/>
    </w:rPr>
  </w:style>
  <w:style w:type="character" w:customStyle="1" w:styleId="2122Char">
    <w:name w:val="样式 样式 样式 样式 样式 正文首行缩进 + 首行缩进:  2 字符1 + 首行缩进:  2 字符 + 首行缩进:  2 字符... Char"/>
    <w:link w:val="2122"/>
    <w:rsid w:val="00ED5E0A"/>
    <w:rPr>
      <w:rFonts w:cs="宋体"/>
      <w:spacing w:val="-5"/>
      <w:sz w:val="28"/>
    </w:rPr>
  </w:style>
  <w:style w:type="paragraph" w:customStyle="1" w:styleId="2122">
    <w:name w:val="样式 样式 样式 样式 样式 正文首行缩进 + 首行缩进:  2 字符1 + 首行缩进:  2 字符 + 首行缩进:  2 字符..."/>
    <w:basedOn w:val="a"/>
    <w:link w:val="2122Char"/>
    <w:rsid w:val="00ED5E0A"/>
    <w:pPr>
      <w:spacing w:line="360" w:lineRule="auto"/>
      <w:ind w:firstLineChars="200" w:firstLine="540"/>
    </w:pPr>
    <w:rPr>
      <w:rFonts w:asciiTheme="minorHAnsi" w:eastAsiaTheme="minorEastAsia" w:hAnsiTheme="minorHAnsi"/>
      <w:spacing w:val="-5"/>
      <w:kern w:val="2"/>
      <w:sz w:val="28"/>
      <w:szCs w:val="22"/>
    </w:rPr>
  </w:style>
  <w:style w:type="paragraph" w:customStyle="1" w:styleId="affffff3">
    <w:name w:val="正文曹"/>
    <w:basedOn w:val="ac"/>
    <w:autoRedefine/>
    <w:rsid w:val="00ED5E0A"/>
    <w:pPr>
      <w:autoSpaceDE/>
      <w:autoSpaceDN/>
      <w:adjustRightInd/>
      <w:spacing w:before="0" w:line="320" w:lineRule="exact"/>
      <w:ind w:firstLine="0"/>
      <w:jc w:val="center"/>
    </w:pPr>
    <w:rPr>
      <w:rFonts w:ascii="宋体" w:eastAsia="宋体" w:hAnsi="宋体"/>
      <w:spacing w:val="-10"/>
      <w:kern w:val="2"/>
      <w:sz w:val="21"/>
      <w:szCs w:val="21"/>
    </w:rPr>
  </w:style>
  <w:style w:type="paragraph" w:customStyle="1" w:styleId="xl23">
    <w:name w:val="xl23"/>
    <w:basedOn w:val="a"/>
    <w:rsid w:val="00ED5E0A"/>
    <w:pPr>
      <w:spacing w:before="100" w:beforeAutospacing="1" w:after="100" w:afterAutospacing="1"/>
      <w:jc w:val="center"/>
    </w:pPr>
    <w:rPr>
      <w:rFonts w:cs="Times New Roman"/>
      <w:szCs w:val="20"/>
    </w:rPr>
  </w:style>
  <w:style w:type="paragraph" w:customStyle="1" w:styleId="2d">
    <w:name w:val="样式 首行缩进:  2 字符"/>
    <w:basedOn w:val="a"/>
    <w:rsid w:val="00ED5E0A"/>
    <w:pPr>
      <w:widowControl w:val="0"/>
      <w:spacing w:line="480" w:lineRule="exact"/>
      <w:ind w:firstLineChars="200" w:firstLine="200"/>
      <w:jc w:val="both"/>
    </w:pPr>
    <w:rPr>
      <w:rFonts w:ascii="Times New Roman" w:hAnsi="Times New Roman" w:cs="Times New Roman"/>
      <w:kern w:val="2"/>
      <w:sz w:val="28"/>
    </w:rPr>
  </w:style>
  <w:style w:type="character" w:customStyle="1" w:styleId="3CharChar">
    <w:name w:val="正文文本缩进 3 Char Char"/>
    <w:aliases w:val="正文文本缩进 31,正文文本缩进 311,正文文字缩进4,正文文本缩进 3111"/>
    <w:rsid w:val="00ED5E0A"/>
    <w:rPr>
      <w:rFonts w:ascii="宋体" w:eastAsia="宋体" w:hAnsi="宋体"/>
      <w:b/>
      <w:bCs/>
      <w:kern w:val="2"/>
      <w:sz w:val="24"/>
      <w:lang w:val="en-US" w:eastAsia="zh-CN" w:bidi="ar-SA"/>
    </w:rPr>
  </w:style>
  <w:style w:type="paragraph" w:customStyle="1" w:styleId="2e">
    <w:name w:val="表格文字2"/>
    <w:basedOn w:val="a"/>
    <w:rsid w:val="00ED5E0A"/>
    <w:pPr>
      <w:widowControl w:val="0"/>
      <w:adjustRightInd w:val="0"/>
      <w:spacing w:before="60"/>
      <w:jc w:val="center"/>
      <w:textAlignment w:val="baseline"/>
    </w:pPr>
    <w:rPr>
      <w:rFonts w:hAnsi="Times New Roman" w:cs="Times New Roman"/>
      <w:szCs w:val="20"/>
    </w:rPr>
  </w:style>
  <w:style w:type="paragraph" w:customStyle="1" w:styleId="152">
    <w:name w:val="样式 (中文) 华文中宋 (符号) 华文中宋 行距: 1.5 倍行距 首行缩进:  2 字符"/>
    <w:basedOn w:val="a"/>
    <w:rsid w:val="00ED5E0A"/>
    <w:pPr>
      <w:widowControl w:val="0"/>
      <w:adjustRightInd w:val="0"/>
      <w:snapToGrid w:val="0"/>
      <w:spacing w:beforeLines="25" w:afterLines="25" w:line="360" w:lineRule="auto"/>
      <w:ind w:firstLineChars="200" w:firstLine="200"/>
      <w:jc w:val="both"/>
    </w:pPr>
    <w:rPr>
      <w:rFonts w:ascii="Arial" w:eastAsia="仿宋_GB2312" w:hAnsi="Arial"/>
      <w:kern w:val="2"/>
      <w:sz w:val="28"/>
      <w:szCs w:val="28"/>
    </w:rPr>
  </w:style>
  <w:style w:type="character" w:customStyle="1" w:styleId="Char12">
    <w:name w:val="正文(首缩进) Char1"/>
    <w:rsid w:val="00ED5E0A"/>
    <w:rPr>
      <w:rFonts w:ascii="Arial" w:eastAsia="仿宋_GB2312" w:hAnsi="Arial"/>
      <w:kern w:val="2"/>
      <w:sz w:val="28"/>
      <w:szCs w:val="28"/>
      <w:lang w:val="en-US" w:eastAsia="zh-CN" w:bidi="ar-SA"/>
    </w:rPr>
  </w:style>
  <w:style w:type="character" w:customStyle="1" w:styleId="Charff6">
    <w:name w:val="报告表正文 Char"/>
    <w:link w:val="afffff9"/>
    <w:rsid w:val="00ED5E0A"/>
    <w:rPr>
      <w:rFonts w:ascii="Times New Roman" w:eastAsia="宋体" w:hAnsi="Times New Roman" w:cs="Times New Roman"/>
      <w:kern w:val="0"/>
      <w:sz w:val="24"/>
      <w:szCs w:val="20"/>
    </w:rPr>
  </w:style>
  <w:style w:type="paragraph" w:customStyle="1" w:styleId="pic-info">
    <w:name w:val="pic-info"/>
    <w:basedOn w:val="a"/>
    <w:rsid w:val="00ED5E0A"/>
    <w:pPr>
      <w:spacing w:before="100" w:beforeAutospacing="1" w:after="100" w:afterAutospacing="1"/>
    </w:pPr>
  </w:style>
  <w:style w:type="paragraph" w:customStyle="1" w:styleId="affffff4">
    <w:name w:val="小四文本"/>
    <w:basedOn w:val="a"/>
    <w:link w:val="Charff8"/>
    <w:rsid w:val="00ED5E0A"/>
    <w:pPr>
      <w:widowControl w:val="0"/>
      <w:spacing w:beforeLines="6" w:afterLines="6" w:line="400" w:lineRule="atLeast"/>
      <w:ind w:firstLineChars="200" w:firstLine="200"/>
      <w:jc w:val="both"/>
    </w:pPr>
    <w:rPr>
      <w:rFonts w:ascii="Times New Roman" w:hAnsi="Times New Roman" w:cs="Times New Roman"/>
      <w:kern w:val="2"/>
      <w:sz w:val="28"/>
      <w:szCs w:val="21"/>
    </w:rPr>
  </w:style>
  <w:style w:type="character" w:customStyle="1" w:styleId="Charff8">
    <w:name w:val="小四文本 Char"/>
    <w:link w:val="affffff4"/>
    <w:rsid w:val="00ED5E0A"/>
    <w:rPr>
      <w:rFonts w:ascii="Times New Roman" w:eastAsia="宋体" w:hAnsi="Times New Roman" w:cs="Times New Roman"/>
      <w:sz w:val="28"/>
      <w:szCs w:val="21"/>
    </w:rPr>
  </w:style>
  <w:style w:type="paragraph" w:customStyle="1" w:styleId="35">
    <w:name w:val="正文缩进3"/>
    <w:basedOn w:val="a"/>
    <w:rsid w:val="00ED5E0A"/>
    <w:pPr>
      <w:widowControl w:val="0"/>
      <w:autoSpaceDE w:val="0"/>
      <w:autoSpaceDN w:val="0"/>
      <w:adjustRightInd w:val="0"/>
      <w:snapToGrid w:val="0"/>
      <w:spacing w:line="360" w:lineRule="auto"/>
      <w:ind w:firstLineChars="200" w:firstLine="200"/>
      <w:jc w:val="both"/>
    </w:pPr>
    <w:rPr>
      <w:rFonts w:ascii="Times New Roman" w:hAnsi="Times New Roman" w:cs="Times New Roman"/>
      <w:color w:val="000000"/>
      <w:kern w:val="2"/>
      <w:sz w:val="28"/>
    </w:rPr>
  </w:style>
  <w:style w:type="paragraph" w:customStyle="1" w:styleId="hb2">
    <w:name w:val="hb2"/>
    <w:basedOn w:val="2"/>
    <w:link w:val="hb2Char"/>
    <w:rsid w:val="00ED5E0A"/>
    <w:pPr>
      <w:adjustRightInd w:val="0"/>
      <w:spacing w:before="360" w:after="180" w:line="416" w:lineRule="atLeast"/>
      <w:textAlignment w:val="baseline"/>
    </w:pPr>
    <w:rPr>
      <w:rFonts w:ascii="Times New Roman" w:hAnsi="Times New Roman"/>
      <w:sz w:val="28"/>
      <w:szCs w:val="24"/>
      <w:lang w:val="zh-CN"/>
    </w:rPr>
  </w:style>
  <w:style w:type="character" w:customStyle="1" w:styleId="hb2Char">
    <w:name w:val="hb2 Char"/>
    <w:link w:val="hb2"/>
    <w:rsid w:val="00ED5E0A"/>
    <w:rPr>
      <w:rFonts w:ascii="Times New Roman" w:eastAsia="黑体" w:hAnsi="Times New Roman" w:cs="Times New Roman"/>
      <w:b/>
      <w:bCs/>
      <w:sz w:val="28"/>
      <w:szCs w:val="24"/>
      <w:lang w:val="zh-CN"/>
    </w:rPr>
  </w:style>
  <w:style w:type="paragraph" w:customStyle="1" w:styleId="affffff5">
    <w:name w:val="引言"/>
    <w:basedOn w:val="a"/>
    <w:next w:val="a"/>
    <w:rsid w:val="00ED5E0A"/>
    <w:pPr>
      <w:widowControl w:val="0"/>
      <w:jc w:val="center"/>
    </w:pPr>
    <w:rPr>
      <w:rFonts w:ascii="Times New Roman" w:hAnsi="Times New Roman" w:cs="Times New Roman"/>
      <w:bCs/>
      <w:color w:val="000000"/>
      <w:sz w:val="21"/>
      <w:szCs w:val="21"/>
    </w:rPr>
  </w:style>
  <w:style w:type="character" w:customStyle="1" w:styleId="CharChar3">
    <w:name w:val="表格 Char Char"/>
    <w:rsid w:val="00ED5E0A"/>
    <w:rPr>
      <w:kern w:val="2"/>
      <w:sz w:val="24"/>
      <w:szCs w:val="24"/>
    </w:rPr>
  </w:style>
  <w:style w:type="paragraph" w:customStyle="1" w:styleId="ltext">
    <w:name w:val="l_text"/>
    <w:basedOn w:val="a"/>
    <w:rsid w:val="00ED5E0A"/>
    <w:pPr>
      <w:overflowPunct w:val="0"/>
      <w:autoSpaceDE w:val="0"/>
      <w:autoSpaceDN w:val="0"/>
      <w:adjustRightInd w:val="0"/>
      <w:spacing w:line="360" w:lineRule="auto"/>
      <w:ind w:firstLineChars="200" w:firstLine="200"/>
      <w:jc w:val="both"/>
      <w:textAlignment w:val="baseline"/>
    </w:pPr>
    <w:rPr>
      <w:rFonts w:hAnsi="Times New Roman" w:cs="Times New Roman"/>
      <w:sz w:val="28"/>
      <w:szCs w:val="20"/>
      <w:lang w:val="en-GB"/>
    </w:rPr>
  </w:style>
  <w:style w:type="paragraph" w:customStyle="1" w:styleId="123456">
    <w:name w:val="123456"/>
    <w:basedOn w:val="a"/>
    <w:qFormat/>
    <w:rsid w:val="00ED5E0A"/>
    <w:pPr>
      <w:widowControl w:val="0"/>
      <w:spacing w:before="120" w:after="120" w:line="360" w:lineRule="auto"/>
      <w:ind w:firstLineChars="200" w:firstLine="200"/>
      <w:jc w:val="both"/>
    </w:pPr>
    <w:rPr>
      <w:rFonts w:ascii="Times New Roman" w:hAnsi="Times New Roman" w:cs="Times New Roman"/>
      <w:kern w:val="2"/>
    </w:rPr>
  </w:style>
  <w:style w:type="paragraph" w:customStyle="1" w:styleId="220">
    <w:name w:val="样式 正文首行缩进:  2 字符 + 首行缩进:  2 字符"/>
    <w:basedOn w:val="a"/>
    <w:rsid w:val="00ED5E0A"/>
    <w:pPr>
      <w:widowControl w:val="0"/>
      <w:spacing w:line="360" w:lineRule="auto"/>
      <w:ind w:firstLineChars="200" w:firstLine="480"/>
      <w:jc w:val="both"/>
    </w:pPr>
    <w:rPr>
      <w:rFonts w:ascii="Times New Roman" w:hAnsi="Times New Roman"/>
      <w:kern w:val="2"/>
      <w:szCs w:val="20"/>
    </w:rPr>
  </w:style>
  <w:style w:type="paragraph" w:styleId="2f">
    <w:name w:val="Body Text First Indent 2"/>
    <w:basedOn w:val="ac"/>
    <w:link w:val="2Char5"/>
    <w:rsid w:val="00ED5E0A"/>
    <w:pPr>
      <w:autoSpaceDE/>
      <w:autoSpaceDN/>
      <w:adjustRightInd/>
      <w:spacing w:before="0" w:after="120" w:line="240" w:lineRule="auto"/>
      <w:ind w:leftChars="200" w:left="420" w:firstLineChars="200" w:firstLine="420"/>
    </w:pPr>
    <w:rPr>
      <w:kern w:val="2"/>
      <w:sz w:val="21"/>
      <w:szCs w:val="24"/>
    </w:rPr>
  </w:style>
  <w:style w:type="character" w:customStyle="1" w:styleId="2Char5">
    <w:name w:val="正文首行缩进 2 Char"/>
    <w:basedOn w:val="Char5"/>
    <w:link w:val="2f"/>
    <w:qFormat/>
    <w:rsid w:val="00ED5E0A"/>
    <w:rPr>
      <w:rFonts w:ascii="Times New Roman" w:eastAsia="楷体_GB2312" w:hAnsi="Times New Roman" w:cs="Times New Roman"/>
      <w:kern w:val="0"/>
      <w:sz w:val="28"/>
      <w:szCs w:val="24"/>
    </w:rPr>
  </w:style>
  <w:style w:type="character" w:customStyle="1" w:styleId="CharCharChar10">
    <w:name w:val="正文缩进 Char Char Char1"/>
    <w:aliases w:val="正文（首行缩进两字） Char Char Char Char1,正文缩进 Char1 Char1,正文缩进 Char Char Char Char Char Char Char Char1,正文文字1. Char Char"/>
    <w:rsid w:val="00ED5E0A"/>
    <w:rPr>
      <w:rFonts w:eastAsia="宋体"/>
      <w:kern w:val="2"/>
      <w:sz w:val="21"/>
      <w:szCs w:val="24"/>
      <w:lang w:val="en-US" w:eastAsia="zh-CN" w:bidi="ar-SA"/>
    </w:rPr>
  </w:style>
  <w:style w:type="paragraph" w:customStyle="1" w:styleId="a10">
    <w:name w:val="a1"/>
    <w:basedOn w:val="a"/>
    <w:link w:val="a1Char"/>
    <w:rsid w:val="00ED5E0A"/>
    <w:pPr>
      <w:widowControl w:val="0"/>
      <w:spacing w:line="360" w:lineRule="auto"/>
      <w:ind w:firstLine="493"/>
      <w:jc w:val="both"/>
    </w:pPr>
    <w:rPr>
      <w:rFonts w:hAnsi="Times New Roman" w:cs="Times New Roman"/>
      <w:kern w:val="2"/>
      <w:szCs w:val="20"/>
    </w:rPr>
  </w:style>
  <w:style w:type="character" w:customStyle="1" w:styleId="a1Char">
    <w:name w:val="a1 Char"/>
    <w:link w:val="a10"/>
    <w:rsid w:val="00ED5E0A"/>
    <w:rPr>
      <w:rFonts w:ascii="宋体" w:eastAsia="宋体" w:hAnsi="Times New Roman" w:cs="Times New Roman"/>
      <w:sz w:val="24"/>
      <w:szCs w:val="20"/>
    </w:rPr>
  </w:style>
  <w:style w:type="character" w:customStyle="1" w:styleId="5CharChar">
    <w:name w:val="5文章(治) Char Char"/>
    <w:link w:val="52"/>
    <w:rsid w:val="00ED5E0A"/>
    <w:rPr>
      <w:rFonts w:ascii="宋体" w:hAnsi="宋体"/>
      <w:snapToGrid w:val="0"/>
      <w:sz w:val="24"/>
      <w:szCs w:val="24"/>
    </w:rPr>
  </w:style>
  <w:style w:type="paragraph" w:customStyle="1" w:styleId="52">
    <w:name w:val="5文章(治)"/>
    <w:basedOn w:val="a"/>
    <w:link w:val="5CharChar"/>
    <w:rsid w:val="00ED5E0A"/>
    <w:pPr>
      <w:widowControl w:val="0"/>
      <w:spacing w:line="520" w:lineRule="exact"/>
      <w:ind w:firstLineChars="200" w:firstLine="480"/>
    </w:pPr>
    <w:rPr>
      <w:rFonts w:eastAsiaTheme="minorEastAsia" w:cstheme="minorBidi"/>
      <w:snapToGrid w:val="0"/>
      <w:kern w:val="2"/>
    </w:rPr>
  </w:style>
  <w:style w:type="paragraph" w:styleId="affffff6">
    <w:name w:val="Note Heading"/>
    <w:basedOn w:val="a"/>
    <w:next w:val="a"/>
    <w:link w:val="Charff9"/>
    <w:rsid w:val="00ED5E0A"/>
    <w:pPr>
      <w:widowControl w:val="0"/>
      <w:spacing w:line="500" w:lineRule="exact"/>
      <w:ind w:firstLineChars="200" w:firstLine="200"/>
      <w:jc w:val="center"/>
    </w:pPr>
    <w:rPr>
      <w:rFonts w:ascii="Times New Roman" w:hAnsi="Times New Roman" w:cs="Times New Roman"/>
      <w:kern w:val="2"/>
    </w:rPr>
  </w:style>
  <w:style w:type="character" w:customStyle="1" w:styleId="Charff9">
    <w:name w:val="注释标题 Char"/>
    <w:basedOn w:val="a0"/>
    <w:link w:val="affffff6"/>
    <w:rsid w:val="00ED5E0A"/>
    <w:rPr>
      <w:rFonts w:ascii="Times New Roman" w:eastAsia="宋体" w:hAnsi="Times New Roman" w:cs="Times New Roman"/>
      <w:sz w:val="24"/>
      <w:szCs w:val="24"/>
    </w:rPr>
  </w:style>
  <w:style w:type="paragraph" w:customStyle="1" w:styleId="111Head1wsah12PartDocumentCh">
    <w:name w:val="样式 标题 1标题 11Head 1wsah1一、标题2Part'Document章Ch + 加粗"/>
    <w:basedOn w:val="1"/>
    <w:rsid w:val="00ED5E0A"/>
    <w:pPr>
      <w:tabs>
        <w:tab w:val="left" w:pos="5940"/>
        <w:tab w:val="left" w:pos="8820"/>
      </w:tabs>
      <w:spacing w:before="0" w:afterLines="50" w:line="240" w:lineRule="auto"/>
      <w:jc w:val="left"/>
    </w:pPr>
    <w:rPr>
      <w:rFonts w:eastAsia="黑体"/>
      <w:sz w:val="32"/>
      <w:szCs w:val="32"/>
    </w:rPr>
  </w:style>
  <w:style w:type="paragraph" w:customStyle="1" w:styleId="ss">
    <w:name w:val="ss"/>
    <w:basedOn w:val="a"/>
    <w:rsid w:val="00ED5E0A"/>
    <w:pPr>
      <w:spacing w:before="100" w:beforeAutospacing="1" w:after="100" w:afterAutospacing="1" w:line="525" w:lineRule="atLeast"/>
      <w:ind w:firstLineChars="200" w:firstLine="200"/>
    </w:pPr>
    <w:rPr>
      <w:rFonts w:cs="Times New Roman"/>
      <w:color w:val="0066CC"/>
      <w:szCs w:val="21"/>
    </w:rPr>
  </w:style>
  <w:style w:type="character" w:customStyle="1" w:styleId="CharChar7">
    <w:name w:val="Char Char7"/>
    <w:rsid w:val="00ED5E0A"/>
    <w:rPr>
      <w:rFonts w:ascii="Times New Roman" w:eastAsia="宋体" w:hAnsi="Times New Roman"/>
      <w:sz w:val="18"/>
      <w:szCs w:val="18"/>
    </w:rPr>
  </w:style>
  <w:style w:type="paragraph" w:customStyle="1" w:styleId="affffff7">
    <w:name w:val="正文 + 宋体"/>
    <w:basedOn w:val="a"/>
    <w:rsid w:val="00ED5E0A"/>
    <w:pPr>
      <w:widowControl w:val="0"/>
      <w:jc w:val="both"/>
    </w:pPr>
    <w:rPr>
      <w:rFonts w:ascii="Times New Roman" w:hAnsi="Times New Roman" w:cs="Times New Roman"/>
      <w:kern w:val="2"/>
      <w:sz w:val="21"/>
    </w:rPr>
  </w:style>
  <w:style w:type="character" w:customStyle="1" w:styleId="apple-converted-space">
    <w:name w:val="apple-converted-space"/>
    <w:rsid w:val="00ED5E0A"/>
  </w:style>
  <w:style w:type="character" w:customStyle="1" w:styleId="4Char0">
    <w:name w:val="样式4 Char"/>
    <w:rsid w:val="00ED5E0A"/>
    <w:rPr>
      <w:rFonts w:eastAsia="宋体"/>
      <w:b/>
      <w:kern w:val="2"/>
      <w:sz w:val="26"/>
      <w:lang w:val="en-US" w:eastAsia="zh-CN"/>
    </w:rPr>
  </w:style>
  <w:style w:type="character" w:customStyle="1" w:styleId="5CharChar0">
    <w:name w:val="样式5 Char Char"/>
    <w:rsid w:val="00ED5E0A"/>
    <w:rPr>
      <w:rFonts w:eastAsia="宋体"/>
      <w:color w:val="FF0000"/>
      <w:kern w:val="2"/>
      <w:sz w:val="24"/>
      <w:lang w:val="en-US" w:eastAsia="zh-CN"/>
    </w:rPr>
  </w:style>
  <w:style w:type="paragraph" w:customStyle="1" w:styleId="240">
    <w:name w:val="样式24"/>
    <w:basedOn w:val="a"/>
    <w:qFormat/>
    <w:rsid w:val="00ED5E0A"/>
    <w:pPr>
      <w:tabs>
        <w:tab w:val="num" w:pos="360"/>
      </w:tabs>
      <w:adjustRightInd w:val="0"/>
      <w:snapToGrid w:val="0"/>
      <w:spacing w:line="460" w:lineRule="atLeast"/>
      <w:ind w:left="360" w:hangingChars="200" w:hanging="360"/>
    </w:pPr>
    <w:rPr>
      <w:rFonts w:ascii="Times New Roman" w:hAnsi="Times New Roman" w:cs="Times New Roman"/>
      <w:sz w:val="26"/>
      <w:szCs w:val="26"/>
    </w:rPr>
  </w:style>
  <w:style w:type="paragraph" w:customStyle="1" w:styleId="affffff8">
    <w:name w:val="样式 居中"/>
    <w:basedOn w:val="a"/>
    <w:rsid w:val="00ED5E0A"/>
    <w:pPr>
      <w:adjustRightInd w:val="0"/>
      <w:snapToGrid w:val="0"/>
      <w:spacing w:line="360" w:lineRule="auto"/>
      <w:ind w:firstLineChars="8" w:firstLine="17"/>
      <w:jc w:val="center"/>
    </w:pPr>
    <w:rPr>
      <w:rFonts w:ascii="Arial" w:hAnsi="Arial" w:cs="Times New Roman"/>
      <w:sz w:val="26"/>
      <w:szCs w:val="26"/>
    </w:rPr>
  </w:style>
  <w:style w:type="paragraph" w:customStyle="1" w:styleId="2f0">
    <w:name w:val="样式 (符号) 宋体 首行缩进:  2 字符"/>
    <w:basedOn w:val="a"/>
    <w:rsid w:val="00ED5E0A"/>
    <w:pPr>
      <w:widowControl w:val="0"/>
      <w:adjustRightInd w:val="0"/>
      <w:snapToGrid w:val="0"/>
      <w:spacing w:line="480" w:lineRule="atLeast"/>
      <w:ind w:firstLineChars="200" w:firstLine="200"/>
      <w:jc w:val="both"/>
    </w:pPr>
    <w:rPr>
      <w:rFonts w:ascii="Times New Roman"/>
      <w:color w:val="000000"/>
      <w:kern w:val="2"/>
      <w:sz w:val="26"/>
      <w:szCs w:val="20"/>
    </w:rPr>
  </w:style>
  <w:style w:type="character" w:customStyle="1" w:styleId="CharChar4">
    <w:name w:val="报告书正文 Char Char"/>
    <w:rsid w:val="00ED5E0A"/>
    <w:rPr>
      <w:kern w:val="2"/>
      <w:sz w:val="24"/>
    </w:rPr>
  </w:style>
  <w:style w:type="paragraph" w:customStyle="1" w:styleId="M">
    <w:name w:val="表内文字（M）"/>
    <w:link w:val="MChar"/>
    <w:autoRedefine/>
    <w:qFormat/>
    <w:rsid w:val="003F5AE1"/>
    <w:pPr>
      <w:widowControl w:val="0"/>
      <w:ind w:leftChars="-50" w:left="-120" w:rightChars="-50" w:right="-120"/>
      <w:jc w:val="center"/>
    </w:pPr>
    <w:rPr>
      <w:rFonts w:ascii="Times New Roman" w:eastAsia="宋体" w:hAnsi="Times New Roman" w:cs="Times New Roman"/>
      <w:szCs w:val="21"/>
    </w:rPr>
  </w:style>
  <w:style w:type="character" w:customStyle="1" w:styleId="MChar">
    <w:name w:val="表内文字（M） Char"/>
    <w:link w:val="M"/>
    <w:qFormat/>
    <w:rsid w:val="003F5AE1"/>
    <w:rPr>
      <w:rFonts w:ascii="Times New Roman" w:eastAsia="宋体" w:hAnsi="Times New Roman" w:cs="Times New Roman"/>
      <w:szCs w:val="21"/>
    </w:rPr>
  </w:style>
  <w:style w:type="paragraph" w:customStyle="1" w:styleId="affffff9">
    <w:name w:val="报告正文 + (中文) 宋体"/>
    <w:basedOn w:val="a"/>
    <w:link w:val="CharChar5"/>
    <w:rsid w:val="002E5670"/>
    <w:pPr>
      <w:widowControl w:val="0"/>
      <w:spacing w:line="480" w:lineRule="exact"/>
      <w:ind w:firstLineChars="200" w:firstLine="560"/>
      <w:jc w:val="both"/>
    </w:pPr>
    <w:rPr>
      <w:rFonts w:ascii="Times New Roman" w:hAnsi="Times New Roman" w:cs="Times New Roman"/>
      <w:kern w:val="2"/>
      <w:sz w:val="28"/>
      <w:szCs w:val="28"/>
    </w:rPr>
  </w:style>
  <w:style w:type="character" w:customStyle="1" w:styleId="CharChar5">
    <w:name w:val="报告正文 + (中文) 宋体 Char Char"/>
    <w:link w:val="affffff9"/>
    <w:rsid w:val="002E5670"/>
    <w:rPr>
      <w:rFonts w:ascii="Times New Roman" w:eastAsia="宋体" w:hAnsi="Times New Roman" w:cs="Times New Roman"/>
      <w:sz w:val="28"/>
      <w:szCs w:val="28"/>
    </w:rPr>
  </w:style>
  <w:style w:type="paragraph" w:customStyle="1" w:styleId="CharCharCharCharChar2Char1">
    <w:name w:val="Char Char Char Char Char2 Char1"/>
    <w:basedOn w:val="a"/>
    <w:semiHidden/>
    <w:rsid w:val="00440975"/>
    <w:pPr>
      <w:widowControl w:val="0"/>
      <w:adjustRightInd w:val="0"/>
      <w:snapToGrid w:val="0"/>
      <w:spacing w:line="360" w:lineRule="auto"/>
      <w:ind w:firstLineChars="200" w:firstLine="200"/>
      <w:jc w:val="both"/>
    </w:pPr>
    <w:rPr>
      <w:kern w:val="2"/>
      <w:szCs w:val="26"/>
    </w:rPr>
  </w:style>
  <w:style w:type="paragraph" w:customStyle="1" w:styleId="Char4CharCharChar1">
    <w:name w:val="Char4 Char Char Char1"/>
    <w:basedOn w:val="a"/>
    <w:semiHidden/>
    <w:rsid w:val="00440975"/>
    <w:pPr>
      <w:widowControl w:val="0"/>
      <w:adjustRightInd w:val="0"/>
      <w:snapToGrid w:val="0"/>
      <w:spacing w:line="360" w:lineRule="auto"/>
      <w:ind w:firstLineChars="200" w:firstLine="200"/>
      <w:jc w:val="both"/>
    </w:pPr>
    <w:rPr>
      <w:kern w:val="2"/>
      <w:szCs w:val="26"/>
    </w:rPr>
  </w:style>
  <w:style w:type="paragraph" w:customStyle="1" w:styleId="CharCharCharChar2">
    <w:name w:val="Char Char Char Char2"/>
    <w:basedOn w:val="a"/>
    <w:rsid w:val="00440975"/>
    <w:pPr>
      <w:widowControl w:val="0"/>
      <w:adjustRightInd w:val="0"/>
      <w:snapToGrid w:val="0"/>
      <w:spacing w:line="360" w:lineRule="auto"/>
      <w:ind w:firstLineChars="200" w:firstLine="200"/>
      <w:jc w:val="both"/>
    </w:pPr>
    <w:rPr>
      <w:kern w:val="2"/>
      <w:szCs w:val="26"/>
    </w:rPr>
  </w:style>
  <w:style w:type="character" w:customStyle="1" w:styleId="CharChar20">
    <w:name w:val="Char Char2"/>
    <w:rsid w:val="00440975"/>
    <w:rPr>
      <w:rFonts w:ascii="楷体_GB2312" w:eastAsia="楷体_GB2312" w:hAnsi="宋体"/>
      <w:color w:val="000000"/>
      <w:kern w:val="2"/>
      <w:sz w:val="21"/>
      <w:szCs w:val="28"/>
      <w:lang w:val="en-US" w:eastAsia="zh-CN" w:bidi="ar-SA"/>
    </w:rPr>
  </w:style>
  <w:style w:type="paragraph" w:customStyle="1" w:styleId="CharCharChar3">
    <w:name w:val="Char Char Char3"/>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30">
    <w:name w:val="Char3"/>
    <w:basedOn w:val="a"/>
    <w:rsid w:val="00440975"/>
    <w:pPr>
      <w:widowControl w:val="0"/>
      <w:jc w:val="both"/>
    </w:pPr>
    <w:rPr>
      <w:rFonts w:ascii="Times New Roman" w:hAnsi="Times New Roman" w:cs="Times New Roman"/>
      <w:kern w:val="2"/>
      <w:sz w:val="21"/>
      <w:szCs w:val="21"/>
    </w:rPr>
  </w:style>
  <w:style w:type="paragraph" w:customStyle="1" w:styleId="Char2CharCharCharCharCharCharCharCharChar1">
    <w:name w:val="Char2 Char Char Char Char Char Char Char Char Char1"/>
    <w:basedOn w:val="a"/>
    <w:rsid w:val="00440975"/>
    <w:pPr>
      <w:keepNext/>
      <w:keepLines/>
      <w:widowControl w:val="0"/>
      <w:jc w:val="both"/>
    </w:pPr>
    <w:rPr>
      <w:rFonts w:ascii="Times New Roman" w:hAnsi="Times New Roman" w:cs="Times New Roman"/>
      <w:bCs/>
      <w:noProof/>
      <w:szCs w:val="21"/>
      <w:lang w:eastAsia="en-US"/>
    </w:rPr>
  </w:style>
  <w:style w:type="paragraph" w:customStyle="1" w:styleId="Char1CharCharCharCharCharCharCharCharCharChar1">
    <w:name w:val="Char1 Char Char Char Char Char Char Char Char Char Char1"/>
    <w:basedOn w:val="a"/>
    <w:rsid w:val="00440975"/>
    <w:pPr>
      <w:widowControl w:val="0"/>
      <w:jc w:val="both"/>
    </w:pPr>
    <w:rPr>
      <w:rFonts w:ascii="Times New Roman" w:hAnsi="Times New Roman" w:cs="Times New Roman"/>
      <w:kern w:val="2"/>
      <w:sz w:val="21"/>
      <w:szCs w:val="21"/>
    </w:rPr>
  </w:style>
  <w:style w:type="paragraph" w:customStyle="1" w:styleId="CharCharCharCharCharCharCharCharCharChar2">
    <w:name w:val="Char Char Char Char Char Char Char Char Char Char2"/>
    <w:basedOn w:val="a"/>
    <w:rsid w:val="00440975"/>
    <w:pPr>
      <w:widowControl w:val="0"/>
      <w:jc w:val="both"/>
    </w:pPr>
    <w:rPr>
      <w:rFonts w:ascii="Times New Roman" w:hAnsi="Times New Roman" w:cs="Times New Roman"/>
      <w:kern w:val="2"/>
      <w:sz w:val="21"/>
      <w:szCs w:val="21"/>
    </w:rPr>
  </w:style>
  <w:style w:type="paragraph" w:customStyle="1" w:styleId="CharCharCharCharCharChar11">
    <w:name w:val="Char Char Char Char Char Char1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CharCharCharCharChar1">
    <w:name w:val="Char Char Char Char Char Char Char Char Char Char Char Char Char Char1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1">
    <w:name w:val="Char Char Char Char Char Char Char Char Char Char Char Char Char Char1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CharCharCharCharCharCharCharCharChar1">
    <w:name w:val="Char Char Char Char Char Char Char Char Char Char Char Char Char Char1 Char Char Char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1CharCharChar1">
    <w:name w:val="Char1 Char Char Char1"/>
    <w:basedOn w:val="a"/>
    <w:rsid w:val="00440975"/>
    <w:pPr>
      <w:widowControl w:val="0"/>
      <w:jc w:val="both"/>
    </w:pPr>
    <w:rPr>
      <w:rFonts w:ascii="Times New Roman" w:hAnsi="Times New Roman" w:cs="Times New Roman"/>
      <w:kern w:val="2"/>
      <w:sz w:val="21"/>
    </w:rPr>
  </w:style>
  <w:style w:type="paragraph" w:customStyle="1" w:styleId="CharCharCharCharCharCharCharCharCharCharCharCharChar2">
    <w:name w:val="Char Char Char Char Char Char Char Char Char Char Char Char Char2"/>
    <w:basedOn w:val="a"/>
    <w:rsid w:val="00440975"/>
    <w:pPr>
      <w:widowControl w:val="0"/>
      <w:jc w:val="both"/>
    </w:pPr>
    <w:rPr>
      <w:rFonts w:ascii="Times New Roman" w:hAnsi="Times New Roman" w:cs="Times New Roman"/>
      <w:kern w:val="2"/>
      <w:sz w:val="21"/>
    </w:rPr>
  </w:style>
  <w:style w:type="paragraph" w:customStyle="1" w:styleId="CharCharChar1CharCharChar1CharCharCharCharCharCharCharCharCharChar1">
    <w:name w:val="Char Char Char1 Char Char Char1 Char Char Char Char Char Char Char Char Char Char1"/>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120">
    <w:name w:val="Char12"/>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1">
    <w:name w:val="Char Char Char Char Char Char Char Char Char Char Char Char Char Char Char Char Char1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1CharCharChar11">
    <w:name w:val="Char Char Char Char Char Char1 Char Char Char1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1CharChar1">
    <w:name w:val="Char1 Char Char1"/>
    <w:basedOn w:val="a"/>
    <w:rsid w:val="00440975"/>
    <w:pPr>
      <w:widowControl w:val="0"/>
      <w:jc w:val="both"/>
    </w:pPr>
    <w:rPr>
      <w:rFonts w:ascii="Times New Roman" w:hAnsi="Times New Roman" w:cs="Times New Roman"/>
      <w:kern w:val="2"/>
      <w:sz w:val="21"/>
    </w:rPr>
  </w:style>
  <w:style w:type="paragraph" w:customStyle="1" w:styleId="CharCharCharCharCharChar30">
    <w:name w:val="Char Char Char Char Char Char3"/>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2CharCharChar1">
    <w:name w:val="Char2 Char Char Char1"/>
    <w:basedOn w:val="a"/>
    <w:rsid w:val="00440975"/>
    <w:pPr>
      <w:widowControl w:val="0"/>
      <w:jc w:val="both"/>
    </w:pPr>
    <w:rPr>
      <w:rFonts w:ascii="Times New Roman" w:hAnsi="Times New Roman" w:cs="Times New Roman"/>
      <w:kern w:val="2"/>
      <w:sz w:val="21"/>
      <w:szCs w:val="21"/>
    </w:rPr>
  </w:style>
  <w:style w:type="paragraph" w:customStyle="1" w:styleId="CharCharCharChar1CharCharCharChar1">
    <w:name w:val="Char Char Char Char1 Char Char Char Char1"/>
    <w:basedOn w:val="a"/>
    <w:rsid w:val="00440975"/>
    <w:pPr>
      <w:widowControl w:val="0"/>
      <w:jc w:val="both"/>
    </w:pPr>
    <w:rPr>
      <w:rFonts w:ascii="Times New Roman" w:hAnsi="Times New Roman" w:cs="Times New Roman"/>
      <w:kern w:val="2"/>
      <w:sz w:val="21"/>
    </w:rPr>
  </w:style>
  <w:style w:type="paragraph" w:customStyle="1" w:styleId="CharCharCharCharCharCharCharCharCharCharChar1">
    <w:name w:val="Char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CharCharChar1">
    <w:name w:val="Char Char Char1 Char Char Char1"/>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CharCharCharCharCharCharCharCharCharCharCharCharChar2">
    <w:name w:val="Char Char Char Char Char Char Char Char Char Char Char Char Char Char Char Char Char2"/>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CharChar2">
    <w:name w:val="Char Char Char Char Char Char Char Char Char Char Char Char Char Char Char Char Char1 Char Char Char2"/>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CharChar11">
    <w:name w:val="Char Char Char Char Char Char Char Char Char Char Char Char Char Char Char Char Char1 Char Char Char1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2">
    <w:name w:val="Char Char Char Char Char Char Char Char Char2"/>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1CharCharCharCharCharCharCharCharCharChar1">
    <w:name w:val="Char Char Char Char Char Char Char Char Char Char Char Char Char Char1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1">
    <w:name w:val="Char Char Char11"/>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CharChar1Char1">
    <w:name w:val="Char Char Char1 Char1"/>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CharCharCharCharCharCharCharCharCharChar1CharCharCharChar1">
    <w:name w:val="Char Char Char Char Char Char Char Char Char Char Char Char Char Char1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CharCharCharCharCharCharCharCharChar1Char1">
    <w:name w:val="Char Char Char Char Char Char Char Char Char Char Char Char Char Char Char Char Char1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1CharCharCharCharCharCharCharCharCharChar1">
    <w:name w:val="Char Char Char Char Char Char1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CharCharCharCharChar2">
    <w:name w:val="Char Char Char Char Char Char Char Char2"/>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CharCharChar1CharCharCharCharCharCharCharCharCharCharCharChar2">
    <w:name w:val="Char Char Char1 Char Char Char1 Char Char Char Char Char Char Char Char Char Char Char Char2"/>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CharChar1CharCharCharCharCharCharCharCharCharCharCharChar1">
    <w:name w:val="Char Char Char Char Char Char1 Char Char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paragraph" w:customStyle="1" w:styleId="CharCharChar1CharCharChar1CharCharCharCharCharCharCharCharCharCharCharChar11">
    <w:name w:val="Char Char Char1 Char Char Char1 Char Char Char Char Char Char Char Char Char Char Char Char11"/>
    <w:basedOn w:val="a"/>
    <w:rsid w:val="00440975"/>
    <w:pPr>
      <w:widowControl w:val="0"/>
      <w:spacing w:before="300" w:after="300" w:line="560" w:lineRule="exact"/>
      <w:jc w:val="both"/>
    </w:pPr>
    <w:rPr>
      <w:rFonts w:ascii="Times New Roman" w:hAnsi="Times New Roman" w:cs="Times New Roman"/>
      <w:kern w:val="2"/>
      <w:sz w:val="21"/>
      <w:szCs w:val="20"/>
    </w:rPr>
  </w:style>
  <w:style w:type="paragraph" w:customStyle="1" w:styleId="CharCharCharChar1Char1">
    <w:name w:val="Char Char Char Char1 Char1"/>
    <w:basedOn w:val="a"/>
    <w:rsid w:val="00440975"/>
    <w:pPr>
      <w:widowControl w:val="0"/>
      <w:jc w:val="both"/>
    </w:pPr>
    <w:rPr>
      <w:rFonts w:ascii="Times New Roman" w:hAnsi="Times New Roman" w:cs="Times New Roman"/>
      <w:kern w:val="2"/>
      <w:sz w:val="32"/>
      <w:szCs w:val="21"/>
    </w:rPr>
  </w:style>
  <w:style w:type="paragraph" w:customStyle="1" w:styleId="CharCharCharCharCharCharCharCharCharCharCharChar1CharCharCharCharCharCharCharCharCharCharCharCharChar1">
    <w:name w:val="Char Char Char Char Char Char Char Char Char Char Char Char1 Char Char Char Char Char Char Char Char Char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character" w:customStyle="1" w:styleId="CharChar181">
    <w:name w:val="Char Char181"/>
    <w:rsid w:val="00440975"/>
    <w:rPr>
      <w:rFonts w:ascii="Arial" w:eastAsia="黑体" w:hAnsi="Arial"/>
      <w:kern w:val="2"/>
      <w:sz w:val="30"/>
      <w:lang w:val="en-US" w:eastAsia="zh-CN" w:bidi="ar-SA"/>
    </w:rPr>
  </w:style>
  <w:style w:type="paragraph" w:customStyle="1" w:styleId="CharCharCharCharCharChar1CharCharCharChar1">
    <w:name w:val="Char Char Char Char Char Char1 Char Char Char Char1"/>
    <w:basedOn w:val="a"/>
    <w:rsid w:val="00440975"/>
    <w:pPr>
      <w:widowControl w:val="0"/>
      <w:spacing w:before="300" w:after="300" w:line="560" w:lineRule="exact"/>
      <w:jc w:val="both"/>
    </w:pPr>
    <w:rPr>
      <w:rFonts w:ascii="Times New Roman" w:eastAsia="黑体" w:hAnsi="Times New Roman" w:cs="Times New Roman"/>
      <w:kern w:val="2"/>
      <w:sz w:val="36"/>
      <w:szCs w:val="36"/>
    </w:rPr>
  </w:style>
  <w:style w:type="character" w:customStyle="1" w:styleId="2f1">
    <w:name w:val="标题2"/>
    <w:basedOn w:val="a0"/>
    <w:rsid w:val="00440975"/>
  </w:style>
  <w:style w:type="paragraph" w:customStyle="1" w:styleId="CharCharCharCharChar2CharCharCharChar2">
    <w:name w:val="Char Char Char Char Char2 Char Char Char Char2"/>
    <w:basedOn w:val="a"/>
    <w:semiHidden/>
    <w:rsid w:val="00440975"/>
    <w:pPr>
      <w:widowControl w:val="0"/>
      <w:adjustRightInd w:val="0"/>
      <w:snapToGrid w:val="0"/>
      <w:spacing w:line="360" w:lineRule="auto"/>
      <w:ind w:firstLineChars="200" w:firstLine="200"/>
      <w:jc w:val="both"/>
    </w:pPr>
    <w:rPr>
      <w:kern w:val="2"/>
      <w:szCs w:val="26"/>
    </w:rPr>
  </w:style>
  <w:style w:type="paragraph" w:customStyle="1" w:styleId="CharChar11">
    <w:name w:val="Char Char11"/>
    <w:basedOn w:val="a"/>
    <w:next w:val="a"/>
    <w:rsid w:val="00440975"/>
    <w:pPr>
      <w:widowControl w:val="0"/>
      <w:adjustRightInd w:val="0"/>
      <w:snapToGrid w:val="0"/>
      <w:spacing w:beforeLines="100" w:line="360" w:lineRule="auto"/>
      <w:ind w:firstLineChars="200" w:firstLine="200"/>
      <w:jc w:val="center"/>
    </w:pPr>
    <w:rPr>
      <w:rFonts w:ascii="Times New Roman" w:hAnsi="Times New Roman" w:cs="Times New Roman"/>
      <w:b/>
      <w:kern w:val="2"/>
      <w:sz w:val="28"/>
      <w:szCs w:val="20"/>
    </w:rPr>
  </w:style>
  <w:style w:type="paragraph" w:customStyle="1" w:styleId="CharCharCharCharCharCharCharCharCharCharCharCharCharCharCharCharCharCharCharCharCharChar2">
    <w:name w:val="Char Char Char Char Char Char Char Char Char Char Char Char Char Char Char Char Char Char Char Char Char Char2"/>
    <w:basedOn w:val="a"/>
    <w:rsid w:val="00440975"/>
    <w:pPr>
      <w:widowControl w:val="0"/>
      <w:jc w:val="both"/>
    </w:pPr>
    <w:rPr>
      <w:rFonts w:eastAsia="仿宋_GB2312" w:cs="Courier New"/>
      <w:kern w:val="2"/>
      <w:sz w:val="32"/>
      <w:szCs w:val="32"/>
    </w:rPr>
  </w:style>
  <w:style w:type="paragraph" w:customStyle="1" w:styleId="CharCharCharCharCharCharChar2">
    <w:name w:val="Char Char Char Char Char Char Char2"/>
    <w:basedOn w:val="a"/>
    <w:rsid w:val="00440975"/>
    <w:pPr>
      <w:widowControl w:val="0"/>
      <w:autoSpaceDE w:val="0"/>
      <w:autoSpaceDN w:val="0"/>
      <w:adjustRightInd w:val="0"/>
      <w:snapToGrid w:val="0"/>
      <w:spacing w:before="50" w:after="50" w:line="360" w:lineRule="auto"/>
      <w:ind w:firstLineChars="200" w:firstLine="560"/>
      <w:jc w:val="both"/>
    </w:pPr>
    <w:rPr>
      <w:rFonts w:ascii="Times New Roman" w:eastAsia="仿宋_GB2312" w:hAnsi="Times New Roman" w:cs="Times New Roman"/>
      <w:color w:val="000000"/>
      <w:kern w:val="2"/>
    </w:rPr>
  </w:style>
  <w:style w:type="paragraph" w:customStyle="1" w:styleId="CharChar1CharCharCharCharCharCharCharCharCharCharCharCharCharCharCharCharCharCharCharChar1Char1">
    <w:name w:val="Char Char1 Char Char Char Char Char Char Char Char Char Char Char Char Char Char Char Char Char Char Char Char1 Char1"/>
    <w:basedOn w:val="a"/>
    <w:rsid w:val="00440975"/>
    <w:pPr>
      <w:widowControl w:val="0"/>
      <w:spacing w:line="360" w:lineRule="auto"/>
      <w:ind w:firstLineChars="200" w:firstLine="200"/>
      <w:jc w:val="both"/>
    </w:pPr>
    <w:rPr>
      <w:kern w:val="2"/>
    </w:rPr>
  </w:style>
  <w:style w:type="character" w:customStyle="1" w:styleId="CharChar71">
    <w:name w:val="Char Char71"/>
    <w:rsid w:val="00440975"/>
    <w:rPr>
      <w:rFonts w:ascii="Times New Roman" w:eastAsia="宋体" w:hAnsi="Times New Roman"/>
      <w:sz w:val="18"/>
      <w:szCs w:val="18"/>
    </w:rPr>
  </w:style>
  <w:style w:type="paragraph" w:customStyle="1" w:styleId="2f2">
    <w:name w:val="样式 题注 + 首行缩进:  2 字符"/>
    <w:basedOn w:val="afffff4"/>
    <w:link w:val="2Char6"/>
    <w:qFormat/>
    <w:rsid w:val="003847DC"/>
    <w:pPr>
      <w:widowControl w:val="0"/>
      <w:spacing w:before="0" w:after="0" w:line="480" w:lineRule="exact"/>
    </w:pPr>
    <w:rPr>
      <w:rFonts w:ascii="Times New Roman" w:eastAsia="宋体" w:hAnsi="Times New Roman" w:cs="宋体"/>
      <w:b/>
      <w:kern w:val="2"/>
      <w:sz w:val="28"/>
      <w:szCs w:val="28"/>
    </w:rPr>
  </w:style>
  <w:style w:type="character" w:customStyle="1" w:styleId="2Char6">
    <w:name w:val="样式 题注 + 首行缩进:  2 字符 Char"/>
    <w:link w:val="2f2"/>
    <w:qFormat/>
    <w:rsid w:val="003847DC"/>
    <w:rPr>
      <w:rFonts w:ascii="Times New Roman" w:eastAsia="宋体" w:hAnsi="Times New Roman" w:cs="宋体"/>
      <w:b/>
      <w:sz w:val="28"/>
      <w:szCs w:val="28"/>
    </w:rPr>
  </w:style>
  <w:style w:type="character" w:customStyle="1" w:styleId="bgChar">
    <w:name w:val="bg正文首行缩进 Char"/>
    <w:basedOn w:val="a0"/>
    <w:link w:val="bg"/>
    <w:qFormat/>
    <w:locked/>
    <w:rsid w:val="00EF5C98"/>
    <w:rPr>
      <w:sz w:val="24"/>
    </w:rPr>
  </w:style>
  <w:style w:type="paragraph" w:customStyle="1" w:styleId="bg">
    <w:name w:val="bg正文首行缩进"/>
    <w:basedOn w:val="a"/>
    <w:link w:val="bgChar"/>
    <w:qFormat/>
    <w:rsid w:val="00EF5C98"/>
    <w:pPr>
      <w:widowControl w:val="0"/>
      <w:spacing w:line="400" w:lineRule="exact"/>
      <w:ind w:firstLine="482"/>
      <w:jc w:val="both"/>
    </w:pPr>
    <w:rPr>
      <w:rFonts w:asciiTheme="minorHAnsi" w:eastAsiaTheme="minorEastAsia" w:hAnsiTheme="minorHAnsi" w:cstheme="minorBidi"/>
      <w:kern w:val="2"/>
      <w:szCs w:val="22"/>
    </w:rPr>
  </w:style>
  <w:style w:type="character" w:customStyle="1" w:styleId="Charf8">
    <w:name w:val="报告正文 Char"/>
    <w:link w:val="afff"/>
    <w:locked/>
    <w:rsid w:val="009C7180"/>
    <w:rPr>
      <w:rFonts w:ascii="宋体" w:eastAsia="宋体" w:hAnsi="Times New Roman" w:cs="Times New Roman"/>
      <w:sz w:val="28"/>
      <w:szCs w:val="20"/>
    </w:rPr>
  </w:style>
  <w:style w:type="paragraph" w:customStyle="1" w:styleId="Date1">
    <w:name w:val="Date1"/>
    <w:basedOn w:val="a"/>
    <w:next w:val="a"/>
    <w:rsid w:val="00FB07D4"/>
    <w:pPr>
      <w:widowControl w:val="0"/>
      <w:adjustRightInd w:val="0"/>
      <w:jc w:val="both"/>
    </w:pPr>
    <w:rPr>
      <w:rFonts w:ascii="Times New Roman" w:hAnsi="Times New Roman" w:cs="Times New Roman"/>
      <w:kern w:val="2"/>
      <w:sz w:val="21"/>
      <w:szCs w:val="20"/>
    </w:rPr>
  </w:style>
  <w:style w:type="character" w:customStyle="1" w:styleId="fontstyle01">
    <w:name w:val="fontstyle01"/>
    <w:basedOn w:val="a0"/>
    <w:rsid w:val="004C7618"/>
    <w:rPr>
      <w:rFonts w:ascii="宋体" w:eastAsia="宋体" w:hAnsi="宋体" w:hint="eastAsia"/>
      <w:b w:val="0"/>
      <w:bCs w:val="0"/>
      <w:i w:val="0"/>
      <w:iCs w:val="0"/>
      <w:color w:val="000000"/>
      <w:sz w:val="24"/>
      <w:szCs w:val="24"/>
    </w:rPr>
  </w:style>
  <w:style w:type="character" w:customStyle="1" w:styleId="fontstyle21">
    <w:name w:val="fontstyle21"/>
    <w:basedOn w:val="a0"/>
    <w:rsid w:val="004C7618"/>
    <w:rPr>
      <w:rFonts w:ascii="TimesNewRomanPSMT" w:hAnsi="TimesNewRomanPSMT" w:hint="default"/>
      <w:b w:val="0"/>
      <w:bCs w:val="0"/>
      <w:i w:val="0"/>
      <w:iCs w:val="0"/>
      <w:color w:val="000000"/>
      <w:sz w:val="24"/>
      <w:szCs w:val="24"/>
    </w:rPr>
  </w:style>
  <w:style w:type="paragraph" w:customStyle="1" w:styleId="CM22">
    <w:name w:val="CM22"/>
    <w:basedOn w:val="Default"/>
    <w:next w:val="Default"/>
    <w:uiPriority w:val="99"/>
    <w:rsid w:val="00BF77DA"/>
    <w:pPr>
      <w:spacing w:after="145"/>
    </w:pPr>
    <w:rPr>
      <w:rFonts w:hAnsiTheme="minorHAnsi" w:cstheme="minorBidi"/>
      <w:color w:val="auto"/>
    </w:rPr>
  </w:style>
  <w:style w:type="table" w:customStyle="1" w:styleId="TableGrid">
    <w:name w:val="TableGrid"/>
    <w:rsid w:val="00DC511B"/>
    <w:tblPr>
      <w:tblCellMar>
        <w:top w:w="0" w:type="dxa"/>
        <w:left w:w="0" w:type="dxa"/>
        <w:bottom w:w="0" w:type="dxa"/>
        <w:right w:w="0" w:type="dxa"/>
      </w:tblCellMar>
    </w:tblPr>
  </w:style>
  <w:style w:type="paragraph" w:customStyle="1" w:styleId="affffffa">
    <w:name w:val="正文（韶关规划）"/>
    <w:basedOn w:val="2f"/>
    <w:semiHidden/>
    <w:qFormat/>
    <w:rsid w:val="0028384E"/>
    <w:pPr>
      <w:tabs>
        <w:tab w:val="left" w:pos="7996"/>
      </w:tabs>
      <w:autoSpaceDE w:val="0"/>
      <w:autoSpaceDN w:val="0"/>
      <w:adjustRightInd w:val="0"/>
      <w:snapToGrid w:val="0"/>
      <w:spacing w:beforeLines="50" w:line="360" w:lineRule="auto"/>
      <w:ind w:leftChars="0" w:left="0" w:firstLine="480"/>
    </w:pPr>
    <w:rPr>
      <w:rFonts w:eastAsiaTheme="minorEastAsia" w:cstheme="minorBidi"/>
      <w:color w:val="000000"/>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61469">
      <w:bodyDiv w:val="1"/>
      <w:marLeft w:val="0"/>
      <w:marRight w:val="0"/>
      <w:marTop w:val="0"/>
      <w:marBottom w:val="0"/>
      <w:divBdr>
        <w:top w:val="none" w:sz="0" w:space="0" w:color="auto"/>
        <w:left w:val="none" w:sz="0" w:space="0" w:color="auto"/>
        <w:bottom w:val="none" w:sz="0" w:space="0" w:color="auto"/>
        <w:right w:val="none" w:sz="0" w:space="0" w:color="auto"/>
      </w:divBdr>
    </w:div>
    <w:div w:id="26612680">
      <w:bodyDiv w:val="1"/>
      <w:marLeft w:val="0"/>
      <w:marRight w:val="0"/>
      <w:marTop w:val="0"/>
      <w:marBottom w:val="0"/>
      <w:divBdr>
        <w:top w:val="none" w:sz="0" w:space="0" w:color="auto"/>
        <w:left w:val="none" w:sz="0" w:space="0" w:color="auto"/>
        <w:bottom w:val="none" w:sz="0" w:space="0" w:color="auto"/>
        <w:right w:val="none" w:sz="0" w:space="0" w:color="auto"/>
      </w:divBdr>
    </w:div>
    <w:div w:id="39785458">
      <w:bodyDiv w:val="1"/>
      <w:marLeft w:val="0"/>
      <w:marRight w:val="0"/>
      <w:marTop w:val="0"/>
      <w:marBottom w:val="0"/>
      <w:divBdr>
        <w:top w:val="none" w:sz="0" w:space="0" w:color="auto"/>
        <w:left w:val="none" w:sz="0" w:space="0" w:color="auto"/>
        <w:bottom w:val="none" w:sz="0" w:space="0" w:color="auto"/>
        <w:right w:val="none" w:sz="0" w:space="0" w:color="auto"/>
      </w:divBdr>
    </w:div>
    <w:div w:id="52581139">
      <w:bodyDiv w:val="1"/>
      <w:marLeft w:val="0"/>
      <w:marRight w:val="0"/>
      <w:marTop w:val="0"/>
      <w:marBottom w:val="0"/>
      <w:divBdr>
        <w:top w:val="none" w:sz="0" w:space="0" w:color="auto"/>
        <w:left w:val="none" w:sz="0" w:space="0" w:color="auto"/>
        <w:bottom w:val="none" w:sz="0" w:space="0" w:color="auto"/>
        <w:right w:val="none" w:sz="0" w:space="0" w:color="auto"/>
      </w:divBdr>
    </w:div>
    <w:div w:id="90392464">
      <w:bodyDiv w:val="1"/>
      <w:marLeft w:val="0"/>
      <w:marRight w:val="0"/>
      <w:marTop w:val="0"/>
      <w:marBottom w:val="0"/>
      <w:divBdr>
        <w:top w:val="none" w:sz="0" w:space="0" w:color="auto"/>
        <w:left w:val="none" w:sz="0" w:space="0" w:color="auto"/>
        <w:bottom w:val="none" w:sz="0" w:space="0" w:color="auto"/>
        <w:right w:val="none" w:sz="0" w:space="0" w:color="auto"/>
      </w:divBdr>
    </w:div>
    <w:div w:id="105542363">
      <w:bodyDiv w:val="1"/>
      <w:marLeft w:val="0"/>
      <w:marRight w:val="0"/>
      <w:marTop w:val="0"/>
      <w:marBottom w:val="0"/>
      <w:divBdr>
        <w:top w:val="none" w:sz="0" w:space="0" w:color="auto"/>
        <w:left w:val="none" w:sz="0" w:space="0" w:color="auto"/>
        <w:bottom w:val="none" w:sz="0" w:space="0" w:color="auto"/>
        <w:right w:val="none" w:sz="0" w:space="0" w:color="auto"/>
      </w:divBdr>
    </w:div>
    <w:div w:id="139076712">
      <w:bodyDiv w:val="1"/>
      <w:marLeft w:val="0"/>
      <w:marRight w:val="0"/>
      <w:marTop w:val="0"/>
      <w:marBottom w:val="0"/>
      <w:divBdr>
        <w:top w:val="none" w:sz="0" w:space="0" w:color="auto"/>
        <w:left w:val="none" w:sz="0" w:space="0" w:color="auto"/>
        <w:bottom w:val="none" w:sz="0" w:space="0" w:color="auto"/>
        <w:right w:val="none" w:sz="0" w:space="0" w:color="auto"/>
      </w:divBdr>
    </w:div>
    <w:div w:id="145316868">
      <w:bodyDiv w:val="1"/>
      <w:marLeft w:val="0"/>
      <w:marRight w:val="0"/>
      <w:marTop w:val="0"/>
      <w:marBottom w:val="0"/>
      <w:divBdr>
        <w:top w:val="none" w:sz="0" w:space="0" w:color="auto"/>
        <w:left w:val="none" w:sz="0" w:space="0" w:color="auto"/>
        <w:bottom w:val="none" w:sz="0" w:space="0" w:color="auto"/>
        <w:right w:val="none" w:sz="0" w:space="0" w:color="auto"/>
      </w:divBdr>
    </w:div>
    <w:div w:id="158694924">
      <w:bodyDiv w:val="1"/>
      <w:marLeft w:val="0"/>
      <w:marRight w:val="0"/>
      <w:marTop w:val="0"/>
      <w:marBottom w:val="0"/>
      <w:divBdr>
        <w:top w:val="none" w:sz="0" w:space="0" w:color="auto"/>
        <w:left w:val="none" w:sz="0" w:space="0" w:color="auto"/>
        <w:bottom w:val="none" w:sz="0" w:space="0" w:color="auto"/>
        <w:right w:val="none" w:sz="0" w:space="0" w:color="auto"/>
      </w:divBdr>
    </w:div>
    <w:div w:id="167140727">
      <w:bodyDiv w:val="1"/>
      <w:marLeft w:val="0"/>
      <w:marRight w:val="0"/>
      <w:marTop w:val="0"/>
      <w:marBottom w:val="0"/>
      <w:divBdr>
        <w:top w:val="none" w:sz="0" w:space="0" w:color="auto"/>
        <w:left w:val="none" w:sz="0" w:space="0" w:color="auto"/>
        <w:bottom w:val="none" w:sz="0" w:space="0" w:color="auto"/>
        <w:right w:val="none" w:sz="0" w:space="0" w:color="auto"/>
      </w:divBdr>
    </w:div>
    <w:div w:id="184682807">
      <w:bodyDiv w:val="1"/>
      <w:marLeft w:val="0"/>
      <w:marRight w:val="0"/>
      <w:marTop w:val="0"/>
      <w:marBottom w:val="0"/>
      <w:divBdr>
        <w:top w:val="none" w:sz="0" w:space="0" w:color="auto"/>
        <w:left w:val="none" w:sz="0" w:space="0" w:color="auto"/>
        <w:bottom w:val="none" w:sz="0" w:space="0" w:color="auto"/>
        <w:right w:val="none" w:sz="0" w:space="0" w:color="auto"/>
      </w:divBdr>
    </w:div>
    <w:div w:id="199126048">
      <w:bodyDiv w:val="1"/>
      <w:marLeft w:val="0"/>
      <w:marRight w:val="0"/>
      <w:marTop w:val="0"/>
      <w:marBottom w:val="0"/>
      <w:divBdr>
        <w:top w:val="none" w:sz="0" w:space="0" w:color="auto"/>
        <w:left w:val="none" w:sz="0" w:space="0" w:color="auto"/>
        <w:bottom w:val="none" w:sz="0" w:space="0" w:color="auto"/>
        <w:right w:val="none" w:sz="0" w:space="0" w:color="auto"/>
      </w:divBdr>
    </w:div>
    <w:div w:id="235895311">
      <w:bodyDiv w:val="1"/>
      <w:marLeft w:val="0"/>
      <w:marRight w:val="0"/>
      <w:marTop w:val="0"/>
      <w:marBottom w:val="0"/>
      <w:divBdr>
        <w:top w:val="none" w:sz="0" w:space="0" w:color="auto"/>
        <w:left w:val="none" w:sz="0" w:space="0" w:color="auto"/>
        <w:bottom w:val="none" w:sz="0" w:space="0" w:color="auto"/>
        <w:right w:val="none" w:sz="0" w:space="0" w:color="auto"/>
      </w:divBdr>
    </w:div>
    <w:div w:id="239483701">
      <w:bodyDiv w:val="1"/>
      <w:marLeft w:val="0"/>
      <w:marRight w:val="0"/>
      <w:marTop w:val="0"/>
      <w:marBottom w:val="0"/>
      <w:divBdr>
        <w:top w:val="none" w:sz="0" w:space="0" w:color="auto"/>
        <w:left w:val="none" w:sz="0" w:space="0" w:color="auto"/>
        <w:bottom w:val="none" w:sz="0" w:space="0" w:color="auto"/>
        <w:right w:val="none" w:sz="0" w:space="0" w:color="auto"/>
      </w:divBdr>
    </w:div>
    <w:div w:id="282884299">
      <w:bodyDiv w:val="1"/>
      <w:marLeft w:val="0"/>
      <w:marRight w:val="0"/>
      <w:marTop w:val="0"/>
      <w:marBottom w:val="0"/>
      <w:divBdr>
        <w:top w:val="none" w:sz="0" w:space="0" w:color="auto"/>
        <w:left w:val="none" w:sz="0" w:space="0" w:color="auto"/>
        <w:bottom w:val="none" w:sz="0" w:space="0" w:color="auto"/>
        <w:right w:val="none" w:sz="0" w:space="0" w:color="auto"/>
      </w:divBdr>
    </w:div>
    <w:div w:id="319427375">
      <w:bodyDiv w:val="1"/>
      <w:marLeft w:val="0"/>
      <w:marRight w:val="0"/>
      <w:marTop w:val="0"/>
      <w:marBottom w:val="0"/>
      <w:divBdr>
        <w:top w:val="none" w:sz="0" w:space="0" w:color="auto"/>
        <w:left w:val="none" w:sz="0" w:space="0" w:color="auto"/>
        <w:bottom w:val="none" w:sz="0" w:space="0" w:color="auto"/>
        <w:right w:val="none" w:sz="0" w:space="0" w:color="auto"/>
      </w:divBdr>
    </w:div>
    <w:div w:id="332607933">
      <w:bodyDiv w:val="1"/>
      <w:marLeft w:val="0"/>
      <w:marRight w:val="0"/>
      <w:marTop w:val="0"/>
      <w:marBottom w:val="0"/>
      <w:divBdr>
        <w:top w:val="none" w:sz="0" w:space="0" w:color="auto"/>
        <w:left w:val="none" w:sz="0" w:space="0" w:color="auto"/>
        <w:bottom w:val="none" w:sz="0" w:space="0" w:color="auto"/>
        <w:right w:val="none" w:sz="0" w:space="0" w:color="auto"/>
      </w:divBdr>
    </w:div>
    <w:div w:id="394742291">
      <w:bodyDiv w:val="1"/>
      <w:marLeft w:val="0"/>
      <w:marRight w:val="0"/>
      <w:marTop w:val="0"/>
      <w:marBottom w:val="0"/>
      <w:divBdr>
        <w:top w:val="none" w:sz="0" w:space="0" w:color="auto"/>
        <w:left w:val="none" w:sz="0" w:space="0" w:color="auto"/>
        <w:bottom w:val="none" w:sz="0" w:space="0" w:color="auto"/>
        <w:right w:val="none" w:sz="0" w:space="0" w:color="auto"/>
      </w:divBdr>
    </w:div>
    <w:div w:id="396786370">
      <w:bodyDiv w:val="1"/>
      <w:marLeft w:val="0"/>
      <w:marRight w:val="0"/>
      <w:marTop w:val="0"/>
      <w:marBottom w:val="0"/>
      <w:divBdr>
        <w:top w:val="none" w:sz="0" w:space="0" w:color="auto"/>
        <w:left w:val="none" w:sz="0" w:space="0" w:color="auto"/>
        <w:bottom w:val="none" w:sz="0" w:space="0" w:color="auto"/>
        <w:right w:val="none" w:sz="0" w:space="0" w:color="auto"/>
      </w:divBdr>
    </w:div>
    <w:div w:id="464743314">
      <w:bodyDiv w:val="1"/>
      <w:marLeft w:val="0"/>
      <w:marRight w:val="0"/>
      <w:marTop w:val="0"/>
      <w:marBottom w:val="0"/>
      <w:divBdr>
        <w:top w:val="none" w:sz="0" w:space="0" w:color="auto"/>
        <w:left w:val="none" w:sz="0" w:space="0" w:color="auto"/>
        <w:bottom w:val="none" w:sz="0" w:space="0" w:color="auto"/>
        <w:right w:val="none" w:sz="0" w:space="0" w:color="auto"/>
      </w:divBdr>
    </w:div>
    <w:div w:id="497156843">
      <w:bodyDiv w:val="1"/>
      <w:marLeft w:val="0"/>
      <w:marRight w:val="0"/>
      <w:marTop w:val="0"/>
      <w:marBottom w:val="0"/>
      <w:divBdr>
        <w:top w:val="none" w:sz="0" w:space="0" w:color="auto"/>
        <w:left w:val="none" w:sz="0" w:space="0" w:color="auto"/>
        <w:bottom w:val="none" w:sz="0" w:space="0" w:color="auto"/>
        <w:right w:val="none" w:sz="0" w:space="0" w:color="auto"/>
      </w:divBdr>
    </w:div>
    <w:div w:id="504053455">
      <w:bodyDiv w:val="1"/>
      <w:marLeft w:val="0"/>
      <w:marRight w:val="0"/>
      <w:marTop w:val="0"/>
      <w:marBottom w:val="0"/>
      <w:divBdr>
        <w:top w:val="none" w:sz="0" w:space="0" w:color="auto"/>
        <w:left w:val="none" w:sz="0" w:space="0" w:color="auto"/>
        <w:bottom w:val="none" w:sz="0" w:space="0" w:color="auto"/>
        <w:right w:val="none" w:sz="0" w:space="0" w:color="auto"/>
      </w:divBdr>
    </w:div>
    <w:div w:id="517474752">
      <w:bodyDiv w:val="1"/>
      <w:marLeft w:val="0"/>
      <w:marRight w:val="0"/>
      <w:marTop w:val="0"/>
      <w:marBottom w:val="0"/>
      <w:divBdr>
        <w:top w:val="none" w:sz="0" w:space="0" w:color="auto"/>
        <w:left w:val="none" w:sz="0" w:space="0" w:color="auto"/>
        <w:bottom w:val="none" w:sz="0" w:space="0" w:color="auto"/>
        <w:right w:val="none" w:sz="0" w:space="0" w:color="auto"/>
      </w:divBdr>
    </w:div>
    <w:div w:id="518277494">
      <w:bodyDiv w:val="1"/>
      <w:marLeft w:val="0"/>
      <w:marRight w:val="0"/>
      <w:marTop w:val="0"/>
      <w:marBottom w:val="0"/>
      <w:divBdr>
        <w:top w:val="none" w:sz="0" w:space="0" w:color="auto"/>
        <w:left w:val="none" w:sz="0" w:space="0" w:color="auto"/>
        <w:bottom w:val="none" w:sz="0" w:space="0" w:color="auto"/>
        <w:right w:val="none" w:sz="0" w:space="0" w:color="auto"/>
      </w:divBdr>
    </w:div>
    <w:div w:id="557515347">
      <w:bodyDiv w:val="1"/>
      <w:marLeft w:val="0"/>
      <w:marRight w:val="0"/>
      <w:marTop w:val="0"/>
      <w:marBottom w:val="0"/>
      <w:divBdr>
        <w:top w:val="none" w:sz="0" w:space="0" w:color="auto"/>
        <w:left w:val="none" w:sz="0" w:space="0" w:color="auto"/>
        <w:bottom w:val="none" w:sz="0" w:space="0" w:color="auto"/>
        <w:right w:val="none" w:sz="0" w:space="0" w:color="auto"/>
      </w:divBdr>
    </w:div>
    <w:div w:id="571893642">
      <w:bodyDiv w:val="1"/>
      <w:marLeft w:val="0"/>
      <w:marRight w:val="0"/>
      <w:marTop w:val="0"/>
      <w:marBottom w:val="0"/>
      <w:divBdr>
        <w:top w:val="none" w:sz="0" w:space="0" w:color="auto"/>
        <w:left w:val="none" w:sz="0" w:space="0" w:color="auto"/>
        <w:bottom w:val="none" w:sz="0" w:space="0" w:color="auto"/>
        <w:right w:val="none" w:sz="0" w:space="0" w:color="auto"/>
      </w:divBdr>
    </w:div>
    <w:div w:id="605426428">
      <w:bodyDiv w:val="1"/>
      <w:marLeft w:val="0"/>
      <w:marRight w:val="0"/>
      <w:marTop w:val="0"/>
      <w:marBottom w:val="0"/>
      <w:divBdr>
        <w:top w:val="none" w:sz="0" w:space="0" w:color="auto"/>
        <w:left w:val="none" w:sz="0" w:space="0" w:color="auto"/>
        <w:bottom w:val="none" w:sz="0" w:space="0" w:color="auto"/>
        <w:right w:val="none" w:sz="0" w:space="0" w:color="auto"/>
      </w:divBdr>
    </w:div>
    <w:div w:id="659112772">
      <w:bodyDiv w:val="1"/>
      <w:marLeft w:val="0"/>
      <w:marRight w:val="0"/>
      <w:marTop w:val="0"/>
      <w:marBottom w:val="0"/>
      <w:divBdr>
        <w:top w:val="none" w:sz="0" w:space="0" w:color="auto"/>
        <w:left w:val="none" w:sz="0" w:space="0" w:color="auto"/>
        <w:bottom w:val="none" w:sz="0" w:space="0" w:color="auto"/>
        <w:right w:val="none" w:sz="0" w:space="0" w:color="auto"/>
      </w:divBdr>
    </w:div>
    <w:div w:id="664363280">
      <w:bodyDiv w:val="1"/>
      <w:marLeft w:val="0"/>
      <w:marRight w:val="0"/>
      <w:marTop w:val="0"/>
      <w:marBottom w:val="0"/>
      <w:divBdr>
        <w:top w:val="none" w:sz="0" w:space="0" w:color="auto"/>
        <w:left w:val="none" w:sz="0" w:space="0" w:color="auto"/>
        <w:bottom w:val="none" w:sz="0" w:space="0" w:color="auto"/>
        <w:right w:val="none" w:sz="0" w:space="0" w:color="auto"/>
      </w:divBdr>
    </w:div>
    <w:div w:id="674502669">
      <w:bodyDiv w:val="1"/>
      <w:marLeft w:val="0"/>
      <w:marRight w:val="0"/>
      <w:marTop w:val="0"/>
      <w:marBottom w:val="0"/>
      <w:divBdr>
        <w:top w:val="none" w:sz="0" w:space="0" w:color="auto"/>
        <w:left w:val="none" w:sz="0" w:space="0" w:color="auto"/>
        <w:bottom w:val="none" w:sz="0" w:space="0" w:color="auto"/>
        <w:right w:val="none" w:sz="0" w:space="0" w:color="auto"/>
      </w:divBdr>
    </w:div>
    <w:div w:id="694503638">
      <w:bodyDiv w:val="1"/>
      <w:marLeft w:val="0"/>
      <w:marRight w:val="0"/>
      <w:marTop w:val="0"/>
      <w:marBottom w:val="0"/>
      <w:divBdr>
        <w:top w:val="none" w:sz="0" w:space="0" w:color="auto"/>
        <w:left w:val="none" w:sz="0" w:space="0" w:color="auto"/>
        <w:bottom w:val="none" w:sz="0" w:space="0" w:color="auto"/>
        <w:right w:val="none" w:sz="0" w:space="0" w:color="auto"/>
      </w:divBdr>
    </w:div>
    <w:div w:id="758479785">
      <w:bodyDiv w:val="1"/>
      <w:marLeft w:val="0"/>
      <w:marRight w:val="0"/>
      <w:marTop w:val="0"/>
      <w:marBottom w:val="0"/>
      <w:divBdr>
        <w:top w:val="none" w:sz="0" w:space="0" w:color="auto"/>
        <w:left w:val="none" w:sz="0" w:space="0" w:color="auto"/>
        <w:bottom w:val="none" w:sz="0" w:space="0" w:color="auto"/>
        <w:right w:val="none" w:sz="0" w:space="0" w:color="auto"/>
      </w:divBdr>
    </w:div>
    <w:div w:id="781920366">
      <w:bodyDiv w:val="1"/>
      <w:marLeft w:val="0"/>
      <w:marRight w:val="0"/>
      <w:marTop w:val="0"/>
      <w:marBottom w:val="0"/>
      <w:divBdr>
        <w:top w:val="none" w:sz="0" w:space="0" w:color="auto"/>
        <w:left w:val="none" w:sz="0" w:space="0" w:color="auto"/>
        <w:bottom w:val="none" w:sz="0" w:space="0" w:color="auto"/>
        <w:right w:val="none" w:sz="0" w:space="0" w:color="auto"/>
      </w:divBdr>
    </w:div>
    <w:div w:id="789057350">
      <w:bodyDiv w:val="1"/>
      <w:marLeft w:val="0"/>
      <w:marRight w:val="0"/>
      <w:marTop w:val="0"/>
      <w:marBottom w:val="0"/>
      <w:divBdr>
        <w:top w:val="none" w:sz="0" w:space="0" w:color="auto"/>
        <w:left w:val="none" w:sz="0" w:space="0" w:color="auto"/>
        <w:bottom w:val="none" w:sz="0" w:space="0" w:color="auto"/>
        <w:right w:val="none" w:sz="0" w:space="0" w:color="auto"/>
      </w:divBdr>
    </w:div>
    <w:div w:id="830944708">
      <w:bodyDiv w:val="1"/>
      <w:marLeft w:val="0"/>
      <w:marRight w:val="0"/>
      <w:marTop w:val="0"/>
      <w:marBottom w:val="0"/>
      <w:divBdr>
        <w:top w:val="none" w:sz="0" w:space="0" w:color="auto"/>
        <w:left w:val="none" w:sz="0" w:space="0" w:color="auto"/>
        <w:bottom w:val="none" w:sz="0" w:space="0" w:color="auto"/>
        <w:right w:val="none" w:sz="0" w:space="0" w:color="auto"/>
      </w:divBdr>
    </w:div>
    <w:div w:id="852063203">
      <w:bodyDiv w:val="1"/>
      <w:marLeft w:val="0"/>
      <w:marRight w:val="0"/>
      <w:marTop w:val="0"/>
      <w:marBottom w:val="0"/>
      <w:divBdr>
        <w:top w:val="none" w:sz="0" w:space="0" w:color="auto"/>
        <w:left w:val="none" w:sz="0" w:space="0" w:color="auto"/>
        <w:bottom w:val="none" w:sz="0" w:space="0" w:color="auto"/>
        <w:right w:val="none" w:sz="0" w:space="0" w:color="auto"/>
      </w:divBdr>
    </w:div>
    <w:div w:id="862596365">
      <w:bodyDiv w:val="1"/>
      <w:marLeft w:val="0"/>
      <w:marRight w:val="0"/>
      <w:marTop w:val="0"/>
      <w:marBottom w:val="0"/>
      <w:divBdr>
        <w:top w:val="none" w:sz="0" w:space="0" w:color="auto"/>
        <w:left w:val="none" w:sz="0" w:space="0" w:color="auto"/>
        <w:bottom w:val="none" w:sz="0" w:space="0" w:color="auto"/>
        <w:right w:val="none" w:sz="0" w:space="0" w:color="auto"/>
      </w:divBdr>
    </w:div>
    <w:div w:id="887180967">
      <w:bodyDiv w:val="1"/>
      <w:marLeft w:val="0"/>
      <w:marRight w:val="0"/>
      <w:marTop w:val="0"/>
      <w:marBottom w:val="0"/>
      <w:divBdr>
        <w:top w:val="none" w:sz="0" w:space="0" w:color="auto"/>
        <w:left w:val="none" w:sz="0" w:space="0" w:color="auto"/>
        <w:bottom w:val="none" w:sz="0" w:space="0" w:color="auto"/>
        <w:right w:val="none" w:sz="0" w:space="0" w:color="auto"/>
      </w:divBdr>
    </w:div>
    <w:div w:id="887454853">
      <w:bodyDiv w:val="1"/>
      <w:marLeft w:val="0"/>
      <w:marRight w:val="0"/>
      <w:marTop w:val="0"/>
      <w:marBottom w:val="0"/>
      <w:divBdr>
        <w:top w:val="none" w:sz="0" w:space="0" w:color="auto"/>
        <w:left w:val="none" w:sz="0" w:space="0" w:color="auto"/>
        <w:bottom w:val="none" w:sz="0" w:space="0" w:color="auto"/>
        <w:right w:val="none" w:sz="0" w:space="0" w:color="auto"/>
      </w:divBdr>
    </w:div>
    <w:div w:id="915866404">
      <w:bodyDiv w:val="1"/>
      <w:marLeft w:val="0"/>
      <w:marRight w:val="0"/>
      <w:marTop w:val="0"/>
      <w:marBottom w:val="0"/>
      <w:divBdr>
        <w:top w:val="none" w:sz="0" w:space="0" w:color="auto"/>
        <w:left w:val="none" w:sz="0" w:space="0" w:color="auto"/>
        <w:bottom w:val="none" w:sz="0" w:space="0" w:color="auto"/>
        <w:right w:val="none" w:sz="0" w:space="0" w:color="auto"/>
      </w:divBdr>
    </w:div>
    <w:div w:id="916204135">
      <w:bodyDiv w:val="1"/>
      <w:marLeft w:val="0"/>
      <w:marRight w:val="0"/>
      <w:marTop w:val="0"/>
      <w:marBottom w:val="0"/>
      <w:divBdr>
        <w:top w:val="none" w:sz="0" w:space="0" w:color="auto"/>
        <w:left w:val="none" w:sz="0" w:space="0" w:color="auto"/>
        <w:bottom w:val="none" w:sz="0" w:space="0" w:color="auto"/>
        <w:right w:val="none" w:sz="0" w:space="0" w:color="auto"/>
      </w:divBdr>
    </w:div>
    <w:div w:id="946934974">
      <w:bodyDiv w:val="1"/>
      <w:marLeft w:val="0"/>
      <w:marRight w:val="0"/>
      <w:marTop w:val="0"/>
      <w:marBottom w:val="0"/>
      <w:divBdr>
        <w:top w:val="none" w:sz="0" w:space="0" w:color="auto"/>
        <w:left w:val="none" w:sz="0" w:space="0" w:color="auto"/>
        <w:bottom w:val="none" w:sz="0" w:space="0" w:color="auto"/>
        <w:right w:val="none" w:sz="0" w:space="0" w:color="auto"/>
      </w:divBdr>
    </w:div>
    <w:div w:id="958990804">
      <w:bodyDiv w:val="1"/>
      <w:marLeft w:val="0"/>
      <w:marRight w:val="0"/>
      <w:marTop w:val="0"/>
      <w:marBottom w:val="0"/>
      <w:divBdr>
        <w:top w:val="none" w:sz="0" w:space="0" w:color="auto"/>
        <w:left w:val="none" w:sz="0" w:space="0" w:color="auto"/>
        <w:bottom w:val="none" w:sz="0" w:space="0" w:color="auto"/>
        <w:right w:val="none" w:sz="0" w:space="0" w:color="auto"/>
      </w:divBdr>
    </w:div>
    <w:div w:id="968516140">
      <w:bodyDiv w:val="1"/>
      <w:marLeft w:val="0"/>
      <w:marRight w:val="0"/>
      <w:marTop w:val="0"/>
      <w:marBottom w:val="0"/>
      <w:divBdr>
        <w:top w:val="none" w:sz="0" w:space="0" w:color="auto"/>
        <w:left w:val="none" w:sz="0" w:space="0" w:color="auto"/>
        <w:bottom w:val="none" w:sz="0" w:space="0" w:color="auto"/>
        <w:right w:val="none" w:sz="0" w:space="0" w:color="auto"/>
      </w:divBdr>
    </w:div>
    <w:div w:id="971447368">
      <w:bodyDiv w:val="1"/>
      <w:marLeft w:val="0"/>
      <w:marRight w:val="0"/>
      <w:marTop w:val="0"/>
      <w:marBottom w:val="0"/>
      <w:divBdr>
        <w:top w:val="none" w:sz="0" w:space="0" w:color="auto"/>
        <w:left w:val="none" w:sz="0" w:space="0" w:color="auto"/>
        <w:bottom w:val="none" w:sz="0" w:space="0" w:color="auto"/>
        <w:right w:val="none" w:sz="0" w:space="0" w:color="auto"/>
      </w:divBdr>
    </w:div>
    <w:div w:id="986787828">
      <w:bodyDiv w:val="1"/>
      <w:marLeft w:val="0"/>
      <w:marRight w:val="0"/>
      <w:marTop w:val="0"/>
      <w:marBottom w:val="0"/>
      <w:divBdr>
        <w:top w:val="none" w:sz="0" w:space="0" w:color="auto"/>
        <w:left w:val="none" w:sz="0" w:space="0" w:color="auto"/>
        <w:bottom w:val="none" w:sz="0" w:space="0" w:color="auto"/>
        <w:right w:val="none" w:sz="0" w:space="0" w:color="auto"/>
      </w:divBdr>
    </w:div>
    <w:div w:id="1014965962">
      <w:bodyDiv w:val="1"/>
      <w:marLeft w:val="0"/>
      <w:marRight w:val="0"/>
      <w:marTop w:val="0"/>
      <w:marBottom w:val="0"/>
      <w:divBdr>
        <w:top w:val="none" w:sz="0" w:space="0" w:color="auto"/>
        <w:left w:val="none" w:sz="0" w:space="0" w:color="auto"/>
        <w:bottom w:val="none" w:sz="0" w:space="0" w:color="auto"/>
        <w:right w:val="none" w:sz="0" w:space="0" w:color="auto"/>
      </w:divBdr>
    </w:div>
    <w:div w:id="1108618703">
      <w:bodyDiv w:val="1"/>
      <w:marLeft w:val="0"/>
      <w:marRight w:val="0"/>
      <w:marTop w:val="0"/>
      <w:marBottom w:val="0"/>
      <w:divBdr>
        <w:top w:val="none" w:sz="0" w:space="0" w:color="auto"/>
        <w:left w:val="none" w:sz="0" w:space="0" w:color="auto"/>
        <w:bottom w:val="none" w:sz="0" w:space="0" w:color="auto"/>
        <w:right w:val="none" w:sz="0" w:space="0" w:color="auto"/>
      </w:divBdr>
    </w:div>
    <w:div w:id="1142237862">
      <w:bodyDiv w:val="1"/>
      <w:marLeft w:val="0"/>
      <w:marRight w:val="0"/>
      <w:marTop w:val="0"/>
      <w:marBottom w:val="0"/>
      <w:divBdr>
        <w:top w:val="none" w:sz="0" w:space="0" w:color="auto"/>
        <w:left w:val="none" w:sz="0" w:space="0" w:color="auto"/>
        <w:bottom w:val="none" w:sz="0" w:space="0" w:color="auto"/>
        <w:right w:val="none" w:sz="0" w:space="0" w:color="auto"/>
      </w:divBdr>
    </w:div>
    <w:div w:id="1188560953">
      <w:bodyDiv w:val="1"/>
      <w:marLeft w:val="0"/>
      <w:marRight w:val="0"/>
      <w:marTop w:val="0"/>
      <w:marBottom w:val="0"/>
      <w:divBdr>
        <w:top w:val="none" w:sz="0" w:space="0" w:color="auto"/>
        <w:left w:val="none" w:sz="0" w:space="0" w:color="auto"/>
        <w:bottom w:val="none" w:sz="0" w:space="0" w:color="auto"/>
        <w:right w:val="none" w:sz="0" w:space="0" w:color="auto"/>
      </w:divBdr>
    </w:div>
    <w:div w:id="1191185018">
      <w:bodyDiv w:val="1"/>
      <w:marLeft w:val="0"/>
      <w:marRight w:val="0"/>
      <w:marTop w:val="0"/>
      <w:marBottom w:val="0"/>
      <w:divBdr>
        <w:top w:val="none" w:sz="0" w:space="0" w:color="auto"/>
        <w:left w:val="none" w:sz="0" w:space="0" w:color="auto"/>
        <w:bottom w:val="none" w:sz="0" w:space="0" w:color="auto"/>
        <w:right w:val="none" w:sz="0" w:space="0" w:color="auto"/>
      </w:divBdr>
    </w:div>
    <w:div w:id="1197473831">
      <w:bodyDiv w:val="1"/>
      <w:marLeft w:val="0"/>
      <w:marRight w:val="0"/>
      <w:marTop w:val="0"/>
      <w:marBottom w:val="0"/>
      <w:divBdr>
        <w:top w:val="none" w:sz="0" w:space="0" w:color="auto"/>
        <w:left w:val="none" w:sz="0" w:space="0" w:color="auto"/>
        <w:bottom w:val="none" w:sz="0" w:space="0" w:color="auto"/>
        <w:right w:val="none" w:sz="0" w:space="0" w:color="auto"/>
      </w:divBdr>
    </w:div>
    <w:div w:id="1200433465">
      <w:bodyDiv w:val="1"/>
      <w:marLeft w:val="0"/>
      <w:marRight w:val="0"/>
      <w:marTop w:val="0"/>
      <w:marBottom w:val="0"/>
      <w:divBdr>
        <w:top w:val="none" w:sz="0" w:space="0" w:color="auto"/>
        <w:left w:val="none" w:sz="0" w:space="0" w:color="auto"/>
        <w:bottom w:val="none" w:sz="0" w:space="0" w:color="auto"/>
        <w:right w:val="none" w:sz="0" w:space="0" w:color="auto"/>
      </w:divBdr>
    </w:div>
    <w:div w:id="1213734127">
      <w:bodyDiv w:val="1"/>
      <w:marLeft w:val="0"/>
      <w:marRight w:val="0"/>
      <w:marTop w:val="0"/>
      <w:marBottom w:val="0"/>
      <w:divBdr>
        <w:top w:val="none" w:sz="0" w:space="0" w:color="auto"/>
        <w:left w:val="none" w:sz="0" w:space="0" w:color="auto"/>
        <w:bottom w:val="none" w:sz="0" w:space="0" w:color="auto"/>
        <w:right w:val="none" w:sz="0" w:space="0" w:color="auto"/>
      </w:divBdr>
    </w:div>
    <w:div w:id="1226987965">
      <w:bodyDiv w:val="1"/>
      <w:marLeft w:val="0"/>
      <w:marRight w:val="0"/>
      <w:marTop w:val="0"/>
      <w:marBottom w:val="0"/>
      <w:divBdr>
        <w:top w:val="none" w:sz="0" w:space="0" w:color="auto"/>
        <w:left w:val="none" w:sz="0" w:space="0" w:color="auto"/>
        <w:bottom w:val="none" w:sz="0" w:space="0" w:color="auto"/>
        <w:right w:val="none" w:sz="0" w:space="0" w:color="auto"/>
      </w:divBdr>
    </w:div>
    <w:div w:id="1246299923">
      <w:bodyDiv w:val="1"/>
      <w:marLeft w:val="0"/>
      <w:marRight w:val="0"/>
      <w:marTop w:val="0"/>
      <w:marBottom w:val="0"/>
      <w:divBdr>
        <w:top w:val="none" w:sz="0" w:space="0" w:color="auto"/>
        <w:left w:val="none" w:sz="0" w:space="0" w:color="auto"/>
        <w:bottom w:val="none" w:sz="0" w:space="0" w:color="auto"/>
        <w:right w:val="none" w:sz="0" w:space="0" w:color="auto"/>
      </w:divBdr>
    </w:div>
    <w:div w:id="1251890394">
      <w:bodyDiv w:val="1"/>
      <w:marLeft w:val="0"/>
      <w:marRight w:val="0"/>
      <w:marTop w:val="0"/>
      <w:marBottom w:val="0"/>
      <w:divBdr>
        <w:top w:val="none" w:sz="0" w:space="0" w:color="auto"/>
        <w:left w:val="none" w:sz="0" w:space="0" w:color="auto"/>
        <w:bottom w:val="none" w:sz="0" w:space="0" w:color="auto"/>
        <w:right w:val="none" w:sz="0" w:space="0" w:color="auto"/>
      </w:divBdr>
    </w:div>
    <w:div w:id="1257321712">
      <w:bodyDiv w:val="1"/>
      <w:marLeft w:val="0"/>
      <w:marRight w:val="0"/>
      <w:marTop w:val="0"/>
      <w:marBottom w:val="0"/>
      <w:divBdr>
        <w:top w:val="none" w:sz="0" w:space="0" w:color="auto"/>
        <w:left w:val="none" w:sz="0" w:space="0" w:color="auto"/>
        <w:bottom w:val="none" w:sz="0" w:space="0" w:color="auto"/>
        <w:right w:val="none" w:sz="0" w:space="0" w:color="auto"/>
      </w:divBdr>
    </w:div>
    <w:div w:id="1260794744">
      <w:bodyDiv w:val="1"/>
      <w:marLeft w:val="0"/>
      <w:marRight w:val="0"/>
      <w:marTop w:val="0"/>
      <w:marBottom w:val="0"/>
      <w:divBdr>
        <w:top w:val="none" w:sz="0" w:space="0" w:color="auto"/>
        <w:left w:val="none" w:sz="0" w:space="0" w:color="auto"/>
        <w:bottom w:val="none" w:sz="0" w:space="0" w:color="auto"/>
        <w:right w:val="none" w:sz="0" w:space="0" w:color="auto"/>
      </w:divBdr>
    </w:div>
    <w:div w:id="1279794387">
      <w:bodyDiv w:val="1"/>
      <w:marLeft w:val="0"/>
      <w:marRight w:val="0"/>
      <w:marTop w:val="0"/>
      <w:marBottom w:val="0"/>
      <w:divBdr>
        <w:top w:val="none" w:sz="0" w:space="0" w:color="auto"/>
        <w:left w:val="none" w:sz="0" w:space="0" w:color="auto"/>
        <w:bottom w:val="none" w:sz="0" w:space="0" w:color="auto"/>
        <w:right w:val="none" w:sz="0" w:space="0" w:color="auto"/>
      </w:divBdr>
    </w:div>
    <w:div w:id="1290551944">
      <w:bodyDiv w:val="1"/>
      <w:marLeft w:val="0"/>
      <w:marRight w:val="0"/>
      <w:marTop w:val="0"/>
      <w:marBottom w:val="0"/>
      <w:divBdr>
        <w:top w:val="none" w:sz="0" w:space="0" w:color="auto"/>
        <w:left w:val="none" w:sz="0" w:space="0" w:color="auto"/>
        <w:bottom w:val="none" w:sz="0" w:space="0" w:color="auto"/>
        <w:right w:val="none" w:sz="0" w:space="0" w:color="auto"/>
      </w:divBdr>
    </w:div>
    <w:div w:id="1307470967">
      <w:bodyDiv w:val="1"/>
      <w:marLeft w:val="0"/>
      <w:marRight w:val="0"/>
      <w:marTop w:val="0"/>
      <w:marBottom w:val="0"/>
      <w:divBdr>
        <w:top w:val="none" w:sz="0" w:space="0" w:color="auto"/>
        <w:left w:val="none" w:sz="0" w:space="0" w:color="auto"/>
        <w:bottom w:val="none" w:sz="0" w:space="0" w:color="auto"/>
        <w:right w:val="none" w:sz="0" w:space="0" w:color="auto"/>
      </w:divBdr>
    </w:div>
    <w:div w:id="1328048208">
      <w:bodyDiv w:val="1"/>
      <w:marLeft w:val="0"/>
      <w:marRight w:val="0"/>
      <w:marTop w:val="0"/>
      <w:marBottom w:val="0"/>
      <w:divBdr>
        <w:top w:val="none" w:sz="0" w:space="0" w:color="auto"/>
        <w:left w:val="none" w:sz="0" w:space="0" w:color="auto"/>
        <w:bottom w:val="none" w:sz="0" w:space="0" w:color="auto"/>
        <w:right w:val="none" w:sz="0" w:space="0" w:color="auto"/>
      </w:divBdr>
    </w:div>
    <w:div w:id="1493259825">
      <w:bodyDiv w:val="1"/>
      <w:marLeft w:val="0"/>
      <w:marRight w:val="0"/>
      <w:marTop w:val="0"/>
      <w:marBottom w:val="0"/>
      <w:divBdr>
        <w:top w:val="none" w:sz="0" w:space="0" w:color="auto"/>
        <w:left w:val="none" w:sz="0" w:space="0" w:color="auto"/>
        <w:bottom w:val="none" w:sz="0" w:space="0" w:color="auto"/>
        <w:right w:val="none" w:sz="0" w:space="0" w:color="auto"/>
      </w:divBdr>
    </w:div>
    <w:div w:id="1499228415">
      <w:bodyDiv w:val="1"/>
      <w:marLeft w:val="0"/>
      <w:marRight w:val="0"/>
      <w:marTop w:val="0"/>
      <w:marBottom w:val="0"/>
      <w:divBdr>
        <w:top w:val="none" w:sz="0" w:space="0" w:color="auto"/>
        <w:left w:val="none" w:sz="0" w:space="0" w:color="auto"/>
        <w:bottom w:val="none" w:sz="0" w:space="0" w:color="auto"/>
        <w:right w:val="none" w:sz="0" w:space="0" w:color="auto"/>
      </w:divBdr>
    </w:div>
    <w:div w:id="1507788905">
      <w:bodyDiv w:val="1"/>
      <w:marLeft w:val="0"/>
      <w:marRight w:val="0"/>
      <w:marTop w:val="0"/>
      <w:marBottom w:val="0"/>
      <w:divBdr>
        <w:top w:val="none" w:sz="0" w:space="0" w:color="auto"/>
        <w:left w:val="none" w:sz="0" w:space="0" w:color="auto"/>
        <w:bottom w:val="none" w:sz="0" w:space="0" w:color="auto"/>
        <w:right w:val="none" w:sz="0" w:space="0" w:color="auto"/>
      </w:divBdr>
    </w:div>
    <w:div w:id="1517574540">
      <w:bodyDiv w:val="1"/>
      <w:marLeft w:val="0"/>
      <w:marRight w:val="0"/>
      <w:marTop w:val="0"/>
      <w:marBottom w:val="0"/>
      <w:divBdr>
        <w:top w:val="none" w:sz="0" w:space="0" w:color="auto"/>
        <w:left w:val="none" w:sz="0" w:space="0" w:color="auto"/>
        <w:bottom w:val="none" w:sz="0" w:space="0" w:color="auto"/>
        <w:right w:val="none" w:sz="0" w:space="0" w:color="auto"/>
      </w:divBdr>
    </w:div>
    <w:div w:id="1520197371">
      <w:bodyDiv w:val="1"/>
      <w:marLeft w:val="0"/>
      <w:marRight w:val="0"/>
      <w:marTop w:val="0"/>
      <w:marBottom w:val="0"/>
      <w:divBdr>
        <w:top w:val="none" w:sz="0" w:space="0" w:color="auto"/>
        <w:left w:val="none" w:sz="0" w:space="0" w:color="auto"/>
        <w:bottom w:val="none" w:sz="0" w:space="0" w:color="auto"/>
        <w:right w:val="none" w:sz="0" w:space="0" w:color="auto"/>
      </w:divBdr>
    </w:div>
    <w:div w:id="1555895925">
      <w:bodyDiv w:val="1"/>
      <w:marLeft w:val="0"/>
      <w:marRight w:val="0"/>
      <w:marTop w:val="0"/>
      <w:marBottom w:val="0"/>
      <w:divBdr>
        <w:top w:val="none" w:sz="0" w:space="0" w:color="auto"/>
        <w:left w:val="none" w:sz="0" w:space="0" w:color="auto"/>
        <w:bottom w:val="none" w:sz="0" w:space="0" w:color="auto"/>
        <w:right w:val="none" w:sz="0" w:space="0" w:color="auto"/>
      </w:divBdr>
    </w:div>
    <w:div w:id="1585453848">
      <w:bodyDiv w:val="1"/>
      <w:marLeft w:val="0"/>
      <w:marRight w:val="0"/>
      <w:marTop w:val="0"/>
      <w:marBottom w:val="0"/>
      <w:divBdr>
        <w:top w:val="none" w:sz="0" w:space="0" w:color="auto"/>
        <w:left w:val="none" w:sz="0" w:space="0" w:color="auto"/>
        <w:bottom w:val="none" w:sz="0" w:space="0" w:color="auto"/>
        <w:right w:val="none" w:sz="0" w:space="0" w:color="auto"/>
      </w:divBdr>
    </w:div>
    <w:div w:id="1626499984">
      <w:bodyDiv w:val="1"/>
      <w:marLeft w:val="0"/>
      <w:marRight w:val="0"/>
      <w:marTop w:val="0"/>
      <w:marBottom w:val="0"/>
      <w:divBdr>
        <w:top w:val="none" w:sz="0" w:space="0" w:color="auto"/>
        <w:left w:val="none" w:sz="0" w:space="0" w:color="auto"/>
        <w:bottom w:val="none" w:sz="0" w:space="0" w:color="auto"/>
        <w:right w:val="none" w:sz="0" w:space="0" w:color="auto"/>
      </w:divBdr>
    </w:div>
    <w:div w:id="1635794353">
      <w:bodyDiv w:val="1"/>
      <w:marLeft w:val="0"/>
      <w:marRight w:val="0"/>
      <w:marTop w:val="0"/>
      <w:marBottom w:val="0"/>
      <w:divBdr>
        <w:top w:val="none" w:sz="0" w:space="0" w:color="auto"/>
        <w:left w:val="none" w:sz="0" w:space="0" w:color="auto"/>
        <w:bottom w:val="none" w:sz="0" w:space="0" w:color="auto"/>
        <w:right w:val="none" w:sz="0" w:space="0" w:color="auto"/>
      </w:divBdr>
    </w:div>
    <w:div w:id="1642542435">
      <w:bodyDiv w:val="1"/>
      <w:marLeft w:val="0"/>
      <w:marRight w:val="0"/>
      <w:marTop w:val="0"/>
      <w:marBottom w:val="0"/>
      <w:divBdr>
        <w:top w:val="none" w:sz="0" w:space="0" w:color="auto"/>
        <w:left w:val="none" w:sz="0" w:space="0" w:color="auto"/>
        <w:bottom w:val="none" w:sz="0" w:space="0" w:color="auto"/>
        <w:right w:val="none" w:sz="0" w:space="0" w:color="auto"/>
      </w:divBdr>
    </w:div>
    <w:div w:id="1683781997">
      <w:bodyDiv w:val="1"/>
      <w:marLeft w:val="0"/>
      <w:marRight w:val="0"/>
      <w:marTop w:val="0"/>
      <w:marBottom w:val="0"/>
      <w:divBdr>
        <w:top w:val="none" w:sz="0" w:space="0" w:color="auto"/>
        <w:left w:val="none" w:sz="0" w:space="0" w:color="auto"/>
        <w:bottom w:val="none" w:sz="0" w:space="0" w:color="auto"/>
        <w:right w:val="none" w:sz="0" w:space="0" w:color="auto"/>
      </w:divBdr>
    </w:div>
    <w:div w:id="1709065987">
      <w:bodyDiv w:val="1"/>
      <w:marLeft w:val="0"/>
      <w:marRight w:val="0"/>
      <w:marTop w:val="0"/>
      <w:marBottom w:val="0"/>
      <w:divBdr>
        <w:top w:val="none" w:sz="0" w:space="0" w:color="auto"/>
        <w:left w:val="none" w:sz="0" w:space="0" w:color="auto"/>
        <w:bottom w:val="none" w:sz="0" w:space="0" w:color="auto"/>
        <w:right w:val="none" w:sz="0" w:space="0" w:color="auto"/>
      </w:divBdr>
    </w:div>
    <w:div w:id="1732001488">
      <w:bodyDiv w:val="1"/>
      <w:marLeft w:val="0"/>
      <w:marRight w:val="0"/>
      <w:marTop w:val="0"/>
      <w:marBottom w:val="0"/>
      <w:divBdr>
        <w:top w:val="none" w:sz="0" w:space="0" w:color="auto"/>
        <w:left w:val="none" w:sz="0" w:space="0" w:color="auto"/>
        <w:bottom w:val="none" w:sz="0" w:space="0" w:color="auto"/>
        <w:right w:val="none" w:sz="0" w:space="0" w:color="auto"/>
      </w:divBdr>
    </w:div>
    <w:div w:id="1778016783">
      <w:bodyDiv w:val="1"/>
      <w:marLeft w:val="0"/>
      <w:marRight w:val="0"/>
      <w:marTop w:val="0"/>
      <w:marBottom w:val="0"/>
      <w:divBdr>
        <w:top w:val="none" w:sz="0" w:space="0" w:color="auto"/>
        <w:left w:val="none" w:sz="0" w:space="0" w:color="auto"/>
        <w:bottom w:val="none" w:sz="0" w:space="0" w:color="auto"/>
        <w:right w:val="none" w:sz="0" w:space="0" w:color="auto"/>
      </w:divBdr>
    </w:div>
    <w:div w:id="1789351098">
      <w:bodyDiv w:val="1"/>
      <w:marLeft w:val="0"/>
      <w:marRight w:val="0"/>
      <w:marTop w:val="0"/>
      <w:marBottom w:val="0"/>
      <w:divBdr>
        <w:top w:val="none" w:sz="0" w:space="0" w:color="auto"/>
        <w:left w:val="none" w:sz="0" w:space="0" w:color="auto"/>
        <w:bottom w:val="none" w:sz="0" w:space="0" w:color="auto"/>
        <w:right w:val="none" w:sz="0" w:space="0" w:color="auto"/>
      </w:divBdr>
    </w:div>
    <w:div w:id="1813673304">
      <w:bodyDiv w:val="1"/>
      <w:marLeft w:val="0"/>
      <w:marRight w:val="0"/>
      <w:marTop w:val="0"/>
      <w:marBottom w:val="0"/>
      <w:divBdr>
        <w:top w:val="none" w:sz="0" w:space="0" w:color="auto"/>
        <w:left w:val="none" w:sz="0" w:space="0" w:color="auto"/>
        <w:bottom w:val="none" w:sz="0" w:space="0" w:color="auto"/>
        <w:right w:val="none" w:sz="0" w:space="0" w:color="auto"/>
      </w:divBdr>
    </w:div>
    <w:div w:id="1908374488">
      <w:bodyDiv w:val="1"/>
      <w:marLeft w:val="0"/>
      <w:marRight w:val="0"/>
      <w:marTop w:val="0"/>
      <w:marBottom w:val="0"/>
      <w:divBdr>
        <w:top w:val="none" w:sz="0" w:space="0" w:color="auto"/>
        <w:left w:val="none" w:sz="0" w:space="0" w:color="auto"/>
        <w:bottom w:val="none" w:sz="0" w:space="0" w:color="auto"/>
        <w:right w:val="none" w:sz="0" w:space="0" w:color="auto"/>
      </w:divBdr>
    </w:div>
    <w:div w:id="1909071245">
      <w:bodyDiv w:val="1"/>
      <w:marLeft w:val="0"/>
      <w:marRight w:val="0"/>
      <w:marTop w:val="0"/>
      <w:marBottom w:val="0"/>
      <w:divBdr>
        <w:top w:val="none" w:sz="0" w:space="0" w:color="auto"/>
        <w:left w:val="none" w:sz="0" w:space="0" w:color="auto"/>
        <w:bottom w:val="none" w:sz="0" w:space="0" w:color="auto"/>
        <w:right w:val="none" w:sz="0" w:space="0" w:color="auto"/>
      </w:divBdr>
    </w:div>
    <w:div w:id="1915436009">
      <w:bodyDiv w:val="1"/>
      <w:marLeft w:val="0"/>
      <w:marRight w:val="0"/>
      <w:marTop w:val="0"/>
      <w:marBottom w:val="0"/>
      <w:divBdr>
        <w:top w:val="none" w:sz="0" w:space="0" w:color="auto"/>
        <w:left w:val="none" w:sz="0" w:space="0" w:color="auto"/>
        <w:bottom w:val="none" w:sz="0" w:space="0" w:color="auto"/>
        <w:right w:val="none" w:sz="0" w:space="0" w:color="auto"/>
      </w:divBdr>
    </w:div>
    <w:div w:id="1924991157">
      <w:bodyDiv w:val="1"/>
      <w:marLeft w:val="0"/>
      <w:marRight w:val="0"/>
      <w:marTop w:val="0"/>
      <w:marBottom w:val="0"/>
      <w:divBdr>
        <w:top w:val="none" w:sz="0" w:space="0" w:color="auto"/>
        <w:left w:val="none" w:sz="0" w:space="0" w:color="auto"/>
        <w:bottom w:val="none" w:sz="0" w:space="0" w:color="auto"/>
        <w:right w:val="none" w:sz="0" w:space="0" w:color="auto"/>
      </w:divBdr>
    </w:div>
    <w:div w:id="1926454786">
      <w:bodyDiv w:val="1"/>
      <w:marLeft w:val="0"/>
      <w:marRight w:val="0"/>
      <w:marTop w:val="0"/>
      <w:marBottom w:val="0"/>
      <w:divBdr>
        <w:top w:val="none" w:sz="0" w:space="0" w:color="auto"/>
        <w:left w:val="none" w:sz="0" w:space="0" w:color="auto"/>
        <w:bottom w:val="none" w:sz="0" w:space="0" w:color="auto"/>
        <w:right w:val="none" w:sz="0" w:space="0" w:color="auto"/>
      </w:divBdr>
    </w:div>
    <w:div w:id="1939635480">
      <w:bodyDiv w:val="1"/>
      <w:marLeft w:val="0"/>
      <w:marRight w:val="0"/>
      <w:marTop w:val="0"/>
      <w:marBottom w:val="0"/>
      <w:divBdr>
        <w:top w:val="none" w:sz="0" w:space="0" w:color="auto"/>
        <w:left w:val="none" w:sz="0" w:space="0" w:color="auto"/>
        <w:bottom w:val="none" w:sz="0" w:space="0" w:color="auto"/>
        <w:right w:val="none" w:sz="0" w:space="0" w:color="auto"/>
      </w:divBdr>
    </w:div>
    <w:div w:id="1964578854">
      <w:bodyDiv w:val="1"/>
      <w:marLeft w:val="0"/>
      <w:marRight w:val="0"/>
      <w:marTop w:val="0"/>
      <w:marBottom w:val="0"/>
      <w:divBdr>
        <w:top w:val="none" w:sz="0" w:space="0" w:color="auto"/>
        <w:left w:val="none" w:sz="0" w:space="0" w:color="auto"/>
        <w:bottom w:val="none" w:sz="0" w:space="0" w:color="auto"/>
        <w:right w:val="none" w:sz="0" w:space="0" w:color="auto"/>
      </w:divBdr>
    </w:div>
    <w:div w:id="1999334563">
      <w:bodyDiv w:val="1"/>
      <w:marLeft w:val="0"/>
      <w:marRight w:val="0"/>
      <w:marTop w:val="0"/>
      <w:marBottom w:val="0"/>
      <w:divBdr>
        <w:top w:val="none" w:sz="0" w:space="0" w:color="auto"/>
        <w:left w:val="none" w:sz="0" w:space="0" w:color="auto"/>
        <w:bottom w:val="none" w:sz="0" w:space="0" w:color="auto"/>
        <w:right w:val="none" w:sz="0" w:space="0" w:color="auto"/>
      </w:divBdr>
    </w:div>
    <w:div w:id="2013676726">
      <w:bodyDiv w:val="1"/>
      <w:marLeft w:val="0"/>
      <w:marRight w:val="0"/>
      <w:marTop w:val="0"/>
      <w:marBottom w:val="0"/>
      <w:divBdr>
        <w:top w:val="none" w:sz="0" w:space="0" w:color="auto"/>
        <w:left w:val="none" w:sz="0" w:space="0" w:color="auto"/>
        <w:bottom w:val="none" w:sz="0" w:space="0" w:color="auto"/>
        <w:right w:val="none" w:sz="0" w:space="0" w:color="auto"/>
      </w:divBdr>
    </w:div>
    <w:div w:id="2026784312">
      <w:bodyDiv w:val="1"/>
      <w:marLeft w:val="0"/>
      <w:marRight w:val="0"/>
      <w:marTop w:val="0"/>
      <w:marBottom w:val="0"/>
      <w:divBdr>
        <w:top w:val="none" w:sz="0" w:space="0" w:color="auto"/>
        <w:left w:val="none" w:sz="0" w:space="0" w:color="auto"/>
        <w:bottom w:val="none" w:sz="0" w:space="0" w:color="auto"/>
        <w:right w:val="none" w:sz="0" w:space="0" w:color="auto"/>
      </w:divBdr>
    </w:div>
    <w:div w:id="2038004303">
      <w:bodyDiv w:val="1"/>
      <w:marLeft w:val="0"/>
      <w:marRight w:val="0"/>
      <w:marTop w:val="0"/>
      <w:marBottom w:val="0"/>
      <w:divBdr>
        <w:top w:val="none" w:sz="0" w:space="0" w:color="auto"/>
        <w:left w:val="none" w:sz="0" w:space="0" w:color="auto"/>
        <w:bottom w:val="none" w:sz="0" w:space="0" w:color="auto"/>
        <w:right w:val="none" w:sz="0" w:space="0" w:color="auto"/>
      </w:divBdr>
    </w:div>
    <w:div w:id="2041078175">
      <w:bodyDiv w:val="1"/>
      <w:marLeft w:val="0"/>
      <w:marRight w:val="0"/>
      <w:marTop w:val="0"/>
      <w:marBottom w:val="0"/>
      <w:divBdr>
        <w:top w:val="none" w:sz="0" w:space="0" w:color="auto"/>
        <w:left w:val="none" w:sz="0" w:space="0" w:color="auto"/>
        <w:bottom w:val="none" w:sz="0" w:space="0" w:color="auto"/>
        <w:right w:val="none" w:sz="0" w:space="0" w:color="auto"/>
      </w:divBdr>
    </w:div>
    <w:div w:id="2112509314">
      <w:bodyDiv w:val="1"/>
      <w:marLeft w:val="0"/>
      <w:marRight w:val="0"/>
      <w:marTop w:val="0"/>
      <w:marBottom w:val="0"/>
      <w:divBdr>
        <w:top w:val="none" w:sz="0" w:space="0" w:color="auto"/>
        <w:left w:val="none" w:sz="0" w:space="0" w:color="auto"/>
        <w:bottom w:val="none" w:sz="0" w:space="0" w:color="auto"/>
        <w:right w:val="none" w:sz="0" w:space="0" w:color="auto"/>
      </w:divBdr>
    </w:div>
    <w:div w:id="2124764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5.jp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4.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yperlink" Target="https://www.so.com/link?m=a9496klQjApe6txpIOTLL3Qp%2FBYAUhzxK5CUE2dG2Htt5fa2c7qvGugGMmiqCiMYSomET8lJ6Fnit1vC1cawt%2BVn0J0RU9CSDA1AXQ6Vkn%2BYJqb2uF1A4q%2BlJ3MGfMnrZeGQQhEk153X0geXj0JxGWzVPQVccBn5iR%2FlKSFLecAbMs8drM%2BEVp6B696M%3D" TargetMode="External"/><Relationship Id="rId40" Type="http://schemas.openxmlformats.org/officeDocument/2006/relationships/image" Target="media/image26.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29.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8.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6CDCE-C33C-46CE-BFFF-0D9F9185C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1094</TotalTime>
  <Pages>1</Pages>
  <Words>7499</Words>
  <Characters>42750</Characters>
  <Application>Microsoft Office Word</Application>
  <DocSecurity>0</DocSecurity>
  <Lines>356</Lines>
  <Paragraphs>100</Paragraphs>
  <ScaleCrop>false</ScaleCrop>
  <Company>Microsoft</Company>
  <LinksUpToDate>false</LinksUpToDate>
  <CharactersWithSpaces>50149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XZOS</cp:lastModifiedBy>
  <cp:revision>137</cp:revision>
  <cp:lastPrinted>2022-03-25T01:45:00Z</cp:lastPrinted>
  <dcterms:created xsi:type="dcterms:W3CDTF">2022-02-14T05:35:00Z</dcterms:created>
  <dcterms:modified xsi:type="dcterms:W3CDTF">2022-03-25T01:46:00Z</dcterms:modified>
</cp:coreProperties>
</file>